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1EF" w:rsidRPr="00365321" w:rsidRDefault="004B01EF" w:rsidP="004B01EF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4B01EF" w:rsidRPr="00365321" w:rsidRDefault="004B01EF" w:rsidP="004B01EF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4B01EF" w:rsidRPr="00365321" w:rsidRDefault="004B01EF" w:rsidP="004B01EF">
      <w:pPr>
        <w:contextualSpacing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4B01EF" w:rsidRPr="00365321" w:rsidRDefault="004B01EF" w:rsidP="004B01EF">
      <w:pPr>
        <w:tabs>
          <w:tab w:val="left" w:pos="900"/>
          <w:tab w:val="left" w:pos="1080"/>
        </w:tabs>
        <w:suppressAutoHyphens/>
        <w:ind w:firstLine="709"/>
        <w:contextualSpacing/>
        <w:jc w:val="both"/>
        <w:rPr>
          <w:b/>
          <w:sz w:val="20"/>
        </w:rPr>
      </w:pPr>
    </w:p>
    <w:p w:rsidR="004B01EF" w:rsidRPr="00365321" w:rsidRDefault="004B01EF" w:rsidP="004B01EF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4B01EF" w:rsidRPr="00664516" w:rsidRDefault="004B01EF" w:rsidP="004B01EF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sz w:val="20"/>
        </w:rPr>
        <w:t>УТВЕРЖДАЮ:</w:t>
      </w:r>
    </w:p>
    <w:p w:rsidR="004B01EF" w:rsidRPr="00664516" w:rsidRDefault="004B01EF" w:rsidP="004B01EF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Ректор АНО ВО ОУЭП, Фокина В.Н.</w:t>
      </w:r>
    </w:p>
    <w:p w:rsidR="004B01EF" w:rsidRPr="00664516" w:rsidRDefault="004B01EF" w:rsidP="004B01EF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4B01EF" w:rsidRPr="00664516" w:rsidRDefault="004B01EF" w:rsidP="004B01EF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noProof/>
          <w:sz w:val="20"/>
        </w:rPr>
        <w:drawing>
          <wp:inline distT="0" distB="0" distL="0" distR="0" wp14:anchorId="13E2AD85" wp14:editId="7A27911E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01EF" w:rsidRPr="00664516" w:rsidRDefault="004B01EF" w:rsidP="004B01EF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19 апреля 2023 г.</w:t>
      </w:r>
    </w:p>
    <w:p w:rsidR="004B01EF" w:rsidRPr="00664516" w:rsidRDefault="004B01EF" w:rsidP="004B01EF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4B01EF" w:rsidRPr="00664516" w:rsidRDefault="004B01EF" w:rsidP="004B01EF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Решение Ученого совета АНО ВО ОУЭП,</w:t>
      </w:r>
    </w:p>
    <w:p w:rsidR="004B01EF" w:rsidRPr="00664516" w:rsidRDefault="004B01EF" w:rsidP="004B01EF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 xml:space="preserve">Протокол N 9 от 19.04.2023 </w:t>
      </w:r>
    </w:p>
    <w:p w:rsidR="004B01EF" w:rsidRPr="00C96620" w:rsidRDefault="004B01EF" w:rsidP="004B01EF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РАБОЧАЯ ПРОГРАММА</w:t>
      </w: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по дисциплине</w:t>
      </w: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 xml:space="preserve">Наименование дисциплины Б1.В.ДВ.07.01 </w:t>
      </w:r>
      <w:r w:rsidRPr="00637460">
        <w:rPr>
          <w:bCs/>
          <w:color w:val="000000" w:themeColor="text1"/>
          <w:spacing w:val="4"/>
          <w:szCs w:val="24"/>
        </w:rPr>
        <w:t>«</w:t>
      </w:r>
      <w:r w:rsidRPr="00637460">
        <w:rPr>
          <w:color w:val="000000" w:themeColor="text1"/>
          <w:szCs w:val="24"/>
        </w:rPr>
        <w:t xml:space="preserve">Контроль и ревизия» </w:t>
      </w: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>Образовательная программа направления подготовки 38.03.01 «Экономика», направленность (профиль): Финансы и кредит</w:t>
      </w: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olor w:val="000000" w:themeColor="text1"/>
          <w:szCs w:val="24"/>
        </w:rPr>
      </w:pP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0E70C3" w:rsidRPr="00637460" w:rsidRDefault="004B01EF" w:rsidP="000E70C3">
      <w:pPr>
        <w:widowControl/>
        <w:snapToGrid/>
        <w:spacing w:before="0" w:after="0"/>
        <w:jc w:val="right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 </w:t>
      </w: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  <w:u w:val="single"/>
        </w:rPr>
      </w:pPr>
      <w:r w:rsidRPr="00637460">
        <w:rPr>
          <w:color w:val="000000" w:themeColor="text1"/>
          <w:szCs w:val="24"/>
        </w:rPr>
        <w:t>Квалификация - бакалавр</w:t>
      </w: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0E70C3" w:rsidRPr="00637460" w:rsidRDefault="000E70C3" w:rsidP="000E70C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Разработчик:</w:t>
      </w: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  <w:r w:rsidRPr="00637460">
        <w:rPr>
          <w:color w:val="000000" w:themeColor="text1"/>
          <w:sz w:val="20"/>
        </w:rPr>
        <w:t>Данина Т.М., к.э.н., доц.</w:t>
      </w: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rStyle w:val="ab"/>
          <w:b/>
          <w:color w:val="000000" w:themeColor="text1"/>
        </w:rPr>
      </w:pPr>
      <w:r w:rsidRPr="00637460">
        <w:rPr>
          <w:color w:val="000000" w:themeColor="text1"/>
          <w:sz w:val="20"/>
        </w:rPr>
        <w:t>Москва 202</w:t>
      </w:r>
      <w:r w:rsidR="004B01EF">
        <w:rPr>
          <w:color w:val="000000" w:themeColor="text1"/>
          <w:sz w:val="20"/>
        </w:rPr>
        <w:t>3</w:t>
      </w:r>
      <w:bookmarkStart w:id="0" w:name="_GoBack"/>
      <w:bookmarkEnd w:id="0"/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ap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br w:type="page"/>
      </w:r>
    </w:p>
    <w:p w:rsidR="000E70C3" w:rsidRPr="00637460" w:rsidRDefault="000E70C3" w:rsidP="000E70C3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lastRenderedPageBreak/>
        <w:t>1. Цели и задачи дисциплины</w:t>
      </w:r>
    </w:p>
    <w:p w:rsidR="000E70C3" w:rsidRPr="00637460" w:rsidRDefault="000E70C3" w:rsidP="000E70C3">
      <w:pPr>
        <w:widowControl/>
        <w:snapToGrid/>
        <w:spacing w:before="0" w:after="0"/>
        <w:ind w:firstLine="709"/>
        <w:rPr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>Цель дисциплины</w:t>
      </w:r>
      <w:r w:rsidRPr="00637460">
        <w:rPr>
          <w:color w:val="000000" w:themeColor="text1"/>
          <w:sz w:val="20"/>
        </w:rPr>
        <w:t xml:space="preserve"> - приобретение студентами знаний теоретических основ контроля, классификации его видов, методов и приемов фактического и документального контроля, методики контрольно-ревизионной работы, а также навыков по организации и проведению различных видов ревизий и проверок экономических субъектов, подлежащих финансовому контролю в соответствии с законодательством РФ.</w:t>
      </w:r>
    </w:p>
    <w:p w:rsidR="000E70C3" w:rsidRPr="00637460" w:rsidRDefault="000E70C3" w:rsidP="000E70C3">
      <w:pPr>
        <w:widowControl/>
        <w:snapToGrid/>
        <w:spacing w:before="0" w:after="0"/>
        <w:ind w:firstLine="709"/>
        <w:rPr>
          <w:b/>
          <w:i/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 xml:space="preserve">Задачи дисциплины: </w:t>
      </w:r>
    </w:p>
    <w:p w:rsidR="000E70C3" w:rsidRPr="00637460" w:rsidRDefault="000E70C3" w:rsidP="000E70C3">
      <w:pPr>
        <w:widowControl/>
        <w:snapToGrid/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формирование знаний о содержании курса как дисциплине, базирующейся на знании бухгалтерского финансового учета, его принципах и назначении;</w:t>
      </w:r>
    </w:p>
    <w:p w:rsidR="000E70C3" w:rsidRPr="00637460" w:rsidRDefault="000E70C3" w:rsidP="000E70C3">
      <w:pPr>
        <w:widowControl/>
        <w:snapToGrid/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приобретение системы знаний о контроле как самостоятельной функции управления;</w:t>
      </w:r>
    </w:p>
    <w:p w:rsidR="000E70C3" w:rsidRPr="00637460" w:rsidRDefault="000E70C3" w:rsidP="000E70C3">
      <w:pPr>
        <w:widowControl/>
        <w:snapToGrid/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- формирование представления о контроле как инструменте подтверждения достоверности информации; </w:t>
      </w:r>
    </w:p>
    <w:p w:rsidR="000E70C3" w:rsidRPr="00637460" w:rsidRDefault="000E70C3" w:rsidP="000E70C3">
      <w:pPr>
        <w:widowControl/>
        <w:snapToGrid/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- овладение основными приемами и техникой контроля, приобретение навыков работы с нормативными документами; </w:t>
      </w:r>
    </w:p>
    <w:p w:rsidR="000E70C3" w:rsidRPr="00637460" w:rsidRDefault="000E70C3" w:rsidP="000E70C3">
      <w:pPr>
        <w:widowControl/>
        <w:snapToGrid/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формирование представления о ревизии как составной части системы управленческого контроля, призванной устанавливать законность, достоверность, целесообразность и экономическую эффективность совершенных хозяйственных операций.</w:t>
      </w:r>
    </w:p>
    <w:p w:rsidR="000E70C3" w:rsidRPr="00637460" w:rsidRDefault="000E70C3" w:rsidP="000E70C3">
      <w:pPr>
        <w:widowControl/>
        <w:snapToGrid/>
        <w:spacing w:before="0" w:after="0"/>
        <w:ind w:firstLine="709"/>
        <w:rPr>
          <w:color w:val="000000" w:themeColor="text1"/>
          <w:sz w:val="20"/>
        </w:rPr>
      </w:pPr>
    </w:p>
    <w:p w:rsidR="000E70C3" w:rsidRPr="00637460" w:rsidRDefault="000E70C3" w:rsidP="000E70C3">
      <w:pPr>
        <w:pStyle w:val="10"/>
        <w:tabs>
          <w:tab w:val="right" w:leader="dot" w:pos="9600"/>
        </w:tabs>
        <w:ind w:firstLine="709"/>
        <w:contextualSpacing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2 Место дисциплины в структуре ОП</w:t>
      </w:r>
    </w:p>
    <w:p w:rsidR="000E70C3" w:rsidRPr="00637460" w:rsidRDefault="000E70C3" w:rsidP="000E70C3">
      <w:pPr>
        <w:pStyle w:val="af2"/>
        <w:tabs>
          <w:tab w:val="left" w:pos="900"/>
          <w:tab w:val="left" w:pos="1080"/>
        </w:tabs>
        <w:suppressAutoHyphens/>
        <w:ind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Дисциплина «Контроль и ревизия» относится к дисциплинам по выбору </w:t>
      </w:r>
      <w:r w:rsidRPr="00637460">
        <w:rPr>
          <w:rFonts w:ascii="Times New Roman" w:hAnsi="Times New Roman"/>
          <w:bCs/>
          <w:color w:val="000000" w:themeColor="text1"/>
        </w:rPr>
        <w:t xml:space="preserve">части, формируемой участниками образовательных отношений, </w:t>
      </w:r>
      <w:r w:rsidRPr="00637460">
        <w:rPr>
          <w:rFonts w:ascii="Times New Roman" w:hAnsi="Times New Roman"/>
          <w:color w:val="000000" w:themeColor="text1"/>
        </w:rPr>
        <w:t xml:space="preserve">Блока 1. </w:t>
      </w:r>
    </w:p>
    <w:p w:rsidR="000E70C3" w:rsidRPr="00637460" w:rsidRDefault="000E70C3" w:rsidP="000E70C3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color w:val="000000" w:themeColor="text1"/>
        </w:rPr>
      </w:pPr>
    </w:p>
    <w:p w:rsidR="000E70C3" w:rsidRPr="00637460" w:rsidRDefault="000E70C3" w:rsidP="000E70C3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3. Планируемые результаты обучения по дисциплине</w:t>
      </w:r>
    </w:p>
    <w:p w:rsidR="000E70C3" w:rsidRPr="00637460" w:rsidRDefault="000E70C3" w:rsidP="000E70C3">
      <w:pPr>
        <w:tabs>
          <w:tab w:val="left" w:pos="900"/>
          <w:tab w:val="left" w:pos="108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результате изучения дисциплины обучающийся должен освоить:</w:t>
      </w:r>
    </w:p>
    <w:p w:rsidR="00C2632C" w:rsidRDefault="00C2632C" w:rsidP="00C2632C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i/>
          <w:color w:val="000000" w:themeColor="text1"/>
          <w:sz w:val="20"/>
        </w:rPr>
      </w:pPr>
      <w:r>
        <w:rPr>
          <w:i/>
          <w:color w:val="000000" w:themeColor="text1"/>
          <w:sz w:val="20"/>
        </w:rPr>
        <w:t>профессиональную компетенцию</w:t>
      </w:r>
    </w:p>
    <w:p w:rsidR="00C2632C" w:rsidRDefault="00C2632C" w:rsidP="00C2632C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ПК-2. 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принятия экономических, финансовых и инвестиционных решений</w:t>
      </w:r>
    </w:p>
    <w:p w:rsidR="00C2632C" w:rsidRDefault="00C2632C" w:rsidP="00C2632C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b/>
          <w:i/>
          <w:color w:val="000000" w:themeColor="text1"/>
          <w:sz w:val="20"/>
        </w:rPr>
      </w:pPr>
    </w:p>
    <w:p w:rsidR="00C2632C" w:rsidRDefault="00C2632C" w:rsidP="00C2632C">
      <w:pPr>
        <w:widowControl/>
        <w:tabs>
          <w:tab w:val="left" w:pos="900"/>
        </w:tabs>
        <w:snapToGrid/>
        <w:spacing w:before="0" w:after="0"/>
        <w:ind w:firstLine="540"/>
        <w:contextualSpacing/>
        <w:jc w:val="both"/>
        <w:rPr>
          <w:color w:val="000000" w:themeColor="text1"/>
          <w:sz w:val="20"/>
        </w:rPr>
      </w:pPr>
      <w:r>
        <w:rPr>
          <w:b/>
          <w:i/>
          <w:color w:val="000000" w:themeColor="text1"/>
          <w:sz w:val="20"/>
        </w:rPr>
        <w:t>Результаты освоения дисциплины, установленные индикаторы достижения компетенций</w:t>
      </w:r>
    </w:p>
    <w:p w:rsidR="00C2632C" w:rsidRDefault="00C2632C" w:rsidP="00C2632C">
      <w:pPr>
        <w:pStyle w:val="aff8"/>
        <w:tabs>
          <w:tab w:val="left" w:pos="900"/>
        </w:tabs>
        <w:suppressAutoHyphens/>
        <w:spacing w:before="0" w:after="0"/>
        <w:ind w:left="0"/>
        <w:jc w:val="both"/>
        <w:rPr>
          <w:i/>
          <w:color w:val="000000" w:themeColor="text1"/>
          <w:sz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9"/>
        <w:gridCol w:w="3471"/>
        <w:gridCol w:w="4489"/>
      </w:tblGrid>
      <w:tr w:rsidR="00C2632C" w:rsidTr="00C2632C">
        <w:trPr>
          <w:tblHeader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32C" w:rsidRDefault="00C2632C">
            <w:pPr>
              <w:tabs>
                <w:tab w:val="left" w:pos="1080"/>
              </w:tabs>
              <w:spacing w:before="0" w:after="0" w:line="276" w:lineRule="auto"/>
              <w:jc w:val="center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b/>
                <w:color w:val="000000" w:themeColor="text1"/>
                <w:sz w:val="20"/>
                <w:lang w:eastAsia="en-US"/>
              </w:rPr>
              <w:t xml:space="preserve">Наименование </w:t>
            </w:r>
            <w:r>
              <w:rPr>
                <w:b/>
                <w:color w:val="000000" w:themeColor="text1"/>
                <w:sz w:val="20"/>
                <w:lang w:eastAsia="en-US"/>
              </w:rPr>
              <w:br/>
              <w:t>компетенции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32C" w:rsidRDefault="00C2632C">
            <w:pPr>
              <w:tabs>
                <w:tab w:val="left" w:pos="234"/>
                <w:tab w:val="left" w:pos="1080"/>
              </w:tabs>
              <w:spacing w:before="0" w:after="0" w:line="276" w:lineRule="auto"/>
              <w:jc w:val="center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b/>
                <w:color w:val="000000" w:themeColor="text1"/>
                <w:sz w:val="20"/>
                <w:lang w:eastAsia="en-US"/>
              </w:rPr>
              <w:t>Индикаторы достижения компетенции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32C" w:rsidRDefault="00C2632C">
            <w:pPr>
              <w:tabs>
                <w:tab w:val="left" w:pos="259"/>
                <w:tab w:val="left" w:pos="1080"/>
              </w:tabs>
              <w:spacing w:before="0" w:after="0" w:line="276" w:lineRule="auto"/>
              <w:jc w:val="center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b/>
                <w:color w:val="000000" w:themeColor="text1"/>
                <w:sz w:val="20"/>
                <w:lang w:eastAsia="en-US"/>
              </w:rPr>
              <w:t xml:space="preserve">Показатели (планируемые) результаты </w:t>
            </w:r>
            <w:r>
              <w:rPr>
                <w:b/>
                <w:color w:val="000000" w:themeColor="text1"/>
                <w:sz w:val="20"/>
                <w:lang w:eastAsia="en-US"/>
              </w:rPr>
              <w:br/>
              <w:t>обучения</w:t>
            </w:r>
          </w:p>
        </w:tc>
      </w:tr>
      <w:tr w:rsidR="00C2632C" w:rsidTr="00C2632C"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32C" w:rsidRDefault="00C2632C">
            <w:pPr>
              <w:tabs>
                <w:tab w:val="left" w:pos="1080"/>
              </w:tabs>
              <w:spacing w:before="0" w:after="0" w:line="276" w:lineRule="auto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ПК-2. 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принятия экономических, финансовых и инвестиционных решений</w:t>
            </w:r>
          </w:p>
        </w:tc>
        <w:tc>
          <w:tcPr>
            <w:tcW w:w="3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32C" w:rsidRDefault="00C2632C">
            <w:pPr>
              <w:tabs>
                <w:tab w:val="left" w:pos="1080"/>
              </w:tabs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ПК-2.1. Владеет навыками поиска, анализа и использования нормативных и правовых документов в деятельности экономических субъектов</w:t>
            </w:r>
          </w:p>
          <w:p w:rsidR="00C2632C" w:rsidRDefault="00C2632C">
            <w:pPr>
              <w:tabs>
                <w:tab w:val="left" w:pos="1080"/>
              </w:tabs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ПК-2.2. Анализирует финансовую, бухгалтерскую и статистическую отчетность, применяет нормативно-правовую базу, регламентирующую порядок расчета финансово-экономических показателей</w:t>
            </w:r>
          </w:p>
          <w:p w:rsidR="00C2632C" w:rsidRDefault="00C2632C">
            <w:pPr>
              <w:tabs>
                <w:tab w:val="left" w:pos="1080"/>
              </w:tabs>
              <w:spacing w:before="0" w:after="0" w:line="276" w:lineRule="auto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ПК-2.3.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финансового и производственного потенциала экономических субъектов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32C" w:rsidRDefault="00C2632C">
            <w:pPr>
              <w:tabs>
                <w:tab w:val="left" w:pos="259"/>
                <w:tab w:val="left" w:pos="570"/>
                <w:tab w:val="left" w:pos="1080"/>
              </w:tabs>
              <w:spacing w:before="0" w:after="0" w:line="276" w:lineRule="auto"/>
              <w:jc w:val="both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en-US"/>
              </w:rPr>
              <w:t>Знать:</w:t>
            </w:r>
          </w:p>
          <w:p w:rsidR="00C2632C" w:rsidRDefault="00C2632C" w:rsidP="00C2632C">
            <w:pPr>
              <w:widowControl/>
              <w:numPr>
                <w:ilvl w:val="0"/>
                <w:numId w:val="37"/>
              </w:numPr>
              <w:tabs>
                <w:tab w:val="left" w:pos="259"/>
                <w:tab w:val="left" w:pos="570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sz w:val="20"/>
                <w:shd w:val="clear" w:color="auto" w:fill="FFFFFF"/>
                <w:lang w:eastAsia="en-US"/>
              </w:rPr>
              <w:t xml:space="preserve">действующее законодательство, постановления правительства, приказы и распоряжения вышестоящих органов, инструктивные и другие нормативно-правовые материалы </w:t>
            </w:r>
          </w:p>
          <w:p w:rsidR="00C2632C" w:rsidRDefault="00C2632C" w:rsidP="00C2632C">
            <w:pPr>
              <w:widowControl/>
              <w:numPr>
                <w:ilvl w:val="0"/>
                <w:numId w:val="37"/>
              </w:numPr>
              <w:tabs>
                <w:tab w:val="left" w:pos="259"/>
                <w:tab w:val="left" w:pos="570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sz w:val="20"/>
                <w:shd w:val="clear" w:color="auto" w:fill="FFFFFF"/>
                <w:lang w:eastAsia="en-US"/>
              </w:rPr>
              <w:t>основы теории контроля и ревизии;</w:t>
            </w:r>
          </w:p>
          <w:p w:rsidR="00C2632C" w:rsidRDefault="00C2632C" w:rsidP="00C2632C">
            <w:pPr>
              <w:widowControl/>
              <w:numPr>
                <w:ilvl w:val="0"/>
                <w:numId w:val="37"/>
              </w:numPr>
              <w:tabs>
                <w:tab w:val="left" w:pos="259"/>
                <w:tab w:val="left" w:pos="570"/>
              </w:tabs>
              <w:snapToGrid/>
              <w:spacing w:before="0" w:after="0" w:line="276" w:lineRule="auto"/>
              <w:ind w:left="0" w:firstLine="0"/>
              <w:jc w:val="both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color w:val="000000" w:themeColor="text1"/>
                <w:sz w:val="20"/>
                <w:shd w:val="clear" w:color="auto" w:fill="FFFFFF"/>
                <w:lang w:eastAsia="en-US"/>
              </w:rPr>
              <w:t>систему сбора, обработки, подготовки информации финансового характера в процессе ревизионных проверок</w:t>
            </w:r>
          </w:p>
        </w:tc>
      </w:tr>
      <w:tr w:rsidR="00C2632C" w:rsidTr="00C2632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32C" w:rsidRDefault="00C2632C">
            <w:pPr>
              <w:widowControl/>
              <w:snapToGrid/>
              <w:spacing w:before="0" w:after="0"/>
              <w:rPr>
                <w:b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32C" w:rsidRDefault="00C2632C">
            <w:pPr>
              <w:widowControl/>
              <w:snapToGrid/>
              <w:spacing w:before="0" w:after="0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32C" w:rsidRDefault="00C2632C">
            <w:pPr>
              <w:tabs>
                <w:tab w:val="left" w:pos="259"/>
                <w:tab w:val="left" w:pos="570"/>
                <w:tab w:val="left" w:pos="1080"/>
              </w:tabs>
              <w:spacing w:before="0" w:after="0" w:line="276" w:lineRule="auto"/>
              <w:jc w:val="both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en-US"/>
              </w:rPr>
              <w:t>Уметь:</w:t>
            </w:r>
          </w:p>
          <w:p w:rsidR="00C2632C" w:rsidRDefault="00C2632C" w:rsidP="00C2632C">
            <w:pPr>
              <w:widowControl/>
              <w:numPr>
                <w:ilvl w:val="0"/>
                <w:numId w:val="37"/>
              </w:numPr>
              <w:tabs>
                <w:tab w:val="left" w:pos="259"/>
                <w:tab w:val="left" w:pos="570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sz w:val="20"/>
                <w:shd w:val="clear" w:color="auto" w:fill="FFFFFF"/>
                <w:lang w:eastAsia="en-US"/>
              </w:rPr>
              <w:t>использовать систему знаний о принципах бухгалтерского финансового учета для составления и обоснования актов по результатам ревизии;</w:t>
            </w:r>
          </w:p>
          <w:p w:rsidR="00C2632C" w:rsidRDefault="00C2632C" w:rsidP="00C2632C">
            <w:pPr>
              <w:widowControl/>
              <w:numPr>
                <w:ilvl w:val="0"/>
                <w:numId w:val="37"/>
              </w:numPr>
              <w:tabs>
                <w:tab w:val="left" w:pos="259"/>
                <w:tab w:val="left" w:pos="570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sz w:val="20"/>
                <w:shd w:val="clear" w:color="auto" w:fill="FFFFFF"/>
                <w:lang w:eastAsia="en-US"/>
              </w:rPr>
              <w:t>применять в процессе работы автоматизированные системы обработки данных;</w:t>
            </w:r>
          </w:p>
          <w:p w:rsidR="00C2632C" w:rsidRDefault="00C2632C" w:rsidP="00C2632C">
            <w:pPr>
              <w:numPr>
                <w:ilvl w:val="0"/>
                <w:numId w:val="37"/>
              </w:numPr>
              <w:tabs>
                <w:tab w:val="left" w:pos="259"/>
                <w:tab w:val="left" w:pos="570"/>
                <w:tab w:val="left" w:pos="1080"/>
              </w:tabs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анализировать финансовую, бухгалтерскую и статистическую отчетность;</w:t>
            </w:r>
          </w:p>
          <w:p w:rsidR="00C2632C" w:rsidRDefault="00C2632C" w:rsidP="00C2632C">
            <w:pPr>
              <w:numPr>
                <w:ilvl w:val="0"/>
                <w:numId w:val="37"/>
              </w:numPr>
              <w:tabs>
                <w:tab w:val="left" w:pos="259"/>
                <w:tab w:val="left" w:pos="570"/>
                <w:tab w:val="left" w:pos="1080"/>
              </w:tabs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применять нормативно-правовую базу, регламентирующую порядок расчета финансово-экономических показателей</w:t>
            </w:r>
          </w:p>
          <w:p w:rsidR="00C2632C" w:rsidRDefault="00C2632C" w:rsidP="00C2632C">
            <w:pPr>
              <w:numPr>
                <w:ilvl w:val="0"/>
                <w:numId w:val="37"/>
              </w:numPr>
              <w:tabs>
                <w:tab w:val="left" w:pos="259"/>
                <w:tab w:val="left" w:pos="570"/>
                <w:tab w:val="left" w:pos="1080"/>
              </w:tabs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проводить анализ внешней и внутренней среды ведения бизнеса;</w:t>
            </w:r>
          </w:p>
          <w:p w:rsidR="00C2632C" w:rsidRDefault="00C2632C" w:rsidP="00C2632C">
            <w:pPr>
              <w:numPr>
                <w:ilvl w:val="0"/>
                <w:numId w:val="37"/>
              </w:numPr>
              <w:tabs>
                <w:tab w:val="left" w:pos="259"/>
                <w:tab w:val="left" w:pos="570"/>
                <w:tab w:val="left" w:pos="1080"/>
              </w:tabs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выявлять основные факторы экономического роста</w:t>
            </w:r>
          </w:p>
        </w:tc>
      </w:tr>
      <w:tr w:rsidR="00C2632C" w:rsidTr="00C2632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32C" w:rsidRDefault="00C2632C">
            <w:pPr>
              <w:widowControl/>
              <w:snapToGrid/>
              <w:spacing w:before="0" w:after="0"/>
              <w:rPr>
                <w:b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32C" w:rsidRDefault="00C2632C">
            <w:pPr>
              <w:widowControl/>
              <w:snapToGrid/>
              <w:spacing w:before="0" w:after="0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32C" w:rsidRDefault="00C2632C">
            <w:pPr>
              <w:tabs>
                <w:tab w:val="left" w:pos="259"/>
                <w:tab w:val="left" w:pos="570"/>
                <w:tab w:val="left" w:pos="1080"/>
              </w:tabs>
              <w:spacing w:before="0" w:after="0" w:line="276" w:lineRule="auto"/>
              <w:jc w:val="both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en-US"/>
              </w:rPr>
              <w:t>Владеть:</w:t>
            </w:r>
          </w:p>
          <w:p w:rsidR="00C2632C" w:rsidRDefault="00C2632C" w:rsidP="00C2632C">
            <w:pPr>
              <w:numPr>
                <w:ilvl w:val="0"/>
                <w:numId w:val="37"/>
              </w:numPr>
              <w:tabs>
                <w:tab w:val="left" w:pos="259"/>
                <w:tab w:val="left" w:pos="570"/>
                <w:tab w:val="left" w:pos="1080"/>
              </w:tabs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навыками поиска, анализа и использования нормативных и правовых документов в деятельности хозяйствующих субъектов;</w:t>
            </w:r>
          </w:p>
          <w:p w:rsidR="00C2632C" w:rsidRDefault="00C2632C" w:rsidP="00C2632C">
            <w:pPr>
              <w:numPr>
                <w:ilvl w:val="0"/>
                <w:numId w:val="37"/>
              </w:numPr>
              <w:tabs>
                <w:tab w:val="left" w:pos="259"/>
                <w:tab w:val="left" w:pos="570"/>
                <w:tab w:val="left" w:pos="1080"/>
              </w:tabs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навыками оценки эффективности формирования и использования финансового и производственного потенциала хозяйствующих субъектов</w:t>
            </w:r>
          </w:p>
          <w:p w:rsidR="00C2632C" w:rsidRDefault="00C2632C" w:rsidP="00C2632C">
            <w:pPr>
              <w:widowControl/>
              <w:numPr>
                <w:ilvl w:val="0"/>
                <w:numId w:val="37"/>
              </w:numPr>
              <w:tabs>
                <w:tab w:val="left" w:pos="259"/>
                <w:tab w:val="left" w:pos="570"/>
                <w:tab w:val="left" w:pos="900"/>
                <w:tab w:val="left" w:pos="1134"/>
              </w:tabs>
              <w:snapToGrid/>
              <w:spacing w:before="0" w:after="0" w:line="276" w:lineRule="auto"/>
              <w:ind w:left="0" w:firstLine="0"/>
              <w:jc w:val="both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color w:val="000000" w:themeColor="text1"/>
                <w:sz w:val="20"/>
                <w:shd w:val="clear" w:color="auto" w:fill="FFFFFF"/>
                <w:lang w:eastAsia="en-US"/>
              </w:rPr>
              <w:t>всем комплексом способов и приемов контрольно-ревизионной работы и их использованием в процессе практической деятельности.</w:t>
            </w:r>
          </w:p>
        </w:tc>
      </w:tr>
    </w:tbl>
    <w:p w:rsidR="00C2632C" w:rsidRDefault="00C2632C" w:rsidP="00C2632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0E70C3" w:rsidRPr="00637460" w:rsidRDefault="000E70C3" w:rsidP="000E70C3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4 Объем дисциплины и виды учебной работы </w:t>
      </w:r>
    </w:p>
    <w:p w:rsidR="000E70C3" w:rsidRPr="00637460" w:rsidRDefault="000E70C3" w:rsidP="000E70C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0E70C3" w:rsidRPr="00637460" w:rsidRDefault="000E70C3" w:rsidP="000E70C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Учебным планом предусматриваются следующие виды работы по дисциплине:</w:t>
      </w:r>
    </w:p>
    <w:p w:rsidR="000E70C3" w:rsidRPr="00637460" w:rsidRDefault="000E70C3" w:rsidP="000E70C3">
      <w:pPr>
        <w:widowControl/>
        <w:snapToGrid/>
        <w:spacing w:before="0" w:after="0"/>
        <w:ind w:firstLine="680"/>
        <w:jc w:val="right"/>
        <w:rPr>
          <w:b/>
          <w:color w:val="000000" w:themeColor="text1"/>
          <w:sz w:val="20"/>
        </w:rPr>
      </w:pPr>
    </w:p>
    <w:tbl>
      <w:tblPr>
        <w:tblW w:w="102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4537"/>
        <w:gridCol w:w="720"/>
        <w:gridCol w:w="900"/>
        <w:gridCol w:w="720"/>
        <w:gridCol w:w="933"/>
        <w:gridCol w:w="687"/>
        <w:gridCol w:w="900"/>
      </w:tblGrid>
      <w:tr w:rsidR="000E70C3" w:rsidRPr="00637460" w:rsidTr="004A57FA">
        <w:tc>
          <w:tcPr>
            <w:tcW w:w="889" w:type="dxa"/>
            <w:vMerge w:val="restart"/>
            <w:vAlign w:val="center"/>
          </w:tcPr>
          <w:p w:rsidR="000E70C3" w:rsidRPr="00637460" w:rsidRDefault="000E70C3" w:rsidP="000E70C3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vMerge w:val="restart"/>
            <w:vAlign w:val="center"/>
          </w:tcPr>
          <w:p w:rsidR="000E70C3" w:rsidRPr="00637460" w:rsidRDefault="000E70C3" w:rsidP="000E70C3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Виды учебных занятий</w:t>
            </w:r>
          </w:p>
        </w:tc>
        <w:tc>
          <w:tcPr>
            <w:tcW w:w="4860" w:type="dxa"/>
            <w:gridSpan w:val="6"/>
          </w:tcPr>
          <w:p w:rsidR="000E70C3" w:rsidRPr="00637460" w:rsidRDefault="000E70C3" w:rsidP="000E70C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 часов по формам обучения, ак. ч</w:t>
            </w:r>
          </w:p>
        </w:tc>
      </w:tr>
      <w:tr w:rsidR="000E70C3" w:rsidRPr="00637460" w:rsidTr="004A57FA">
        <w:tc>
          <w:tcPr>
            <w:tcW w:w="889" w:type="dxa"/>
            <w:vMerge/>
          </w:tcPr>
          <w:p w:rsidR="000E70C3" w:rsidRPr="00637460" w:rsidRDefault="000E70C3" w:rsidP="000E70C3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0E70C3" w:rsidRPr="00637460" w:rsidRDefault="000E70C3" w:rsidP="000E70C3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2"/>
          </w:tcPr>
          <w:p w:rsidR="000E70C3" w:rsidRPr="00637460" w:rsidRDefault="000E70C3" w:rsidP="000E70C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Очная</w:t>
            </w:r>
          </w:p>
        </w:tc>
        <w:tc>
          <w:tcPr>
            <w:tcW w:w="1653" w:type="dxa"/>
            <w:gridSpan w:val="2"/>
          </w:tcPr>
          <w:p w:rsidR="000E70C3" w:rsidRPr="00637460" w:rsidRDefault="000E70C3" w:rsidP="000E70C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Очно-заочная</w:t>
            </w:r>
          </w:p>
        </w:tc>
        <w:tc>
          <w:tcPr>
            <w:tcW w:w="1587" w:type="dxa"/>
            <w:gridSpan w:val="2"/>
          </w:tcPr>
          <w:p w:rsidR="000E70C3" w:rsidRPr="00637460" w:rsidRDefault="000E70C3" w:rsidP="000E70C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Заочная</w:t>
            </w:r>
          </w:p>
        </w:tc>
      </w:tr>
      <w:tr w:rsidR="000E70C3" w:rsidRPr="00637460" w:rsidTr="004A57FA">
        <w:tc>
          <w:tcPr>
            <w:tcW w:w="889" w:type="dxa"/>
            <w:vMerge/>
          </w:tcPr>
          <w:p w:rsidR="000E70C3" w:rsidRPr="00637460" w:rsidRDefault="000E70C3" w:rsidP="000E70C3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0E70C3" w:rsidRPr="00637460" w:rsidRDefault="000E70C3" w:rsidP="000E70C3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0E70C3" w:rsidRPr="00637460" w:rsidRDefault="000E70C3" w:rsidP="000E70C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0E70C3" w:rsidRPr="00637460" w:rsidRDefault="000E70C3" w:rsidP="000E70C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720" w:type="dxa"/>
            <w:vAlign w:val="center"/>
          </w:tcPr>
          <w:p w:rsidR="000E70C3" w:rsidRPr="00637460" w:rsidRDefault="000E70C3" w:rsidP="000E70C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33" w:type="dxa"/>
            <w:vAlign w:val="center"/>
          </w:tcPr>
          <w:p w:rsidR="000E70C3" w:rsidRPr="00637460" w:rsidRDefault="000E70C3" w:rsidP="000E70C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687" w:type="dxa"/>
            <w:vAlign w:val="center"/>
          </w:tcPr>
          <w:p w:rsidR="000E70C3" w:rsidRPr="00637460" w:rsidRDefault="000E70C3" w:rsidP="000E70C3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0E70C3" w:rsidRPr="00637460" w:rsidRDefault="000E70C3" w:rsidP="000E70C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</w:tr>
      <w:tr w:rsidR="00835B56" w:rsidRPr="00637460" w:rsidTr="004A57FA">
        <w:tc>
          <w:tcPr>
            <w:tcW w:w="889" w:type="dxa"/>
            <w:vMerge w:val="restart"/>
          </w:tcPr>
          <w:p w:rsidR="00835B56" w:rsidRPr="00637460" w:rsidRDefault="00835B56" w:rsidP="000E70C3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4537" w:type="dxa"/>
          </w:tcPr>
          <w:p w:rsidR="00835B56" w:rsidRPr="00637460" w:rsidRDefault="00835B56" w:rsidP="000E70C3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720" w:type="dxa"/>
          </w:tcPr>
          <w:p w:rsidR="00835B56" w:rsidRPr="00637460" w:rsidRDefault="00835B56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18,2</w:t>
            </w:r>
          </w:p>
        </w:tc>
        <w:tc>
          <w:tcPr>
            <w:tcW w:w="900" w:type="dxa"/>
          </w:tcPr>
          <w:p w:rsidR="00835B56" w:rsidRPr="00637460" w:rsidRDefault="00835B56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835B56" w:rsidRPr="00637460" w:rsidRDefault="00835B56" w:rsidP="000E70C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18,2</w:t>
            </w:r>
          </w:p>
        </w:tc>
        <w:tc>
          <w:tcPr>
            <w:tcW w:w="933" w:type="dxa"/>
          </w:tcPr>
          <w:p w:rsidR="00835B56" w:rsidRPr="00637460" w:rsidRDefault="00835B56" w:rsidP="000E70C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835B56" w:rsidRPr="00637460" w:rsidRDefault="00835B56" w:rsidP="000E70C3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10,2</w:t>
            </w:r>
          </w:p>
        </w:tc>
        <w:tc>
          <w:tcPr>
            <w:tcW w:w="900" w:type="dxa"/>
          </w:tcPr>
          <w:p w:rsidR="00835B56" w:rsidRPr="00637460" w:rsidRDefault="00835B56" w:rsidP="000E70C3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835B56" w:rsidRPr="00637460" w:rsidTr="004A57FA">
        <w:tc>
          <w:tcPr>
            <w:tcW w:w="889" w:type="dxa"/>
            <w:vMerge/>
          </w:tcPr>
          <w:p w:rsidR="00835B56" w:rsidRPr="00637460" w:rsidRDefault="00835B56" w:rsidP="000E70C3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835B56" w:rsidRPr="00637460" w:rsidRDefault="00835B56" w:rsidP="000E70C3">
            <w:pPr>
              <w:suppressAutoHyphens/>
              <w:spacing w:before="0" w:after="0"/>
              <w:rPr>
                <w:b/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том числе в форме практической подготовки</w:t>
            </w:r>
          </w:p>
        </w:tc>
        <w:tc>
          <w:tcPr>
            <w:tcW w:w="720" w:type="dxa"/>
          </w:tcPr>
          <w:p w:rsidR="00835B56" w:rsidRPr="00637460" w:rsidRDefault="00835B56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835B56" w:rsidRPr="00637460" w:rsidRDefault="00835B56" w:rsidP="00221ABB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720" w:type="dxa"/>
          </w:tcPr>
          <w:p w:rsidR="00835B56" w:rsidRPr="00637460" w:rsidRDefault="00835B56" w:rsidP="000E70C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835B56" w:rsidRPr="00637460" w:rsidRDefault="00835B56" w:rsidP="000E70C3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687" w:type="dxa"/>
          </w:tcPr>
          <w:p w:rsidR="00835B56" w:rsidRPr="00637460" w:rsidRDefault="00835B56" w:rsidP="000E70C3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835B56" w:rsidRPr="00637460" w:rsidRDefault="00835B56" w:rsidP="000E70C3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835B56" w:rsidRPr="00637460" w:rsidTr="00F8494C">
        <w:tc>
          <w:tcPr>
            <w:tcW w:w="889" w:type="dxa"/>
          </w:tcPr>
          <w:p w:rsidR="00835B56" w:rsidRPr="00637460" w:rsidRDefault="00835B56" w:rsidP="000E70C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4537" w:type="dxa"/>
          </w:tcPr>
          <w:p w:rsidR="00835B56" w:rsidRPr="00637460" w:rsidRDefault="00835B56" w:rsidP="000E70C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лекционного типа (лекции)</w:t>
            </w:r>
          </w:p>
        </w:tc>
        <w:tc>
          <w:tcPr>
            <w:tcW w:w="720" w:type="dxa"/>
            <w:vAlign w:val="center"/>
          </w:tcPr>
          <w:p w:rsidR="00835B56" w:rsidRPr="00637460" w:rsidRDefault="00835B56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</w:tcPr>
          <w:p w:rsidR="00835B56" w:rsidRPr="00637460" w:rsidRDefault="00835B56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835B56" w:rsidRPr="00637460" w:rsidRDefault="00835B56" w:rsidP="000E70C3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33" w:type="dxa"/>
          </w:tcPr>
          <w:p w:rsidR="00835B56" w:rsidRPr="00637460" w:rsidRDefault="00835B56" w:rsidP="000E70C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835B56" w:rsidRPr="00637460" w:rsidRDefault="00835B56" w:rsidP="000E70C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835B56" w:rsidRPr="00637460" w:rsidRDefault="00835B56" w:rsidP="000E70C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35B56" w:rsidRPr="00637460" w:rsidTr="00F8494C">
        <w:tc>
          <w:tcPr>
            <w:tcW w:w="889" w:type="dxa"/>
          </w:tcPr>
          <w:p w:rsidR="00835B56" w:rsidRPr="00637460" w:rsidRDefault="00835B56" w:rsidP="000E70C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4537" w:type="dxa"/>
          </w:tcPr>
          <w:p w:rsidR="00835B56" w:rsidRPr="00637460" w:rsidRDefault="00835B56" w:rsidP="000E70C3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занятия семинарского типа (практические)*, </w:t>
            </w:r>
          </w:p>
          <w:p w:rsidR="00835B56" w:rsidRPr="00637460" w:rsidRDefault="00835B56" w:rsidP="000E70C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 том числе: </w:t>
            </w:r>
          </w:p>
        </w:tc>
        <w:tc>
          <w:tcPr>
            <w:tcW w:w="720" w:type="dxa"/>
            <w:vAlign w:val="center"/>
          </w:tcPr>
          <w:p w:rsidR="00835B56" w:rsidRPr="00637460" w:rsidRDefault="00835B56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900" w:type="dxa"/>
          </w:tcPr>
          <w:p w:rsidR="00835B56" w:rsidRPr="00637460" w:rsidRDefault="00835B56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835B56" w:rsidRPr="00637460" w:rsidRDefault="00835B56" w:rsidP="000E70C3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933" w:type="dxa"/>
          </w:tcPr>
          <w:p w:rsidR="00835B56" w:rsidRPr="00637460" w:rsidRDefault="00835B56" w:rsidP="000E70C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835B56" w:rsidRPr="00637460" w:rsidRDefault="00835B56" w:rsidP="000E70C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:rsidR="00835B56" w:rsidRPr="00637460" w:rsidRDefault="00835B56" w:rsidP="000E70C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35B56" w:rsidRPr="00637460" w:rsidTr="004A57FA">
        <w:tc>
          <w:tcPr>
            <w:tcW w:w="889" w:type="dxa"/>
            <w:vMerge w:val="restart"/>
          </w:tcPr>
          <w:p w:rsidR="00835B56" w:rsidRPr="00637460" w:rsidRDefault="00835B56" w:rsidP="000E70C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1.2.1</w:t>
            </w:r>
          </w:p>
        </w:tc>
        <w:tc>
          <w:tcPr>
            <w:tcW w:w="4537" w:type="dxa"/>
          </w:tcPr>
          <w:p w:rsidR="00835B56" w:rsidRPr="00637460" w:rsidRDefault="00835B56" w:rsidP="000E70C3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семинар-дискуссия, </w:t>
            </w:r>
          </w:p>
          <w:p w:rsidR="00835B56" w:rsidRPr="00637460" w:rsidRDefault="00835B56" w:rsidP="000E70C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практические занятия</w:t>
            </w:r>
          </w:p>
        </w:tc>
        <w:tc>
          <w:tcPr>
            <w:tcW w:w="720" w:type="dxa"/>
          </w:tcPr>
          <w:p w:rsidR="00835B56" w:rsidRPr="00637460" w:rsidRDefault="00835B56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835B56" w:rsidRPr="00637460" w:rsidRDefault="00835B56" w:rsidP="00221AB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835B56" w:rsidRPr="00637460" w:rsidRDefault="00835B56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720" w:type="dxa"/>
          </w:tcPr>
          <w:p w:rsidR="00835B56" w:rsidRPr="00637460" w:rsidRDefault="00835B56" w:rsidP="000E70C3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835B56" w:rsidRPr="00637460" w:rsidRDefault="00835B56" w:rsidP="000E70C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835B56" w:rsidRPr="00637460" w:rsidRDefault="00835B56" w:rsidP="000E70C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687" w:type="dxa"/>
          </w:tcPr>
          <w:p w:rsidR="00835B56" w:rsidRPr="00637460" w:rsidRDefault="00835B56" w:rsidP="000E70C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35B56" w:rsidRPr="00637460" w:rsidRDefault="00835B56" w:rsidP="000E70C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835B56" w:rsidRPr="00637460" w:rsidRDefault="00835B56" w:rsidP="000E70C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835B56" w:rsidRPr="00637460" w:rsidRDefault="00835B56" w:rsidP="000E70C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6</w:t>
            </w:r>
          </w:p>
        </w:tc>
      </w:tr>
      <w:tr w:rsidR="00835B56" w:rsidRPr="00637460" w:rsidTr="00F8494C">
        <w:tc>
          <w:tcPr>
            <w:tcW w:w="889" w:type="dxa"/>
            <w:vMerge/>
          </w:tcPr>
          <w:p w:rsidR="00835B56" w:rsidRPr="00637460" w:rsidRDefault="00835B56" w:rsidP="000E70C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835B56" w:rsidRPr="00637460" w:rsidRDefault="00835B56" w:rsidP="000E70C3">
            <w:pPr>
              <w:suppressAutoHyphens/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форме практической подготовки</w:t>
            </w:r>
          </w:p>
        </w:tc>
        <w:tc>
          <w:tcPr>
            <w:tcW w:w="720" w:type="dxa"/>
            <w:vAlign w:val="center"/>
          </w:tcPr>
          <w:p w:rsidR="00835B56" w:rsidRPr="00637460" w:rsidRDefault="00835B56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835B56" w:rsidRPr="00637460" w:rsidRDefault="00835B56" w:rsidP="00221ABB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720" w:type="dxa"/>
            <w:vAlign w:val="center"/>
          </w:tcPr>
          <w:p w:rsidR="00835B56" w:rsidRPr="00637460" w:rsidRDefault="00835B56" w:rsidP="000E70C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835B56" w:rsidRPr="00637460" w:rsidRDefault="00835B56" w:rsidP="000E70C3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687" w:type="dxa"/>
          </w:tcPr>
          <w:p w:rsidR="00835B56" w:rsidRPr="00637460" w:rsidRDefault="00835B56" w:rsidP="000E70C3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835B56" w:rsidRPr="00637460" w:rsidRDefault="00835B56" w:rsidP="000E70C3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835B56" w:rsidRPr="00637460" w:rsidTr="004A57FA">
        <w:tc>
          <w:tcPr>
            <w:tcW w:w="889" w:type="dxa"/>
          </w:tcPr>
          <w:p w:rsidR="00835B56" w:rsidRPr="00637460" w:rsidRDefault="00835B56" w:rsidP="000E70C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1.2.2</w:t>
            </w:r>
          </w:p>
        </w:tc>
        <w:tc>
          <w:tcPr>
            <w:tcW w:w="4537" w:type="dxa"/>
          </w:tcPr>
          <w:p w:rsidR="00835B56" w:rsidRPr="00637460" w:rsidRDefault="00835B56" w:rsidP="000E70C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720" w:type="dxa"/>
          </w:tcPr>
          <w:p w:rsidR="00835B56" w:rsidRPr="00637460" w:rsidRDefault="00835B56" w:rsidP="00221AB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835B56" w:rsidRPr="00637460" w:rsidRDefault="00835B56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835B56" w:rsidRPr="00637460" w:rsidRDefault="00835B56" w:rsidP="000E70C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33" w:type="dxa"/>
          </w:tcPr>
          <w:p w:rsidR="00835B56" w:rsidRPr="00637460" w:rsidRDefault="00835B56" w:rsidP="000E70C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835B56" w:rsidRPr="00637460" w:rsidRDefault="00835B56" w:rsidP="000E70C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835B56" w:rsidRPr="00637460" w:rsidRDefault="00835B56" w:rsidP="000E70C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35B56" w:rsidRPr="00637460" w:rsidTr="004A57FA">
        <w:tc>
          <w:tcPr>
            <w:tcW w:w="889" w:type="dxa"/>
          </w:tcPr>
          <w:p w:rsidR="00835B56" w:rsidRPr="00637460" w:rsidRDefault="00835B56" w:rsidP="000E70C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1.2.3</w:t>
            </w:r>
          </w:p>
        </w:tc>
        <w:tc>
          <w:tcPr>
            <w:tcW w:w="4537" w:type="dxa"/>
          </w:tcPr>
          <w:p w:rsidR="00835B56" w:rsidRPr="00637460" w:rsidRDefault="00835B56" w:rsidP="000E70C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720" w:type="dxa"/>
          </w:tcPr>
          <w:p w:rsidR="00835B56" w:rsidRPr="00637460" w:rsidRDefault="00835B56" w:rsidP="00221AB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835B56" w:rsidRPr="00637460" w:rsidRDefault="00835B56" w:rsidP="00221AB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835B56" w:rsidRPr="00637460" w:rsidRDefault="00835B56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835B56" w:rsidRPr="00637460" w:rsidRDefault="00835B56" w:rsidP="000E70C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835B56" w:rsidRPr="00637460" w:rsidRDefault="00835B56" w:rsidP="000E70C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3" w:type="dxa"/>
          </w:tcPr>
          <w:p w:rsidR="00835B56" w:rsidRPr="00637460" w:rsidRDefault="00835B56" w:rsidP="000E70C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835B56" w:rsidRPr="00637460" w:rsidRDefault="00835B56" w:rsidP="000E70C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835B56" w:rsidRPr="00637460" w:rsidRDefault="00835B56" w:rsidP="000E70C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835B56" w:rsidRPr="00637460" w:rsidRDefault="00835B56" w:rsidP="000E70C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835B56" w:rsidRPr="00637460" w:rsidTr="004A57FA">
        <w:tc>
          <w:tcPr>
            <w:tcW w:w="889" w:type="dxa"/>
          </w:tcPr>
          <w:p w:rsidR="00835B56" w:rsidRPr="00637460" w:rsidRDefault="00835B56" w:rsidP="000E70C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</w:t>
            </w:r>
          </w:p>
        </w:tc>
        <w:tc>
          <w:tcPr>
            <w:tcW w:w="4537" w:type="dxa"/>
          </w:tcPr>
          <w:p w:rsidR="00835B56" w:rsidRPr="00637460" w:rsidRDefault="00835B56" w:rsidP="000E70C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720" w:type="dxa"/>
          </w:tcPr>
          <w:p w:rsidR="00835B56" w:rsidRPr="00637460" w:rsidRDefault="00835B56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835B56" w:rsidRPr="00637460" w:rsidRDefault="00835B56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835B56" w:rsidRPr="00637460" w:rsidRDefault="00835B56" w:rsidP="000E70C3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33" w:type="dxa"/>
          </w:tcPr>
          <w:p w:rsidR="00835B56" w:rsidRPr="00637460" w:rsidRDefault="00835B56" w:rsidP="000E70C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835B56" w:rsidRPr="00637460" w:rsidRDefault="00835B56" w:rsidP="000E70C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835B56" w:rsidRPr="00637460" w:rsidRDefault="00835B56" w:rsidP="000E70C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835B56" w:rsidRPr="00637460" w:rsidTr="00F8494C">
        <w:tc>
          <w:tcPr>
            <w:tcW w:w="889" w:type="dxa"/>
          </w:tcPr>
          <w:p w:rsidR="00835B56" w:rsidRPr="00637460" w:rsidRDefault="00835B56" w:rsidP="000E70C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1.3.1</w:t>
            </w:r>
          </w:p>
        </w:tc>
        <w:tc>
          <w:tcPr>
            <w:tcW w:w="4537" w:type="dxa"/>
          </w:tcPr>
          <w:p w:rsidR="00835B56" w:rsidRPr="00637460" w:rsidRDefault="00835B56" w:rsidP="000E70C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консультации групповые </w:t>
            </w:r>
          </w:p>
        </w:tc>
        <w:tc>
          <w:tcPr>
            <w:tcW w:w="720" w:type="dxa"/>
            <w:vAlign w:val="center"/>
          </w:tcPr>
          <w:p w:rsidR="00835B56" w:rsidRPr="00637460" w:rsidRDefault="00835B56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835B56" w:rsidRPr="00637460" w:rsidRDefault="00835B56" w:rsidP="00221AB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835B56" w:rsidRPr="00637460" w:rsidRDefault="00835B56" w:rsidP="000E70C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835B56" w:rsidRPr="00637460" w:rsidRDefault="00835B56" w:rsidP="000E70C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835B56" w:rsidRPr="00637460" w:rsidRDefault="00835B56" w:rsidP="000E70C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835B56" w:rsidRPr="00637460" w:rsidRDefault="00835B56" w:rsidP="000E70C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835B56" w:rsidRPr="00637460" w:rsidTr="00F8494C">
        <w:tc>
          <w:tcPr>
            <w:tcW w:w="889" w:type="dxa"/>
          </w:tcPr>
          <w:p w:rsidR="00835B56" w:rsidRPr="00637460" w:rsidRDefault="00835B56" w:rsidP="000E70C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1.3.2</w:t>
            </w:r>
          </w:p>
        </w:tc>
        <w:tc>
          <w:tcPr>
            <w:tcW w:w="4537" w:type="dxa"/>
          </w:tcPr>
          <w:p w:rsidR="00835B56" w:rsidRPr="00637460" w:rsidRDefault="00835B56" w:rsidP="000E70C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прохождение промежуточной аттестации </w:t>
            </w:r>
          </w:p>
        </w:tc>
        <w:tc>
          <w:tcPr>
            <w:tcW w:w="720" w:type="dxa"/>
            <w:vAlign w:val="center"/>
          </w:tcPr>
          <w:p w:rsidR="00835B56" w:rsidRPr="00637460" w:rsidRDefault="00835B56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835B56" w:rsidRPr="00637460" w:rsidRDefault="00835B56" w:rsidP="00221AB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720" w:type="dxa"/>
            <w:vAlign w:val="center"/>
          </w:tcPr>
          <w:p w:rsidR="00835B56" w:rsidRPr="00637460" w:rsidRDefault="00835B56" w:rsidP="000E70C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835B56" w:rsidRPr="00637460" w:rsidRDefault="00835B56" w:rsidP="000E70C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687" w:type="dxa"/>
          </w:tcPr>
          <w:p w:rsidR="00835B56" w:rsidRPr="00637460" w:rsidRDefault="00835B56" w:rsidP="000E70C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835B56" w:rsidRPr="00637460" w:rsidRDefault="00835B56" w:rsidP="000E70C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</w:tr>
      <w:tr w:rsidR="00835B56" w:rsidRPr="00637460" w:rsidTr="00F8494C">
        <w:tc>
          <w:tcPr>
            <w:tcW w:w="889" w:type="dxa"/>
          </w:tcPr>
          <w:p w:rsidR="00835B56" w:rsidRPr="00637460" w:rsidRDefault="00835B56" w:rsidP="000E70C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4537" w:type="dxa"/>
          </w:tcPr>
          <w:p w:rsidR="00835B56" w:rsidRPr="00637460" w:rsidRDefault="00835B56" w:rsidP="000E70C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Самостоятельная работа (всего)</w:t>
            </w:r>
          </w:p>
        </w:tc>
        <w:tc>
          <w:tcPr>
            <w:tcW w:w="720" w:type="dxa"/>
            <w:vAlign w:val="center"/>
          </w:tcPr>
          <w:p w:rsidR="00835B56" w:rsidRPr="00637460" w:rsidRDefault="00835B56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110</w:t>
            </w:r>
          </w:p>
        </w:tc>
        <w:tc>
          <w:tcPr>
            <w:tcW w:w="900" w:type="dxa"/>
          </w:tcPr>
          <w:p w:rsidR="00835B56" w:rsidRPr="00637460" w:rsidRDefault="00835B56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835B56" w:rsidRPr="00637460" w:rsidRDefault="00835B56" w:rsidP="000E70C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110</w:t>
            </w:r>
          </w:p>
        </w:tc>
        <w:tc>
          <w:tcPr>
            <w:tcW w:w="933" w:type="dxa"/>
          </w:tcPr>
          <w:p w:rsidR="00835B56" w:rsidRPr="00637460" w:rsidRDefault="00835B56" w:rsidP="000E70C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835B56" w:rsidRPr="00637460" w:rsidRDefault="00835B56" w:rsidP="000E70C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127</w:t>
            </w:r>
          </w:p>
        </w:tc>
        <w:tc>
          <w:tcPr>
            <w:tcW w:w="900" w:type="dxa"/>
          </w:tcPr>
          <w:p w:rsidR="00835B56" w:rsidRPr="00637460" w:rsidRDefault="00835B56" w:rsidP="000E70C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835B56" w:rsidRPr="00637460" w:rsidTr="004A57FA">
        <w:tc>
          <w:tcPr>
            <w:tcW w:w="889" w:type="dxa"/>
          </w:tcPr>
          <w:p w:rsidR="00835B56" w:rsidRPr="00637460" w:rsidRDefault="00835B56" w:rsidP="000E70C3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4537" w:type="dxa"/>
          </w:tcPr>
          <w:p w:rsidR="00835B56" w:rsidRPr="00637460" w:rsidRDefault="00835B56" w:rsidP="000E70C3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146C56">
              <w:rPr>
                <w:sz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720" w:type="dxa"/>
          </w:tcPr>
          <w:p w:rsidR="00835B56" w:rsidRPr="00637460" w:rsidRDefault="00835B56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110</w:t>
            </w:r>
          </w:p>
        </w:tc>
        <w:tc>
          <w:tcPr>
            <w:tcW w:w="900" w:type="dxa"/>
          </w:tcPr>
          <w:p w:rsidR="00835B56" w:rsidRPr="00637460" w:rsidRDefault="00835B56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835B56" w:rsidRPr="00637460" w:rsidRDefault="00835B56" w:rsidP="000E70C3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110</w:t>
            </w:r>
          </w:p>
        </w:tc>
        <w:tc>
          <w:tcPr>
            <w:tcW w:w="933" w:type="dxa"/>
          </w:tcPr>
          <w:p w:rsidR="00835B56" w:rsidRPr="00637460" w:rsidRDefault="00835B56" w:rsidP="000E70C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835B56" w:rsidRPr="00637460" w:rsidRDefault="00835B56" w:rsidP="000E70C3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127</w:t>
            </w:r>
          </w:p>
        </w:tc>
        <w:tc>
          <w:tcPr>
            <w:tcW w:w="900" w:type="dxa"/>
          </w:tcPr>
          <w:p w:rsidR="00835B56" w:rsidRPr="00637460" w:rsidRDefault="00835B56" w:rsidP="000E70C3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835B56" w:rsidRPr="00637460" w:rsidTr="00F8494C">
        <w:tc>
          <w:tcPr>
            <w:tcW w:w="889" w:type="dxa"/>
          </w:tcPr>
          <w:p w:rsidR="00835B56" w:rsidRPr="00637460" w:rsidRDefault="00835B56" w:rsidP="000E70C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2.2</w:t>
            </w:r>
          </w:p>
        </w:tc>
        <w:tc>
          <w:tcPr>
            <w:tcW w:w="4537" w:type="dxa"/>
          </w:tcPr>
          <w:p w:rsidR="00835B56" w:rsidRPr="00637460" w:rsidRDefault="00835B56" w:rsidP="000E70C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720" w:type="dxa"/>
            <w:vAlign w:val="center"/>
          </w:tcPr>
          <w:p w:rsidR="00835B56" w:rsidRPr="00637460" w:rsidRDefault="00835B56" w:rsidP="00221ABB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835B56" w:rsidRPr="00637460" w:rsidRDefault="00835B56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  <w:vAlign w:val="center"/>
          </w:tcPr>
          <w:p w:rsidR="00835B56" w:rsidRPr="00637460" w:rsidRDefault="00835B56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835B56" w:rsidRPr="00637460" w:rsidRDefault="00835B56" w:rsidP="000E70C3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835B56" w:rsidRPr="00637460" w:rsidRDefault="00835B56" w:rsidP="000E70C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835B56" w:rsidRPr="00637460" w:rsidRDefault="00835B56" w:rsidP="000E70C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835B56" w:rsidRPr="00637460" w:rsidRDefault="00835B56" w:rsidP="000E70C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6,8</w:t>
            </w:r>
          </w:p>
        </w:tc>
        <w:tc>
          <w:tcPr>
            <w:tcW w:w="900" w:type="dxa"/>
          </w:tcPr>
          <w:p w:rsidR="00835B56" w:rsidRPr="00637460" w:rsidRDefault="00835B56" w:rsidP="000E70C3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835B56" w:rsidRPr="00637460" w:rsidTr="00F8494C">
        <w:tc>
          <w:tcPr>
            <w:tcW w:w="889" w:type="dxa"/>
            <w:vMerge w:val="restart"/>
          </w:tcPr>
          <w:p w:rsidR="00835B56" w:rsidRPr="00637460" w:rsidRDefault="00835B56" w:rsidP="000E70C3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</w:t>
            </w:r>
          </w:p>
        </w:tc>
        <w:tc>
          <w:tcPr>
            <w:tcW w:w="4537" w:type="dxa"/>
            <w:vMerge w:val="restart"/>
          </w:tcPr>
          <w:p w:rsidR="00835B56" w:rsidRPr="00637460" w:rsidRDefault="00835B56" w:rsidP="000E70C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трудоемкость</w:t>
            </w:r>
            <w:r w:rsidRPr="00637460">
              <w:rPr>
                <w:color w:val="000000" w:themeColor="text1"/>
                <w:sz w:val="20"/>
              </w:rPr>
              <w:t xml:space="preserve">                                   часы</w:t>
            </w:r>
          </w:p>
          <w:p w:rsidR="00835B56" w:rsidRPr="00637460" w:rsidRDefault="00835B56" w:rsidP="000E70C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дисциплины</w:t>
            </w:r>
            <w:r w:rsidRPr="00637460">
              <w:rPr>
                <w:color w:val="000000" w:themeColor="text1"/>
                <w:sz w:val="20"/>
              </w:rPr>
              <w:t xml:space="preserve">                           зачетные единицы</w:t>
            </w:r>
          </w:p>
          <w:p w:rsidR="00835B56" w:rsidRPr="00637460" w:rsidRDefault="00835B56" w:rsidP="000E70C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форма промежуточной аттестации</w:t>
            </w:r>
          </w:p>
        </w:tc>
        <w:tc>
          <w:tcPr>
            <w:tcW w:w="720" w:type="dxa"/>
            <w:vAlign w:val="center"/>
          </w:tcPr>
          <w:p w:rsidR="00835B56" w:rsidRPr="00637460" w:rsidRDefault="00835B56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144</w:t>
            </w:r>
          </w:p>
        </w:tc>
        <w:tc>
          <w:tcPr>
            <w:tcW w:w="900" w:type="dxa"/>
            <w:vAlign w:val="center"/>
          </w:tcPr>
          <w:p w:rsidR="00835B56" w:rsidRPr="00637460" w:rsidRDefault="00835B56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835B56" w:rsidRPr="00637460" w:rsidRDefault="00835B56" w:rsidP="000E70C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144</w:t>
            </w:r>
          </w:p>
        </w:tc>
        <w:tc>
          <w:tcPr>
            <w:tcW w:w="933" w:type="dxa"/>
            <w:vAlign w:val="center"/>
          </w:tcPr>
          <w:p w:rsidR="00835B56" w:rsidRPr="00637460" w:rsidRDefault="00835B56" w:rsidP="000E70C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835B56" w:rsidRPr="00637460" w:rsidRDefault="00835B56" w:rsidP="000E70C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144</w:t>
            </w:r>
          </w:p>
        </w:tc>
        <w:tc>
          <w:tcPr>
            <w:tcW w:w="900" w:type="dxa"/>
            <w:vAlign w:val="center"/>
          </w:tcPr>
          <w:p w:rsidR="00835B56" w:rsidRPr="00637460" w:rsidRDefault="00835B56" w:rsidP="000E70C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835B56" w:rsidRPr="00637460" w:rsidTr="00F8494C">
        <w:tc>
          <w:tcPr>
            <w:tcW w:w="889" w:type="dxa"/>
            <w:vMerge/>
          </w:tcPr>
          <w:p w:rsidR="00835B56" w:rsidRPr="00637460" w:rsidRDefault="00835B56" w:rsidP="000E70C3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835B56" w:rsidRPr="00637460" w:rsidRDefault="00835B56" w:rsidP="000E70C3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835B56" w:rsidRPr="00637460" w:rsidRDefault="00835B56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  <w:vAlign w:val="center"/>
          </w:tcPr>
          <w:p w:rsidR="00835B56" w:rsidRPr="00637460" w:rsidRDefault="00835B56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835B56" w:rsidRPr="00637460" w:rsidRDefault="00835B56" w:rsidP="000E70C3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33" w:type="dxa"/>
            <w:vAlign w:val="center"/>
          </w:tcPr>
          <w:p w:rsidR="00835B56" w:rsidRPr="00637460" w:rsidRDefault="00835B56" w:rsidP="000E70C3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835B56" w:rsidRPr="00637460" w:rsidRDefault="00835B56" w:rsidP="000E70C3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  <w:vAlign w:val="center"/>
          </w:tcPr>
          <w:p w:rsidR="00835B56" w:rsidRPr="00637460" w:rsidRDefault="00835B56" w:rsidP="000E70C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0E70C3" w:rsidRPr="00637460" w:rsidTr="004A57FA">
        <w:tc>
          <w:tcPr>
            <w:tcW w:w="889" w:type="dxa"/>
            <w:vMerge/>
          </w:tcPr>
          <w:p w:rsidR="000E70C3" w:rsidRPr="00637460" w:rsidRDefault="000E70C3" w:rsidP="000E70C3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0E70C3" w:rsidRPr="00637460" w:rsidRDefault="000E70C3" w:rsidP="000E70C3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0E70C3" w:rsidRPr="00637460" w:rsidRDefault="000E70C3" w:rsidP="000E70C3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экзамен</w:t>
            </w:r>
          </w:p>
        </w:tc>
      </w:tr>
    </w:tbl>
    <w:p w:rsidR="000E70C3" w:rsidRPr="00637460" w:rsidRDefault="000E70C3" w:rsidP="000E70C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*</w:t>
      </w:r>
    </w:p>
    <w:p w:rsidR="000E70C3" w:rsidRPr="00637460" w:rsidRDefault="000E70C3" w:rsidP="000E70C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Семинар – семинар-дискуссия</w:t>
      </w:r>
    </w:p>
    <w:p w:rsidR="000E70C3" w:rsidRPr="00637460" w:rsidRDefault="000E70C3" w:rsidP="000E70C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ГТ - практическое занятие - глоссарный тренинг</w:t>
      </w:r>
    </w:p>
    <w:p w:rsidR="000E70C3" w:rsidRPr="00637460" w:rsidRDefault="000E70C3" w:rsidP="000E70C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ТТ - практическое занятие - тест-тренинг </w:t>
      </w:r>
    </w:p>
    <w:p w:rsidR="000E70C3" w:rsidRPr="00637460" w:rsidRDefault="000E70C3" w:rsidP="000E70C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ПЗТ - практическое занятие - позетовое тестирование </w:t>
      </w:r>
    </w:p>
    <w:p w:rsidR="000E70C3" w:rsidRPr="00637460" w:rsidRDefault="000E70C3" w:rsidP="000E70C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ЛС - практическое занятие - логическая схема</w:t>
      </w:r>
    </w:p>
    <w:p w:rsidR="000E70C3" w:rsidRPr="00637460" w:rsidRDefault="000E70C3" w:rsidP="000E70C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УД - семинар-обсуждение устного доклада</w:t>
      </w:r>
    </w:p>
    <w:p w:rsidR="000E70C3" w:rsidRPr="00637460" w:rsidRDefault="000E70C3" w:rsidP="000E70C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РФ – семинар-обсуждение реферата </w:t>
      </w:r>
    </w:p>
    <w:p w:rsidR="000E70C3" w:rsidRPr="00637460" w:rsidRDefault="000E70C3" w:rsidP="000E70C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Асессмент реферата - семинар-асессмент реферата</w:t>
      </w:r>
    </w:p>
    <w:p w:rsidR="000E70C3" w:rsidRPr="00637460" w:rsidRDefault="000E70C3" w:rsidP="000E70C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ВБ - вебинар </w:t>
      </w:r>
    </w:p>
    <w:p w:rsidR="000E70C3" w:rsidRPr="00637460" w:rsidRDefault="000E70C3" w:rsidP="000E70C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УЭ - семинар-обсуждение устного эссе </w:t>
      </w:r>
    </w:p>
    <w:p w:rsidR="000E70C3" w:rsidRPr="00637460" w:rsidRDefault="000E70C3" w:rsidP="000E70C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АЛТ - практическое занятие - алгоритмический тренинг  </w:t>
      </w:r>
    </w:p>
    <w:p w:rsidR="000E70C3" w:rsidRPr="00637460" w:rsidRDefault="000E70C3" w:rsidP="000E70C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0E70C3" w:rsidRPr="00637460" w:rsidRDefault="000E70C3" w:rsidP="000E70C3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5. Содержание дисциплины</w:t>
      </w:r>
    </w:p>
    <w:p w:rsidR="000E70C3" w:rsidRPr="00637460" w:rsidRDefault="000E70C3" w:rsidP="000E70C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5.1. Содержание разделов и тем</w:t>
      </w:r>
    </w:p>
    <w:p w:rsidR="000E70C3" w:rsidRPr="00637460" w:rsidRDefault="000E70C3" w:rsidP="000E70C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2923"/>
        <w:gridCol w:w="6408"/>
      </w:tblGrid>
      <w:tr w:rsidR="000E70C3" w:rsidRPr="00637460" w:rsidTr="004A57FA">
        <w:trPr>
          <w:tblHeader/>
        </w:trPr>
        <w:tc>
          <w:tcPr>
            <w:tcW w:w="0" w:type="auto"/>
          </w:tcPr>
          <w:p w:rsidR="000E70C3" w:rsidRPr="00637460" w:rsidRDefault="000E70C3" w:rsidP="000E70C3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№ п/п</w:t>
            </w:r>
          </w:p>
        </w:tc>
        <w:tc>
          <w:tcPr>
            <w:tcW w:w="0" w:type="auto"/>
          </w:tcPr>
          <w:p w:rsidR="000E70C3" w:rsidRPr="00637460" w:rsidRDefault="000E70C3" w:rsidP="000E70C3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pacing w:val="-2"/>
                <w:sz w:val="20"/>
              </w:rPr>
            </w:pPr>
            <w:r w:rsidRPr="00637460">
              <w:rPr>
                <w:color w:val="000000" w:themeColor="text1"/>
                <w:spacing w:val="-2"/>
                <w:sz w:val="20"/>
              </w:rPr>
              <w:t>Наименование раздела дисциплины</w:t>
            </w:r>
          </w:p>
        </w:tc>
        <w:tc>
          <w:tcPr>
            <w:tcW w:w="0" w:type="auto"/>
          </w:tcPr>
          <w:p w:rsidR="000E70C3" w:rsidRPr="00637460" w:rsidRDefault="000E70C3" w:rsidP="000E70C3">
            <w:pPr>
              <w:widowControl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Содержание раздела дисциплины</w:t>
            </w:r>
          </w:p>
        </w:tc>
      </w:tr>
      <w:tr w:rsidR="000E70C3" w:rsidRPr="00637460" w:rsidTr="004A57FA">
        <w:tc>
          <w:tcPr>
            <w:tcW w:w="0" w:type="auto"/>
          </w:tcPr>
          <w:p w:rsidR="000E70C3" w:rsidRPr="00637460" w:rsidRDefault="000E70C3" w:rsidP="000E70C3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0" w:type="auto"/>
          </w:tcPr>
          <w:p w:rsidR="000E70C3" w:rsidRPr="00637460" w:rsidRDefault="000E70C3" w:rsidP="000E70C3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Теоретические основы финансово-экономического контроля. Формы и методы финансово-экономического контроля.</w:t>
            </w:r>
          </w:p>
        </w:tc>
        <w:tc>
          <w:tcPr>
            <w:tcW w:w="0" w:type="auto"/>
          </w:tcPr>
          <w:p w:rsidR="000E70C3" w:rsidRPr="00637460" w:rsidRDefault="000E70C3" w:rsidP="000E70C3">
            <w:pPr>
              <w:widowControl/>
              <w:snapToGrid/>
              <w:spacing w:before="0" w:after="0"/>
              <w:contextualSpacing/>
              <w:rPr>
                <w:color w:val="000000" w:themeColor="text1"/>
                <w:spacing w:val="-4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Сущность и содержание контроля. Место контроля в системе управления. Задачи и функции контроля. Принципы контроля. Виды, формы и методы финансово-экономического контроля. Цель и содержание финансового контроля. Виды финансового контроля. Основные элементы системы финансового контроля. Формы и методы контроля. Цели внутреннего и внешнего финансового контроля. Взаимосвязь внутреннего и внешнего финансового контроля. Система мер контроля по ограничению рисков. Направления экономической безопасности, связанные с предупреждением рисков.</w:t>
            </w:r>
          </w:p>
        </w:tc>
      </w:tr>
      <w:tr w:rsidR="000E70C3" w:rsidRPr="00637460" w:rsidTr="004A57FA">
        <w:tc>
          <w:tcPr>
            <w:tcW w:w="0" w:type="auto"/>
          </w:tcPr>
          <w:p w:rsidR="000E70C3" w:rsidRPr="00637460" w:rsidRDefault="000E70C3" w:rsidP="000E70C3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0" w:type="auto"/>
          </w:tcPr>
          <w:p w:rsidR="000E70C3" w:rsidRPr="00637460" w:rsidRDefault="000E70C3" w:rsidP="000E70C3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Виды, формы и методы финансово-экономического контроля</w:t>
            </w:r>
          </w:p>
        </w:tc>
        <w:tc>
          <w:tcPr>
            <w:tcW w:w="0" w:type="auto"/>
          </w:tcPr>
          <w:p w:rsidR="000E70C3" w:rsidRPr="00637460" w:rsidRDefault="000E70C3" w:rsidP="000E70C3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Цель и содержание финансового контроля. Виды финансового контроля. Основные элементы системы финансового контроля. Формы и методы контроля. Цели внутреннего и внешнего финансового контроля. Взаимосвязь внутреннего и внешнего финансового контроля. Система мер контроля по ограничению рисков. Направления экономической безопасности, связанные с предупреждением рисков. Ревизия как инструмент контроля. Организация, подготовка и проведение ревизии Цели, задачи и виды ревизии. Сущность контрольно-ревизионного процесса. Направления ревизионной проверки. Подготовка и проведение ревизии. Документирование и выводы по результатам ревизии. Типичные ошибки, выявляемые при ревизии.</w:t>
            </w:r>
          </w:p>
        </w:tc>
      </w:tr>
      <w:tr w:rsidR="000E70C3" w:rsidRPr="00637460" w:rsidTr="004A57FA">
        <w:tc>
          <w:tcPr>
            <w:tcW w:w="0" w:type="auto"/>
          </w:tcPr>
          <w:p w:rsidR="000E70C3" w:rsidRPr="00637460" w:rsidRDefault="000E70C3" w:rsidP="000E70C3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0" w:type="auto"/>
          </w:tcPr>
          <w:p w:rsidR="000E70C3" w:rsidRPr="00637460" w:rsidRDefault="000E70C3" w:rsidP="000E70C3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Организация и планирование контрольно-ревизионной работы</w:t>
            </w:r>
          </w:p>
        </w:tc>
        <w:tc>
          <w:tcPr>
            <w:tcW w:w="0" w:type="auto"/>
          </w:tcPr>
          <w:p w:rsidR="000E70C3" w:rsidRPr="00637460" w:rsidRDefault="000E70C3" w:rsidP="000E70C3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Ревизия основных средств, нематериальных активов и товарно-материальных ценностей Цели и основные направления ревизии основных средств. Цели и основные направления ревизии нематериальных активов. Цели и основные направления ревизии товарно-материальных ценностей. Ревизия денежных средств, ценных бумаг, дебиторской и кредиторской задолженности Ревизия денежных средств и ценных бумаг Ревизия дебиторской и кредиторской задолженности</w:t>
            </w:r>
          </w:p>
        </w:tc>
      </w:tr>
      <w:tr w:rsidR="000E70C3" w:rsidRPr="00637460" w:rsidTr="004A57FA">
        <w:tc>
          <w:tcPr>
            <w:tcW w:w="0" w:type="auto"/>
          </w:tcPr>
          <w:p w:rsidR="000E70C3" w:rsidRPr="00637460" w:rsidRDefault="000E70C3" w:rsidP="000E70C3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</w:tcPr>
          <w:p w:rsidR="000E70C3" w:rsidRPr="00637460" w:rsidRDefault="000E70C3" w:rsidP="000E70C3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Ревизия финансово-хозяйственной деятельности.</w:t>
            </w:r>
          </w:p>
        </w:tc>
        <w:tc>
          <w:tcPr>
            <w:tcW w:w="0" w:type="auto"/>
          </w:tcPr>
          <w:p w:rsidR="000E70C3" w:rsidRPr="00637460" w:rsidRDefault="000E70C3" w:rsidP="000E70C3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Проверка и ревизия бюджетных и кредитных учреждений Основы учета финансово-хозяйственной деятельности бюджетных учреждений. Порядок и основные методы ревизии бюджетных учреждений. Порядок проведения проверки кредитных учреждений полномочными представителями Банка России. Система внутреннего контроля (аудита) коммерческого банка.</w:t>
            </w:r>
          </w:p>
          <w:p w:rsidR="000E70C3" w:rsidRPr="00637460" w:rsidRDefault="000E70C3" w:rsidP="000E70C3">
            <w:pPr>
              <w:widowControl/>
              <w:snapToGrid/>
              <w:spacing w:before="0" w:after="0"/>
              <w:contextualSpacing/>
              <w:rPr>
                <w:color w:val="000000" w:themeColor="text1"/>
                <w:spacing w:val="-4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Организация ревизионной работы на объектах Проведение ревизии на объекте Организация ревизионной работы на объектах разных организационно-правовых форм и форм собственности</w:t>
            </w:r>
          </w:p>
        </w:tc>
      </w:tr>
    </w:tbl>
    <w:p w:rsidR="000E70C3" w:rsidRPr="00637460" w:rsidRDefault="000E70C3" w:rsidP="000E70C3">
      <w:pPr>
        <w:widowControl/>
        <w:tabs>
          <w:tab w:val="left" w:pos="993"/>
        </w:tabs>
        <w:snapToGrid/>
        <w:spacing w:before="0" w:after="0"/>
        <w:ind w:firstLine="709"/>
        <w:contextualSpacing/>
        <w:rPr>
          <w:b/>
          <w:color w:val="000000" w:themeColor="text1"/>
          <w:sz w:val="20"/>
        </w:rPr>
      </w:pPr>
    </w:p>
    <w:p w:rsidR="000E70C3" w:rsidRPr="00637460" w:rsidRDefault="000E70C3" w:rsidP="000E70C3">
      <w:pPr>
        <w:widowControl/>
        <w:tabs>
          <w:tab w:val="left" w:pos="1134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 Занятия лекционного и семинарского типа</w:t>
      </w:r>
    </w:p>
    <w:p w:rsidR="000E70C3" w:rsidRPr="00637460" w:rsidRDefault="000E70C3" w:rsidP="000E70C3">
      <w:pPr>
        <w:widowControl/>
        <w:tabs>
          <w:tab w:val="left" w:pos="1134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5.2.1 Темы лекций</w:t>
      </w:r>
    </w:p>
    <w:p w:rsidR="000E70C3" w:rsidRPr="00637460" w:rsidRDefault="000E70C3" w:rsidP="000E70C3">
      <w:pPr>
        <w:widowControl/>
        <w:tabs>
          <w:tab w:val="left" w:pos="1134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1. Теоретические основы финансово-экономического контроля. Формы и методы финансово-экономического контроля.</w:t>
      </w:r>
    </w:p>
    <w:p w:rsidR="000E70C3" w:rsidRPr="00637460" w:rsidRDefault="000E70C3" w:rsidP="000E70C3">
      <w:pPr>
        <w:widowControl/>
        <w:tabs>
          <w:tab w:val="left" w:pos="1134"/>
        </w:tabs>
        <w:suppressAutoHyphens/>
        <w:snapToGrid/>
        <w:spacing w:before="0" w:after="0"/>
        <w:ind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Сущность, принципы, функции и задачи финансово-экономического контроля. системы контроля и ее элементы</w:t>
      </w:r>
    </w:p>
    <w:p w:rsidR="000E70C3" w:rsidRPr="00637460" w:rsidRDefault="000E70C3" w:rsidP="000E70C3">
      <w:pPr>
        <w:widowControl/>
        <w:tabs>
          <w:tab w:val="left" w:pos="1134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0E70C3" w:rsidRPr="00637460" w:rsidRDefault="000E70C3" w:rsidP="000E70C3">
      <w:pPr>
        <w:widowControl/>
        <w:tabs>
          <w:tab w:val="left" w:pos="1134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2. Виды, формы и методы финансово-экономического контроля</w:t>
      </w:r>
    </w:p>
    <w:p w:rsidR="000E70C3" w:rsidRPr="00637460" w:rsidRDefault="000E70C3" w:rsidP="000E70C3">
      <w:pPr>
        <w:widowControl/>
        <w:numPr>
          <w:ilvl w:val="0"/>
          <w:numId w:val="15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Органы финансово-экономического контроля, их права и функциональные обязанности</w:t>
      </w:r>
      <w:r w:rsidRPr="00637460">
        <w:rPr>
          <w:bCs/>
          <w:color w:val="000000" w:themeColor="text1"/>
          <w:sz w:val="20"/>
        </w:rPr>
        <w:t xml:space="preserve"> </w:t>
      </w:r>
    </w:p>
    <w:p w:rsidR="000E70C3" w:rsidRPr="00637460" w:rsidRDefault="000E70C3" w:rsidP="000E70C3">
      <w:pPr>
        <w:widowControl/>
        <w:tabs>
          <w:tab w:val="left" w:pos="1134"/>
        </w:tabs>
        <w:suppressAutoHyphens/>
        <w:snapToGrid/>
        <w:spacing w:before="0" w:after="0"/>
        <w:ind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2. Ревизия как инструмент контроля. Организация, подготовка и проведение ревизии</w:t>
      </w:r>
    </w:p>
    <w:p w:rsidR="000E70C3" w:rsidRPr="00637460" w:rsidRDefault="000E70C3" w:rsidP="000E70C3">
      <w:pPr>
        <w:widowControl/>
        <w:tabs>
          <w:tab w:val="left" w:pos="1134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0E70C3" w:rsidRPr="00637460" w:rsidRDefault="000E70C3" w:rsidP="000E70C3">
      <w:pPr>
        <w:widowControl/>
        <w:tabs>
          <w:tab w:val="left" w:pos="1134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0E70C3" w:rsidRPr="00637460" w:rsidRDefault="000E70C3" w:rsidP="000E70C3">
      <w:pPr>
        <w:widowControl/>
        <w:tabs>
          <w:tab w:val="left" w:pos="1134"/>
        </w:tabs>
        <w:suppressAutoHyphens/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lastRenderedPageBreak/>
        <w:t>Раздел 3. Организация и планирование контрольно-ревизионной работы</w:t>
      </w:r>
      <w:r w:rsidRPr="00637460">
        <w:rPr>
          <w:b/>
          <w:bCs/>
          <w:color w:val="000000" w:themeColor="text1"/>
          <w:sz w:val="20"/>
        </w:rPr>
        <w:t xml:space="preserve"> </w:t>
      </w:r>
    </w:p>
    <w:p w:rsidR="000E70C3" w:rsidRPr="00637460" w:rsidRDefault="000E70C3" w:rsidP="000E70C3">
      <w:pPr>
        <w:tabs>
          <w:tab w:val="left" w:pos="851"/>
          <w:tab w:val="left" w:pos="993"/>
        </w:tabs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Ревизия основных средств, нематериальных активов и товарно-материальных ценностей. Ревизия денежных средств, ценных бумаг, дебиторской и кредиторской задолженности</w:t>
      </w:r>
    </w:p>
    <w:p w:rsidR="000E70C3" w:rsidRPr="00637460" w:rsidRDefault="000E70C3" w:rsidP="000E70C3">
      <w:pPr>
        <w:tabs>
          <w:tab w:val="left" w:pos="851"/>
          <w:tab w:val="left" w:pos="993"/>
        </w:tabs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</w:p>
    <w:p w:rsidR="000E70C3" w:rsidRPr="00637460" w:rsidRDefault="000E70C3" w:rsidP="000E70C3">
      <w:pPr>
        <w:tabs>
          <w:tab w:val="left" w:pos="851"/>
          <w:tab w:val="left" w:pos="993"/>
        </w:tabs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 xml:space="preserve">Раздел 4. </w:t>
      </w:r>
      <w:r w:rsidRPr="00637460">
        <w:rPr>
          <w:b/>
          <w:color w:val="000000" w:themeColor="text1"/>
          <w:sz w:val="20"/>
        </w:rPr>
        <w:t>Ревизия финансово-хозяйственной деятельности</w:t>
      </w:r>
    </w:p>
    <w:p w:rsidR="000E70C3" w:rsidRPr="00637460" w:rsidRDefault="000E70C3" w:rsidP="000E70C3">
      <w:pPr>
        <w:widowControl/>
        <w:tabs>
          <w:tab w:val="left" w:pos="1134"/>
        </w:tabs>
        <w:suppressAutoHyphens/>
        <w:snapToGrid/>
        <w:spacing w:before="0" w:after="0"/>
        <w:ind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1. Проверка и ревизия бюджетных и кредитных учреждений </w:t>
      </w:r>
    </w:p>
    <w:p w:rsidR="000E70C3" w:rsidRPr="00637460" w:rsidRDefault="000E70C3" w:rsidP="000E70C3">
      <w:pPr>
        <w:widowControl/>
        <w:tabs>
          <w:tab w:val="left" w:pos="1134"/>
        </w:tabs>
        <w:suppressAutoHyphens/>
        <w:snapToGrid/>
        <w:spacing w:before="0" w:after="0"/>
        <w:ind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2. Организация ревизионной работы на объектах</w:t>
      </w:r>
    </w:p>
    <w:p w:rsidR="000E70C3" w:rsidRPr="00637460" w:rsidRDefault="000E70C3" w:rsidP="000E70C3">
      <w:pPr>
        <w:widowControl/>
        <w:tabs>
          <w:tab w:val="left" w:pos="1134"/>
        </w:tabs>
        <w:suppressAutoHyphens/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</w:p>
    <w:p w:rsidR="000E70C3" w:rsidRPr="00637460" w:rsidRDefault="000E70C3" w:rsidP="000E70C3">
      <w:pPr>
        <w:widowControl/>
        <w:tabs>
          <w:tab w:val="left" w:pos="1134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5.2.2 Вопросы для обсуждения на семинарах и практических занятиях (заполняет преподаватель)</w:t>
      </w:r>
    </w:p>
    <w:p w:rsidR="000E70C3" w:rsidRPr="00637460" w:rsidRDefault="000E70C3" w:rsidP="000E70C3">
      <w:pPr>
        <w:widowControl/>
        <w:tabs>
          <w:tab w:val="left" w:pos="851"/>
          <w:tab w:val="left" w:pos="993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 Теоретические основы финансово-экономического контроля. Формы и методы финансово-экономического контроля.</w:t>
      </w:r>
    </w:p>
    <w:p w:rsidR="000E70C3" w:rsidRPr="00637460" w:rsidRDefault="000E70C3" w:rsidP="000E70C3">
      <w:pPr>
        <w:widowControl/>
        <w:numPr>
          <w:ilvl w:val="0"/>
          <w:numId w:val="16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 чем проявляется сущность контроля? </w:t>
      </w:r>
    </w:p>
    <w:p w:rsidR="000E70C3" w:rsidRPr="00637460" w:rsidRDefault="000E70C3" w:rsidP="000E70C3">
      <w:pPr>
        <w:widowControl/>
        <w:numPr>
          <w:ilvl w:val="0"/>
          <w:numId w:val="16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Какова взаимосвязь контроля с управлением? </w:t>
      </w:r>
    </w:p>
    <w:p w:rsidR="000E70C3" w:rsidRPr="00637460" w:rsidRDefault="000E70C3" w:rsidP="000E70C3">
      <w:pPr>
        <w:widowControl/>
        <w:numPr>
          <w:ilvl w:val="0"/>
          <w:numId w:val="16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 чем проявляется значение контроля как завершающего звена управленческого процесса? </w:t>
      </w:r>
    </w:p>
    <w:p w:rsidR="000E70C3" w:rsidRPr="00637460" w:rsidRDefault="000E70C3" w:rsidP="000E70C3">
      <w:pPr>
        <w:widowControl/>
        <w:numPr>
          <w:ilvl w:val="0"/>
          <w:numId w:val="16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Перечислите и охарактеризуйте элементы системы контроля. Раскройте разницу между предметом и объектом контроля. </w:t>
      </w:r>
    </w:p>
    <w:p w:rsidR="000E70C3" w:rsidRPr="00637460" w:rsidRDefault="000E70C3" w:rsidP="000E70C3">
      <w:pPr>
        <w:widowControl/>
        <w:numPr>
          <w:ilvl w:val="0"/>
          <w:numId w:val="16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Перечислите основные цели и задачи контроля. </w:t>
      </w:r>
    </w:p>
    <w:p w:rsidR="000E70C3" w:rsidRPr="00637460" w:rsidRDefault="000E70C3" w:rsidP="000E70C3">
      <w:pPr>
        <w:widowControl/>
        <w:numPr>
          <w:ilvl w:val="0"/>
          <w:numId w:val="16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Что выявляет контроль как самостоятельный вид деятельности? </w:t>
      </w:r>
    </w:p>
    <w:p w:rsidR="000E70C3" w:rsidRPr="00637460" w:rsidRDefault="000E70C3" w:rsidP="000E70C3">
      <w:pPr>
        <w:widowControl/>
        <w:numPr>
          <w:ilvl w:val="0"/>
          <w:numId w:val="16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собой представляют этапы контроля?</w:t>
      </w:r>
    </w:p>
    <w:p w:rsidR="000E70C3" w:rsidRPr="00637460" w:rsidRDefault="000E70C3" w:rsidP="000E70C3">
      <w:pPr>
        <w:widowControl/>
        <w:numPr>
          <w:ilvl w:val="0"/>
          <w:numId w:val="16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Перечислите основные функции контроля. Раскройте содержание воспитательной функции контроля</w:t>
      </w:r>
    </w:p>
    <w:p w:rsidR="000E70C3" w:rsidRPr="00637460" w:rsidRDefault="000E70C3" w:rsidP="000E70C3">
      <w:pPr>
        <w:widowControl/>
        <w:numPr>
          <w:ilvl w:val="0"/>
          <w:numId w:val="16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Что характеризуют принципы контроля? Какой принцип является основным и почему? </w:t>
      </w:r>
    </w:p>
    <w:p w:rsidR="000E70C3" w:rsidRPr="00637460" w:rsidRDefault="000E70C3" w:rsidP="000E70C3">
      <w:pPr>
        <w:widowControl/>
        <w:numPr>
          <w:ilvl w:val="0"/>
          <w:numId w:val="16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чем сущность принципов эффективности и результативности контроля. Раскройте их содержание и приведите пример.</w:t>
      </w:r>
    </w:p>
    <w:p w:rsidR="000E70C3" w:rsidRPr="00637460" w:rsidRDefault="000E70C3" w:rsidP="000E70C3">
      <w:pPr>
        <w:widowControl/>
        <w:tabs>
          <w:tab w:val="left" w:pos="851"/>
          <w:tab w:val="left" w:pos="993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0E70C3" w:rsidRPr="00637460" w:rsidRDefault="000E70C3" w:rsidP="000E70C3">
      <w:pPr>
        <w:widowControl/>
        <w:tabs>
          <w:tab w:val="left" w:pos="851"/>
          <w:tab w:val="left" w:pos="993"/>
        </w:tabs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2. Виды, формы и методы финансово-экономического контроля</w:t>
      </w:r>
      <w:r w:rsidRPr="00637460">
        <w:rPr>
          <w:b/>
          <w:bCs/>
          <w:color w:val="000000" w:themeColor="text1"/>
          <w:sz w:val="20"/>
        </w:rPr>
        <w:t xml:space="preserve"> </w:t>
      </w:r>
    </w:p>
    <w:p w:rsidR="000E70C3" w:rsidRPr="00637460" w:rsidRDefault="000E70C3" w:rsidP="000E70C3">
      <w:pPr>
        <w:widowControl/>
        <w:numPr>
          <w:ilvl w:val="0"/>
          <w:numId w:val="17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Какие органы относятся к контролирующим органам представительной власти? </w:t>
      </w:r>
    </w:p>
    <w:p w:rsidR="000E70C3" w:rsidRPr="00637460" w:rsidRDefault="000E70C3" w:rsidP="000E70C3">
      <w:pPr>
        <w:widowControl/>
        <w:numPr>
          <w:ilvl w:val="0"/>
          <w:numId w:val="17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органы относятся к контролирующим органам исполнительной власти?</w:t>
      </w:r>
    </w:p>
    <w:p w:rsidR="000E70C3" w:rsidRPr="00637460" w:rsidRDefault="000E70C3" w:rsidP="000E70C3">
      <w:pPr>
        <w:widowControl/>
        <w:numPr>
          <w:ilvl w:val="0"/>
          <w:numId w:val="17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Сформулируйте основные направления оперативного контроля, осуществляемого аудиторами Счетной палаты РФ. Охарактеризуйте кратко ее деятельность и используемые методы. </w:t>
      </w:r>
    </w:p>
    <w:p w:rsidR="000E70C3" w:rsidRPr="00637460" w:rsidRDefault="000E70C3" w:rsidP="000E70C3">
      <w:pPr>
        <w:widowControl/>
        <w:numPr>
          <w:ilvl w:val="0"/>
          <w:numId w:val="17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Какой контроль осуществляют структурные подразделения Министерства финансов РФ? </w:t>
      </w:r>
    </w:p>
    <w:p w:rsidR="000E70C3" w:rsidRPr="00637460" w:rsidRDefault="000E70C3" w:rsidP="000E70C3">
      <w:pPr>
        <w:widowControl/>
        <w:numPr>
          <w:ilvl w:val="0"/>
          <w:numId w:val="17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Перечислите основные задачи и охарактеризуйте полномочия Федерального казначейства. </w:t>
      </w:r>
    </w:p>
    <w:p w:rsidR="000E70C3" w:rsidRPr="00637460" w:rsidRDefault="000E70C3" w:rsidP="000E70C3">
      <w:pPr>
        <w:widowControl/>
        <w:numPr>
          <w:ilvl w:val="0"/>
          <w:numId w:val="17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Какие права и обязанности имеют налоговые органы? </w:t>
      </w:r>
    </w:p>
    <w:p w:rsidR="000E70C3" w:rsidRPr="00637460" w:rsidRDefault="000E70C3" w:rsidP="000E70C3">
      <w:pPr>
        <w:widowControl/>
        <w:numPr>
          <w:ilvl w:val="0"/>
          <w:numId w:val="17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Какие права и обязанности имеют таможенные органы? </w:t>
      </w:r>
    </w:p>
    <w:p w:rsidR="000E70C3" w:rsidRPr="00637460" w:rsidRDefault="000E70C3" w:rsidP="000E70C3">
      <w:pPr>
        <w:widowControl/>
        <w:numPr>
          <w:ilvl w:val="0"/>
          <w:numId w:val="17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Перечислите основные контрольные функции Банка России.</w:t>
      </w:r>
    </w:p>
    <w:p w:rsidR="000E70C3" w:rsidRPr="00637460" w:rsidRDefault="000E70C3" w:rsidP="000E70C3">
      <w:pPr>
        <w:widowControl/>
        <w:numPr>
          <w:ilvl w:val="0"/>
          <w:numId w:val="17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Какие Службы Центрального банка РФ отвечают за контроль, надзор и регулирование страхового рынка? </w:t>
      </w:r>
    </w:p>
    <w:p w:rsidR="000E70C3" w:rsidRPr="00637460" w:rsidRDefault="000E70C3" w:rsidP="000E70C3">
      <w:pPr>
        <w:widowControl/>
        <w:numPr>
          <w:ilvl w:val="0"/>
          <w:numId w:val="17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Какие Службы Центрального банка РФ отвечают за контроль, надзор и регулирование финансового рынка? </w:t>
      </w:r>
    </w:p>
    <w:p w:rsidR="000E70C3" w:rsidRPr="00637460" w:rsidRDefault="000E70C3" w:rsidP="000E70C3">
      <w:pPr>
        <w:widowControl/>
        <w:numPr>
          <w:ilvl w:val="0"/>
          <w:numId w:val="17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 кого возлагается ответственность за организацию внутреннего контроля на предприятии? </w:t>
      </w:r>
    </w:p>
    <w:p w:rsidR="000E70C3" w:rsidRPr="00637460" w:rsidRDefault="000E70C3" w:rsidP="000E70C3">
      <w:pPr>
        <w:widowControl/>
        <w:numPr>
          <w:ilvl w:val="0"/>
          <w:numId w:val="17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Перечислите факторы эффективности системы внутреннего контроля.</w:t>
      </w:r>
    </w:p>
    <w:p w:rsidR="000E70C3" w:rsidRPr="00637460" w:rsidRDefault="000E70C3" w:rsidP="000E70C3">
      <w:pPr>
        <w:widowControl/>
        <w:tabs>
          <w:tab w:val="left" w:pos="851"/>
          <w:tab w:val="left" w:pos="993"/>
        </w:tabs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</w:p>
    <w:p w:rsidR="000E70C3" w:rsidRPr="00637460" w:rsidRDefault="000E70C3" w:rsidP="000E70C3">
      <w:pPr>
        <w:widowControl/>
        <w:tabs>
          <w:tab w:val="left" w:pos="851"/>
          <w:tab w:val="left" w:pos="993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3. Организация и планирование контрольно-ревизионной работы.</w:t>
      </w:r>
    </w:p>
    <w:p w:rsidR="000E70C3" w:rsidRPr="00637460" w:rsidRDefault="000E70C3" w:rsidP="000E70C3">
      <w:pPr>
        <w:widowControl/>
        <w:numPr>
          <w:ilvl w:val="0"/>
          <w:numId w:val="18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Перечислите цели и основные направления проверки основных средств при ревизии. </w:t>
      </w:r>
    </w:p>
    <w:p w:rsidR="000E70C3" w:rsidRPr="00637460" w:rsidRDefault="000E70C3" w:rsidP="000E70C3">
      <w:pPr>
        <w:widowControl/>
        <w:numPr>
          <w:ilvl w:val="0"/>
          <w:numId w:val="18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 осуществляется проверка операций по поступлению основных средств?</w:t>
      </w:r>
    </w:p>
    <w:p w:rsidR="000E70C3" w:rsidRPr="00637460" w:rsidRDefault="000E70C3" w:rsidP="000E70C3">
      <w:pPr>
        <w:widowControl/>
        <w:numPr>
          <w:ilvl w:val="0"/>
          <w:numId w:val="18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Как осуществляется проверка начисления и использования износа основных средств? </w:t>
      </w:r>
    </w:p>
    <w:p w:rsidR="000E70C3" w:rsidRPr="00637460" w:rsidRDefault="000E70C3" w:rsidP="000E70C3">
      <w:pPr>
        <w:widowControl/>
        <w:numPr>
          <w:ilvl w:val="0"/>
          <w:numId w:val="18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Как осуществляется проверка операций по выбытию основных средств? </w:t>
      </w:r>
    </w:p>
    <w:p w:rsidR="000E70C3" w:rsidRPr="00637460" w:rsidRDefault="000E70C3" w:rsidP="000E70C3">
      <w:pPr>
        <w:widowControl/>
        <w:numPr>
          <w:ilvl w:val="0"/>
          <w:numId w:val="18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Что необходимо проверить ревизору при контроле внутреннего перемещения основных средств? </w:t>
      </w:r>
    </w:p>
    <w:p w:rsidR="000E70C3" w:rsidRPr="00637460" w:rsidRDefault="000E70C3" w:rsidP="000E70C3">
      <w:pPr>
        <w:widowControl/>
        <w:numPr>
          <w:ilvl w:val="0"/>
          <w:numId w:val="18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Что проверяется при ревизии сохранности и использования объектов основных средств? </w:t>
      </w:r>
    </w:p>
    <w:p w:rsidR="000E70C3" w:rsidRPr="00637460" w:rsidRDefault="000E70C3" w:rsidP="000E70C3">
      <w:pPr>
        <w:widowControl/>
        <w:numPr>
          <w:ilvl w:val="0"/>
          <w:numId w:val="18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Как проводится ревизия нематериальных активов? </w:t>
      </w:r>
    </w:p>
    <w:p w:rsidR="000E70C3" w:rsidRPr="00637460" w:rsidRDefault="000E70C3" w:rsidP="000E70C3">
      <w:pPr>
        <w:widowControl/>
        <w:numPr>
          <w:ilvl w:val="0"/>
          <w:numId w:val="18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Как ревизором оценивается правильность определения первоначальной стоимости НМА в случае создания его самостоятельно. </w:t>
      </w:r>
    </w:p>
    <w:p w:rsidR="000E70C3" w:rsidRPr="00637460" w:rsidRDefault="000E70C3" w:rsidP="000E70C3">
      <w:pPr>
        <w:widowControl/>
        <w:numPr>
          <w:ilvl w:val="0"/>
          <w:numId w:val="18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Как определяется срок полезного использования НМА? </w:t>
      </w:r>
    </w:p>
    <w:p w:rsidR="000E70C3" w:rsidRPr="00637460" w:rsidRDefault="000E70C3" w:rsidP="000E70C3">
      <w:pPr>
        <w:widowControl/>
        <w:numPr>
          <w:ilvl w:val="0"/>
          <w:numId w:val="18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Перечислите основные направления проверки использования и сохранности ТМЦ. Как проводится ревизия кассы? </w:t>
      </w:r>
    </w:p>
    <w:p w:rsidR="000E70C3" w:rsidRPr="00637460" w:rsidRDefault="000E70C3" w:rsidP="000E70C3">
      <w:pPr>
        <w:widowControl/>
        <w:numPr>
          <w:ilvl w:val="0"/>
          <w:numId w:val="18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Назовите порядок оформления излишков и недостач в кассе. </w:t>
      </w:r>
    </w:p>
    <w:p w:rsidR="000E70C3" w:rsidRPr="00637460" w:rsidRDefault="000E70C3" w:rsidP="000E70C3">
      <w:pPr>
        <w:widowControl/>
        <w:numPr>
          <w:ilvl w:val="0"/>
          <w:numId w:val="18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Раскройте основные положения ревизии ценных бумаг. </w:t>
      </w:r>
    </w:p>
    <w:p w:rsidR="000E70C3" w:rsidRPr="00637460" w:rsidRDefault="000E70C3" w:rsidP="000E70C3">
      <w:pPr>
        <w:widowControl/>
        <w:numPr>
          <w:ilvl w:val="0"/>
          <w:numId w:val="18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Как установить правильность оценки ценных бумаг в балансе? </w:t>
      </w:r>
    </w:p>
    <w:p w:rsidR="000E70C3" w:rsidRPr="00637460" w:rsidRDefault="000E70C3" w:rsidP="000E70C3">
      <w:pPr>
        <w:widowControl/>
        <w:numPr>
          <w:ilvl w:val="0"/>
          <w:numId w:val="18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Назовите виды дебиторской и кредиторской задолженности. </w:t>
      </w:r>
    </w:p>
    <w:p w:rsidR="000E70C3" w:rsidRPr="00637460" w:rsidRDefault="000E70C3" w:rsidP="000E70C3">
      <w:pPr>
        <w:widowControl/>
        <w:numPr>
          <w:ilvl w:val="0"/>
          <w:numId w:val="18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 каких случаях можно списать дебиторскую задолженность на убыток? </w:t>
      </w:r>
    </w:p>
    <w:p w:rsidR="000E70C3" w:rsidRPr="00637460" w:rsidRDefault="000E70C3" w:rsidP="000E70C3">
      <w:pPr>
        <w:widowControl/>
        <w:numPr>
          <w:ilvl w:val="0"/>
          <w:numId w:val="18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Как списывается кредиторская задолженность? </w:t>
      </w:r>
    </w:p>
    <w:p w:rsidR="000E70C3" w:rsidRPr="00637460" w:rsidRDefault="000E70C3" w:rsidP="000E70C3">
      <w:pPr>
        <w:widowControl/>
        <w:numPr>
          <w:ilvl w:val="0"/>
          <w:numId w:val="18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Как ревизор осуществляет проверку реальности и законности расчетов с дебиторами и кредиторами? </w:t>
      </w:r>
    </w:p>
    <w:p w:rsidR="000E70C3" w:rsidRPr="00637460" w:rsidRDefault="000E70C3" w:rsidP="000E70C3">
      <w:pPr>
        <w:widowControl/>
        <w:numPr>
          <w:ilvl w:val="0"/>
          <w:numId w:val="18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 xml:space="preserve">Перечислите этапы инвентаризации расчетов с покупателями и поставщиками. </w:t>
      </w:r>
    </w:p>
    <w:p w:rsidR="000E70C3" w:rsidRPr="00637460" w:rsidRDefault="000E70C3" w:rsidP="000E70C3">
      <w:pPr>
        <w:widowControl/>
        <w:numPr>
          <w:ilvl w:val="0"/>
          <w:numId w:val="18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Раскройте содержание мероприятий, направленных на снижение дебиторской задолженности, которые должен проверить ревизор.</w:t>
      </w:r>
    </w:p>
    <w:p w:rsidR="000E70C3" w:rsidRPr="00637460" w:rsidRDefault="000E70C3" w:rsidP="000E70C3">
      <w:pPr>
        <w:widowControl/>
        <w:tabs>
          <w:tab w:val="left" w:pos="851"/>
          <w:tab w:val="left" w:pos="993"/>
        </w:tabs>
        <w:snapToGrid/>
        <w:spacing w:before="0" w:after="0"/>
        <w:ind w:firstLine="720"/>
        <w:jc w:val="both"/>
        <w:rPr>
          <w:color w:val="000000" w:themeColor="text1"/>
          <w:sz w:val="20"/>
        </w:rPr>
      </w:pPr>
    </w:p>
    <w:p w:rsidR="000E70C3" w:rsidRPr="00637460" w:rsidRDefault="000E70C3" w:rsidP="000E70C3">
      <w:pPr>
        <w:tabs>
          <w:tab w:val="left" w:pos="851"/>
          <w:tab w:val="left" w:pos="993"/>
        </w:tabs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 xml:space="preserve">Раздел 4. </w:t>
      </w:r>
      <w:r w:rsidRPr="00637460">
        <w:rPr>
          <w:b/>
          <w:color w:val="000000" w:themeColor="text1"/>
          <w:sz w:val="20"/>
        </w:rPr>
        <w:t>Ревизия финансово-хозяйственной деятельности.</w:t>
      </w:r>
    </w:p>
    <w:p w:rsidR="000E70C3" w:rsidRPr="00637460" w:rsidRDefault="000E70C3" w:rsidP="000E70C3">
      <w:pPr>
        <w:widowControl/>
        <w:numPr>
          <w:ilvl w:val="0"/>
          <w:numId w:val="19"/>
        </w:numPr>
        <w:tabs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Охарактеризуйте особенности бухгалтерского учета бюджетных учреждений. </w:t>
      </w:r>
    </w:p>
    <w:p w:rsidR="000E70C3" w:rsidRPr="00637460" w:rsidRDefault="000E70C3" w:rsidP="000E70C3">
      <w:pPr>
        <w:widowControl/>
        <w:numPr>
          <w:ilvl w:val="0"/>
          <w:numId w:val="19"/>
        </w:numPr>
        <w:tabs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Какие санкции применяются к бюджетным учреждениям за нецелевое использованием средств федерального бюджета? </w:t>
      </w:r>
    </w:p>
    <w:p w:rsidR="000E70C3" w:rsidRPr="00637460" w:rsidRDefault="000E70C3" w:rsidP="000E70C3">
      <w:pPr>
        <w:widowControl/>
        <w:numPr>
          <w:ilvl w:val="0"/>
          <w:numId w:val="19"/>
        </w:numPr>
        <w:tabs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Охарактеризуйте основные направления и разделы ревизии бюджетной организации. </w:t>
      </w:r>
    </w:p>
    <w:p w:rsidR="000E70C3" w:rsidRPr="00637460" w:rsidRDefault="000E70C3" w:rsidP="000E70C3">
      <w:pPr>
        <w:widowControl/>
        <w:numPr>
          <w:ilvl w:val="0"/>
          <w:numId w:val="19"/>
        </w:numPr>
        <w:tabs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Какие данные фиксируются в акте ревизии бюджетной организации? </w:t>
      </w:r>
    </w:p>
    <w:p w:rsidR="000E70C3" w:rsidRPr="00637460" w:rsidRDefault="000E70C3" w:rsidP="000E70C3">
      <w:pPr>
        <w:widowControl/>
        <w:numPr>
          <w:ilvl w:val="0"/>
          <w:numId w:val="19"/>
        </w:numPr>
        <w:tabs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Что является основной целью проведения Банком России проверок кредитных организаций? </w:t>
      </w:r>
    </w:p>
    <w:p w:rsidR="000E70C3" w:rsidRPr="00637460" w:rsidRDefault="000E70C3" w:rsidP="000E70C3">
      <w:pPr>
        <w:widowControl/>
        <w:numPr>
          <w:ilvl w:val="0"/>
          <w:numId w:val="19"/>
        </w:numPr>
        <w:tabs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 чем заключаются особенности проведения проверок кредитных организаций? </w:t>
      </w:r>
    </w:p>
    <w:p w:rsidR="000E70C3" w:rsidRPr="00637460" w:rsidRDefault="000E70C3" w:rsidP="000E70C3">
      <w:pPr>
        <w:widowControl/>
        <w:numPr>
          <w:ilvl w:val="0"/>
          <w:numId w:val="19"/>
        </w:numPr>
        <w:tabs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Перечислите основные требования к оформлению результатов проверки кредитной организации. Охарактеризуйте содержание разделов акта ревизии. </w:t>
      </w:r>
    </w:p>
    <w:p w:rsidR="000E70C3" w:rsidRPr="00637460" w:rsidRDefault="000E70C3" w:rsidP="000E70C3">
      <w:pPr>
        <w:widowControl/>
        <w:numPr>
          <w:ilvl w:val="0"/>
          <w:numId w:val="19"/>
        </w:numPr>
        <w:tabs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Какие разновидности актов проверки по отдельным вопросам деятельности кредитной организации существуют в РФ и для чего они составляются? </w:t>
      </w:r>
    </w:p>
    <w:p w:rsidR="000E70C3" w:rsidRPr="00637460" w:rsidRDefault="000E70C3" w:rsidP="000E70C3">
      <w:pPr>
        <w:widowControl/>
        <w:numPr>
          <w:ilvl w:val="0"/>
          <w:numId w:val="19"/>
        </w:numPr>
        <w:tabs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Перечислите основные задачи внутреннего аудита банка. </w:t>
      </w:r>
    </w:p>
    <w:p w:rsidR="000E70C3" w:rsidRPr="00637460" w:rsidRDefault="000E70C3" w:rsidP="000E70C3">
      <w:pPr>
        <w:widowControl/>
        <w:numPr>
          <w:ilvl w:val="0"/>
          <w:numId w:val="19"/>
        </w:numPr>
        <w:tabs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Охарактеризуйте основные элементы системы внутреннего контроля банка и раскройте их содержание. </w:t>
      </w:r>
    </w:p>
    <w:p w:rsidR="000E70C3" w:rsidRPr="00637460" w:rsidRDefault="000E70C3" w:rsidP="000E70C3">
      <w:pPr>
        <w:widowControl/>
        <w:numPr>
          <w:ilvl w:val="0"/>
          <w:numId w:val="19"/>
        </w:numPr>
        <w:tabs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Для чего необходим мониторинг системы внутреннего контроля в банке? </w:t>
      </w:r>
    </w:p>
    <w:p w:rsidR="000E70C3" w:rsidRPr="00637460" w:rsidRDefault="000E70C3" w:rsidP="000E70C3">
      <w:pPr>
        <w:widowControl/>
        <w:numPr>
          <w:ilvl w:val="0"/>
          <w:numId w:val="19"/>
        </w:numPr>
        <w:tabs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Охарактеризуйте четыре вида деятельности внутренних аудиторов банка.</w:t>
      </w:r>
    </w:p>
    <w:p w:rsidR="000E70C3" w:rsidRPr="00637460" w:rsidRDefault="000E70C3" w:rsidP="000E70C3">
      <w:pPr>
        <w:widowControl/>
        <w:numPr>
          <w:ilvl w:val="0"/>
          <w:numId w:val="19"/>
        </w:numPr>
        <w:tabs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Охарактеризуйте порядок проведения ревизии на объекте. </w:t>
      </w:r>
    </w:p>
    <w:p w:rsidR="000E70C3" w:rsidRPr="00637460" w:rsidRDefault="000E70C3" w:rsidP="000E70C3">
      <w:pPr>
        <w:widowControl/>
        <w:numPr>
          <w:ilvl w:val="0"/>
          <w:numId w:val="19"/>
        </w:numPr>
        <w:tabs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Перечислите основные направления проведения комплексных ревизий производственной и финансово-хозяйственной деятельности предприятий. </w:t>
      </w:r>
    </w:p>
    <w:p w:rsidR="000E70C3" w:rsidRPr="00637460" w:rsidRDefault="000E70C3" w:rsidP="000E70C3">
      <w:pPr>
        <w:widowControl/>
        <w:numPr>
          <w:ilvl w:val="0"/>
          <w:numId w:val="19"/>
        </w:numPr>
        <w:tabs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Охарактеризуйте особенности проведения ревизий в унитарных предприятиях. </w:t>
      </w:r>
    </w:p>
    <w:p w:rsidR="000E70C3" w:rsidRPr="00637460" w:rsidRDefault="000E70C3" w:rsidP="000E70C3">
      <w:pPr>
        <w:widowControl/>
        <w:numPr>
          <w:ilvl w:val="0"/>
          <w:numId w:val="19"/>
        </w:numPr>
        <w:tabs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Раскройте особенности проведения ревизий в малых предприятиях.</w:t>
      </w:r>
    </w:p>
    <w:p w:rsidR="000E70C3" w:rsidRPr="00637460" w:rsidRDefault="000E70C3" w:rsidP="000E70C3">
      <w:pPr>
        <w:widowControl/>
        <w:numPr>
          <w:ilvl w:val="0"/>
          <w:numId w:val="19"/>
        </w:numPr>
        <w:tabs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Охарактеризуйте особенности проведения ревизий в сельскохозяйственных предприятиях. </w:t>
      </w:r>
    </w:p>
    <w:p w:rsidR="000E70C3" w:rsidRPr="00637460" w:rsidRDefault="000E70C3" w:rsidP="000E70C3">
      <w:pPr>
        <w:widowControl/>
        <w:numPr>
          <w:ilvl w:val="0"/>
          <w:numId w:val="19"/>
        </w:numPr>
        <w:tabs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Охарактеризуйте особенности проведения ревизий в сельскохозяйственных предприятиях 7. Как определить состояние незавершенного строительства? </w:t>
      </w:r>
    </w:p>
    <w:p w:rsidR="000E70C3" w:rsidRPr="00637460" w:rsidRDefault="000E70C3" w:rsidP="000E70C3">
      <w:pPr>
        <w:widowControl/>
        <w:numPr>
          <w:ilvl w:val="0"/>
          <w:numId w:val="19"/>
        </w:numPr>
        <w:tabs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Как производится контрольный обмер? </w:t>
      </w:r>
    </w:p>
    <w:p w:rsidR="000E70C3" w:rsidRPr="00637460" w:rsidRDefault="000E70C3" w:rsidP="000E70C3">
      <w:pPr>
        <w:widowControl/>
        <w:numPr>
          <w:ilvl w:val="0"/>
          <w:numId w:val="19"/>
        </w:numPr>
        <w:tabs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Как производится контрольная закупка? </w:t>
      </w:r>
    </w:p>
    <w:p w:rsidR="000E70C3" w:rsidRPr="00637460" w:rsidRDefault="000E70C3" w:rsidP="000E70C3">
      <w:pPr>
        <w:widowControl/>
        <w:numPr>
          <w:ilvl w:val="0"/>
          <w:numId w:val="19"/>
        </w:numPr>
        <w:tabs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Охарактеризуйте особенности ревизии в сфере общественного питания. </w:t>
      </w:r>
    </w:p>
    <w:p w:rsidR="000E70C3" w:rsidRPr="00637460" w:rsidRDefault="000E70C3" w:rsidP="000E70C3">
      <w:pPr>
        <w:widowControl/>
        <w:numPr>
          <w:ilvl w:val="0"/>
          <w:numId w:val="19"/>
        </w:numPr>
        <w:tabs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Кто входит в состав ликвидационной комиссии автотранспортного предприятия?</w:t>
      </w:r>
    </w:p>
    <w:p w:rsidR="000E70C3" w:rsidRPr="00637460" w:rsidRDefault="000E70C3" w:rsidP="000E70C3">
      <w:pPr>
        <w:widowControl/>
        <w:snapToGrid/>
        <w:spacing w:before="0" w:after="0"/>
        <w:ind w:firstLine="708"/>
        <w:contextualSpacing/>
        <w:rPr>
          <w:b/>
          <w:color w:val="000000" w:themeColor="text1"/>
          <w:sz w:val="20"/>
        </w:rPr>
      </w:pPr>
    </w:p>
    <w:p w:rsidR="000E70C3" w:rsidRPr="00637460" w:rsidRDefault="000E70C3" w:rsidP="000E70C3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5.3 Определение соотношения объема занятий, проведенное путем непосредственного взаимодействия педагогического работника с обучающимися по </w:t>
      </w:r>
      <w:r w:rsidR="00835B56">
        <w:rPr>
          <w:b/>
          <w:color w:val="000000" w:themeColor="text1"/>
          <w:sz w:val="20"/>
        </w:rPr>
        <w:t xml:space="preserve">очной, </w:t>
      </w:r>
      <w:r w:rsidRPr="00637460">
        <w:rPr>
          <w:b/>
          <w:color w:val="000000" w:themeColor="text1"/>
          <w:sz w:val="20"/>
        </w:rPr>
        <w:t>очно-заочной форме</w:t>
      </w:r>
    </w:p>
    <w:p w:rsidR="000E70C3" w:rsidRPr="00637460" w:rsidRDefault="000E70C3" w:rsidP="000E70C3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0E70C3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0E70C3" w:rsidRPr="00637460" w:rsidRDefault="000E70C3" w:rsidP="000E70C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C3" w:rsidRPr="00637460" w:rsidRDefault="000E70C3" w:rsidP="000E70C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0E70C3" w:rsidRPr="00637460" w:rsidRDefault="000E70C3" w:rsidP="000E70C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0E70C3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C3" w:rsidRPr="00637460" w:rsidRDefault="000E70C3" w:rsidP="000E70C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(ак.ч)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C3" w:rsidRPr="00637460" w:rsidRDefault="000E70C3" w:rsidP="000E70C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(ак.ч)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(всего ак.ч.)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 ак.ч.)</w:t>
            </w:r>
          </w:p>
        </w:tc>
      </w:tr>
      <w:tr w:rsidR="000E70C3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C3" w:rsidRPr="00637460" w:rsidRDefault="000E70C3" w:rsidP="000E70C3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0E70C3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C3" w:rsidRPr="00637460" w:rsidRDefault="000E70C3" w:rsidP="000E70C3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0E70C3" w:rsidRPr="00637460" w:rsidRDefault="000E70C3" w:rsidP="000E70C3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0E70C3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C3" w:rsidRPr="00637460" w:rsidRDefault="000E70C3" w:rsidP="000E70C3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0E70C3" w:rsidRPr="00637460" w:rsidRDefault="000E70C3" w:rsidP="000E70C3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0E70C3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C3" w:rsidRPr="00637460" w:rsidRDefault="000E70C3" w:rsidP="000E70C3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</w:tr>
      <w:tr w:rsidR="000E70C3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C3" w:rsidRPr="00637460" w:rsidRDefault="000E70C3" w:rsidP="000E70C3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0E70C3" w:rsidRPr="00637460" w:rsidRDefault="000E70C3" w:rsidP="000E70C3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0E70C3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C3" w:rsidRPr="00637460" w:rsidRDefault="000E70C3" w:rsidP="000E70C3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Семинарского типа</w:t>
            </w:r>
          </w:p>
          <w:p w:rsidR="000E70C3" w:rsidRPr="00637460" w:rsidRDefault="000E70C3" w:rsidP="000E70C3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0E70C3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C3" w:rsidRPr="00637460" w:rsidRDefault="000E70C3" w:rsidP="000E70C3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0E70C3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C3" w:rsidRPr="00637460" w:rsidRDefault="000E70C3" w:rsidP="000E70C3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0E70C3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</w:tr>
    </w:tbl>
    <w:p w:rsidR="000E70C3" w:rsidRPr="00637460" w:rsidRDefault="000E70C3" w:rsidP="000E70C3">
      <w:pPr>
        <w:spacing w:before="0" w:after="0"/>
        <w:ind w:firstLine="680"/>
        <w:rPr>
          <w:i/>
          <w:color w:val="000000" w:themeColor="text1"/>
          <w:sz w:val="20"/>
        </w:rPr>
      </w:pPr>
    </w:p>
    <w:p w:rsidR="000E70C3" w:rsidRPr="00637460" w:rsidRDefault="000E70C3" w:rsidP="000E70C3">
      <w:pPr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Соотношение объема занятий, проводимых  путем непосредственного взаимодействия педагогического работника с обучающимися по </w:t>
      </w:r>
      <w:r w:rsidR="00835B56">
        <w:rPr>
          <w:i/>
          <w:color w:val="000000" w:themeColor="text1"/>
          <w:sz w:val="20"/>
        </w:rPr>
        <w:t xml:space="preserve">очной, </w:t>
      </w:r>
      <w:r w:rsidRPr="00637460">
        <w:rPr>
          <w:i/>
          <w:color w:val="000000" w:themeColor="text1"/>
          <w:sz w:val="20"/>
        </w:rPr>
        <w:t>очно-заочной форме – 34%</w:t>
      </w:r>
    </w:p>
    <w:p w:rsidR="000E70C3" w:rsidRPr="00637460" w:rsidRDefault="000E70C3" w:rsidP="000E70C3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0E70C3" w:rsidRPr="00637460" w:rsidRDefault="000E70C3" w:rsidP="000E70C3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5.4 Определение соотношения объема занятий, проведенное путем непосредственного взаимодействия педагогического работника с обучающимися по заочной форме</w:t>
      </w:r>
    </w:p>
    <w:p w:rsidR="000E70C3" w:rsidRPr="00637460" w:rsidRDefault="000E70C3" w:rsidP="000E70C3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0E70C3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0E70C3" w:rsidRPr="00637460" w:rsidRDefault="000E70C3" w:rsidP="000E70C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C3" w:rsidRPr="00637460" w:rsidRDefault="000E70C3" w:rsidP="000E70C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0E70C3" w:rsidRPr="00637460" w:rsidRDefault="000E70C3" w:rsidP="000E70C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0E70C3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C3" w:rsidRPr="00637460" w:rsidRDefault="000E70C3" w:rsidP="000E70C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(ак.ч)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C3" w:rsidRPr="00637460" w:rsidRDefault="000E70C3" w:rsidP="000E70C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(ак.ч)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(всего ак.ч.)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 ак.ч.)</w:t>
            </w:r>
          </w:p>
        </w:tc>
      </w:tr>
      <w:tr w:rsidR="000E70C3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C3" w:rsidRPr="00637460" w:rsidRDefault="000E70C3" w:rsidP="000E70C3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0E70C3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C3" w:rsidRPr="00637460" w:rsidRDefault="000E70C3" w:rsidP="000E70C3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0E70C3" w:rsidRPr="00637460" w:rsidRDefault="000E70C3" w:rsidP="000E70C3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0E70C3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C3" w:rsidRPr="00637460" w:rsidRDefault="000E70C3" w:rsidP="000E70C3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0E70C3" w:rsidRPr="00637460" w:rsidRDefault="000E70C3" w:rsidP="000E70C3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0E70C3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C3" w:rsidRPr="00637460" w:rsidRDefault="000E70C3" w:rsidP="000E70C3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0E70C3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C3" w:rsidRPr="00637460" w:rsidRDefault="000E70C3" w:rsidP="000E70C3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0E70C3" w:rsidRPr="00637460" w:rsidRDefault="000E70C3" w:rsidP="000E70C3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0E70C3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C3" w:rsidRPr="00637460" w:rsidRDefault="000E70C3" w:rsidP="000E70C3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0E70C3" w:rsidRPr="00637460" w:rsidRDefault="000E70C3" w:rsidP="000E70C3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0E70C3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C3" w:rsidRPr="00637460" w:rsidRDefault="000E70C3" w:rsidP="000E70C3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0E70C3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C3" w:rsidRPr="00637460" w:rsidRDefault="000E70C3" w:rsidP="000E70C3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Промежуточная </w:t>
            </w:r>
            <w:r w:rsidRPr="00637460">
              <w:rPr>
                <w:b/>
                <w:color w:val="000000" w:themeColor="text1"/>
                <w:sz w:val="20"/>
              </w:rPr>
              <w:lastRenderedPageBreak/>
              <w:t>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0E70C3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C3" w:rsidRPr="00637460" w:rsidRDefault="000E70C3" w:rsidP="000E70C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</w:tr>
    </w:tbl>
    <w:p w:rsidR="000E70C3" w:rsidRPr="00637460" w:rsidRDefault="000E70C3" w:rsidP="000E70C3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Соотношение объема занятий, проводимых путем непосредственного взаимодействия педагогического работника с обучающимися по заочной форме - 41%</w:t>
      </w:r>
    </w:p>
    <w:p w:rsidR="000E70C3" w:rsidRPr="00637460" w:rsidRDefault="000E70C3" w:rsidP="000E70C3">
      <w:pPr>
        <w:widowControl/>
        <w:snapToGrid/>
        <w:spacing w:before="0" w:after="0"/>
        <w:ind w:firstLine="708"/>
        <w:rPr>
          <w:b/>
          <w:color w:val="000000" w:themeColor="text1"/>
          <w:sz w:val="20"/>
        </w:rPr>
      </w:pPr>
    </w:p>
    <w:p w:rsidR="000E70C3" w:rsidRPr="00637460" w:rsidRDefault="000E70C3" w:rsidP="000E70C3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 Методические указания по освоению дисциплины </w:t>
      </w:r>
    </w:p>
    <w:p w:rsidR="000E70C3" w:rsidRPr="00637460" w:rsidRDefault="000E70C3" w:rsidP="000E70C3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6.1  Учебно-методическое обеспечение дисциплины</w:t>
      </w:r>
    </w:p>
    <w:p w:rsidR="000E70C3" w:rsidRPr="00637460" w:rsidRDefault="000E70C3" w:rsidP="000E70C3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Методические указания для преподавателя</w:t>
      </w:r>
    </w:p>
    <w:p w:rsidR="000E70C3" w:rsidRPr="00637460" w:rsidRDefault="000E70C3" w:rsidP="000E70C3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637460">
        <w:rPr>
          <w:color w:val="000000" w:themeColor="text1"/>
          <w:spacing w:val="-1"/>
          <w:sz w:val="20"/>
        </w:rPr>
        <w:t xml:space="preserve">дисциплины, сформировать у обучающихся ориентиры для самостоятельной работы над </w:t>
      </w:r>
      <w:r w:rsidRPr="00637460">
        <w:rPr>
          <w:color w:val="000000" w:themeColor="text1"/>
          <w:sz w:val="20"/>
        </w:rPr>
        <w:t>дисциплин</w:t>
      </w:r>
      <w:r w:rsidRPr="00637460">
        <w:rPr>
          <w:color w:val="000000" w:themeColor="text1"/>
          <w:spacing w:val="-1"/>
          <w:sz w:val="20"/>
        </w:rPr>
        <w:t>ой.</w:t>
      </w:r>
    </w:p>
    <w:p w:rsidR="000E70C3" w:rsidRPr="00637460" w:rsidRDefault="000E70C3" w:rsidP="000E70C3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637460">
        <w:rPr>
          <w:color w:val="000000" w:themeColor="text1"/>
          <w:spacing w:val="-1"/>
          <w:sz w:val="20"/>
        </w:rPr>
        <w:t>ы</w:t>
      </w:r>
      <w:r w:rsidRPr="00637460">
        <w:rPr>
          <w:color w:val="000000" w:themeColor="text1"/>
          <w:sz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0E70C3" w:rsidRPr="00637460" w:rsidRDefault="000E70C3" w:rsidP="000E70C3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с научной и учебной литературой дополняется работой с тестирующими системами, тренинговыми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0E70C3" w:rsidRPr="00637460" w:rsidRDefault="000E70C3" w:rsidP="000E70C3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0E70C3" w:rsidRPr="00637460" w:rsidRDefault="000E70C3" w:rsidP="000E70C3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0E70C3" w:rsidRPr="00637460" w:rsidRDefault="000E70C3" w:rsidP="000E70C3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«Введение в технологию обучения».</w:t>
      </w:r>
    </w:p>
    <w:p w:rsidR="000E70C3" w:rsidRPr="00637460" w:rsidRDefault="000E70C3" w:rsidP="000E70C3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по проведению учебного занятия «Вебинар».</w:t>
      </w:r>
    </w:p>
    <w:p w:rsidR="000E70C3" w:rsidRPr="00637460" w:rsidRDefault="000E70C3" w:rsidP="000E70C3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0E70C3" w:rsidRPr="00637460" w:rsidRDefault="000E70C3" w:rsidP="000E70C3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семинар-асессмент реферата».</w:t>
      </w:r>
    </w:p>
    <w:p w:rsidR="000E70C3" w:rsidRPr="00637460" w:rsidRDefault="000E70C3" w:rsidP="000E70C3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асессмент дневника по физкультуре и спорту».</w:t>
      </w:r>
    </w:p>
    <w:p w:rsidR="000E70C3" w:rsidRPr="00637460" w:rsidRDefault="000E70C3" w:rsidP="000E70C3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обсуждение реферата».</w:t>
      </w:r>
    </w:p>
    <w:p w:rsidR="000E70C3" w:rsidRPr="00637460" w:rsidRDefault="000E70C3" w:rsidP="000E70C3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0E70C3" w:rsidRPr="00637460" w:rsidRDefault="000E70C3" w:rsidP="000E70C3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учебного занятия с компьютерным средством обучения «Практическое занятие - глоссарный тренинг».</w:t>
      </w:r>
    </w:p>
    <w:p w:rsidR="000E70C3" w:rsidRPr="00637460" w:rsidRDefault="000E70C3" w:rsidP="000E70C3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позетовое тестирование».</w:t>
      </w:r>
    </w:p>
    <w:p w:rsidR="000E70C3" w:rsidRPr="00637460" w:rsidRDefault="000E70C3" w:rsidP="000E70C3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Положение о реализации электронного обучения,  дистанционных образовательных технологий.</w:t>
      </w:r>
    </w:p>
    <w:p w:rsidR="000E70C3" w:rsidRPr="00637460" w:rsidRDefault="000E70C3" w:rsidP="000E70C3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алгоритмический тренинг».</w:t>
      </w:r>
    </w:p>
    <w:p w:rsidR="000E70C3" w:rsidRPr="00637460" w:rsidRDefault="000E70C3" w:rsidP="000E70C3">
      <w:pPr>
        <w:widowControl/>
        <w:tabs>
          <w:tab w:val="left" w:pos="900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0E70C3" w:rsidRPr="00637460" w:rsidRDefault="000E70C3" w:rsidP="000E70C3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C62512" w:rsidRDefault="00C62512" w:rsidP="00C62512">
      <w:pPr>
        <w:spacing w:before="0" w:after="0"/>
        <w:ind w:firstLine="680"/>
        <w:jc w:val="both"/>
        <w:rPr>
          <w:b/>
          <w:sz w:val="20"/>
        </w:rPr>
      </w:pPr>
      <w:r>
        <w:rPr>
          <w:b/>
          <w:sz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C62512" w:rsidRDefault="00C62512" w:rsidP="00C62512">
      <w:pPr>
        <w:shd w:val="clear" w:color="auto" w:fill="FFFFFF"/>
        <w:spacing w:before="0" w:after="0"/>
        <w:ind w:firstLine="709"/>
        <w:jc w:val="both"/>
        <w:rPr>
          <w:sz w:val="20"/>
        </w:rPr>
      </w:pPr>
      <w:r>
        <w:rPr>
          <w:sz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C62512" w:rsidRDefault="00C62512" w:rsidP="00C625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тифлоинформационных устройств.</w:t>
      </w:r>
    </w:p>
    <w:p w:rsidR="00C62512" w:rsidRDefault="00C62512" w:rsidP="00C62512">
      <w:pPr>
        <w:shd w:val="clear" w:color="auto" w:fill="FFFFFF"/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</w:t>
      </w:r>
      <w:r>
        <w:rPr>
          <w:sz w:val="20"/>
        </w:rPr>
        <w:lastRenderedPageBreak/>
        <w:t>другими студентами, создания комфортного психологического климата в студенческой группе.</w:t>
      </w:r>
    </w:p>
    <w:p w:rsidR="00C62512" w:rsidRDefault="00C62512" w:rsidP="00C625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C62512" w:rsidRDefault="00C62512" w:rsidP="00C625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C62512" w:rsidRDefault="00C62512" w:rsidP="00C625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C62512" w:rsidRDefault="00C62512" w:rsidP="00C62512">
      <w:pPr>
        <w:shd w:val="clear" w:color="auto" w:fill="FFFFFF"/>
        <w:tabs>
          <w:tab w:val="left" w:pos="888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C62512" w:rsidRDefault="00C62512" w:rsidP="00C625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C62512" w:rsidRDefault="00C62512" w:rsidP="00C625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C62512" w:rsidRDefault="00C62512" w:rsidP="00C625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C62512" w:rsidRDefault="00C62512" w:rsidP="00C625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C62512" w:rsidRDefault="00C62512" w:rsidP="00C625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сдачи экзамена, проводимого в письменной форме, - не более чем на 90 минут;</w:t>
      </w:r>
    </w:p>
    <w:p w:rsidR="00C62512" w:rsidRDefault="00C62512" w:rsidP="00C625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C62512" w:rsidRDefault="00C62512" w:rsidP="00C625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C62512" w:rsidRDefault="00C62512" w:rsidP="00C625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а) для слепых:</w:t>
      </w:r>
    </w:p>
    <w:p w:rsidR="00C62512" w:rsidRDefault="00C62512" w:rsidP="00C62512">
      <w:pPr>
        <w:shd w:val="clear" w:color="auto" w:fill="FFFFFF"/>
        <w:tabs>
          <w:tab w:val="left" w:pos="955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C62512" w:rsidRDefault="00C62512" w:rsidP="00C625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письменные задания выполняются обучающимися с использованием клавиатуры с азбукой Брайля, либо надиктовываются ассистенту;</w:t>
      </w:r>
    </w:p>
    <w:p w:rsidR="00C62512" w:rsidRDefault="00C62512" w:rsidP="00C625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б) для слабовидящих:</w:t>
      </w:r>
    </w:p>
    <w:p w:rsidR="00C62512" w:rsidRDefault="00C62512" w:rsidP="00C625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задания и иные материалы для сдачи экзамена оформляются увеличенным шрифтом и\или использованием специализированным программным обеспечением Jaws;</w:t>
      </w:r>
    </w:p>
    <w:p w:rsidR="00C62512" w:rsidRDefault="00C62512" w:rsidP="00C625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обеспечивается индивидуальное равномерное освещение не менее 300 люкс;</w:t>
      </w:r>
    </w:p>
    <w:p w:rsidR="00C62512" w:rsidRDefault="00C62512" w:rsidP="00C625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при необходимости обучающимся предоставляется увеличивающее устройство,допускается использование увеличивающих устройств, имеющихся у обучающихся;</w:t>
      </w:r>
    </w:p>
    <w:p w:rsidR="00C62512" w:rsidRDefault="00C62512" w:rsidP="00C625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в) для глухих и слабослышащих, с тяжелыми нарушениями речи:</w:t>
      </w:r>
    </w:p>
    <w:p w:rsidR="00C62512" w:rsidRDefault="00C62512" w:rsidP="00C625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имеется в наличии информационная система "Исток" для слабослышащих коллективного пользования;</w:t>
      </w:r>
    </w:p>
    <w:p w:rsidR="00C62512" w:rsidRDefault="00C62512" w:rsidP="00C625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электронной или письменной форме;</w:t>
      </w:r>
    </w:p>
    <w:p w:rsidR="00C62512" w:rsidRDefault="00C62512" w:rsidP="00C625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г) для лиц с нарушениями опорно-двигательного аппарата:</w:t>
      </w:r>
    </w:p>
    <w:p w:rsidR="00C62512" w:rsidRDefault="00C62512" w:rsidP="00C625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тестовые и тренинговые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C62512" w:rsidRDefault="00C62512" w:rsidP="00C625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C62512" w:rsidRDefault="00C62512" w:rsidP="00C6251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устной форме.</w:t>
      </w:r>
    </w:p>
    <w:p w:rsidR="000E70C3" w:rsidRPr="00637460" w:rsidRDefault="00C62512" w:rsidP="00C62512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>
        <w:rPr>
          <w:sz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0E70C3" w:rsidRPr="00637460" w:rsidRDefault="000E70C3" w:rsidP="000E70C3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0E70C3" w:rsidRPr="00637460" w:rsidRDefault="000E70C3" w:rsidP="000E70C3">
      <w:pPr>
        <w:widowControl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 Методические рекомендации по самостоятельной работе студентов </w:t>
      </w:r>
    </w:p>
    <w:p w:rsidR="000E70C3" w:rsidRPr="00637460" w:rsidRDefault="000E70C3" w:rsidP="000E70C3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0E70C3" w:rsidRPr="00637460" w:rsidRDefault="000E70C3" w:rsidP="000E70C3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Реализация поставленной цели предполагает решение следующих задач:</w:t>
      </w:r>
    </w:p>
    <w:p w:rsidR="000E70C3" w:rsidRPr="00637460" w:rsidRDefault="000E70C3" w:rsidP="000E70C3">
      <w:pPr>
        <w:widowControl/>
        <w:shd w:val="clear" w:color="auto" w:fill="FFFFFF"/>
        <w:tabs>
          <w:tab w:val="left" w:pos="8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межпредметных связей;</w:t>
      </w:r>
    </w:p>
    <w:p w:rsidR="000E70C3" w:rsidRPr="00637460" w:rsidRDefault="000E70C3" w:rsidP="000E70C3">
      <w:pPr>
        <w:widowControl/>
        <w:shd w:val="clear" w:color="auto" w:fill="FFFFFF"/>
        <w:tabs>
          <w:tab w:val="left" w:pos="98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систематизация и закрепление полученных теоретических знаний и практических навыков;</w:t>
      </w:r>
    </w:p>
    <w:p w:rsidR="000E70C3" w:rsidRPr="00637460" w:rsidRDefault="000E70C3" w:rsidP="000E70C3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0E70C3" w:rsidRPr="00637460" w:rsidRDefault="000E70C3" w:rsidP="000E70C3">
      <w:pPr>
        <w:widowControl/>
        <w:shd w:val="clear" w:color="auto" w:fill="FFFFFF"/>
        <w:tabs>
          <w:tab w:val="left" w:pos="103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-</w:t>
      </w:r>
      <w:r w:rsidRPr="00637460">
        <w:rPr>
          <w:color w:val="000000" w:themeColor="text1"/>
          <w:sz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0E70C3" w:rsidRPr="00637460" w:rsidRDefault="000E70C3" w:rsidP="000E70C3">
      <w:pPr>
        <w:widowControl/>
        <w:shd w:val="clear" w:color="auto" w:fill="FFFFFF"/>
        <w:tabs>
          <w:tab w:val="left" w:pos="109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0E70C3" w:rsidRPr="00637460" w:rsidRDefault="000E70C3" w:rsidP="000E70C3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научно-исследовательских навыков;</w:t>
      </w:r>
    </w:p>
    <w:p w:rsidR="000E70C3" w:rsidRPr="00637460" w:rsidRDefault="000E70C3" w:rsidP="000E70C3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0E70C3" w:rsidRPr="00637460" w:rsidRDefault="000E70C3" w:rsidP="000E70C3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является неотъемлемой частью образовательного процесса.</w:t>
      </w:r>
    </w:p>
    <w:p w:rsidR="000E70C3" w:rsidRPr="00637460" w:rsidRDefault="000E70C3" w:rsidP="000E70C3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0E70C3" w:rsidRPr="00637460" w:rsidRDefault="000E70C3" w:rsidP="000E70C3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должна:</w:t>
      </w:r>
    </w:p>
    <w:p w:rsidR="000E70C3" w:rsidRPr="00637460" w:rsidRDefault="000E70C3" w:rsidP="000E70C3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0E70C3" w:rsidRPr="00637460" w:rsidRDefault="000E70C3" w:rsidP="000E70C3">
      <w:pPr>
        <w:widowControl/>
        <w:shd w:val="clear" w:color="auto" w:fill="FFFFFF"/>
        <w:tabs>
          <w:tab w:val="left" w:pos="1085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0E70C3" w:rsidRPr="00637460" w:rsidRDefault="000E70C3" w:rsidP="000E70C3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отражать необходимую и достаточную компетентность автора;</w:t>
      </w:r>
    </w:p>
    <w:p w:rsidR="000E70C3" w:rsidRPr="00637460" w:rsidRDefault="000E70C3" w:rsidP="000E70C3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иметь учебную, научную и/или практическую направленность;</w:t>
      </w:r>
    </w:p>
    <w:p w:rsidR="000E70C3" w:rsidRPr="00637460" w:rsidRDefault="000E70C3" w:rsidP="000E70C3">
      <w:pPr>
        <w:widowControl/>
        <w:shd w:val="clear" w:color="auto" w:fill="FFFFFF"/>
        <w:tabs>
          <w:tab w:val="left" w:pos="9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0E70C3" w:rsidRPr="00637460" w:rsidRDefault="000E70C3" w:rsidP="000E70C3">
      <w:pPr>
        <w:widowControl/>
        <w:shd w:val="clear" w:color="auto" w:fill="FFFFFF"/>
        <w:tabs>
          <w:tab w:val="left" w:pos="1109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0E70C3" w:rsidRPr="00637460" w:rsidRDefault="000E70C3" w:rsidP="000E70C3">
      <w:pPr>
        <w:widowControl/>
        <w:shd w:val="clear" w:color="auto" w:fill="FFFFFF"/>
        <w:tabs>
          <w:tab w:val="left" w:pos="984"/>
          <w:tab w:val="left" w:pos="57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0E70C3" w:rsidRPr="00637460" w:rsidRDefault="000E70C3" w:rsidP="000E70C3">
      <w:pPr>
        <w:widowControl/>
        <w:tabs>
          <w:tab w:val="left" w:pos="993"/>
        </w:tabs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0E70C3" w:rsidRPr="00637460" w:rsidRDefault="000E70C3" w:rsidP="000E70C3">
      <w:pPr>
        <w:pStyle w:val="10"/>
        <w:tabs>
          <w:tab w:val="left" w:pos="993"/>
          <w:tab w:val="right" w:leader="dot" w:pos="9600"/>
        </w:tabs>
        <w:ind w:firstLine="680"/>
        <w:contextualSpacing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6.4.1 Формы самостоятельной работы обучающихся по разделам дисциплины </w:t>
      </w:r>
    </w:p>
    <w:p w:rsidR="000E70C3" w:rsidRPr="00637460" w:rsidRDefault="000E70C3" w:rsidP="000E70C3">
      <w:pPr>
        <w:widowControl/>
        <w:tabs>
          <w:tab w:val="left" w:pos="993"/>
        </w:tabs>
        <w:suppressAutoHyphens/>
        <w:snapToGrid/>
        <w:spacing w:before="0" w:after="0"/>
        <w:ind w:firstLine="68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1. Теоретические основы финансово-экономического контроля. Формы и методы финансово-экономического контроля.</w:t>
      </w:r>
    </w:p>
    <w:p w:rsidR="000E70C3" w:rsidRPr="00637460" w:rsidRDefault="000E70C3" w:rsidP="000E70C3">
      <w:pPr>
        <w:widowControl/>
        <w:tabs>
          <w:tab w:val="left" w:pos="993"/>
        </w:tabs>
        <w:suppressAutoHyphens/>
        <w:snapToGrid/>
        <w:spacing w:before="0" w:after="0"/>
        <w:ind w:firstLine="68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0E70C3" w:rsidRPr="00637460" w:rsidRDefault="000E70C3" w:rsidP="000E70C3">
      <w:pPr>
        <w:widowControl/>
        <w:numPr>
          <w:ilvl w:val="0"/>
          <w:numId w:val="21"/>
        </w:numPr>
        <w:tabs>
          <w:tab w:val="left" w:pos="993"/>
        </w:tabs>
        <w:suppressAutoHyphens/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Рустамова Айкюн Ильгар Кызы ПРОБЛЕМЫ ФИНАНСОВОГО КОНТРОЛЯ НА ПРЕДПРИЯТИИ // Скиф. 2020. </w:t>
      </w:r>
      <w:r w:rsidRPr="00637460">
        <w:rPr>
          <w:bCs/>
          <w:color w:val="000000" w:themeColor="text1"/>
          <w:sz w:val="20"/>
          <w:lang w:val="en-US"/>
        </w:rPr>
        <w:t xml:space="preserve">№4 (44). URL: </w:t>
      </w:r>
      <w:hyperlink r:id="rId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https://cyberleninka.ru/article/n/problemy-finansovogo-kontrolya-na-predpriyatii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С. К. Шардан, М. Х. Абдуев ИНСТРУМЕНТАРИЙ ГОСУДАРСТВЕННОГО ФИНАНСОВОГО КОНТРОЛЯ // Вестник Академии знаний. </w:t>
      </w:r>
      <w:r w:rsidRPr="00637460">
        <w:rPr>
          <w:bCs/>
          <w:color w:val="000000" w:themeColor="text1"/>
          <w:sz w:val="20"/>
          <w:lang w:val="en-US"/>
        </w:rPr>
        <w:t xml:space="preserve">2020. №3 (38). URL: </w:t>
      </w:r>
      <w:hyperlink r:id="rId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https://cyberleninka.ru/article/n/instrumentariy-gosudarstvennogo-finansovogo-kontrolya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Е. А. Ахунова ФИНАНСОВЫЙ КОНТРОЛЬ КАК ЭЛЕМЕНТ УПРАВЛЕНИЯ И ГОСУДАРСТВЕННОГО РЕГУЛИРОВАНИЯ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№6. URL: </w:t>
      </w:r>
      <w:hyperlink r:id="rId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https://cyberleninka.ru/article/n/finansovyy-kontrol-kak-element-upravleniya-i-gosudarstvennogo-regulirovaniya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И. Т. Кунижев ОСОБЕННОСТИ ИСПОЛЬЗОВАНИЯ СИСТЕМНОГО ПОДХОДА ПРИ ОРГАНИЗАЦИИ ВНУТРЕННЕГО ФИНАНСОВОГО КОНТРОЛЯ // ЕГИ. 2020. </w:t>
      </w:r>
      <w:r w:rsidRPr="00637460">
        <w:rPr>
          <w:bCs/>
          <w:color w:val="000000" w:themeColor="text1"/>
          <w:sz w:val="20"/>
          <w:lang w:val="en-US"/>
        </w:rPr>
        <w:t xml:space="preserve">№2 (28). URL: </w:t>
      </w:r>
      <w:hyperlink r:id="rId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https://cyberleninka.ru/article/n/osobennosti-ispolzovaniya-sistemnogo-podhoda-pri-organizatsii-vnutrennego-finansovogo-kontrolya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Суленова Ю. С., Корзоватых Ж. М. МЕТОДИЧЕСКИЕ ОСНОВЫ СИСТЕМЫ ВНУТРЕННЕГО КОНТРОЛЯ ПРЕДПРИЯТИЙ В СОВРЕМЕННЫХ РЫНОЧНЫХ УСЛОВИЯХ // Вестник ГУУ. 2020. </w:t>
      </w:r>
      <w:r w:rsidRPr="00637460">
        <w:rPr>
          <w:bCs/>
          <w:color w:val="000000" w:themeColor="text1"/>
          <w:sz w:val="20"/>
          <w:lang w:val="en-US"/>
        </w:rPr>
        <w:t xml:space="preserve">№1. URL: </w:t>
      </w:r>
      <w:hyperlink r:id="rId1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https://cyberleninka.ru/article/n/metodicheskie-osnovy-sistemy-vnutrennego-kontrolya-predpriyatiy-v-sovremennyh-rynochnyh-usloviyah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С. Р. Егоров Особенности аудита экономических субъектов с долей государственного участия, проводимого Счетной палатой РФ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2019. №4-3. URL: </w:t>
      </w:r>
      <w:hyperlink r:id="rId1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https://cyberleninka.ru/article/n/osobennosti-audita-ekonomicheskih-subektov-s-doley-gosudarstvennogo-uchastiya-provodimogo-schetnoy-palatoy-rf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Краснов Артем Дмитриевич Особенности государственного финансового контроля в Российской Федерации в современных условиях // Проблемы экономики и юридической практики. </w:t>
      </w:r>
      <w:r w:rsidRPr="00637460">
        <w:rPr>
          <w:bCs/>
          <w:color w:val="000000" w:themeColor="text1"/>
          <w:sz w:val="20"/>
          <w:lang w:val="en-US"/>
        </w:rPr>
        <w:t xml:space="preserve">2018. №6. URL: </w:t>
      </w:r>
      <w:hyperlink r:id="rId1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https://cyberleninka.ru/article/n/osobennosti-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lastRenderedPageBreak/>
          <w:t>gosudarstvennogo-finansovogo-kontrolya-v-rossiyskoy-federatsii-v-sovremennyh-usloviyah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Матвеева Наталья Сергеевна МЕЖДУНАРОДНЫЙ ОПЫТ ОСУЩЕСТВЛЕНИЯ ГОСУДАРСТВЕННОГО ФИНАНСОВОГО КОНТРОЛЯ // Финансовый журнал. </w:t>
      </w:r>
      <w:r w:rsidRPr="00637460">
        <w:rPr>
          <w:bCs/>
          <w:color w:val="000000" w:themeColor="text1"/>
          <w:sz w:val="20"/>
          <w:lang w:val="en-US"/>
        </w:rPr>
        <w:t xml:space="preserve">2020. №2. URL: </w:t>
      </w:r>
      <w:hyperlink r:id="rId1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https://cyberleninka.ru/article/n/mezhdunarodnyy-opyt-osuschestvleniya-gosudarstvennogo-finansovogo-kontrolya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Атемова Айза Закаряевна, Каймаразова Марьяна Гаджиевна, Махдиева Юлия Махдиевна ГОСУДАРСТВЕННЫЙ ФИНАНСОВЫЙ КОНТРОЛЬ В УСЛОВИЯХ ЦИФРОВИЗАЦИИ ЭКОНОМИКИ // StudNet. </w:t>
      </w:r>
      <w:r w:rsidRPr="00637460">
        <w:rPr>
          <w:bCs/>
          <w:color w:val="000000" w:themeColor="text1"/>
          <w:sz w:val="20"/>
          <w:lang w:val="en-US"/>
        </w:rPr>
        <w:t xml:space="preserve">2020. №5. URL: </w:t>
      </w:r>
      <w:hyperlink r:id="rId1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https://cyberleninka.ru/article/n/gosudarstvennyy-finansovyy-kontrol-v-usloviyah-tsifrovizatsii-ekonomiki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Новиков Ю.И., Ивлева Д.С. Ревизия как основной метод финансового контроля // Электронный научно-методический журнал Омского ГАУ. 2018. </w:t>
      </w:r>
      <w:r w:rsidRPr="00637460">
        <w:rPr>
          <w:bCs/>
          <w:color w:val="000000" w:themeColor="text1"/>
          <w:sz w:val="20"/>
          <w:lang w:val="en-US"/>
        </w:rPr>
        <w:t xml:space="preserve">№4 (15). URL: </w:t>
      </w:r>
      <w:hyperlink r:id="rId1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https://cyberleninka.ru/article/n/reviziya-kak-osnovnoy-metod-finansovogo-kontrolya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Тангиева Ася Багаудиновна Система внутреннего контроля и внутренний аудит // Достижения науки и образования. </w:t>
      </w:r>
      <w:r w:rsidRPr="00637460">
        <w:rPr>
          <w:bCs/>
          <w:color w:val="000000" w:themeColor="text1"/>
          <w:sz w:val="20"/>
          <w:lang w:val="en-US"/>
        </w:rPr>
        <w:t xml:space="preserve">2018. №11 (33). URL: </w:t>
      </w:r>
      <w:hyperlink r:id="rId1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https://cyberleninka.ru/article/n/sistema-vnutrennego-kontrolya-i-vnutrenniy-audit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К. А. Карпова Внутренний аудит в российских компаниях: проблемы функционирования и развития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2019. №5-1. URL: </w:t>
      </w:r>
      <w:hyperlink r:id="rId1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https://cyberleninka.ru/article/n/vnutrenniy-audit-v-rossiyskih-kompaniyah-problemy-funktsionirovaniya-i-razvitiya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Наприенко Андрей Алексеевич Перспективы развития судебно-бухгалтерской экспертизы // Вопросы науки и образования. </w:t>
      </w:r>
      <w:r w:rsidRPr="00637460">
        <w:rPr>
          <w:bCs/>
          <w:color w:val="000000" w:themeColor="text1"/>
          <w:sz w:val="20"/>
          <w:lang w:val="en-US"/>
        </w:rPr>
        <w:t xml:space="preserve">2018. №14 (26). URL: </w:t>
      </w:r>
      <w:hyperlink r:id="rId1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https://cyberleninka.ru/article/n/perspektivy-razvitiya-sudebno-buhgalterskoy-ekspertizy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Троянская Мария Александровна Использование налогоплательщиком налогового аудита бухгалтерской и налоговой отчетности как элемента независимого налогового контроля // АНИ: экономика и управление. </w:t>
      </w:r>
      <w:r w:rsidRPr="00637460">
        <w:rPr>
          <w:bCs/>
          <w:color w:val="000000" w:themeColor="text1"/>
          <w:sz w:val="20"/>
          <w:lang w:val="en-US"/>
        </w:rPr>
        <w:t xml:space="preserve">2019. №1 (26). URL: </w:t>
      </w:r>
      <w:hyperlink r:id="rId1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https://cyberleninka.ru/article/n/ispolzovanie-nalogoplatelschikom-nalogovogo-audita-buhgalterskoy-i-nalogovoy-otchetnosti-kak-elementa-nezavisimogo-nalogovogo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Хабарова Анастасия Александровна ТЕОРЕТИЧЕСКИЕ ОСНОВЫ ВНУТРЕННЕГО КОНТРОЛЯ // Евразийский Союз Ученых. </w:t>
      </w:r>
      <w:r w:rsidRPr="00637460">
        <w:rPr>
          <w:bCs/>
          <w:color w:val="000000" w:themeColor="text1"/>
          <w:sz w:val="20"/>
          <w:lang w:val="en-US"/>
        </w:rPr>
        <w:t xml:space="preserve">2018. №3-4 (48). URL: </w:t>
      </w:r>
      <w:hyperlink r:id="rId2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https://cyberleninka.ru/article/n/teoreticheskie-osnovy-vnutrennego-kontrolya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Снопок А.В. АУДИТ ЭФФЕКТИВНОСТИ В ДЕЯТЕЛЬНОСТИ СЧЕТНОЙ ПАЛАТЫ РОССИЙСКОЙ ФЕДЕРАЦИИ // Инновации и инвестиции. </w:t>
      </w:r>
      <w:r w:rsidRPr="00637460">
        <w:rPr>
          <w:bCs/>
          <w:color w:val="000000" w:themeColor="text1"/>
          <w:sz w:val="20"/>
          <w:lang w:val="en-US"/>
        </w:rPr>
        <w:t xml:space="preserve">2019. №9. URL: </w:t>
      </w:r>
      <w:hyperlink r:id="rId2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https://cyberleninka.ru/article/n/audit-effektivnosti-v-deyatelnosti-schetnoy-palaty-rossiyskoy-federatsii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Колиев Леонид Владимирович Счетная палата Российской Федерации как орган государственного финансового контроля (аудита). История создания, результаты деятельности // Отечественная юриспруденция. 2018. №3 (28).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4B01EF">
        <w:rPr>
          <w:bCs/>
          <w:color w:val="000000" w:themeColor="text1"/>
          <w:sz w:val="20"/>
        </w:rPr>
        <w:t xml:space="preserve">: </w:t>
      </w:r>
      <w:hyperlink r:id="rId2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4B01EF">
          <w:rPr>
            <w:rStyle w:val="ab"/>
            <w:bCs/>
            <w:color w:val="000000" w:themeColor="text1"/>
            <w:sz w:val="20"/>
          </w:rPr>
          <w:t>://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r w:rsidRPr="004B01EF">
          <w:rPr>
            <w:rStyle w:val="ab"/>
            <w:bCs/>
            <w:color w:val="000000" w:themeColor="text1"/>
            <w:sz w:val="20"/>
          </w:rPr>
          <w:t>.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r w:rsidRPr="004B01EF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4B01EF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4B01EF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schetnaya</w:t>
        </w:r>
        <w:r w:rsidRPr="004B01EF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palata</w:t>
        </w:r>
        <w:r w:rsidRPr="004B01EF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rossiyskoy</w:t>
        </w:r>
        <w:r w:rsidRPr="004B01EF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federatsii</w:t>
        </w:r>
        <w:r w:rsidRPr="004B01EF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kak</w:t>
        </w:r>
        <w:r w:rsidRPr="004B01EF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organ</w:t>
        </w:r>
        <w:r w:rsidRPr="004B01EF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gosudarstvennogo</w:t>
        </w:r>
        <w:r w:rsidRPr="004B01EF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finansovogo</w:t>
        </w:r>
        <w:r w:rsidRPr="004B01EF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kontrolya</w:t>
        </w:r>
        <w:r w:rsidRPr="004B01EF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audita</w:t>
        </w:r>
        <w:r w:rsidRPr="004B01EF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istoriya</w:t>
        </w:r>
        <w:r w:rsidRPr="004B01EF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sozdaniya</w:t>
        </w:r>
        <w:r w:rsidRPr="004B01EF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rezultaty</w:t>
        </w:r>
      </w:hyperlink>
      <w:r w:rsidRPr="004B01EF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Хомушку В. К., Кара-Сал М. Р. ВНЕШНИЙ ГОСУДАРСТВЕННЫЙ ФИНАНСОВЫЙ КОНТРОЛЬ В РЕСПУБЛИКЕ ТЫВА. ПРИОРИТЕТЫ ПРИ ПЛАНИРОВАНИИ КОНТРОЛЬНОЙ ДЕЯТЕЛЬНОСТИ // Вестник ГУУ. 2019. №12.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637460">
        <w:rPr>
          <w:bCs/>
          <w:color w:val="000000" w:themeColor="text1"/>
          <w:sz w:val="20"/>
        </w:rPr>
        <w:t xml:space="preserve">: </w:t>
      </w:r>
      <w:hyperlink r:id="rId2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bCs/>
            <w:color w:val="000000" w:themeColor="text1"/>
            <w:sz w:val="20"/>
          </w:rPr>
          <w:t>://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r w:rsidRPr="00637460">
          <w:rPr>
            <w:rStyle w:val="ab"/>
            <w:bCs/>
            <w:color w:val="000000" w:themeColor="text1"/>
            <w:sz w:val="20"/>
          </w:rPr>
          <w:t>.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vneshniy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gosudarstvennyy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finansovyy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kontrol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v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respublike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tyva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prioritety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pri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planirovanii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kontrolnoy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deyatelnosti</w:t>
        </w:r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Демидов Михаил Васильевич, Маслова Светлана Васильевна Конституционно-правовые основы деятельности счетной палаты российской Федерации // Вестник РУК. 2018. </w:t>
      </w:r>
      <w:r w:rsidRPr="00637460">
        <w:rPr>
          <w:bCs/>
          <w:color w:val="000000" w:themeColor="text1"/>
          <w:sz w:val="20"/>
          <w:lang w:val="en-US"/>
        </w:rPr>
        <w:t xml:space="preserve">№3 (33). URL: </w:t>
      </w:r>
      <w:hyperlink r:id="rId2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https://cyberleninka.ru/article/n/konstitutsionno-pravovye-osnovy-deyatelnosti-schetnoi-palaty-rossii-skoi-federatsii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Морозов Илья Викторович СОВЕРШЕНСТВОВАНИЕ ПРАВОВОГО РЕГУЛИРОВАНИЯ МЕХАНИЗМА ПОДГОТОВКИ ИТОГОВЫХ ДОКУМЕНТОВ О </w:t>
      </w:r>
      <w:r w:rsidRPr="00637460">
        <w:rPr>
          <w:bCs/>
          <w:color w:val="000000" w:themeColor="text1"/>
          <w:sz w:val="20"/>
        </w:rPr>
        <w:lastRenderedPageBreak/>
        <w:t xml:space="preserve">РЕЗУЛЬТАТАХ ПРОВЕДЕНИЯ КОНТРОЛЬНЫХ И ЭКСПЕРТНО-АНАЛИТИЧЕСКИХ МЕРОПРИЯТИЙ СЧЕТНОЙ ПАЛАТЫ РОССИЙСКОЙ ФЕДЕРАЦИИ // Скиф. 2019. </w:t>
      </w:r>
      <w:r w:rsidRPr="00637460">
        <w:rPr>
          <w:bCs/>
          <w:color w:val="000000" w:themeColor="text1"/>
          <w:sz w:val="20"/>
          <w:lang w:val="en-US"/>
        </w:rPr>
        <w:t xml:space="preserve">№5-2 (33). URL: </w:t>
      </w:r>
      <w:hyperlink r:id="rId2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https://cyberleninka.ru/article/n/sovershenstvovanie-pravovogo-regulirovaniya-mehanizma-podgotovki-itogovyh-dokumentov-o-rezultatah-provedeniya-kontrolnyh-i-ekspertno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tabs>
          <w:tab w:val="left" w:pos="993"/>
        </w:tabs>
        <w:suppressAutoHyphens/>
        <w:snapToGrid/>
        <w:spacing w:before="0" w:after="0"/>
        <w:ind w:firstLine="680"/>
        <w:jc w:val="both"/>
        <w:rPr>
          <w:b/>
          <w:color w:val="000000" w:themeColor="text1"/>
          <w:sz w:val="20"/>
        </w:rPr>
      </w:pPr>
    </w:p>
    <w:p w:rsidR="000E70C3" w:rsidRPr="00637460" w:rsidRDefault="000E70C3" w:rsidP="000E70C3">
      <w:pPr>
        <w:widowControl/>
        <w:tabs>
          <w:tab w:val="left" w:pos="993"/>
        </w:tabs>
        <w:suppressAutoHyphens/>
        <w:snapToGrid/>
        <w:spacing w:before="0" w:after="0"/>
        <w:ind w:firstLine="68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3. Организация и планирование контрольно-ревизионной работы. Ревизия финансово-хозяйственной деятельности.</w:t>
      </w:r>
    </w:p>
    <w:p w:rsidR="000E70C3" w:rsidRPr="00637460" w:rsidRDefault="000E70C3" w:rsidP="000E70C3">
      <w:pPr>
        <w:widowControl/>
        <w:tabs>
          <w:tab w:val="left" w:pos="993"/>
        </w:tabs>
        <w:suppressAutoHyphens/>
        <w:snapToGrid/>
        <w:spacing w:before="0" w:after="0"/>
        <w:ind w:firstLine="68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0E70C3" w:rsidRPr="00637460" w:rsidRDefault="000E70C3" w:rsidP="000E70C3">
      <w:pPr>
        <w:widowControl/>
        <w:numPr>
          <w:ilvl w:val="0"/>
          <w:numId w:val="22"/>
        </w:numPr>
        <w:tabs>
          <w:tab w:val="left" w:pos="993"/>
        </w:tabs>
        <w:suppressAutoHyphens/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Голова Е. Е., Устинина Е. С. ОСОБЕННОСТИ РЕВИЗИИ КАССОВЫХ ОПЕРАЦИЙ В СЕЛЬСКОХОЗЯЙСТВЕННЫХ ОРГАНИЗАЦИЯХ // Электронный научно-методический журнал Омского ГАУ. 2020. </w:t>
      </w:r>
      <w:r w:rsidRPr="00637460">
        <w:rPr>
          <w:bCs/>
          <w:color w:val="000000" w:themeColor="text1"/>
          <w:sz w:val="20"/>
          <w:lang w:val="en-US"/>
        </w:rPr>
        <w:t xml:space="preserve">№1 (20). URL: </w:t>
      </w:r>
      <w:hyperlink r:id="rId2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https://cyberleninka.ru/article/n/osobennosti-revizii-kassovyh-operatsiy-v-selskohozyaystvennyh-organizatsiyah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Новиков Ю.И., Ивлева Д.С. Ревизия как основной метод финансового контроля // Электронный научно-методический журнал Омского ГАУ. 2018. </w:t>
      </w:r>
      <w:r w:rsidRPr="00637460">
        <w:rPr>
          <w:bCs/>
          <w:color w:val="000000" w:themeColor="text1"/>
          <w:sz w:val="20"/>
          <w:lang w:val="en-US"/>
        </w:rPr>
        <w:t xml:space="preserve">№4 (15). URL: </w:t>
      </w:r>
      <w:hyperlink r:id="rId2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https://cyberleninka.ru/article/n/reviziya-kak-osnovnoy-metod-finansovogo-kontrolya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Рябова Е.В. ПУБЛИЧНЫЙ ФИНАНСОВЫЙ КОНТРОЛЬ: ВЫЯВЛЕНИЕ СУЩНОСТИ ЯВЛЕНИЯ // Право. Журнал Высшей школы экономики. 2019. </w:t>
      </w:r>
      <w:r w:rsidRPr="004B01EF">
        <w:rPr>
          <w:bCs/>
          <w:color w:val="000000" w:themeColor="text1"/>
          <w:sz w:val="20"/>
        </w:rPr>
        <w:t xml:space="preserve">№2.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4B01EF">
        <w:rPr>
          <w:bCs/>
          <w:color w:val="000000" w:themeColor="text1"/>
          <w:sz w:val="20"/>
        </w:rPr>
        <w:t xml:space="preserve">: </w:t>
      </w:r>
      <w:hyperlink r:id="rId2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4B01EF">
          <w:rPr>
            <w:rStyle w:val="ab"/>
            <w:bCs/>
            <w:color w:val="000000" w:themeColor="text1"/>
            <w:sz w:val="20"/>
          </w:rPr>
          <w:t>://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r w:rsidRPr="004B01EF">
          <w:rPr>
            <w:rStyle w:val="ab"/>
            <w:bCs/>
            <w:color w:val="000000" w:themeColor="text1"/>
            <w:sz w:val="20"/>
          </w:rPr>
          <w:t>.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r w:rsidRPr="004B01EF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4B01EF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4B01EF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publichnyy</w:t>
        </w:r>
        <w:r w:rsidRPr="004B01EF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finansovyy</w:t>
        </w:r>
        <w:r w:rsidRPr="004B01EF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kontrol</w:t>
        </w:r>
        <w:r w:rsidRPr="004B01EF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vyyavlenie</w:t>
        </w:r>
        <w:r w:rsidRPr="004B01EF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suschnosti</w:t>
        </w:r>
        <w:r w:rsidRPr="004B01EF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yavleniya</w:t>
        </w:r>
      </w:hyperlink>
      <w:r w:rsidRPr="004B01EF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Пономаренко К.С. Виды публичного аудита // Актуальные проблемы российского права. 2018. №5 (90). URL: </w:t>
      </w:r>
      <w:hyperlink r:id="rId29" w:history="1">
        <w:r w:rsidRPr="00637460">
          <w:rPr>
            <w:rStyle w:val="ab"/>
            <w:bCs/>
            <w:color w:val="000000" w:themeColor="text1"/>
            <w:sz w:val="20"/>
          </w:rPr>
          <w:t>https://cyberleninka.ru/article/n/vidy-publichnogo-audita</w:t>
        </w:r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Боровицкая Марина Владимировна К вопросу о роли аналитических процедур в процессе аудита // АНИ: экономика и управление. </w:t>
      </w:r>
      <w:r w:rsidRPr="00637460">
        <w:rPr>
          <w:bCs/>
          <w:color w:val="000000" w:themeColor="text1"/>
          <w:sz w:val="20"/>
          <w:lang w:val="en-US"/>
        </w:rPr>
        <w:t xml:space="preserve">2018. №3 (24). URL: </w:t>
      </w:r>
      <w:hyperlink r:id="rId3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https://cyberleninka.ru/article/n/k-voprosu-o-roli-analiticheskih-protsedur-v-protsesse-audita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Городнова Лия Борисовна, Вайкок Мурат Абрекович РОЛЬ СИСТЕМЫ ВНУТРЕННЕГО КОНТРОЛЯ И АУДИТА В ФОРМИРОВАНИИ ФИНАНСОВЫХ РЕЗУЛЬТАТОВ ДЕЯТЕЛЬНОСТИ ОРГАНИЗАЦИИ // E-Scio. </w:t>
      </w:r>
      <w:r w:rsidRPr="00637460">
        <w:rPr>
          <w:bCs/>
          <w:color w:val="000000" w:themeColor="text1"/>
          <w:sz w:val="20"/>
          <w:lang w:val="en-US"/>
        </w:rPr>
        <w:t xml:space="preserve">2019. №12 (39). URL: </w:t>
      </w:r>
      <w:hyperlink r:id="rId3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https://cyberleninka.ru/article/n/rol-sistemy-vnutrennego-kontrolya-i-audita-v-formirovanii-finansovyh-rezultatov-deyatelnosti-organizatsii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Росицкая Мария Васильевна Ведомственный и внутренний финансовый контроль Российской Федерации // Вестник науки и образования. </w:t>
      </w:r>
      <w:r w:rsidRPr="00637460">
        <w:rPr>
          <w:bCs/>
          <w:color w:val="000000" w:themeColor="text1"/>
          <w:sz w:val="20"/>
          <w:lang w:val="en-US"/>
        </w:rPr>
        <w:t xml:space="preserve">2019. №1-2 (55). URL: </w:t>
      </w:r>
      <w:hyperlink r:id="rId3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https://cyberleninka.ru/article/n/vedomstvennyy-i-vnutrenniy-finansovyy-kontrol-rossiyskoy-federatsii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Зонова А.В., Палешева Н.В., Крестьянинова А.Л. ИНВЕНТАРИЗАЦИЯ РАСЧЕТОВ С РАЗНЫМИ ДЕБИТОРАМИ И КРЕДИТОРАМИ И ОТРАЖЕНИЕ ДАННЫХ О РАСЧЕТАХ В ГОДОВОЙ БУХГАЛТЕРСКОЙ ОТЧЕТНОСТИ // ЕГИ. 2019. </w:t>
      </w:r>
      <w:r w:rsidRPr="00637460">
        <w:rPr>
          <w:bCs/>
          <w:color w:val="000000" w:themeColor="text1"/>
          <w:sz w:val="20"/>
          <w:lang w:val="en-US"/>
        </w:rPr>
        <w:t xml:space="preserve">№26 (4). URL: </w:t>
      </w:r>
      <w:hyperlink r:id="rId3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https://cyberleninka.ru/article/n/inventarizatsiya-raschetov-s-raznymi-debitorami-i-kreditorami-i-otrazhenie-dannyh-o-raschetah-v-godovoy-buhgalterskoy-otchetnosti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Ольга Николаевна Кузнецова Учет и контроль резервов по сомнительным долгам // Финансовый журнал. </w:t>
      </w:r>
      <w:r w:rsidRPr="00637460">
        <w:rPr>
          <w:bCs/>
          <w:color w:val="000000" w:themeColor="text1"/>
          <w:sz w:val="20"/>
          <w:lang w:val="en-US"/>
        </w:rPr>
        <w:t xml:space="preserve">2019. №4 (50). URL: </w:t>
      </w:r>
      <w:hyperlink r:id="rId3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https://cyberleninka.ru/article/n/uchet-i-kontrol-rezervov-po-somnitelnym-dolgam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Мехтиева Айтен Рустам Кызы, Агеева Ольга Андреевна Методика внутреннего контроля наличия и движения дебиторской задолженности в организациях оптовой торговли // Наука и образование сегодня. </w:t>
      </w:r>
      <w:r w:rsidRPr="00637460">
        <w:rPr>
          <w:bCs/>
          <w:color w:val="000000" w:themeColor="text1"/>
          <w:sz w:val="20"/>
          <w:lang w:val="en-US"/>
        </w:rPr>
        <w:t xml:space="preserve">2019. №3 (38). URL: </w:t>
      </w:r>
      <w:hyperlink r:id="rId3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https://cyberleninka.ru/article/n/metodika-vnutrennego-kontrolya-nalichiya-i-dvizheniya-debitorskoy-zadolzhennosti-v-organizatsiyah-optovoy-torgovli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Слепцов Вадим Викторович Особенности проведения встречной налоговой проверки // Эпоха науки. </w:t>
      </w:r>
      <w:r w:rsidRPr="00637460">
        <w:rPr>
          <w:bCs/>
          <w:color w:val="000000" w:themeColor="text1"/>
          <w:sz w:val="20"/>
          <w:lang w:val="en-US"/>
        </w:rPr>
        <w:t xml:space="preserve">2018. №15. URL: </w:t>
      </w:r>
      <w:hyperlink r:id="rId3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https://cyberleninka.ru/article/n/osobennosti-provedeniya-vstrechnoy-nalogovoy-proverki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Куракин Алексей Валентинович, Карпухин Дмитрий Вячеславович ПРОБЛЕМЫ ПРАВОВОГО ЗАКРЕПЛЕНИЯ ДОКАЗАТЕЛЬСТВ КОНТРОЛЬНОГО МЕРОПРИЯТИЯ РЕАЛИЗУЕМОГО В БЮДЖЕТНОЙ СФЕРЕ // Полицейская и следственная деятельность. </w:t>
      </w:r>
      <w:r w:rsidRPr="00637460">
        <w:rPr>
          <w:bCs/>
          <w:color w:val="000000" w:themeColor="text1"/>
          <w:sz w:val="20"/>
          <w:lang w:val="en-US"/>
        </w:rPr>
        <w:lastRenderedPageBreak/>
        <w:t xml:space="preserve">2020. №1. URL: </w:t>
      </w:r>
      <w:hyperlink r:id="rId3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https://cyberleninka.ru/article/n/problemy-pravovogo-zakrepleniya-dokazatelstv-kontrolnogo-meropriyatiya-realizuemogo-v-byudzhetnoy-sfere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Ожерельева Татьяна Сергеевна РАЗРАБОТКА МЕРОПРИЯТИЙ ПО СОВЕРШЕНСТВОВАНИЮ ПОРЯДКА ПРОВЕДЕНИЯ КАМЕРАЛЬНОЙ НАЛОГОВОЙ ПРОВЕРКИ // Достижения науки и образования. </w:t>
      </w:r>
      <w:r w:rsidRPr="00637460">
        <w:rPr>
          <w:bCs/>
          <w:color w:val="000000" w:themeColor="text1"/>
          <w:sz w:val="20"/>
          <w:lang w:val="en-US"/>
        </w:rPr>
        <w:t xml:space="preserve">2020. №3 (57). URL: </w:t>
      </w:r>
      <w:hyperlink r:id="rId3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https://cyberleninka.ru/article/n/razrabotka-meropriyatiy-po-sovershenstvovaniyu-poryadka-provedeniya-kameralnoy-nalogovoy-proverki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Сергеев П.А. ПРОБЛЕМЫ КАМЕРАЛЬНОЙ ПРОВЕРКИ КАК МЕТОДА ГОСУДАРСТВЕННОГО (МУНИЦИПАЛЬНОГО) КОНТРОЛЯ В ОТНОШЕНИИ ГОСУДАРСТВЕННОГО (МУНИЦИПАЛЬНОГО) УНИТАРНОГО ПРЕДПРИЯТИЯ // Скиф. 2019. </w:t>
      </w:r>
      <w:r w:rsidRPr="00637460">
        <w:rPr>
          <w:bCs/>
          <w:color w:val="000000" w:themeColor="text1"/>
          <w:sz w:val="20"/>
          <w:lang w:val="en-US"/>
        </w:rPr>
        <w:t xml:space="preserve">№5-1 (33). URL: </w:t>
      </w:r>
      <w:hyperlink r:id="rId3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https://cyberleninka.ru/article/n/problemy-kameralnoy-proverki-kak-metoda-gosudarstvennogo-munitsipalnogo-kontrolya-v-otnoshenii-gosudarstvennogo-munitsipalnogo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Кузнецова О.Н. ОПТИМИЗАЦИЯ УЧЕТА И КОНТРОЛЯ РАСЧЕТОВ С ПОДОТЧЕТНЫМИ ЛИЦАМИ НА ПРЕДПРИЯТИИ // Финансовый журнал. </w:t>
      </w:r>
      <w:r w:rsidRPr="00637460">
        <w:rPr>
          <w:bCs/>
          <w:color w:val="000000" w:themeColor="text1"/>
          <w:sz w:val="20"/>
          <w:lang w:val="en-US"/>
        </w:rPr>
        <w:t xml:space="preserve">2018. №2 (42). URL: </w:t>
      </w:r>
      <w:hyperlink r:id="rId4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https://cyberleninka.ru/article/n/optimizatsiya-ucheta-i-kontrolya-raschetov-s-podotchetnymi-litsami-na-predpriyatii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Карепина Оксана Ивановна, Богославцева Людмила Викторовна, Богданова Оксана Юрьевна РАЗВИТИЕ ГОСУДАРСТВЕННОГО ФИНАНСОВОГО КОНТРОЛЯ В КОНТЕКСТЕ ПРОГРАММНО-ПРОЕКТНОГО БЮДЖЕТИРОВАНИЯ // Гуманитарные, социально-экономические и общественные науки. </w:t>
      </w:r>
      <w:r w:rsidRPr="00637460">
        <w:rPr>
          <w:bCs/>
          <w:color w:val="000000" w:themeColor="text1"/>
          <w:sz w:val="20"/>
          <w:lang w:val="en-US"/>
        </w:rPr>
        <w:t xml:space="preserve">2019. №4. URL: </w:t>
      </w:r>
      <w:hyperlink r:id="rId4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https://cyberleninka.ru/article/n/razvitie-gosudarstvennogo-finansovogo-kontrolya-v-kontekste-programmno-proektnogo-byudzhetirovaniya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Голова Е. Е., Устинина Е. С. ОСОБЕННОСТИ РЕВИЗИИ КАССОВЫХ ОПЕРАЦИЙ В СЕЛЬСКОХОЗЯЙСТВЕННЫХ ОРГАНИЗАЦИЯХ // Электронный научно-методический журнал Омского ГАУ. 2020. </w:t>
      </w:r>
      <w:r w:rsidRPr="00637460">
        <w:rPr>
          <w:bCs/>
          <w:color w:val="000000" w:themeColor="text1"/>
          <w:sz w:val="20"/>
          <w:lang w:val="en-US"/>
        </w:rPr>
        <w:t xml:space="preserve">№1 (20). URL: </w:t>
      </w:r>
      <w:hyperlink r:id="rId4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https://cyberleninka.ru/article/n/osobennosti-revizii-kassovyh-operatsiy-v-selskohozyaystvennyh-organizatsiyah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Галимуллина Н.А. Аудиторская проверка бюджетных учреждений как средство предупреждения экономических правонарушений // Вестник УЮИ. 2018. </w:t>
      </w:r>
      <w:r w:rsidRPr="00637460">
        <w:rPr>
          <w:bCs/>
          <w:color w:val="000000" w:themeColor="text1"/>
          <w:sz w:val="20"/>
          <w:lang w:val="en-US"/>
        </w:rPr>
        <w:t xml:space="preserve">№2 (80). URL: </w:t>
      </w:r>
      <w:hyperlink r:id="rId4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https://cyberleninka.ru/article/n/auditorskaya-proverka-byudzhetnyh-uchrezhdeniy-kak-sredstvo-preduprezhdeniya-ekonomicheskih-pravonarusheniy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Лопастейская Людмила Геннадьевна, Плотникова Полина Анатольевна Методика проведения аудиторской проверки расчетов страховых взносов // Вопросы науки и образования. </w:t>
      </w:r>
      <w:r w:rsidRPr="00637460">
        <w:rPr>
          <w:bCs/>
          <w:color w:val="000000" w:themeColor="text1"/>
          <w:sz w:val="20"/>
          <w:lang w:val="en-US"/>
        </w:rPr>
        <w:t xml:space="preserve">2019. №2 (45). URL: </w:t>
      </w:r>
      <w:hyperlink r:id="rId4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https://cyberleninka.ru/article/n/metodika-provedeniya-auditorskoy-proverki-raschetov-strahovyh-vznosov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Калинина И.Н., Борода О.В. МЕТОДЫ, ИСПОЛЬЗУЕМЫЕ ПРИ БУХГАЛТЕРСКОЙ ЭКСПЕРТИЗЕ ДЕНЕЖНЫХ СРЕДСТВ // ЕГИ. 2019. </w:t>
      </w:r>
      <w:r w:rsidRPr="00637460">
        <w:rPr>
          <w:bCs/>
          <w:color w:val="000000" w:themeColor="text1"/>
          <w:sz w:val="20"/>
          <w:lang w:val="en-US"/>
        </w:rPr>
        <w:t xml:space="preserve">№26 (4). URL: </w:t>
      </w:r>
      <w:hyperlink r:id="rId4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https://cyberleninka.ru/article/n/metody-ispolzuemye-pri-buhgalterskoy-ekspertize-denezhnyh-sredstv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0E70C3" w:rsidRPr="00637460" w:rsidRDefault="000E70C3" w:rsidP="000E70C3">
      <w:pPr>
        <w:widowControl/>
        <w:tabs>
          <w:tab w:val="left" w:pos="1134"/>
        </w:tabs>
        <w:snapToGrid/>
        <w:spacing w:before="0" w:after="0"/>
        <w:ind w:firstLine="709"/>
        <w:jc w:val="both"/>
        <w:rPr>
          <w:b/>
          <w:bCs/>
          <w:iCs/>
          <w:color w:val="000000" w:themeColor="text1"/>
          <w:sz w:val="20"/>
        </w:rPr>
      </w:pPr>
    </w:p>
    <w:p w:rsidR="000E70C3" w:rsidRPr="00637460" w:rsidRDefault="00A22BBC" w:rsidP="000E70C3">
      <w:pPr>
        <w:widowControl/>
        <w:snapToGrid/>
        <w:spacing w:before="0" w:after="0"/>
        <w:ind w:firstLine="709"/>
        <w:rPr>
          <w:b/>
          <w:bCs/>
          <w:caps/>
          <w:color w:val="000000" w:themeColor="text1"/>
          <w:kern w:val="32"/>
          <w:sz w:val="20"/>
        </w:rPr>
      </w:pPr>
      <w:r>
        <w:rPr>
          <w:b/>
          <w:bCs/>
          <w:color w:val="000000" w:themeColor="text1"/>
          <w:kern w:val="32"/>
          <w:sz w:val="20"/>
        </w:rPr>
        <w:t>7</w:t>
      </w:r>
      <w:r w:rsidR="000E70C3" w:rsidRPr="00637460">
        <w:rPr>
          <w:b/>
          <w:bCs/>
          <w:color w:val="000000" w:themeColor="text1"/>
          <w:kern w:val="32"/>
          <w:sz w:val="20"/>
        </w:rPr>
        <w:t>. Учебно-методическое и информационное обеспечение дисциплины</w:t>
      </w:r>
    </w:p>
    <w:p w:rsidR="000E70C3" w:rsidRPr="00637460" w:rsidRDefault="00A22BBC" w:rsidP="000E70C3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0E70C3" w:rsidRPr="00637460">
        <w:rPr>
          <w:b/>
          <w:color w:val="000000" w:themeColor="text1"/>
          <w:sz w:val="20"/>
        </w:rPr>
        <w:t xml:space="preserve">.1 Рекомендуемая литература </w:t>
      </w:r>
    </w:p>
    <w:p w:rsidR="000E70C3" w:rsidRPr="00637460" w:rsidRDefault="000E70C3" w:rsidP="000E70C3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Нормативные правовые акты</w:t>
      </w:r>
    </w:p>
    <w:p w:rsidR="000E70C3" w:rsidRPr="00637460" w:rsidRDefault="000E70C3" w:rsidP="000E70C3">
      <w:pPr>
        <w:widowControl/>
        <w:numPr>
          <w:ilvl w:val="0"/>
          <w:numId w:val="26"/>
        </w:numPr>
        <w:tabs>
          <w:tab w:val="left" w:pos="851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"Бюджетный кодекс Российской Федерации" от 31.07.1998 N 145-ФЗ (ред. от 31.07.2020).</w:t>
      </w:r>
    </w:p>
    <w:p w:rsidR="000E70C3" w:rsidRPr="00637460" w:rsidRDefault="000E70C3" w:rsidP="000E70C3">
      <w:pPr>
        <w:widowControl/>
        <w:numPr>
          <w:ilvl w:val="0"/>
          <w:numId w:val="26"/>
        </w:numPr>
        <w:tabs>
          <w:tab w:val="left" w:pos="851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"Налоговый кодекс Российской Федерации (часть первая)" от 31.07.1998 N 146-ФЗ (ред. от 20.07.2020).</w:t>
      </w:r>
    </w:p>
    <w:p w:rsidR="000E70C3" w:rsidRPr="00637460" w:rsidRDefault="000E70C3" w:rsidP="000E70C3">
      <w:pPr>
        <w:widowControl/>
        <w:numPr>
          <w:ilvl w:val="0"/>
          <w:numId w:val="26"/>
        </w:numPr>
        <w:tabs>
          <w:tab w:val="left" w:pos="851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Федеральный закон от 30.12.2008 N 307-ФЗ (ред. от 26.11.2019, с изм. от 01.04.2020) "Об аудиторской деятельности".</w:t>
      </w:r>
    </w:p>
    <w:p w:rsidR="000E70C3" w:rsidRPr="00637460" w:rsidRDefault="000E70C3" w:rsidP="000E70C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0E70C3" w:rsidRPr="00637460" w:rsidRDefault="000E70C3" w:rsidP="00A22BBC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Основная литература</w:t>
      </w:r>
    </w:p>
    <w:p w:rsidR="008B2A2C" w:rsidRPr="008B2A2C" w:rsidRDefault="008B2A2C" w:rsidP="00A22BBC">
      <w:pPr>
        <w:pStyle w:val="afffc"/>
        <w:numPr>
          <w:ilvl w:val="0"/>
          <w:numId w:val="35"/>
        </w:numPr>
        <w:tabs>
          <w:tab w:val="left" w:pos="993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8B2A2C">
        <w:rPr>
          <w:rFonts w:ascii="Times New Roman" w:hAnsi="Times New Roman"/>
          <w:color w:val="000000" w:themeColor="text1"/>
        </w:rPr>
        <w:t>Водолажская Е. Л. Экономический анализ, контроль и ревизия: учебное пособие / Е. Л. Водолажская, А. А. Рыболовлева, М. М. Шарафутдинова. — Казань: Издательство КНИТУ, 2019. — 220 c. — ISBN 978-5-7882-2727-6. — Текст: электронный // Цифровой образовател</w:t>
      </w:r>
      <w:r>
        <w:rPr>
          <w:rFonts w:ascii="Times New Roman" w:hAnsi="Times New Roman"/>
          <w:color w:val="000000" w:themeColor="text1"/>
        </w:rPr>
        <w:t>ьный ресурс IPR SMART</w:t>
      </w:r>
      <w:r w:rsidRPr="008B2A2C">
        <w:rPr>
          <w:rFonts w:ascii="Times New Roman" w:hAnsi="Times New Roman"/>
          <w:color w:val="000000" w:themeColor="text1"/>
        </w:rPr>
        <w:t>: [сайт]. — URL: https://www.iprbookshop.ru/121091.html</w:t>
      </w:r>
    </w:p>
    <w:p w:rsidR="008B2A2C" w:rsidRPr="008B2A2C" w:rsidRDefault="008B2A2C" w:rsidP="00A22BBC">
      <w:pPr>
        <w:pStyle w:val="afffc"/>
        <w:numPr>
          <w:ilvl w:val="0"/>
          <w:numId w:val="35"/>
        </w:numPr>
        <w:tabs>
          <w:tab w:val="left" w:pos="993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8B2A2C">
        <w:rPr>
          <w:rFonts w:ascii="Times New Roman" w:hAnsi="Times New Roman"/>
          <w:color w:val="000000" w:themeColor="text1"/>
        </w:rPr>
        <w:t>Овчарова Е. В. Финансовый контроль в Российской Федерации: учебное пособие / Е. В. Овчарова. — Москва</w:t>
      </w:r>
      <w:r>
        <w:rPr>
          <w:rFonts w:ascii="Times New Roman" w:hAnsi="Times New Roman"/>
          <w:color w:val="000000" w:themeColor="text1"/>
        </w:rPr>
        <w:t xml:space="preserve">: </w:t>
      </w:r>
      <w:r w:rsidRPr="008B2A2C">
        <w:rPr>
          <w:rFonts w:ascii="Times New Roman" w:hAnsi="Times New Roman"/>
          <w:color w:val="000000" w:themeColor="text1"/>
        </w:rPr>
        <w:t>Зерцало-М, 2019. — 224 c. — ISBN 978-5-94373-444-1. — Текст: электронный // Электронно-библиотечная система IPR BOOKS: [сайт]. — URL: http://www.iprbookshop.ru/78896.html</w:t>
      </w:r>
    </w:p>
    <w:p w:rsidR="008B2A2C" w:rsidRPr="008B2A2C" w:rsidRDefault="008B2A2C" w:rsidP="00A22BBC">
      <w:pPr>
        <w:pStyle w:val="afffc"/>
        <w:numPr>
          <w:ilvl w:val="0"/>
          <w:numId w:val="35"/>
        </w:numPr>
        <w:tabs>
          <w:tab w:val="left" w:pos="993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8B2A2C">
        <w:rPr>
          <w:rFonts w:ascii="Times New Roman" w:hAnsi="Times New Roman"/>
          <w:color w:val="000000" w:themeColor="text1"/>
        </w:rPr>
        <w:lastRenderedPageBreak/>
        <w:t>Борисова</w:t>
      </w:r>
      <w:r>
        <w:rPr>
          <w:rFonts w:ascii="Times New Roman" w:hAnsi="Times New Roman"/>
          <w:color w:val="000000" w:themeColor="text1"/>
        </w:rPr>
        <w:t xml:space="preserve"> Н. М. Контроль и ревизия</w:t>
      </w:r>
      <w:r w:rsidRPr="008B2A2C">
        <w:rPr>
          <w:rFonts w:ascii="Times New Roman" w:hAnsi="Times New Roman"/>
          <w:color w:val="000000" w:themeColor="text1"/>
        </w:rPr>
        <w:t xml:space="preserve">: учебное пособие / Н. М. Борисова, Г. В. Цветова. — Москва: Ай Пи Ар Медиа, 2020. — 130 c. — ISBN 978-5-4497-0736-9. — Текст: электронный // Электронно-библиотечная система IPR BOOKS: [сайт]. — URL: http://www.iprbookshop.ru/98665.html </w:t>
      </w:r>
    </w:p>
    <w:p w:rsidR="008B2A2C" w:rsidRDefault="008B2A2C" w:rsidP="00A22BBC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0E70C3" w:rsidRPr="00637460" w:rsidRDefault="000E70C3" w:rsidP="00A22BBC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Дополнительная литература</w:t>
      </w:r>
    </w:p>
    <w:p w:rsidR="008B2A2C" w:rsidRPr="008B2A2C" w:rsidRDefault="008B2A2C" w:rsidP="00A22BBC">
      <w:pPr>
        <w:pStyle w:val="afffc"/>
        <w:numPr>
          <w:ilvl w:val="0"/>
          <w:numId w:val="36"/>
        </w:numPr>
        <w:tabs>
          <w:tab w:val="left" w:pos="851"/>
          <w:tab w:val="left" w:pos="993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8B2A2C">
        <w:rPr>
          <w:rFonts w:ascii="Times New Roman" w:hAnsi="Times New Roman"/>
          <w:color w:val="000000" w:themeColor="text1"/>
        </w:rPr>
        <w:t xml:space="preserve">Бобошко В. И. Контроль и ревизия: учебник для студентов вузов, обучающихся по специальностям «Экономическая безопасность», «Бухгалтерский учет, анализ и аудит» и «Финансы и кредит» / В. И. Бобошко. — 2-е изд. — Москва: ЮНИТИ-ДАНА, 2018. — 311 c. — ISBN 978-5-238-03109-5. — Текст: электронный // Цифровой образовательный ресурс IPR SMART: [сайт]. — URL: https://www.iprbookshop.ru/109191.html </w:t>
      </w:r>
    </w:p>
    <w:p w:rsidR="008B2A2C" w:rsidRPr="008B2A2C" w:rsidRDefault="008B2A2C" w:rsidP="00A22BBC">
      <w:pPr>
        <w:pStyle w:val="afffc"/>
        <w:numPr>
          <w:ilvl w:val="0"/>
          <w:numId w:val="36"/>
        </w:numPr>
        <w:tabs>
          <w:tab w:val="left" w:pos="851"/>
          <w:tab w:val="left" w:pos="993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8B2A2C">
        <w:rPr>
          <w:rFonts w:ascii="Times New Roman" w:hAnsi="Times New Roman"/>
          <w:color w:val="000000" w:themeColor="text1"/>
        </w:rPr>
        <w:t>Контроль и ревизия: учебное пособие для студентов вузов, обучающихся по специальности «Бухгалтерский учет, анализ и аудит» / Е. А. Федорова, О. В. Ахалкаци, М. В. Вахорина, Н. Д. Эриашвили; под редакцией Е. А. Федорова. — Москва: ЮНИТИ-ДАНА, 2017. — 239 c. — ISBN 978-5-238-02083-9. — Текст: электронный // Цифровой образовательный ресурс IPR SMART: [сайт]. — URL: https://www.iprbookshop.ru/71202.html</w:t>
      </w:r>
    </w:p>
    <w:p w:rsidR="008B2A2C" w:rsidRDefault="008B2A2C" w:rsidP="00A22BBC">
      <w:pPr>
        <w:widowControl/>
        <w:tabs>
          <w:tab w:val="left" w:pos="851"/>
          <w:tab w:val="left" w:pos="993"/>
          <w:tab w:val="left" w:pos="1080"/>
        </w:tabs>
        <w:suppressAutoHyphens/>
        <w:snapToGrid/>
        <w:spacing w:before="0" w:after="0"/>
        <w:ind w:firstLineChars="282" w:firstLine="564"/>
        <w:jc w:val="both"/>
        <w:rPr>
          <w:b/>
          <w:color w:val="000000" w:themeColor="text1"/>
          <w:sz w:val="20"/>
        </w:rPr>
      </w:pPr>
    </w:p>
    <w:p w:rsidR="000E70C3" w:rsidRPr="00637460" w:rsidRDefault="00A22BBC" w:rsidP="00A22BBC">
      <w:pPr>
        <w:widowControl/>
        <w:tabs>
          <w:tab w:val="left" w:pos="851"/>
          <w:tab w:val="left" w:pos="993"/>
          <w:tab w:val="left" w:pos="1080"/>
        </w:tabs>
        <w:suppressAutoHyphens/>
        <w:snapToGrid/>
        <w:spacing w:before="0" w:after="0"/>
        <w:ind w:firstLineChars="282" w:firstLine="564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0E70C3" w:rsidRPr="00637460">
        <w:rPr>
          <w:b/>
          <w:color w:val="000000" w:themeColor="text1"/>
          <w:sz w:val="20"/>
        </w:rPr>
        <w:t>.2. Ресурсы информационно-телекоммуникационной сети «Интернет»</w:t>
      </w:r>
    </w:p>
    <w:p w:rsidR="000E70C3" w:rsidRPr="00637460" w:rsidRDefault="000E70C3" w:rsidP="00A22BBC">
      <w:pPr>
        <w:widowControl/>
        <w:tabs>
          <w:tab w:val="left" w:pos="851"/>
          <w:tab w:val="left" w:pos="993"/>
          <w:tab w:val="left" w:pos="1080"/>
        </w:tabs>
        <w:suppressAutoHyphens/>
        <w:snapToGrid/>
        <w:spacing w:before="0" w:after="0"/>
        <w:ind w:firstLineChars="282" w:firstLine="564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1. </w:t>
      </w:r>
      <w:hyperlink r:id="rId46" w:history="1">
        <w:r w:rsidRPr="00637460">
          <w:rPr>
            <w:rStyle w:val="ab"/>
            <w:bCs/>
            <w:color w:val="000000" w:themeColor="text1"/>
            <w:sz w:val="20"/>
          </w:rPr>
          <w:t>http://www.aic-crimea.narod.ru/Panchish/BU/reviziya/lekcii.htm</w:t>
        </w:r>
      </w:hyperlink>
    </w:p>
    <w:p w:rsidR="000E70C3" w:rsidRPr="00637460" w:rsidRDefault="000E70C3" w:rsidP="00A22BBC">
      <w:pPr>
        <w:widowControl/>
        <w:tabs>
          <w:tab w:val="left" w:pos="851"/>
          <w:tab w:val="left" w:pos="993"/>
          <w:tab w:val="left" w:pos="1080"/>
        </w:tabs>
        <w:suppressAutoHyphens/>
        <w:snapToGrid/>
        <w:spacing w:before="0" w:after="0"/>
        <w:ind w:firstLineChars="282" w:firstLine="564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2. </w:t>
      </w:r>
      <w:hyperlink r:id="rId47" w:history="1">
        <w:r w:rsidRPr="00637460">
          <w:rPr>
            <w:rStyle w:val="ab"/>
            <w:bCs/>
            <w:color w:val="000000" w:themeColor="text1"/>
            <w:sz w:val="20"/>
          </w:rPr>
          <w:t>https://econ.wikireading.ru/12096</w:t>
        </w:r>
      </w:hyperlink>
    </w:p>
    <w:p w:rsidR="000E70C3" w:rsidRPr="00637460" w:rsidRDefault="000E70C3" w:rsidP="00A22BBC">
      <w:pPr>
        <w:widowControl/>
        <w:tabs>
          <w:tab w:val="left" w:pos="851"/>
          <w:tab w:val="left" w:pos="993"/>
          <w:tab w:val="left" w:pos="1080"/>
        </w:tabs>
        <w:suppressAutoHyphens/>
        <w:snapToGrid/>
        <w:spacing w:before="0" w:after="0"/>
        <w:ind w:firstLineChars="282" w:firstLine="564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3. </w:t>
      </w:r>
      <w:hyperlink r:id="rId48" w:history="1">
        <w:r w:rsidRPr="00637460">
          <w:rPr>
            <w:rStyle w:val="ab"/>
            <w:bCs/>
            <w:color w:val="000000" w:themeColor="text1"/>
            <w:sz w:val="20"/>
          </w:rPr>
          <w:t>https://schetuchet.ru/kontrol-i-reviziya-operacij-s-osnovnymi-sredstvami-na-predpriyatii/</w:t>
        </w:r>
      </w:hyperlink>
    </w:p>
    <w:p w:rsidR="000E70C3" w:rsidRPr="00637460" w:rsidRDefault="000E70C3" w:rsidP="00A22BBC">
      <w:pPr>
        <w:widowControl/>
        <w:tabs>
          <w:tab w:val="left" w:pos="851"/>
          <w:tab w:val="left" w:pos="993"/>
          <w:tab w:val="left" w:pos="1080"/>
        </w:tabs>
        <w:suppressAutoHyphens/>
        <w:snapToGrid/>
        <w:spacing w:before="0" w:after="0"/>
        <w:ind w:firstLineChars="282" w:firstLine="564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4. </w:t>
      </w:r>
      <w:hyperlink r:id="rId49" w:history="1">
        <w:r w:rsidRPr="00637460">
          <w:rPr>
            <w:rStyle w:val="ab"/>
            <w:bCs/>
            <w:color w:val="000000" w:themeColor="text1"/>
            <w:sz w:val="20"/>
          </w:rPr>
          <w:t>https://www.audit-it.ru/articles/</w:t>
        </w:r>
      </w:hyperlink>
    </w:p>
    <w:p w:rsidR="000E70C3" w:rsidRPr="00637460" w:rsidRDefault="000E70C3" w:rsidP="00A22BBC">
      <w:pPr>
        <w:widowControl/>
        <w:tabs>
          <w:tab w:val="left" w:pos="851"/>
          <w:tab w:val="left" w:pos="993"/>
          <w:tab w:val="left" w:pos="1080"/>
        </w:tabs>
        <w:suppressAutoHyphens/>
        <w:snapToGrid/>
        <w:spacing w:before="0" w:after="0"/>
        <w:ind w:firstLineChars="282" w:firstLine="564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5. </w:t>
      </w:r>
      <w:hyperlink r:id="rId50" w:history="1">
        <w:r w:rsidRPr="00637460">
          <w:rPr>
            <w:rStyle w:val="ab"/>
            <w:bCs/>
            <w:color w:val="000000" w:themeColor="text1"/>
            <w:sz w:val="20"/>
          </w:rPr>
          <w:t>https://buhuchet-info.ru/kontrol-i-reviziya.html</w:t>
        </w:r>
      </w:hyperlink>
    </w:p>
    <w:p w:rsidR="000E70C3" w:rsidRPr="00637460" w:rsidRDefault="000E70C3" w:rsidP="00A22BBC">
      <w:pPr>
        <w:widowControl/>
        <w:tabs>
          <w:tab w:val="left" w:pos="851"/>
          <w:tab w:val="left" w:pos="993"/>
          <w:tab w:val="left" w:pos="1080"/>
        </w:tabs>
        <w:suppressAutoHyphens/>
        <w:snapToGrid/>
        <w:spacing w:before="0" w:after="0"/>
        <w:ind w:firstLineChars="282" w:firstLine="564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6. </w:t>
      </w:r>
      <w:hyperlink r:id="rId51" w:history="1">
        <w:r w:rsidRPr="00637460">
          <w:rPr>
            <w:rStyle w:val="ab"/>
            <w:bCs/>
            <w:color w:val="000000" w:themeColor="text1"/>
            <w:sz w:val="20"/>
          </w:rPr>
          <w:t>http://www.consultant.ru/edu/student/download_books/book/maslova_ts_control_i_reviziya_v_byudzhetnyh_uchrezhdeniyah/</w:t>
        </w:r>
      </w:hyperlink>
    </w:p>
    <w:p w:rsidR="000E70C3" w:rsidRPr="00637460" w:rsidRDefault="000E70C3" w:rsidP="00A22BBC">
      <w:pPr>
        <w:widowControl/>
        <w:tabs>
          <w:tab w:val="left" w:pos="851"/>
          <w:tab w:val="left" w:pos="993"/>
          <w:tab w:val="left" w:pos="1080"/>
        </w:tabs>
        <w:suppressAutoHyphens/>
        <w:snapToGrid/>
        <w:spacing w:before="0" w:after="0"/>
        <w:ind w:firstLineChars="282" w:firstLine="564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7. </w:t>
      </w:r>
      <w:hyperlink r:id="rId52" w:history="1">
        <w:r w:rsidRPr="00637460">
          <w:rPr>
            <w:rStyle w:val="ab"/>
            <w:bCs/>
            <w:color w:val="000000" w:themeColor="text1"/>
            <w:sz w:val="20"/>
          </w:rPr>
          <w:t>https://dic.academic.ru/dic.nsf/lower/17869</w:t>
        </w:r>
      </w:hyperlink>
    </w:p>
    <w:p w:rsidR="002A557A" w:rsidRDefault="002A557A" w:rsidP="002A557A">
      <w:pPr>
        <w:spacing w:before="0" w:after="0"/>
        <w:ind w:firstLine="709"/>
        <w:jc w:val="both"/>
        <w:rPr>
          <w:b/>
          <w:sz w:val="20"/>
        </w:rPr>
      </w:pPr>
    </w:p>
    <w:p w:rsidR="002A557A" w:rsidRDefault="00A22BBC" w:rsidP="002A557A">
      <w:pPr>
        <w:spacing w:before="0" w:after="0"/>
        <w:ind w:firstLine="709"/>
        <w:jc w:val="both"/>
        <w:rPr>
          <w:b/>
          <w:sz w:val="20"/>
        </w:rPr>
      </w:pPr>
      <w:r>
        <w:rPr>
          <w:b/>
          <w:sz w:val="20"/>
        </w:rPr>
        <w:t>8</w:t>
      </w:r>
      <w:r w:rsidR="002A557A">
        <w:rPr>
          <w:b/>
          <w:sz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2A557A" w:rsidRDefault="002A557A" w:rsidP="002A557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2838E9" w:rsidRDefault="002838E9" w:rsidP="002A557A">
      <w:pPr>
        <w:spacing w:before="0" w:after="0"/>
        <w:ind w:firstLine="709"/>
        <w:jc w:val="both"/>
        <w:rPr>
          <w:sz w:val="20"/>
        </w:rPr>
      </w:pPr>
      <w:r w:rsidRPr="002838E9">
        <w:rPr>
          <w:sz w:val="20"/>
        </w:rPr>
        <w:t>- 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2A557A" w:rsidRDefault="002A557A" w:rsidP="002A557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0E70C3" w:rsidRPr="00637460" w:rsidRDefault="002A557A" w:rsidP="002A557A">
      <w:pPr>
        <w:tabs>
          <w:tab w:val="left" w:pos="360"/>
          <w:tab w:val="left" w:pos="851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Программное обеспечение:</w:t>
      </w:r>
    </w:p>
    <w:p w:rsidR="000E70C3" w:rsidRPr="00637460" w:rsidRDefault="000E70C3" w:rsidP="000E70C3">
      <w:pPr>
        <w:tabs>
          <w:tab w:val="left" w:pos="360"/>
          <w:tab w:val="left" w:pos="851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Лицензионное программное обеспечение (в том числе, отечественного производства):</w:t>
      </w:r>
    </w:p>
    <w:p w:rsidR="000E70C3" w:rsidRPr="00637460" w:rsidRDefault="000E70C3" w:rsidP="000E70C3">
      <w:pPr>
        <w:tabs>
          <w:tab w:val="left" w:pos="851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Операционная система </w:t>
      </w:r>
      <w:r w:rsidRPr="00637460">
        <w:rPr>
          <w:sz w:val="20"/>
          <w:lang w:val="en-US"/>
        </w:rPr>
        <w:t>Windows</w:t>
      </w:r>
      <w:r w:rsidRPr="00637460">
        <w:rPr>
          <w:sz w:val="20"/>
        </w:rPr>
        <w:t xml:space="preserve"> </w:t>
      </w:r>
      <w:r w:rsidRPr="00637460">
        <w:rPr>
          <w:sz w:val="20"/>
          <w:lang w:val="en-US"/>
        </w:rPr>
        <w:t>Professional</w:t>
      </w:r>
      <w:r w:rsidRPr="00637460">
        <w:rPr>
          <w:sz w:val="20"/>
        </w:rPr>
        <w:t xml:space="preserve"> 10</w:t>
      </w:r>
    </w:p>
    <w:p w:rsidR="000E70C3" w:rsidRPr="00637460" w:rsidRDefault="000E70C3" w:rsidP="000E70C3">
      <w:pPr>
        <w:tabs>
          <w:tab w:val="left" w:pos="851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>ПО браузер – приложение операционной системы, предназначенное для просмотра Web-страниц</w:t>
      </w:r>
    </w:p>
    <w:p w:rsidR="000E70C3" w:rsidRPr="00637460" w:rsidRDefault="000E70C3" w:rsidP="000E70C3">
      <w:pPr>
        <w:tabs>
          <w:tab w:val="left" w:pos="851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>Платформа проведения аттестационных процедур с использованием каналов связи (отечественное ПО)</w:t>
      </w:r>
    </w:p>
    <w:p w:rsidR="000E70C3" w:rsidRPr="00637460" w:rsidRDefault="000E70C3" w:rsidP="000E70C3">
      <w:pPr>
        <w:tabs>
          <w:tab w:val="left" w:pos="851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>Платформа проведения вебинаров (отечественное ПО)</w:t>
      </w:r>
    </w:p>
    <w:p w:rsidR="000E70C3" w:rsidRPr="00637460" w:rsidRDefault="000E70C3" w:rsidP="000E70C3">
      <w:pPr>
        <w:tabs>
          <w:tab w:val="left" w:pos="851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>Информационная технология. Онлайн тестирование цифровой платформы Ровеб (отечественное ПО)</w:t>
      </w:r>
    </w:p>
    <w:p w:rsidR="000E70C3" w:rsidRPr="00637460" w:rsidRDefault="000E70C3" w:rsidP="000E70C3">
      <w:pPr>
        <w:tabs>
          <w:tab w:val="left" w:pos="851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0E70C3" w:rsidRPr="00637460" w:rsidRDefault="000E70C3" w:rsidP="000E70C3">
      <w:pPr>
        <w:tabs>
          <w:tab w:val="left" w:pos="851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0E70C3" w:rsidRPr="00637460" w:rsidRDefault="000E70C3" w:rsidP="000E70C3">
      <w:pPr>
        <w:tabs>
          <w:tab w:val="left" w:pos="360"/>
          <w:tab w:val="left" w:pos="851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>Электронный информационный ресурс «Личная студия обучающегося» (отечественное ПО)</w:t>
      </w:r>
    </w:p>
    <w:p w:rsidR="000E70C3" w:rsidRPr="00637460" w:rsidRDefault="000E70C3" w:rsidP="000E70C3">
      <w:pPr>
        <w:tabs>
          <w:tab w:val="left" w:pos="360"/>
          <w:tab w:val="left" w:pos="851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Свободно распространяемое программное обеспечение (в том числе отечественного производства):</w:t>
      </w:r>
    </w:p>
    <w:p w:rsidR="000E70C3" w:rsidRPr="00637460" w:rsidRDefault="000E70C3" w:rsidP="000E70C3">
      <w:pPr>
        <w:tabs>
          <w:tab w:val="left" w:pos="851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>Мой Офис Веб-редакторы https://edit.myoffice.ru (отечественное ПО)</w:t>
      </w:r>
    </w:p>
    <w:p w:rsidR="000E70C3" w:rsidRPr="00637460" w:rsidRDefault="000E70C3" w:rsidP="000E70C3">
      <w:pPr>
        <w:tabs>
          <w:tab w:val="left" w:pos="851"/>
        </w:tabs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Calc. </w:t>
      </w:r>
    </w:p>
    <w:p w:rsidR="000E70C3" w:rsidRPr="00637460" w:rsidRDefault="004B01EF" w:rsidP="000E70C3">
      <w:pPr>
        <w:tabs>
          <w:tab w:val="left" w:pos="851"/>
        </w:tabs>
        <w:spacing w:before="0" w:after="0"/>
        <w:ind w:firstLine="709"/>
        <w:rPr>
          <w:sz w:val="20"/>
          <w:lang w:val="en-US"/>
        </w:rPr>
      </w:pPr>
      <w:hyperlink r:id="rId53" w:history="1">
        <w:r w:rsidR="000E70C3" w:rsidRPr="00637460">
          <w:rPr>
            <w:sz w:val="20"/>
            <w:lang w:val="en-US"/>
          </w:rPr>
          <w:t>http://qsp.su/tools/onlinehelp/about_license_gpl_russian.html</w:t>
        </w:r>
      </w:hyperlink>
      <w:r w:rsidR="000E70C3" w:rsidRPr="00637460">
        <w:rPr>
          <w:sz w:val="20"/>
          <w:lang w:val="en-US"/>
        </w:rPr>
        <w:t xml:space="preserve"> </w:t>
      </w:r>
    </w:p>
    <w:p w:rsidR="000E70C3" w:rsidRPr="00637460" w:rsidRDefault="000E70C3" w:rsidP="000E70C3">
      <w:pPr>
        <w:tabs>
          <w:tab w:val="left" w:pos="851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>ПО OpenOffice.Org.Base</w:t>
      </w:r>
    </w:p>
    <w:p w:rsidR="000E70C3" w:rsidRPr="00637460" w:rsidRDefault="004B01EF" w:rsidP="000E70C3">
      <w:pPr>
        <w:tabs>
          <w:tab w:val="left" w:pos="851"/>
        </w:tabs>
        <w:spacing w:before="0" w:after="0"/>
        <w:ind w:firstLine="709"/>
        <w:rPr>
          <w:sz w:val="20"/>
        </w:rPr>
      </w:pPr>
      <w:hyperlink r:id="rId54" w:history="1">
        <w:r w:rsidR="000E70C3" w:rsidRPr="00637460">
          <w:rPr>
            <w:sz w:val="20"/>
          </w:rPr>
          <w:t>http://qsp.su/tools/onlinehelp/about_license_gpl_russian.html</w:t>
        </w:r>
      </w:hyperlink>
    </w:p>
    <w:p w:rsidR="000E70C3" w:rsidRPr="00637460" w:rsidRDefault="000E70C3" w:rsidP="000E70C3">
      <w:pPr>
        <w:tabs>
          <w:tab w:val="left" w:pos="851"/>
        </w:tabs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OpenOffice.org.Impress </w:t>
      </w:r>
    </w:p>
    <w:p w:rsidR="000E70C3" w:rsidRPr="00637460" w:rsidRDefault="004B01EF" w:rsidP="000E70C3">
      <w:pPr>
        <w:tabs>
          <w:tab w:val="left" w:pos="851"/>
        </w:tabs>
        <w:spacing w:before="0" w:after="0"/>
        <w:ind w:firstLine="709"/>
        <w:rPr>
          <w:sz w:val="20"/>
          <w:lang w:val="en-US"/>
        </w:rPr>
      </w:pPr>
      <w:hyperlink r:id="rId55" w:history="1">
        <w:r w:rsidR="000E70C3" w:rsidRPr="00637460">
          <w:rPr>
            <w:sz w:val="20"/>
            <w:lang w:val="en-US"/>
          </w:rPr>
          <w:t>http://qsp.su/tools/onlinehelp/about_license_gpl_russian.html</w:t>
        </w:r>
      </w:hyperlink>
      <w:r w:rsidR="000E70C3" w:rsidRPr="00637460">
        <w:rPr>
          <w:sz w:val="20"/>
          <w:lang w:val="en-US"/>
        </w:rPr>
        <w:t xml:space="preserve"> </w:t>
      </w:r>
    </w:p>
    <w:p w:rsidR="000E70C3" w:rsidRPr="00637460" w:rsidRDefault="000E70C3" w:rsidP="000E70C3">
      <w:pPr>
        <w:tabs>
          <w:tab w:val="left" w:pos="851"/>
        </w:tabs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Writer </w:t>
      </w:r>
    </w:p>
    <w:p w:rsidR="000E70C3" w:rsidRPr="00637460" w:rsidRDefault="004B01EF" w:rsidP="000E70C3">
      <w:pPr>
        <w:tabs>
          <w:tab w:val="left" w:pos="851"/>
        </w:tabs>
        <w:spacing w:before="0" w:after="0"/>
        <w:ind w:firstLine="709"/>
        <w:rPr>
          <w:sz w:val="20"/>
          <w:lang w:val="en-US"/>
        </w:rPr>
      </w:pPr>
      <w:hyperlink r:id="rId56" w:history="1">
        <w:r w:rsidR="000E70C3" w:rsidRPr="00637460">
          <w:rPr>
            <w:sz w:val="20"/>
            <w:lang w:val="en-US"/>
          </w:rPr>
          <w:t>http://qsp.su/tools/onlinehelp/about_license_gpl_russian.html</w:t>
        </w:r>
      </w:hyperlink>
    </w:p>
    <w:p w:rsidR="000E70C3" w:rsidRPr="00637460" w:rsidRDefault="000E70C3" w:rsidP="000E70C3">
      <w:pPr>
        <w:tabs>
          <w:tab w:val="left" w:pos="851"/>
        </w:tabs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 Office.org Draw</w:t>
      </w:r>
    </w:p>
    <w:p w:rsidR="000E70C3" w:rsidRPr="00637460" w:rsidRDefault="004B01EF" w:rsidP="000E70C3">
      <w:pPr>
        <w:tabs>
          <w:tab w:val="left" w:pos="851"/>
        </w:tabs>
        <w:spacing w:before="0" w:after="0"/>
        <w:ind w:firstLine="709"/>
        <w:rPr>
          <w:sz w:val="20"/>
          <w:lang w:val="en-US"/>
        </w:rPr>
      </w:pPr>
      <w:hyperlink r:id="rId57" w:history="1">
        <w:r w:rsidR="000E70C3" w:rsidRPr="00637460">
          <w:rPr>
            <w:sz w:val="20"/>
            <w:lang w:val="en-US"/>
          </w:rPr>
          <w:t>http://qsp.su/tools/onlinehelp/about_license_gpl_russian.html</w:t>
        </w:r>
      </w:hyperlink>
    </w:p>
    <w:p w:rsidR="000E70C3" w:rsidRPr="00637460" w:rsidRDefault="000E70C3" w:rsidP="000E70C3">
      <w:pPr>
        <w:tabs>
          <w:tab w:val="left" w:pos="360"/>
          <w:tab w:val="left" w:pos="851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>ПО «Блокнот» - стандартное приложение операционной системы (MS Windows, Android и т.д.), предназначенное для работы с текстами;</w:t>
      </w:r>
    </w:p>
    <w:p w:rsidR="000E70C3" w:rsidRPr="00637460" w:rsidRDefault="000E70C3" w:rsidP="000E70C3">
      <w:pPr>
        <w:tabs>
          <w:tab w:val="left" w:pos="360"/>
          <w:tab w:val="left" w:pos="851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Современные профессиональные базы данных:</w:t>
      </w:r>
    </w:p>
    <w:p w:rsidR="000E70C3" w:rsidRPr="00637460" w:rsidRDefault="000E70C3" w:rsidP="000E70C3">
      <w:pPr>
        <w:tabs>
          <w:tab w:val="left" w:pos="851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Единый реестр контрольных (надзорных) мероприятий https://proverki.gov.ru/portal </w:t>
      </w:r>
    </w:p>
    <w:p w:rsidR="000E70C3" w:rsidRPr="00637460" w:rsidRDefault="000E70C3" w:rsidP="000E70C3">
      <w:pPr>
        <w:tabs>
          <w:tab w:val="left" w:pos="851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lastRenderedPageBreak/>
        <w:t xml:space="preserve">Реестр профессиональных стандартов https://profstandart.rosmintrud.ru/obshchiy-informatsionnyy-blok/natsionalnyy-reestr-professionalnykh-standartov/reestr-professionalnykh-standartov/ </w:t>
      </w:r>
    </w:p>
    <w:p w:rsidR="000E70C3" w:rsidRPr="00637460" w:rsidRDefault="000E70C3" w:rsidP="000E70C3">
      <w:pPr>
        <w:tabs>
          <w:tab w:val="left" w:pos="851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студентов/ординаторов/аспирантов/ассистентов-стажеров https://www.mos.ru/karta-moskvicha/services-proverka-grazhdanina-v-reestre-studentov/ </w:t>
      </w:r>
    </w:p>
    <w:p w:rsidR="000E70C3" w:rsidRPr="00637460" w:rsidRDefault="000E70C3" w:rsidP="000E70C3">
      <w:pPr>
        <w:tabs>
          <w:tab w:val="left" w:pos="851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Научная электронная библиотека. </w:t>
      </w:r>
      <w:hyperlink r:id="rId58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elibrary</w:t>
        </w:r>
        <w:r w:rsidRPr="00637460">
          <w:rPr>
            <w:rStyle w:val="ab"/>
            <w:sz w:val="20"/>
          </w:rPr>
          <w:t>.</w:t>
        </w:r>
        <w:r w:rsidRPr="00637460">
          <w:rPr>
            <w:rStyle w:val="ab"/>
            <w:sz w:val="20"/>
            <w:lang w:val="en-US"/>
          </w:rPr>
          <w:t>ru</w:t>
        </w:r>
      </w:hyperlink>
    </w:p>
    <w:p w:rsidR="000E70C3" w:rsidRPr="00637460" w:rsidRDefault="000E70C3" w:rsidP="000E70C3">
      <w:pPr>
        <w:tabs>
          <w:tab w:val="left" w:pos="851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Электронно-библиотечная система </w:t>
      </w:r>
      <w:r w:rsidRPr="00637460">
        <w:rPr>
          <w:sz w:val="20"/>
          <w:lang w:val="en-US"/>
        </w:rPr>
        <w:t>IPRbooks</w:t>
      </w:r>
      <w:r w:rsidRPr="00637460">
        <w:rPr>
          <w:sz w:val="20"/>
        </w:rPr>
        <w:t xml:space="preserve"> (ЭБС </w:t>
      </w:r>
      <w:r w:rsidRPr="00637460">
        <w:rPr>
          <w:sz w:val="20"/>
          <w:lang w:val="en-US"/>
        </w:rPr>
        <w:t>IPRbooks</w:t>
      </w:r>
      <w:r w:rsidRPr="00637460">
        <w:rPr>
          <w:sz w:val="20"/>
        </w:rPr>
        <w:t xml:space="preserve">) –электронная библиотека по всем отраслям знаний </w:t>
      </w:r>
      <w:hyperlink r:id="rId59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www</w:t>
        </w:r>
        <w:r w:rsidRPr="00637460">
          <w:rPr>
            <w:rStyle w:val="ab"/>
            <w:sz w:val="20"/>
          </w:rPr>
          <w:t>.</w:t>
        </w:r>
        <w:r w:rsidRPr="00637460">
          <w:rPr>
            <w:rStyle w:val="ab"/>
            <w:sz w:val="20"/>
            <w:lang w:val="en-US"/>
          </w:rPr>
          <w:t>iprbookshop</w:t>
        </w:r>
        <w:r w:rsidRPr="00637460">
          <w:rPr>
            <w:rStyle w:val="ab"/>
            <w:sz w:val="20"/>
          </w:rPr>
          <w:t>.</w:t>
        </w:r>
        <w:r w:rsidRPr="00637460">
          <w:rPr>
            <w:rStyle w:val="ab"/>
            <w:sz w:val="20"/>
            <w:lang w:val="en-US"/>
          </w:rPr>
          <w:t>ru</w:t>
        </w:r>
      </w:hyperlink>
    </w:p>
    <w:p w:rsidR="000E70C3" w:rsidRPr="00637460" w:rsidRDefault="000E70C3" w:rsidP="000E70C3">
      <w:pPr>
        <w:tabs>
          <w:tab w:val="left" w:pos="360"/>
          <w:tab w:val="left" w:pos="851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Информационно-справочные системы:</w:t>
      </w:r>
    </w:p>
    <w:p w:rsidR="000B2F43" w:rsidRPr="000B2F43" w:rsidRDefault="000B2F43" w:rsidP="000B2F43">
      <w:pPr>
        <w:spacing w:before="0" w:after="0"/>
        <w:rPr>
          <w:sz w:val="20"/>
        </w:rPr>
      </w:pPr>
      <w:r w:rsidRPr="000B2F43">
        <w:rPr>
          <w:sz w:val="20"/>
        </w:rPr>
        <w:t xml:space="preserve">Справочно-правовая система «Гарант»; </w:t>
      </w:r>
    </w:p>
    <w:p w:rsidR="006564D2" w:rsidRDefault="000B2F43" w:rsidP="000B2F43">
      <w:pPr>
        <w:spacing w:before="0" w:after="0"/>
      </w:pPr>
      <w:r w:rsidRPr="000B2F43">
        <w:rPr>
          <w:sz w:val="20"/>
        </w:rPr>
        <w:t>Справочно-правовая система «Консультант Плюс».</w:t>
      </w:r>
    </w:p>
    <w:sectPr w:rsidR="006564D2" w:rsidSect="000E70C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algun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ios">
    <w:altName w:val="Helio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131"/>
      <w:lvlText w:val="%1."/>
      <w:lvlJc w:val="left"/>
      <w:pPr>
        <w:tabs>
          <w:tab w:val="left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Tst-question"/>
      <w:lvlText w:val="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-31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0752"/>
      <w:lvlText w:val="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0F821ED8"/>
    <w:multiLevelType w:val="hybridMultilevel"/>
    <w:tmpl w:val="F328CFA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2E46335"/>
    <w:multiLevelType w:val="multilevel"/>
    <w:tmpl w:val="12E4633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450138"/>
    <w:multiLevelType w:val="multilevel"/>
    <w:tmpl w:val="13450138"/>
    <w:lvl w:ilvl="0">
      <w:start w:val="1"/>
      <w:numFmt w:val="decimal"/>
      <w:pStyle w:val="a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9" w15:restartNumberingAfterBreak="0">
    <w:nsid w:val="145D5860"/>
    <w:multiLevelType w:val="multilevel"/>
    <w:tmpl w:val="46340397"/>
    <w:lvl w:ilvl="0">
      <w:start w:val="1"/>
      <w:numFmt w:val="decimal"/>
      <w:lvlText w:val="%1"/>
      <w:lvlJc w:val="left"/>
      <w:pPr>
        <w:tabs>
          <w:tab w:val="left" w:pos="72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7AA16EB"/>
    <w:multiLevelType w:val="multilevel"/>
    <w:tmpl w:val="17AA16EB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11" w15:restartNumberingAfterBreak="0">
    <w:nsid w:val="1A4F754D"/>
    <w:multiLevelType w:val="multilevel"/>
    <w:tmpl w:val="1A4F754D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1D034241"/>
    <w:multiLevelType w:val="multilevel"/>
    <w:tmpl w:val="1D034241"/>
    <w:lvl w:ilvl="0">
      <w:start w:val="1"/>
      <w:numFmt w:val="decimal"/>
      <w:pStyle w:val="2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3E2530B"/>
    <w:multiLevelType w:val="hybridMultilevel"/>
    <w:tmpl w:val="1356144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9A43D3"/>
    <w:multiLevelType w:val="multilevel"/>
    <w:tmpl w:val="46340397"/>
    <w:lvl w:ilvl="0">
      <w:start w:val="1"/>
      <w:numFmt w:val="decimal"/>
      <w:lvlText w:val="%1"/>
      <w:lvlJc w:val="left"/>
      <w:pPr>
        <w:tabs>
          <w:tab w:val="left" w:pos="72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03D2C33"/>
    <w:multiLevelType w:val="multilevel"/>
    <w:tmpl w:val="46340397"/>
    <w:lvl w:ilvl="0">
      <w:start w:val="1"/>
      <w:numFmt w:val="decimal"/>
      <w:lvlText w:val="%1"/>
      <w:lvlJc w:val="left"/>
      <w:pPr>
        <w:tabs>
          <w:tab w:val="left" w:pos="72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0A41E38"/>
    <w:multiLevelType w:val="multilevel"/>
    <w:tmpl w:val="40A41E38"/>
    <w:lvl w:ilvl="0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9D162A"/>
    <w:multiLevelType w:val="multilevel"/>
    <w:tmpl w:val="439D162A"/>
    <w:lvl w:ilvl="0">
      <w:start w:val="1"/>
      <w:numFmt w:val="decimal"/>
      <w:lvlText w:val="%1"/>
      <w:lvlJc w:val="left"/>
      <w:pPr>
        <w:tabs>
          <w:tab w:val="left" w:pos="72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6F556F3"/>
    <w:multiLevelType w:val="multilevel"/>
    <w:tmpl w:val="46F556F3"/>
    <w:lvl w:ilvl="0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7827E1"/>
    <w:multiLevelType w:val="multilevel"/>
    <w:tmpl w:val="4A7827E1"/>
    <w:lvl w:ilvl="0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4A9A47CB"/>
    <w:multiLevelType w:val="multilevel"/>
    <w:tmpl w:val="4A9A47CB"/>
    <w:lvl w:ilvl="0">
      <w:start w:val="1"/>
      <w:numFmt w:val="decimal"/>
      <w:lvlText w:val="%1."/>
      <w:lvlJc w:val="left"/>
      <w:pPr>
        <w:ind w:left="2400" w:hanging="9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 w15:restartNumberingAfterBreak="0">
    <w:nsid w:val="4BB51533"/>
    <w:multiLevelType w:val="multilevel"/>
    <w:tmpl w:val="4BB51533"/>
    <w:lvl w:ilvl="0">
      <w:start w:val="1"/>
      <w:numFmt w:val="bullet"/>
      <w:pStyle w:val="1"/>
      <w:lvlText w:val=""/>
      <w:lvlJc w:val="left"/>
      <w:pPr>
        <w:tabs>
          <w:tab w:val="left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</w:lvl>
  </w:abstractNum>
  <w:abstractNum w:abstractNumId="24" w15:restartNumberingAfterBreak="0">
    <w:nsid w:val="51683B0C"/>
    <w:multiLevelType w:val="multilevel"/>
    <w:tmpl w:val="51683B0C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57675768"/>
    <w:multiLevelType w:val="multilevel"/>
    <w:tmpl w:val="46340397"/>
    <w:lvl w:ilvl="0">
      <w:start w:val="1"/>
      <w:numFmt w:val="decimal"/>
      <w:lvlText w:val="%1"/>
      <w:lvlJc w:val="left"/>
      <w:pPr>
        <w:tabs>
          <w:tab w:val="left" w:pos="72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96D5018"/>
    <w:multiLevelType w:val="multilevel"/>
    <w:tmpl w:val="696D501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CB81905"/>
    <w:multiLevelType w:val="multilevel"/>
    <w:tmpl w:val="6CB81905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FBC61D9"/>
    <w:multiLevelType w:val="multilevel"/>
    <w:tmpl w:val="6FBC61D9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 w15:restartNumberingAfterBreak="0">
    <w:nsid w:val="714D5789"/>
    <w:multiLevelType w:val="multilevel"/>
    <w:tmpl w:val="714D5789"/>
    <w:lvl w:ilvl="0">
      <w:start w:val="1"/>
      <w:numFmt w:val="decimal"/>
      <w:pStyle w:val="2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4900B07"/>
    <w:multiLevelType w:val="multilevel"/>
    <w:tmpl w:val="74900B07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6962FBF"/>
    <w:multiLevelType w:val="multilevel"/>
    <w:tmpl w:val="76962FBF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72D42CF"/>
    <w:multiLevelType w:val="multilevel"/>
    <w:tmpl w:val="772D42CF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7B844A82"/>
    <w:multiLevelType w:val="multilevel"/>
    <w:tmpl w:val="7B844A82"/>
    <w:lvl w:ilvl="0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DF740A2"/>
    <w:multiLevelType w:val="multilevel"/>
    <w:tmpl w:val="7DF740A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5" w15:restartNumberingAfterBreak="0">
    <w:nsid w:val="7EC06E64"/>
    <w:multiLevelType w:val="multilevel"/>
    <w:tmpl w:val="7EC06E64"/>
    <w:lvl w:ilvl="0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27"/>
  </w:num>
  <w:num w:numId="3">
    <w:abstractNumId w:val="8"/>
  </w:num>
  <w:num w:numId="4">
    <w:abstractNumId w:val="23"/>
  </w:num>
  <w:num w:numId="5">
    <w:abstractNumId w:val="1"/>
  </w:num>
  <w:num w:numId="6">
    <w:abstractNumId w:val="10"/>
  </w:num>
  <w:num w:numId="7">
    <w:abstractNumId w:val="0"/>
  </w:num>
  <w:num w:numId="8">
    <w:abstractNumId w:val="4"/>
  </w:num>
  <w:num w:numId="9">
    <w:abstractNumId w:val="12"/>
  </w:num>
  <w:num w:numId="10">
    <w:abstractNumId w:val="29"/>
  </w:num>
  <w:num w:numId="11">
    <w:abstractNumId w:val="3"/>
  </w:num>
  <w:num w:numId="12">
    <w:abstractNumId w:val="5"/>
    <w:lvlOverride w:ilvl="0">
      <w:lvl w:ilvl="0">
        <w:numFmt w:val="bullet"/>
        <w:lvlText w:val="-"/>
        <w:legacy w:legacy="1" w:legacySpace="0" w:legacyIndent="130"/>
        <w:lvlJc w:val="left"/>
      </w:lvl>
    </w:lvlOverride>
  </w:num>
  <w:num w:numId="13">
    <w:abstractNumId w:val="17"/>
  </w:num>
  <w:num w:numId="14">
    <w:abstractNumId w:val="2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34"/>
  </w:num>
  <w:num w:numId="18">
    <w:abstractNumId w:val="22"/>
  </w:num>
  <w:num w:numId="19">
    <w:abstractNumId w:val="21"/>
  </w:num>
  <w:num w:numId="20">
    <w:abstractNumId w:val="31"/>
  </w:num>
  <w:num w:numId="21">
    <w:abstractNumId w:val="24"/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6"/>
  </w:num>
  <w:num w:numId="29">
    <w:abstractNumId w:val="25"/>
  </w:num>
  <w:num w:numId="30">
    <w:abstractNumId w:val="9"/>
  </w:num>
  <w:num w:numId="31">
    <w:abstractNumId w:val="15"/>
  </w:num>
  <w:num w:numId="32">
    <w:abstractNumId w:val="16"/>
  </w:num>
  <w:num w:numId="33">
    <w:abstractNumId w:val="13"/>
  </w:num>
  <w:num w:numId="34">
    <w:abstractNumId w:val="19"/>
  </w:num>
  <w:num w:numId="35">
    <w:abstractNumId w:val="6"/>
  </w:num>
  <w:num w:numId="36">
    <w:abstractNumId w:val="14"/>
  </w:num>
  <w:num w:numId="37">
    <w:abstractNumId w:val="2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compat>
    <w:compatSetting w:name="compatibilityMode" w:uri="http://schemas.microsoft.com/office/word" w:val="12"/>
  </w:compat>
  <w:rsids>
    <w:rsidRoot w:val="000E70C3"/>
    <w:rsid w:val="00084B91"/>
    <w:rsid w:val="000B2F43"/>
    <w:rsid w:val="000B523F"/>
    <w:rsid w:val="000D1557"/>
    <w:rsid w:val="000E70C3"/>
    <w:rsid w:val="00170EE9"/>
    <w:rsid w:val="001F70A6"/>
    <w:rsid w:val="00224B31"/>
    <w:rsid w:val="00237400"/>
    <w:rsid w:val="002533D1"/>
    <w:rsid w:val="002838E9"/>
    <w:rsid w:val="002A557A"/>
    <w:rsid w:val="002C5144"/>
    <w:rsid w:val="002F56B2"/>
    <w:rsid w:val="004B01EF"/>
    <w:rsid w:val="005B31CE"/>
    <w:rsid w:val="005D2178"/>
    <w:rsid w:val="005E5FB1"/>
    <w:rsid w:val="00626F4D"/>
    <w:rsid w:val="006564D2"/>
    <w:rsid w:val="0065717A"/>
    <w:rsid w:val="00674E04"/>
    <w:rsid w:val="00800829"/>
    <w:rsid w:val="0080127C"/>
    <w:rsid w:val="00831313"/>
    <w:rsid w:val="00835B56"/>
    <w:rsid w:val="0089036A"/>
    <w:rsid w:val="0089489F"/>
    <w:rsid w:val="008B2A2C"/>
    <w:rsid w:val="008B3A5C"/>
    <w:rsid w:val="009023B7"/>
    <w:rsid w:val="00952061"/>
    <w:rsid w:val="009A12D9"/>
    <w:rsid w:val="00A22BBC"/>
    <w:rsid w:val="00A82094"/>
    <w:rsid w:val="00A93348"/>
    <w:rsid w:val="00B9490B"/>
    <w:rsid w:val="00BF2D3F"/>
    <w:rsid w:val="00C2632C"/>
    <w:rsid w:val="00C2718C"/>
    <w:rsid w:val="00C54611"/>
    <w:rsid w:val="00C62512"/>
    <w:rsid w:val="00C66DB4"/>
    <w:rsid w:val="00C76F84"/>
    <w:rsid w:val="00CB043F"/>
    <w:rsid w:val="00D51CCC"/>
    <w:rsid w:val="00DB78DF"/>
    <w:rsid w:val="00E70481"/>
    <w:rsid w:val="00F23074"/>
    <w:rsid w:val="00F7676D"/>
    <w:rsid w:val="00FD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ED994"/>
  <w15:docId w15:val="{0C4E54AC-2172-45A2-A807-90AE95C6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E70C3"/>
    <w:pPr>
      <w:widowControl w:val="0"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0">
    <w:name w:val="heading 1"/>
    <w:basedOn w:val="a2"/>
    <w:next w:val="a2"/>
    <w:link w:val="12"/>
    <w:qFormat/>
    <w:rsid w:val="000E70C3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0"/>
    </w:pPr>
    <w:rPr>
      <w:rFonts w:ascii="PragmaticaCTT" w:hAnsi="PragmaticaCTT"/>
      <w:sz w:val="20"/>
    </w:rPr>
  </w:style>
  <w:style w:type="paragraph" w:styleId="20">
    <w:name w:val="heading 2"/>
    <w:basedOn w:val="10"/>
    <w:next w:val="a2"/>
    <w:link w:val="23"/>
    <w:qFormat/>
    <w:rsid w:val="000E70C3"/>
    <w:pPr>
      <w:outlineLvl w:val="1"/>
    </w:pPr>
  </w:style>
  <w:style w:type="paragraph" w:styleId="30">
    <w:name w:val="heading 3"/>
    <w:basedOn w:val="a2"/>
    <w:next w:val="a2"/>
    <w:link w:val="32"/>
    <w:qFormat/>
    <w:rsid w:val="000E70C3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2"/>
    </w:pPr>
    <w:rPr>
      <w:rFonts w:ascii="PragmaticaCTT" w:hAnsi="PragmaticaCTT"/>
      <w:sz w:val="20"/>
    </w:rPr>
  </w:style>
  <w:style w:type="paragraph" w:styleId="4">
    <w:name w:val="heading 4"/>
    <w:basedOn w:val="a2"/>
    <w:next w:val="a2"/>
    <w:link w:val="40"/>
    <w:uiPriority w:val="99"/>
    <w:qFormat/>
    <w:rsid w:val="000E70C3"/>
    <w:pPr>
      <w:keepNext/>
      <w:widowControl/>
      <w:snapToGrid/>
      <w:spacing w:before="0" w:after="0"/>
      <w:outlineLvl w:val="3"/>
    </w:pPr>
    <w:rPr>
      <w:rFonts w:eastAsia="Times New Roman"/>
    </w:rPr>
  </w:style>
  <w:style w:type="paragraph" w:styleId="5">
    <w:name w:val="heading 5"/>
    <w:basedOn w:val="a2"/>
    <w:next w:val="a2"/>
    <w:link w:val="50"/>
    <w:uiPriority w:val="99"/>
    <w:qFormat/>
    <w:rsid w:val="000E70C3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4"/>
    </w:pPr>
    <w:rPr>
      <w:rFonts w:ascii="PragmaticaCTT" w:eastAsia="Times New Roman" w:hAnsi="PragmaticaCTT" w:cs="PragmaticaCTT"/>
      <w:sz w:val="20"/>
    </w:rPr>
  </w:style>
  <w:style w:type="paragraph" w:styleId="6">
    <w:name w:val="heading 6"/>
    <w:basedOn w:val="a2"/>
    <w:next w:val="a2"/>
    <w:link w:val="60"/>
    <w:uiPriority w:val="99"/>
    <w:qFormat/>
    <w:rsid w:val="000E70C3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5"/>
    </w:pPr>
    <w:rPr>
      <w:rFonts w:ascii="PragmaticaCTT" w:eastAsia="Times New Roman" w:hAnsi="PragmaticaCTT" w:cs="PragmaticaCTT"/>
      <w:sz w:val="20"/>
    </w:rPr>
  </w:style>
  <w:style w:type="paragraph" w:styleId="7">
    <w:name w:val="heading 7"/>
    <w:basedOn w:val="a2"/>
    <w:next w:val="a2"/>
    <w:link w:val="70"/>
    <w:uiPriority w:val="99"/>
    <w:qFormat/>
    <w:rsid w:val="000E70C3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6"/>
    </w:pPr>
    <w:rPr>
      <w:rFonts w:ascii="PragmaticaCTT" w:eastAsia="Times New Roman" w:hAnsi="PragmaticaCTT" w:cs="PragmaticaCTT"/>
      <w:sz w:val="20"/>
    </w:rPr>
  </w:style>
  <w:style w:type="paragraph" w:styleId="8">
    <w:name w:val="heading 8"/>
    <w:basedOn w:val="a2"/>
    <w:next w:val="a2"/>
    <w:link w:val="80"/>
    <w:uiPriority w:val="99"/>
    <w:qFormat/>
    <w:rsid w:val="000E70C3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styleId="9">
    <w:name w:val="heading 9"/>
    <w:basedOn w:val="a2"/>
    <w:next w:val="a2"/>
    <w:link w:val="90"/>
    <w:uiPriority w:val="99"/>
    <w:qFormat/>
    <w:rsid w:val="000E70C3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8"/>
    </w:pPr>
    <w:rPr>
      <w:rFonts w:ascii="PragmaticaCTT" w:eastAsia="Times New Roman" w:hAnsi="PragmaticaCTT" w:cs="PragmaticaCTT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qFormat/>
    <w:rsid w:val="000E70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3"/>
    <w:qFormat/>
    <w:rsid w:val="000E70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qFormat/>
    <w:rsid w:val="000E70C3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9"/>
    <w:qFormat/>
    <w:rsid w:val="000E70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qFormat/>
    <w:rsid w:val="000E70C3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qFormat/>
    <w:rsid w:val="000E70C3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qFormat/>
    <w:rsid w:val="000E70C3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qFormat/>
    <w:rsid w:val="000E70C3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3"/>
    <w:link w:val="9"/>
    <w:uiPriority w:val="99"/>
    <w:qFormat/>
    <w:rsid w:val="000E70C3"/>
    <w:rPr>
      <w:rFonts w:ascii="PragmaticaCTT" w:eastAsia="Times New Roman" w:hAnsi="PragmaticaCTT" w:cs="PragmaticaCTT"/>
      <w:sz w:val="20"/>
      <w:szCs w:val="20"/>
      <w:lang w:eastAsia="ru-RU"/>
    </w:rPr>
  </w:style>
  <w:style w:type="character" w:styleId="HTML">
    <w:name w:val="HTML Sample"/>
    <w:basedOn w:val="a3"/>
    <w:uiPriority w:val="99"/>
    <w:qFormat/>
    <w:rsid w:val="000E70C3"/>
    <w:rPr>
      <w:rFonts w:ascii="Courier New" w:hAnsi="Courier New" w:cs="Times New Roman"/>
    </w:rPr>
  </w:style>
  <w:style w:type="character" w:styleId="a6">
    <w:name w:val="FollowedHyperlink"/>
    <w:basedOn w:val="a3"/>
    <w:uiPriority w:val="99"/>
    <w:qFormat/>
    <w:rsid w:val="000E70C3"/>
    <w:rPr>
      <w:rFonts w:cs="Times New Roman"/>
      <w:color w:val="800080"/>
      <w:u w:val="single"/>
    </w:rPr>
  </w:style>
  <w:style w:type="character" w:styleId="a7">
    <w:name w:val="footnote reference"/>
    <w:basedOn w:val="a3"/>
    <w:uiPriority w:val="99"/>
    <w:qFormat/>
    <w:rsid w:val="000E70C3"/>
    <w:rPr>
      <w:rFonts w:cs="Times New Roman"/>
      <w:vertAlign w:val="superscript"/>
    </w:rPr>
  </w:style>
  <w:style w:type="character" w:styleId="a8">
    <w:name w:val="annotation reference"/>
    <w:basedOn w:val="a3"/>
    <w:uiPriority w:val="99"/>
    <w:qFormat/>
    <w:rsid w:val="000E70C3"/>
    <w:rPr>
      <w:rFonts w:cs="Times New Roman"/>
      <w:sz w:val="16"/>
    </w:rPr>
  </w:style>
  <w:style w:type="character" w:styleId="a9">
    <w:name w:val="endnote reference"/>
    <w:basedOn w:val="a3"/>
    <w:uiPriority w:val="99"/>
    <w:qFormat/>
    <w:rsid w:val="000E70C3"/>
    <w:rPr>
      <w:rFonts w:cs="Times New Roman"/>
      <w:vertAlign w:val="superscript"/>
    </w:rPr>
  </w:style>
  <w:style w:type="character" w:styleId="HTML0">
    <w:name w:val="HTML Acronym"/>
    <w:basedOn w:val="a3"/>
    <w:uiPriority w:val="99"/>
    <w:qFormat/>
    <w:rsid w:val="000E70C3"/>
    <w:rPr>
      <w:rFonts w:cs="Times New Roman"/>
    </w:rPr>
  </w:style>
  <w:style w:type="character" w:styleId="aa">
    <w:name w:val="Emphasis"/>
    <w:basedOn w:val="a3"/>
    <w:uiPriority w:val="99"/>
    <w:qFormat/>
    <w:rsid w:val="000E70C3"/>
    <w:rPr>
      <w:rFonts w:cs="Times New Roman"/>
      <w:i/>
    </w:rPr>
  </w:style>
  <w:style w:type="character" w:styleId="ab">
    <w:name w:val="Hyperlink"/>
    <w:basedOn w:val="a3"/>
    <w:qFormat/>
    <w:rsid w:val="000E70C3"/>
    <w:rPr>
      <w:rFonts w:cs="Times New Roman"/>
      <w:color w:val="000000"/>
      <w:u w:val="single"/>
    </w:rPr>
  </w:style>
  <w:style w:type="character" w:styleId="HTML1">
    <w:name w:val="HTML Code"/>
    <w:basedOn w:val="a3"/>
    <w:uiPriority w:val="99"/>
    <w:qFormat/>
    <w:rsid w:val="000E70C3"/>
    <w:rPr>
      <w:rFonts w:ascii="Courier New" w:hAnsi="Courier New" w:cs="Times New Roman"/>
      <w:sz w:val="20"/>
    </w:rPr>
  </w:style>
  <w:style w:type="character" w:styleId="ac">
    <w:name w:val="page number"/>
    <w:basedOn w:val="a3"/>
    <w:uiPriority w:val="99"/>
    <w:qFormat/>
    <w:rsid w:val="000E70C3"/>
    <w:rPr>
      <w:rFonts w:cs="Times New Roman"/>
    </w:rPr>
  </w:style>
  <w:style w:type="character" w:styleId="ad">
    <w:name w:val="line number"/>
    <w:basedOn w:val="a3"/>
    <w:uiPriority w:val="99"/>
    <w:qFormat/>
    <w:rsid w:val="000E70C3"/>
    <w:rPr>
      <w:rFonts w:cs="Times New Roman"/>
    </w:rPr>
  </w:style>
  <w:style w:type="character" w:styleId="HTML2">
    <w:name w:val="HTML Definition"/>
    <w:basedOn w:val="a3"/>
    <w:uiPriority w:val="99"/>
    <w:qFormat/>
    <w:rsid w:val="000E70C3"/>
    <w:rPr>
      <w:rFonts w:cs="Times New Roman"/>
      <w:i/>
    </w:rPr>
  </w:style>
  <w:style w:type="character" w:styleId="HTML3">
    <w:name w:val="HTML Variable"/>
    <w:basedOn w:val="a3"/>
    <w:uiPriority w:val="99"/>
    <w:qFormat/>
    <w:rsid w:val="000E70C3"/>
    <w:rPr>
      <w:rFonts w:cs="Times New Roman"/>
      <w:i/>
    </w:rPr>
  </w:style>
  <w:style w:type="character" w:styleId="HTML4">
    <w:name w:val="HTML Typewriter"/>
    <w:basedOn w:val="a3"/>
    <w:uiPriority w:val="99"/>
    <w:qFormat/>
    <w:rsid w:val="000E70C3"/>
    <w:rPr>
      <w:rFonts w:ascii="Courier New" w:hAnsi="Courier New" w:cs="Times New Roman"/>
      <w:sz w:val="20"/>
    </w:rPr>
  </w:style>
  <w:style w:type="character" w:styleId="ae">
    <w:name w:val="Strong"/>
    <w:basedOn w:val="a3"/>
    <w:uiPriority w:val="22"/>
    <w:qFormat/>
    <w:rsid w:val="000E70C3"/>
    <w:rPr>
      <w:rFonts w:cs="Times New Roman"/>
      <w:b/>
    </w:rPr>
  </w:style>
  <w:style w:type="character" w:styleId="HTML5">
    <w:name w:val="HTML Cite"/>
    <w:basedOn w:val="a3"/>
    <w:uiPriority w:val="99"/>
    <w:qFormat/>
    <w:rsid w:val="000E70C3"/>
    <w:rPr>
      <w:rFonts w:cs="Times New Roman"/>
      <w:i/>
    </w:rPr>
  </w:style>
  <w:style w:type="paragraph" w:styleId="af">
    <w:name w:val="Balloon Text"/>
    <w:basedOn w:val="a2"/>
    <w:link w:val="af0"/>
    <w:uiPriority w:val="99"/>
    <w:qFormat/>
    <w:rsid w:val="000E70C3"/>
    <w:pPr>
      <w:widowControl/>
      <w:snapToGrid/>
      <w:spacing w:before="0" w:after="0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qFormat/>
    <w:rsid w:val="000E70C3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2"/>
    <w:link w:val="25"/>
    <w:uiPriority w:val="99"/>
    <w:qFormat/>
    <w:rsid w:val="000E70C3"/>
    <w:pPr>
      <w:widowControl/>
      <w:shd w:val="clear" w:color="auto" w:fill="FFFFFF"/>
      <w:snapToGrid/>
      <w:spacing w:before="233" w:after="0" w:line="360" w:lineRule="auto"/>
      <w:ind w:left="1701" w:hanging="567"/>
    </w:pPr>
    <w:rPr>
      <w:b/>
      <w:color w:val="000000"/>
      <w:spacing w:val="-5"/>
      <w:sz w:val="28"/>
    </w:rPr>
  </w:style>
  <w:style w:type="character" w:customStyle="1" w:styleId="25">
    <w:name w:val="Основной текст 2 Знак"/>
    <w:basedOn w:val="a3"/>
    <w:link w:val="24"/>
    <w:uiPriority w:val="99"/>
    <w:qFormat/>
    <w:rsid w:val="000E70C3"/>
    <w:rPr>
      <w:rFonts w:ascii="Times New Roman" w:eastAsia="Calibri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paragraph" w:styleId="51">
    <w:name w:val="List Number 5"/>
    <w:basedOn w:val="a2"/>
    <w:uiPriority w:val="99"/>
    <w:qFormat/>
    <w:rsid w:val="000E70C3"/>
    <w:pPr>
      <w:widowControl/>
      <w:tabs>
        <w:tab w:val="left" w:pos="851"/>
        <w:tab w:val="left" w:pos="1492"/>
      </w:tabs>
      <w:snapToGrid/>
      <w:spacing w:before="0" w:after="0"/>
      <w:ind w:left="1492" w:hanging="360"/>
    </w:pPr>
    <w:rPr>
      <w:rFonts w:eastAsia="Times New Roman"/>
      <w:szCs w:val="24"/>
    </w:rPr>
  </w:style>
  <w:style w:type="paragraph" w:styleId="af1">
    <w:name w:val="Normal Indent"/>
    <w:basedOn w:val="a2"/>
    <w:uiPriority w:val="99"/>
    <w:qFormat/>
    <w:rsid w:val="000E70C3"/>
    <w:pPr>
      <w:widowControl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styleId="af2">
    <w:name w:val="Plain Text"/>
    <w:basedOn w:val="a2"/>
    <w:link w:val="af3"/>
    <w:qFormat/>
    <w:rsid w:val="000E70C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af3">
    <w:name w:val="Текст Знак"/>
    <w:basedOn w:val="a3"/>
    <w:link w:val="af2"/>
    <w:qFormat/>
    <w:rsid w:val="000E70C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2"/>
    <w:link w:val="330"/>
    <w:uiPriority w:val="99"/>
    <w:qFormat/>
    <w:rsid w:val="000E70C3"/>
    <w:pPr>
      <w:widowControl/>
      <w:snapToGrid/>
      <w:spacing w:before="0" w:after="0" w:line="360" w:lineRule="auto"/>
      <w:ind w:firstLine="709"/>
      <w:jc w:val="both"/>
    </w:pPr>
    <w:rPr>
      <w:sz w:val="20"/>
    </w:rPr>
  </w:style>
  <w:style w:type="character" w:customStyle="1" w:styleId="34">
    <w:name w:val="Основной текст с отступом 3 Знак"/>
    <w:basedOn w:val="a3"/>
    <w:uiPriority w:val="99"/>
    <w:qFormat/>
    <w:rsid w:val="000E70C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endnote text"/>
    <w:basedOn w:val="a2"/>
    <w:link w:val="af5"/>
    <w:uiPriority w:val="99"/>
    <w:qFormat/>
    <w:rsid w:val="000E70C3"/>
    <w:pPr>
      <w:autoSpaceDE w:val="0"/>
      <w:autoSpaceDN w:val="0"/>
      <w:adjustRightInd w:val="0"/>
      <w:snapToGrid/>
      <w:spacing w:before="0" w:after="0"/>
    </w:pPr>
    <w:rPr>
      <w:rFonts w:eastAsia="Times New Roman"/>
      <w:color w:val="000000"/>
    </w:rPr>
  </w:style>
  <w:style w:type="character" w:customStyle="1" w:styleId="af5">
    <w:name w:val="Текст концевой сноски Знак"/>
    <w:basedOn w:val="a3"/>
    <w:link w:val="af4"/>
    <w:uiPriority w:val="99"/>
    <w:qFormat/>
    <w:rsid w:val="000E70C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6">
    <w:name w:val="caption"/>
    <w:basedOn w:val="a2"/>
    <w:next w:val="a2"/>
    <w:uiPriority w:val="99"/>
    <w:qFormat/>
    <w:rsid w:val="000E70C3"/>
    <w:pPr>
      <w:widowControl/>
      <w:snapToGrid/>
      <w:spacing w:before="120" w:after="120" w:line="360" w:lineRule="auto"/>
      <w:jc w:val="both"/>
    </w:pPr>
    <w:rPr>
      <w:rFonts w:eastAsia="Times New Roman"/>
      <w:b/>
      <w:bCs/>
      <w:sz w:val="20"/>
      <w:lang w:val="en-US" w:eastAsia="en-US"/>
    </w:rPr>
  </w:style>
  <w:style w:type="paragraph" w:styleId="af7">
    <w:name w:val="annotation text"/>
    <w:basedOn w:val="a2"/>
    <w:link w:val="af8"/>
    <w:uiPriority w:val="99"/>
    <w:qFormat/>
    <w:rsid w:val="000E70C3"/>
    <w:pPr>
      <w:widowControl/>
      <w:snapToGrid/>
      <w:spacing w:before="0" w:after="0"/>
    </w:pPr>
    <w:rPr>
      <w:rFonts w:eastAsia="Times New Roman"/>
      <w:sz w:val="20"/>
    </w:rPr>
  </w:style>
  <w:style w:type="character" w:customStyle="1" w:styleId="af8">
    <w:name w:val="Текст примечания Знак"/>
    <w:basedOn w:val="a3"/>
    <w:link w:val="af7"/>
    <w:uiPriority w:val="99"/>
    <w:qFormat/>
    <w:rsid w:val="000E70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2"/>
    <w:next w:val="a2"/>
    <w:uiPriority w:val="99"/>
    <w:qFormat/>
    <w:rsid w:val="000E70C3"/>
    <w:pPr>
      <w:widowControl/>
      <w:suppressAutoHyphens/>
      <w:snapToGrid/>
      <w:spacing w:before="0" w:after="0"/>
      <w:ind w:left="240" w:hanging="240"/>
    </w:pPr>
    <w:rPr>
      <w:rFonts w:eastAsia="Times New Roman"/>
      <w:szCs w:val="24"/>
      <w:lang w:eastAsia="ar-SA"/>
    </w:rPr>
  </w:style>
  <w:style w:type="paragraph" w:styleId="af9">
    <w:name w:val="annotation subject"/>
    <w:basedOn w:val="af7"/>
    <w:next w:val="af7"/>
    <w:link w:val="afa"/>
    <w:uiPriority w:val="99"/>
    <w:qFormat/>
    <w:rsid w:val="000E70C3"/>
    <w:rPr>
      <w:rFonts w:ascii="Calibri" w:eastAsia="Calibri" w:hAnsi="Calibri"/>
      <w:sz w:val="16"/>
    </w:rPr>
  </w:style>
  <w:style w:type="character" w:customStyle="1" w:styleId="afa">
    <w:name w:val="Тема примечания Знак"/>
    <w:basedOn w:val="af8"/>
    <w:link w:val="af9"/>
    <w:uiPriority w:val="99"/>
    <w:qFormat/>
    <w:rsid w:val="000E70C3"/>
    <w:rPr>
      <w:rFonts w:ascii="Calibri" w:eastAsia="Calibri" w:hAnsi="Calibri" w:cs="Times New Roman"/>
      <w:sz w:val="16"/>
      <w:szCs w:val="20"/>
      <w:lang w:eastAsia="ru-RU"/>
    </w:rPr>
  </w:style>
  <w:style w:type="paragraph" w:styleId="afb">
    <w:name w:val="Document Map"/>
    <w:basedOn w:val="a2"/>
    <w:link w:val="afc"/>
    <w:uiPriority w:val="99"/>
    <w:qFormat/>
    <w:rsid w:val="000E70C3"/>
    <w:pPr>
      <w:widowControl/>
      <w:shd w:val="clear" w:color="auto" w:fill="000080"/>
      <w:snapToGrid/>
      <w:spacing w:before="0" w:after="0"/>
    </w:pPr>
    <w:rPr>
      <w:rFonts w:ascii="Tahoma" w:eastAsia="Times New Roman" w:hAnsi="Tahoma"/>
      <w:sz w:val="20"/>
    </w:rPr>
  </w:style>
  <w:style w:type="character" w:customStyle="1" w:styleId="afc">
    <w:name w:val="Схема документа Знак"/>
    <w:basedOn w:val="a3"/>
    <w:link w:val="afb"/>
    <w:uiPriority w:val="99"/>
    <w:qFormat/>
    <w:rsid w:val="000E70C3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d">
    <w:name w:val="footnote text"/>
    <w:basedOn w:val="a2"/>
    <w:link w:val="afe"/>
    <w:qFormat/>
    <w:rsid w:val="000E70C3"/>
    <w:pPr>
      <w:widowControl/>
      <w:snapToGrid/>
      <w:spacing w:before="0" w:after="0" w:line="360" w:lineRule="auto"/>
      <w:ind w:firstLine="709"/>
      <w:jc w:val="both"/>
    </w:pPr>
    <w:rPr>
      <w:rFonts w:ascii="Courier New" w:hAnsi="Courier New"/>
      <w:color w:val="000000"/>
    </w:rPr>
  </w:style>
  <w:style w:type="character" w:customStyle="1" w:styleId="afe">
    <w:name w:val="Текст сноски Знак"/>
    <w:basedOn w:val="a3"/>
    <w:link w:val="afd"/>
    <w:qFormat/>
    <w:rsid w:val="000E70C3"/>
    <w:rPr>
      <w:rFonts w:ascii="Courier New" w:eastAsia="Calibri" w:hAnsi="Courier New" w:cs="Times New Roman"/>
      <w:color w:val="000000"/>
      <w:sz w:val="24"/>
      <w:szCs w:val="20"/>
      <w:lang w:eastAsia="ru-RU"/>
    </w:rPr>
  </w:style>
  <w:style w:type="paragraph" w:styleId="81">
    <w:name w:val="toc 8"/>
    <w:basedOn w:val="a2"/>
    <w:next w:val="a2"/>
    <w:uiPriority w:val="99"/>
    <w:qFormat/>
    <w:rsid w:val="000E70C3"/>
    <w:pPr>
      <w:widowControl/>
      <w:snapToGrid/>
      <w:spacing w:before="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3">
    <w:name w:val="List Number 3"/>
    <w:basedOn w:val="a2"/>
    <w:uiPriority w:val="99"/>
    <w:qFormat/>
    <w:rsid w:val="000E70C3"/>
    <w:pPr>
      <w:widowControl/>
      <w:numPr>
        <w:numId w:val="1"/>
      </w:numPr>
      <w:tabs>
        <w:tab w:val="left" w:pos="0"/>
        <w:tab w:val="left" w:pos="851"/>
        <w:tab w:val="left" w:pos="926"/>
      </w:tabs>
      <w:snapToGrid/>
      <w:spacing w:before="0" w:after="0"/>
      <w:ind w:left="926"/>
    </w:pPr>
    <w:rPr>
      <w:rFonts w:eastAsia="Times New Roman"/>
      <w:szCs w:val="24"/>
    </w:rPr>
  </w:style>
  <w:style w:type="paragraph" w:styleId="HTML6">
    <w:name w:val="HTML Address"/>
    <w:basedOn w:val="a2"/>
    <w:link w:val="HTML7"/>
    <w:uiPriority w:val="99"/>
    <w:qFormat/>
    <w:rsid w:val="000E70C3"/>
    <w:pPr>
      <w:widowControl/>
      <w:snapToGrid/>
      <w:spacing w:before="0" w:after="0"/>
    </w:pPr>
    <w:rPr>
      <w:rFonts w:ascii="Calibri" w:hAnsi="Calibri"/>
      <w:i/>
    </w:rPr>
  </w:style>
  <w:style w:type="character" w:customStyle="1" w:styleId="HTML7">
    <w:name w:val="Адрес HTML Знак"/>
    <w:basedOn w:val="a3"/>
    <w:link w:val="HTML6"/>
    <w:uiPriority w:val="99"/>
    <w:qFormat/>
    <w:rsid w:val="000E70C3"/>
    <w:rPr>
      <w:rFonts w:ascii="Calibri" w:eastAsia="Calibri" w:hAnsi="Calibri" w:cs="Times New Roman"/>
      <w:i/>
      <w:sz w:val="24"/>
      <w:szCs w:val="20"/>
      <w:lang w:eastAsia="ru-RU"/>
    </w:rPr>
  </w:style>
  <w:style w:type="paragraph" w:styleId="aff">
    <w:name w:val="header"/>
    <w:basedOn w:val="a2"/>
    <w:link w:val="aff0"/>
    <w:uiPriority w:val="99"/>
    <w:qFormat/>
    <w:rsid w:val="000E70C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aff0">
    <w:name w:val="Верхний колонтитул Знак"/>
    <w:basedOn w:val="a3"/>
    <w:link w:val="aff"/>
    <w:uiPriority w:val="99"/>
    <w:qFormat/>
    <w:rsid w:val="000E70C3"/>
    <w:rPr>
      <w:rFonts w:ascii="Arial" w:eastAsia="Times New Roman" w:hAnsi="Arial" w:cs="Times New Roman"/>
      <w:sz w:val="24"/>
      <w:szCs w:val="20"/>
      <w:lang w:eastAsia="ru-RU"/>
    </w:rPr>
  </w:style>
  <w:style w:type="paragraph" w:styleId="91">
    <w:name w:val="toc 9"/>
    <w:basedOn w:val="a2"/>
    <w:next w:val="a2"/>
    <w:uiPriority w:val="99"/>
    <w:rsid w:val="000E70C3"/>
    <w:pPr>
      <w:widowControl/>
      <w:snapToGrid/>
      <w:spacing w:before="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styleId="71">
    <w:name w:val="toc 7"/>
    <w:basedOn w:val="a2"/>
    <w:next w:val="a2"/>
    <w:uiPriority w:val="99"/>
    <w:qFormat/>
    <w:rsid w:val="000E70C3"/>
    <w:pPr>
      <w:widowControl/>
      <w:snapToGrid/>
      <w:spacing w:before="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aff1">
    <w:name w:val="Body Text"/>
    <w:basedOn w:val="a2"/>
    <w:link w:val="14"/>
    <w:uiPriority w:val="99"/>
    <w:qFormat/>
    <w:rsid w:val="000E70C3"/>
    <w:pPr>
      <w:widowControl/>
      <w:snapToGrid/>
      <w:spacing w:before="0" w:after="0" w:line="360" w:lineRule="auto"/>
    </w:pPr>
    <w:rPr>
      <w:rFonts w:eastAsia="Times New Roman"/>
    </w:rPr>
  </w:style>
  <w:style w:type="character" w:customStyle="1" w:styleId="aff2">
    <w:name w:val="Основной текст Знак"/>
    <w:basedOn w:val="a3"/>
    <w:uiPriority w:val="99"/>
    <w:qFormat/>
    <w:rsid w:val="000E70C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3">
    <w:name w:val="index heading"/>
    <w:basedOn w:val="a2"/>
    <w:next w:val="13"/>
    <w:uiPriority w:val="99"/>
    <w:qFormat/>
    <w:rsid w:val="000E70C3"/>
    <w:pPr>
      <w:widowControl/>
      <w:suppressLineNumbers/>
      <w:suppressAutoHyphens/>
      <w:snapToGrid/>
      <w:spacing w:before="0" w:after="0"/>
    </w:pPr>
    <w:rPr>
      <w:rFonts w:eastAsia="Times New Roman" w:cs="Tahoma"/>
      <w:szCs w:val="24"/>
      <w:lang w:eastAsia="ar-SA"/>
    </w:rPr>
  </w:style>
  <w:style w:type="paragraph" w:styleId="15">
    <w:name w:val="toc 1"/>
    <w:basedOn w:val="a2"/>
    <w:next w:val="a2"/>
    <w:link w:val="16"/>
    <w:uiPriority w:val="99"/>
    <w:qFormat/>
    <w:rsid w:val="000E70C3"/>
    <w:pPr>
      <w:widowControl/>
      <w:tabs>
        <w:tab w:val="left" w:pos="1080"/>
      </w:tabs>
      <w:snapToGrid/>
      <w:spacing w:before="0" w:after="0"/>
    </w:pPr>
    <w:rPr>
      <w:rFonts w:eastAsia="Times New Roman"/>
      <w:b/>
      <w:sz w:val="20"/>
    </w:rPr>
  </w:style>
  <w:style w:type="paragraph" w:styleId="aff4">
    <w:name w:val="macro"/>
    <w:link w:val="aff5"/>
    <w:uiPriority w:val="99"/>
    <w:qFormat/>
    <w:rsid w:val="000E70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f5">
    <w:name w:val="Текст макроса Знак"/>
    <w:basedOn w:val="a3"/>
    <w:link w:val="aff4"/>
    <w:uiPriority w:val="99"/>
    <w:qFormat/>
    <w:rsid w:val="000E70C3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61">
    <w:name w:val="toc 6"/>
    <w:basedOn w:val="a2"/>
    <w:next w:val="a2"/>
    <w:uiPriority w:val="99"/>
    <w:qFormat/>
    <w:rsid w:val="000E70C3"/>
    <w:pPr>
      <w:widowControl/>
      <w:snapToGrid/>
      <w:spacing w:before="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35">
    <w:name w:val="toc 3"/>
    <w:basedOn w:val="a2"/>
    <w:next w:val="a2"/>
    <w:uiPriority w:val="99"/>
    <w:qFormat/>
    <w:rsid w:val="000E70C3"/>
    <w:pPr>
      <w:widowControl/>
      <w:snapToGrid/>
      <w:spacing w:before="0" w:after="0"/>
      <w:ind w:left="480"/>
    </w:pPr>
    <w:rPr>
      <w:rFonts w:eastAsia="Times New Roman"/>
      <w:szCs w:val="24"/>
    </w:rPr>
  </w:style>
  <w:style w:type="paragraph" w:styleId="26">
    <w:name w:val="toc 2"/>
    <w:basedOn w:val="a2"/>
    <w:next w:val="a2"/>
    <w:uiPriority w:val="99"/>
    <w:qFormat/>
    <w:rsid w:val="000E70C3"/>
    <w:pPr>
      <w:widowControl/>
      <w:snapToGrid/>
      <w:spacing w:before="0" w:after="0"/>
      <w:ind w:left="240"/>
    </w:pPr>
    <w:rPr>
      <w:rFonts w:eastAsia="Times New Roman"/>
      <w:szCs w:val="24"/>
    </w:rPr>
  </w:style>
  <w:style w:type="paragraph" w:styleId="41">
    <w:name w:val="toc 4"/>
    <w:basedOn w:val="a2"/>
    <w:next w:val="a2"/>
    <w:uiPriority w:val="99"/>
    <w:qFormat/>
    <w:rsid w:val="000E70C3"/>
    <w:pPr>
      <w:tabs>
        <w:tab w:val="left" w:pos="502"/>
        <w:tab w:val="left" w:pos="3330"/>
      </w:tabs>
      <w:autoSpaceDE w:val="0"/>
      <w:autoSpaceDN w:val="0"/>
      <w:adjustRightInd w:val="0"/>
      <w:snapToGrid/>
      <w:spacing w:before="0" w:after="0"/>
      <w:ind w:left="502" w:hanging="720"/>
    </w:pPr>
    <w:rPr>
      <w:rFonts w:eastAsia="Times New Roman"/>
      <w:szCs w:val="24"/>
    </w:rPr>
  </w:style>
  <w:style w:type="paragraph" w:styleId="52">
    <w:name w:val="toc 5"/>
    <w:basedOn w:val="a2"/>
    <w:next w:val="a2"/>
    <w:uiPriority w:val="99"/>
    <w:qFormat/>
    <w:rsid w:val="000E70C3"/>
    <w:pPr>
      <w:widowControl/>
      <w:snapToGrid/>
      <w:spacing w:before="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53">
    <w:name w:val="List Bullet 5"/>
    <w:basedOn w:val="a2"/>
    <w:uiPriority w:val="99"/>
    <w:qFormat/>
    <w:rsid w:val="000E70C3"/>
    <w:pPr>
      <w:widowControl/>
      <w:snapToGrid/>
      <w:spacing w:before="0" w:after="0"/>
      <w:ind w:left="1132" w:hanging="283"/>
    </w:pPr>
    <w:rPr>
      <w:rFonts w:eastAsia="Times New Roman"/>
      <w:color w:val="00000A"/>
      <w:szCs w:val="24"/>
    </w:rPr>
  </w:style>
  <w:style w:type="paragraph" w:styleId="aff6">
    <w:name w:val="Body Text First Indent"/>
    <w:basedOn w:val="aff1"/>
    <w:link w:val="aff7"/>
    <w:uiPriority w:val="99"/>
    <w:qFormat/>
    <w:rsid w:val="000E70C3"/>
    <w:pPr>
      <w:spacing w:after="120" w:line="240" w:lineRule="auto"/>
      <w:ind w:firstLine="210"/>
    </w:pPr>
    <w:rPr>
      <w:szCs w:val="24"/>
    </w:rPr>
  </w:style>
  <w:style w:type="character" w:customStyle="1" w:styleId="aff7">
    <w:name w:val="Красная строка Знак"/>
    <w:basedOn w:val="aff2"/>
    <w:link w:val="aff6"/>
    <w:uiPriority w:val="99"/>
    <w:qFormat/>
    <w:rsid w:val="000E70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ody Text Indent"/>
    <w:basedOn w:val="a2"/>
    <w:link w:val="aff9"/>
    <w:uiPriority w:val="99"/>
    <w:unhideWhenUsed/>
    <w:qFormat/>
    <w:rsid w:val="000E70C3"/>
    <w:pPr>
      <w:spacing w:after="120"/>
      <w:ind w:left="283"/>
    </w:pPr>
  </w:style>
  <w:style w:type="character" w:customStyle="1" w:styleId="aff9">
    <w:name w:val="Основной текст с отступом Знак"/>
    <w:basedOn w:val="a3"/>
    <w:link w:val="aff8"/>
    <w:uiPriority w:val="99"/>
    <w:qFormat/>
    <w:rsid w:val="000E70C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f8"/>
    <w:link w:val="28"/>
    <w:uiPriority w:val="99"/>
    <w:qFormat/>
    <w:rsid w:val="000E70C3"/>
    <w:pPr>
      <w:widowControl/>
      <w:snapToGrid/>
      <w:spacing w:before="0"/>
      <w:ind w:firstLine="210"/>
    </w:pPr>
    <w:rPr>
      <w:rFonts w:ascii="Arial" w:hAnsi="Arial" w:cs="PragmaticaCTT"/>
      <w:b/>
      <w:bCs/>
      <w:kern w:val="32"/>
      <w:sz w:val="32"/>
      <w:szCs w:val="32"/>
    </w:rPr>
  </w:style>
  <w:style w:type="character" w:customStyle="1" w:styleId="28">
    <w:name w:val="Красная строка 2 Знак"/>
    <w:basedOn w:val="aff9"/>
    <w:link w:val="27"/>
    <w:uiPriority w:val="99"/>
    <w:qFormat/>
    <w:rsid w:val="000E70C3"/>
    <w:rPr>
      <w:rFonts w:ascii="Arial" w:eastAsia="Calibri" w:hAnsi="Arial" w:cs="PragmaticaCTT"/>
      <w:b/>
      <w:bCs/>
      <w:kern w:val="32"/>
      <w:sz w:val="32"/>
      <w:szCs w:val="32"/>
      <w:lang w:eastAsia="ru-RU"/>
    </w:rPr>
  </w:style>
  <w:style w:type="paragraph" w:styleId="42">
    <w:name w:val="List Bullet 4"/>
    <w:basedOn w:val="a2"/>
    <w:uiPriority w:val="99"/>
    <w:qFormat/>
    <w:rsid w:val="000E70C3"/>
    <w:pPr>
      <w:widowControl/>
      <w:snapToGrid/>
      <w:spacing w:before="0" w:after="0"/>
      <w:ind w:left="849" w:hanging="283"/>
    </w:pPr>
    <w:rPr>
      <w:rFonts w:eastAsia="Times New Roman"/>
      <w:color w:val="00000A"/>
      <w:szCs w:val="24"/>
    </w:rPr>
  </w:style>
  <w:style w:type="paragraph" w:styleId="affa">
    <w:name w:val="List Bullet"/>
    <w:basedOn w:val="a2"/>
    <w:uiPriority w:val="99"/>
    <w:qFormat/>
    <w:rsid w:val="000E70C3"/>
    <w:pPr>
      <w:widowControl/>
      <w:tabs>
        <w:tab w:val="left" w:pos="360"/>
      </w:tabs>
      <w:snapToGrid/>
      <w:spacing w:before="0" w:after="0"/>
      <w:ind w:left="360" w:hanging="360"/>
    </w:pPr>
    <w:rPr>
      <w:rFonts w:eastAsia="Times New Roman"/>
      <w:sz w:val="20"/>
      <w:lang w:val="en-US"/>
    </w:rPr>
  </w:style>
  <w:style w:type="paragraph" w:styleId="29">
    <w:name w:val="List Bullet 2"/>
    <w:basedOn w:val="a2"/>
    <w:uiPriority w:val="99"/>
    <w:qFormat/>
    <w:rsid w:val="000E70C3"/>
    <w:pPr>
      <w:widowControl/>
      <w:tabs>
        <w:tab w:val="left" w:pos="643"/>
      </w:tabs>
      <w:snapToGrid/>
      <w:spacing w:before="0" w:after="0"/>
      <w:ind w:left="643" w:hanging="360"/>
    </w:pPr>
    <w:rPr>
      <w:rFonts w:eastAsia="Times New Roman"/>
      <w:szCs w:val="24"/>
    </w:rPr>
  </w:style>
  <w:style w:type="paragraph" w:styleId="36">
    <w:name w:val="List Bullet 3"/>
    <w:basedOn w:val="a2"/>
    <w:uiPriority w:val="99"/>
    <w:qFormat/>
    <w:rsid w:val="000E70C3"/>
    <w:pPr>
      <w:widowControl/>
      <w:tabs>
        <w:tab w:val="left" w:pos="926"/>
      </w:tabs>
      <w:snapToGrid/>
      <w:spacing w:before="0" w:after="0"/>
      <w:ind w:left="926" w:hanging="360"/>
    </w:pPr>
    <w:rPr>
      <w:rFonts w:eastAsia="Times New Roman"/>
      <w:szCs w:val="24"/>
    </w:rPr>
  </w:style>
  <w:style w:type="paragraph" w:styleId="affb">
    <w:name w:val="Title"/>
    <w:basedOn w:val="a2"/>
    <w:link w:val="37"/>
    <w:uiPriority w:val="99"/>
    <w:qFormat/>
    <w:rsid w:val="000E70C3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affc">
    <w:name w:val="Название Знак"/>
    <w:basedOn w:val="a3"/>
    <w:uiPriority w:val="99"/>
    <w:qFormat/>
    <w:rsid w:val="000E70C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d">
    <w:name w:val="footer"/>
    <w:basedOn w:val="a2"/>
    <w:link w:val="affe"/>
    <w:uiPriority w:val="99"/>
    <w:qFormat/>
    <w:rsid w:val="000E70C3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szCs w:val="24"/>
    </w:rPr>
  </w:style>
  <w:style w:type="character" w:customStyle="1" w:styleId="affe">
    <w:name w:val="Нижний колонтитул Знак"/>
    <w:basedOn w:val="a3"/>
    <w:link w:val="affd"/>
    <w:uiPriority w:val="99"/>
    <w:qFormat/>
    <w:rsid w:val="000E70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List Number"/>
    <w:basedOn w:val="a2"/>
    <w:uiPriority w:val="99"/>
    <w:qFormat/>
    <w:rsid w:val="000E70C3"/>
    <w:pPr>
      <w:widowControl/>
      <w:tabs>
        <w:tab w:val="left" w:pos="1440"/>
      </w:tabs>
      <w:snapToGrid/>
      <w:spacing w:before="0" w:after="0"/>
      <w:ind w:left="1440" w:hanging="360"/>
    </w:pPr>
    <w:rPr>
      <w:rFonts w:eastAsia="Times New Roman"/>
      <w:szCs w:val="24"/>
    </w:rPr>
  </w:style>
  <w:style w:type="paragraph" w:styleId="2a">
    <w:name w:val="List Number 2"/>
    <w:basedOn w:val="a2"/>
    <w:uiPriority w:val="99"/>
    <w:qFormat/>
    <w:rsid w:val="000E70C3"/>
    <w:pPr>
      <w:widowControl/>
      <w:tabs>
        <w:tab w:val="left" w:pos="643"/>
      </w:tabs>
      <w:snapToGrid/>
      <w:spacing w:before="0" w:after="0"/>
      <w:ind w:left="643" w:hanging="360"/>
      <w:contextualSpacing/>
    </w:pPr>
    <w:rPr>
      <w:rFonts w:eastAsia="Times New Roman"/>
      <w:szCs w:val="24"/>
    </w:rPr>
  </w:style>
  <w:style w:type="paragraph" w:styleId="afff0">
    <w:name w:val="List"/>
    <w:basedOn w:val="a2"/>
    <w:uiPriority w:val="99"/>
    <w:qFormat/>
    <w:rsid w:val="000E70C3"/>
    <w:pPr>
      <w:widowControl/>
      <w:snapToGrid/>
      <w:spacing w:before="0" w:after="0"/>
      <w:ind w:left="283" w:hanging="283"/>
    </w:pPr>
    <w:rPr>
      <w:rFonts w:eastAsia="Times New Roman"/>
      <w:sz w:val="20"/>
    </w:rPr>
  </w:style>
  <w:style w:type="paragraph" w:styleId="afff1">
    <w:name w:val="Normal (Web)"/>
    <w:aliases w:val=" Знак Знак23,Обычный (Web)"/>
    <w:basedOn w:val="a2"/>
    <w:link w:val="afff2"/>
    <w:uiPriority w:val="99"/>
    <w:qFormat/>
    <w:rsid w:val="000E70C3"/>
    <w:pPr>
      <w:widowControl/>
      <w:snapToGrid/>
      <w:spacing w:before="0" w:after="0"/>
    </w:pPr>
  </w:style>
  <w:style w:type="paragraph" w:styleId="38">
    <w:name w:val="Body Text 3"/>
    <w:basedOn w:val="a2"/>
    <w:link w:val="39"/>
    <w:uiPriority w:val="99"/>
    <w:qFormat/>
    <w:rsid w:val="000E70C3"/>
    <w:pPr>
      <w:widowControl/>
      <w:tabs>
        <w:tab w:val="left" w:pos="360"/>
      </w:tabs>
      <w:snapToGrid/>
      <w:spacing w:before="0" w:after="0"/>
      <w:jc w:val="both"/>
    </w:pPr>
    <w:rPr>
      <w:rFonts w:eastAsia="Times New Roman"/>
      <w:i/>
      <w:sz w:val="26"/>
    </w:rPr>
  </w:style>
  <w:style w:type="character" w:customStyle="1" w:styleId="39">
    <w:name w:val="Основной текст 3 Знак"/>
    <w:basedOn w:val="a3"/>
    <w:link w:val="38"/>
    <w:uiPriority w:val="99"/>
    <w:qFormat/>
    <w:rsid w:val="000E70C3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2b">
    <w:name w:val="Body Text Indent 2"/>
    <w:basedOn w:val="a2"/>
    <w:link w:val="220"/>
    <w:uiPriority w:val="99"/>
    <w:qFormat/>
    <w:rsid w:val="000E70C3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character" w:customStyle="1" w:styleId="2c">
    <w:name w:val="Основной текст с отступом 2 Знак"/>
    <w:basedOn w:val="a3"/>
    <w:uiPriority w:val="99"/>
    <w:qFormat/>
    <w:rsid w:val="000E70C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f3">
    <w:name w:val="Subtitle"/>
    <w:basedOn w:val="a2"/>
    <w:link w:val="afff4"/>
    <w:uiPriority w:val="99"/>
    <w:qFormat/>
    <w:rsid w:val="000E70C3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afff4">
    <w:name w:val="Подзаголовок Знак"/>
    <w:basedOn w:val="a3"/>
    <w:link w:val="afff3"/>
    <w:uiPriority w:val="99"/>
    <w:qFormat/>
    <w:rsid w:val="000E70C3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d">
    <w:name w:val="List Continue 2"/>
    <w:basedOn w:val="a2"/>
    <w:uiPriority w:val="99"/>
    <w:qFormat/>
    <w:rsid w:val="000E70C3"/>
    <w:pPr>
      <w:widowControl/>
      <w:snapToGrid/>
      <w:spacing w:before="0" w:after="120"/>
      <w:ind w:left="566"/>
    </w:pPr>
    <w:rPr>
      <w:rFonts w:eastAsia="Times New Roman"/>
      <w:sz w:val="20"/>
    </w:rPr>
  </w:style>
  <w:style w:type="paragraph" w:styleId="2e">
    <w:name w:val="List 2"/>
    <w:basedOn w:val="a2"/>
    <w:uiPriority w:val="99"/>
    <w:qFormat/>
    <w:rsid w:val="000E70C3"/>
    <w:pPr>
      <w:widowControl/>
      <w:snapToGrid/>
      <w:spacing w:before="0" w:after="0"/>
      <w:ind w:left="566" w:hanging="283"/>
    </w:pPr>
    <w:rPr>
      <w:rFonts w:eastAsia="Times New Roman"/>
      <w:sz w:val="20"/>
    </w:rPr>
  </w:style>
  <w:style w:type="paragraph" w:styleId="3a">
    <w:name w:val="List 3"/>
    <w:basedOn w:val="a2"/>
    <w:uiPriority w:val="99"/>
    <w:qFormat/>
    <w:rsid w:val="000E70C3"/>
    <w:pPr>
      <w:widowControl/>
      <w:snapToGrid/>
      <w:spacing w:before="0" w:after="0"/>
      <w:ind w:left="849" w:hanging="283"/>
    </w:pPr>
    <w:rPr>
      <w:rFonts w:eastAsia="Times New Roman"/>
      <w:szCs w:val="24"/>
    </w:rPr>
  </w:style>
  <w:style w:type="paragraph" w:styleId="43">
    <w:name w:val="List 4"/>
    <w:basedOn w:val="a2"/>
    <w:uiPriority w:val="99"/>
    <w:qFormat/>
    <w:rsid w:val="000E70C3"/>
    <w:pPr>
      <w:widowControl/>
      <w:snapToGrid/>
      <w:spacing w:before="0" w:after="0"/>
      <w:ind w:left="1132" w:hanging="283"/>
    </w:pPr>
    <w:rPr>
      <w:rFonts w:eastAsia="Times New Roman"/>
      <w:szCs w:val="24"/>
    </w:rPr>
  </w:style>
  <w:style w:type="paragraph" w:styleId="HTML8">
    <w:name w:val="HTML Preformatted"/>
    <w:basedOn w:val="a2"/>
    <w:link w:val="HTML30"/>
    <w:uiPriority w:val="99"/>
    <w:qFormat/>
    <w:rsid w:val="000E70C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/>
      <w:kern w:val="1"/>
      <w:sz w:val="20"/>
      <w:lang w:eastAsia="hi-IN" w:bidi="hi-IN"/>
    </w:rPr>
  </w:style>
  <w:style w:type="character" w:customStyle="1" w:styleId="HTML9">
    <w:name w:val="Стандартный HTML Знак"/>
    <w:basedOn w:val="a3"/>
    <w:uiPriority w:val="99"/>
    <w:qFormat/>
    <w:rsid w:val="000E70C3"/>
    <w:rPr>
      <w:rFonts w:ascii="Consolas" w:eastAsia="Calibri" w:hAnsi="Consolas" w:cs="Consolas"/>
      <w:sz w:val="20"/>
      <w:szCs w:val="20"/>
      <w:lang w:eastAsia="ru-RU"/>
    </w:rPr>
  </w:style>
  <w:style w:type="paragraph" w:styleId="afff5">
    <w:name w:val="Block Text"/>
    <w:basedOn w:val="a2"/>
    <w:uiPriority w:val="99"/>
    <w:qFormat/>
    <w:rsid w:val="000E70C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table" w:styleId="17">
    <w:name w:val="Table Simple 1"/>
    <w:basedOn w:val="a4"/>
    <w:uiPriority w:val="99"/>
    <w:qFormat/>
    <w:rsid w:val="000E70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8">
    <w:name w:val="Table Grid 1"/>
    <w:basedOn w:val="a4"/>
    <w:uiPriority w:val="99"/>
    <w:qFormat/>
    <w:rsid w:val="000E70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6">
    <w:name w:val="Table Grid"/>
    <w:basedOn w:val="a4"/>
    <w:qFormat/>
    <w:rsid w:val="000E70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7">
    <w:name w:val="Table Professional"/>
    <w:basedOn w:val="a4"/>
    <w:uiPriority w:val="99"/>
    <w:qFormat/>
    <w:rsid w:val="000E70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a3"/>
    <w:uiPriority w:val="99"/>
    <w:qFormat/>
    <w:locked/>
    <w:rsid w:val="000E70C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3"/>
    <w:uiPriority w:val="99"/>
    <w:qFormat/>
    <w:locked/>
    <w:rsid w:val="000E70C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uiPriority w:val="99"/>
    <w:qFormat/>
    <w:locked/>
    <w:rsid w:val="000E70C3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uiPriority w:val="99"/>
    <w:qFormat/>
    <w:locked/>
    <w:rsid w:val="000E70C3"/>
    <w:rPr>
      <w:rFonts w:ascii="Cambria" w:hAnsi="Cambria" w:cs="Times New Roman"/>
      <w:b/>
      <w:i/>
      <w:color w:val="4F81BD"/>
      <w:sz w:val="22"/>
      <w:lang w:val="ru-RU" w:eastAsia="ru-RU"/>
    </w:rPr>
  </w:style>
  <w:style w:type="character" w:customStyle="1" w:styleId="Heading5Char">
    <w:name w:val="Heading 5 Char"/>
    <w:basedOn w:val="a3"/>
    <w:uiPriority w:val="99"/>
    <w:qFormat/>
    <w:locked/>
    <w:rsid w:val="000E70C3"/>
    <w:rPr>
      <w:rFonts w:cs="Times New Roman"/>
      <w:sz w:val="22"/>
      <w:lang w:val="ru-RU" w:eastAsia="en-US"/>
    </w:rPr>
  </w:style>
  <w:style w:type="character" w:customStyle="1" w:styleId="Heading6Char">
    <w:name w:val="Heading 6 Char"/>
    <w:basedOn w:val="a3"/>
    <w:uiPriority w:val="99"/>
    <w:qFormat/>
    <w:locked/>
    <w:rsid w:val="000E70C3"/>
    <w:rPr>
      <w:rFonts w:cs="Times New Roman"/>
      <w:i/>
      <w:sz w:val="22"/>
      <w:lang w:val="ru-RU" w:eastAsia="en-US"/>
    </w:rPr>
  </w:style>
  <w:style w:type="character" w:customStyle="1" w:styleId="Heading7Char">
    <w:name w:val="Heading 7 Char"/>
    <w:basedOn w:val="a3"/>
    <w:uiPriority w:val="99"/>
    <w:qFormat/>
    <w:locked/>
    <w:rsid w:val="000E70C3"/>
    <w:rPr>
      <w:rFonts w:ascii="Times New Roman" w:hAnsi="Times New Roman" w:cs="Times New Roman"/>
      <w:sz w:val="24"/>
      <w:lang w:eastAsia="ru-RU"/>
    </w:rPr>
  </w:style>
  <w:style w:type="character" w:customStyle="1" w:styleId="Heading8Char">
    <w:name w:val="Heading 8 Char"/>
    <w:basedOn w:val="a3"/>
    <w:uiPriority w:val="99"/>
    <w:qFormat/>
    <w:locked/>
    <w:rsid w:val="000E70C3"/>
    <w:rPr>
      <w:rFonts w:cs="Times New Roman"/>
      <w:i/>
      <w:lang w:val="ru-RU" w:eastAsia="en-US"/>
    </w:rPr>
  </w:style>
  <w:style w:type="character" w:customStyle="1" w:styleId="Heading9Char">
    <w:name w:val="Heading 9 Char"/>
    <w:basedOn w:val="a3"/>
    <w:uiPriority w:val="99"/>
    <w:qFormat/>
    <w:locked/>
    <w:rsid w:val="000E70C3"/>
    <w:rPr>
      <w:rFonts w:ascii="Arial" w:hAnsi="Arial" w:cs="Times New Roman"/>
      <w:lang w:eastAsia="ru-RU"/>
    </w:rPr>
  </w:style>
  <w:style w:type="character" w:customStyle="1" w:styleId="Heading1Char7">
    <w:name w:val="Heading 1 Char7"/>
    <w:basedOn w:val="a3"/>
    <w:uiPriority w:val="99"/>
    <w:qFormat/>
    <w:locked/>
    <w:rsid w:val="000E70C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basedOn w:val="a3"/>
    <w:uiPriority w:val="99"/>
    <w:qFormat/>
    <w:locked/>
    <w:rsid w:val="000E70C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basedOn w:val="a3"/>
    <w:uiPriority w:val="99"/>
    <w:qFormat/>
    <w:locked/>
    <w:rsid w:val="000E70C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2">
    <w:name w:val="Heading 3 Char2"/>
    <w:basedOn w:val="a3"/>
    <w:uiPriority w:val="99"/>
    <w:qFormat/>
    <w:locked/>
    <w:rsid w:val="000E70C3"/>
    <w:rPr>
      <w:rFonts w:ascii="Arial" w:hAnsi="Arial" w:cs="Times New Roman"/>
      <w:b/>
      <w:sz w:val="26"/>
      <w:lang w:val="ru-RU" w:eastAsia="ru-RU"/>
    </w:rPr>
  </w:style>
  <w:style w:type="character" w:customStyle="1" w:styleId="32">
    <w:name w:val="Заголовок 3 Знак2"/>
    <w:link w:val="30"/>
    <w:qFormat/>
    <w:locked/>
    <w:rsid w:val="000E70C3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240">
    <w:name w:val="Текст сноски Знак24"/>
    <w:basedOn w:val="a3"/>
    <w:uiPriority w:val="99"/>
    <w:qFormat/>
    <w:rsid w:val="000E70C3"/>
    <w:rPr>
      <w:rFonts w:cs="Times New Roman"/>
    </w:rPr>
  </w:style>
  <w:style w:type="character" w:customStyle="1" w:styleId="spelle">
    <w:name w:val="spelle"/>
    <w:uiPriority w:val="99"/>
    <w:qFormat/>
    <w:rsid w:val="000E70C3"/>
  </w:style>
  <w:style w:type="character" w:customStyle="1" w:styleId="FootnoteTextChar3">
    <w:name w:val="Footnote Text Char3"/>
    <w:uiPriority w:val="99"/>
    <w:qFormat/>
    <w:locked/>
    <w:rsid w:val="000E70C3"/>
    <w:rPr>
      <w:rFonts w:ascii="Courier New" w:hAnsi="Courier New"/>
      <w:color w:val="000000"/>
      <w:sz w:val="24"/>
    </w:rPr>
  </w:style>
  <w:style w:type="paragraph" w:customStyle="1" w:styleId="3b">
    <w:name w:val="Стиль3"/>
    <w:basedOn w:val="10"/>
    <w:next w:val="a2"/>
    <w:link w:val="3c"/>
    <w:uiPriority w:val="99"/>
    <w:qFormat/>
    <w:rsid w:val="000E70C3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 w:line="269" w:lineRule="auto"/>
      <w:contextualSpacing/>
      <w:jc w:val="left"/>
    </w:pPr>
    <w:rPr>
      <w:rFonts w:ascii="Arial" w:hAnsi="Arial"/>
      <w:color w:val="622423"/>
      <w:sz w:val="32"/>
    </w:rPr>
  </w:style>
  <w:style w:type="character" w:customStyle="1" w:styleId="grame">
    <w:name w:val="grame"/>
    <w:uiPriority w:val="99"/>
    <w:qFormat/>
    <w:rsid w:val="000E70C3"/>
  </w:style>
  <w:style w:type="character" w:customStyle="1" w:styleId="FootnoteTextChar">
    <w:name w:val="Footnote Text Char"/>
    <w:basedOn w:val="a3"/>
    <w:uiPriority w:val="99"/>
    <w:qFormat/>
    <w:locked/>
    <w:rsid w:val="000E70C3"/>
    <w:rPr>
      <w:rFonts w:ascii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3"/>
    <w:uiPriority w:val="99"/>
    <w:semiHidden/>
    <w:qFormat/>
    <w:rsid w:val="000E70C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Текст сноски Знак2"/>
    <w:basedOn w:val="a3"/>
    <w:uiPriority w:val="99"/>
    <w:qFormat/>
    <w:rsid w:val="000E70C3"/>
    <w:rPr>
      <w:rFonts w:cs="Times New Roman"/>
    </w:rPr>
  </w:style>
  <w:style w:type="character" w:customStyle="1" w:styleId="BodyTextIndentChar2">
    <w:name w:val="Body Text Indent Char2"/>
    <w:uiPriority w:val="99"/>
    <w:qFormat/>
    <w:locked/>
    <w:rsid w:val="000E70C3"/>
    <w:rPr>
      <w:rFonts w:ascii="Arial" w:hAnsi="Arial"/>
      <w:b/>
      <w:kern w:val="32"/>
      <w:sz w:val="32"/>
      <w:lang w:eastAsia="ru-RU"/>
    </w:rPr>
  </w:style>
  <w:style w:type="character" w:customStyle="1" w:styleId="FontStyle25">
    <w:name w:val="Font Style25"/>
    <w:uiPriority w:val="99"/>
    <w:qFormat/>
    <w:rsid w:val="000E70C3"/>
    <w:rPr>
      <w:rFonts w:ascii="Times New Roman" w:hAnsi="Times New Roman"/>
      <w:i/>
      <w:sz w:val="16"/>
    </w:rPr>
  </w:style>
  <w:style w:type="character" w:customStyle="1" w:styleId="260">
    <w:name w:val="Текст сноски Знак26"/>
    <w:basedOn w:val="a3"/>
    <w:uiPriority w:val="99"/>
    <w:qFormat/>
    <w:rsid w:val="000E70C3"/>
    <w:rPr>
      <w:rFonts w:cs="Times New Roman"/>
    </w:rPr>
  </w:style>
  <w:style w:type="character" w:customStyle="1" w:styleId="250">
    <w:name w:val="Текст сноски Знак25"/>
    <w:basedOn w:val="a3"/>
    <w:uiPriority w:val="99"/>
    <w:semiHidden/>
    <w:qFormat/>
    <w:rsid w:val="000E70C3"/>
    <w:rPr>
      <w:rFonts w:cs="Times New Roman"/>
    </w:rPr>
  </w:style>
  <w:style w:type="paragraph" w:customStyle="1" w:styleId="2f0">
    <w:name w:val="Стиль2"/>
    <w:basedOn w:val="a2"/>
    <w:next w:val="afff"/>
    <w:uiPriority w:val="99"/>
    <w:qFormat/>
    <w:rsid w:val="000E70C3"/>
    <w:pPr>
      <w:widowControl/>
      <w:snapToGrid/>
      <w:spacing w:before="0" w:after="0"/>
    </w:pPr>
    <w:rPr>
      <w:rFonts w:eastAsia="Times New Roman"/>
      <w:b/>
      <w:sz w:val="20"/>
      <w:szCs w:val="24"/>
    </w:rPr>
  </w:style>
  <w:style w:type="character" w:customStyle="1" w:styleId="23">
    <w:name w:val="Заголовок 2 Знак3"/>
    <w:link w:val="20"/>
    <w:qFormat/>
    <w:locked/>
    <w:rsid w:val="000E70C3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3"/>
    <w:uiPriority w:val="99"/>
    <w:qFormat/>
    <w:locked/>
    <w:rsid w:val="000E70C3"/>
    <w:rPr>
      <w:rFonts w:cs="Times New Roman"/>
      <w:sz w:val="24"/>
    </w:rPr>
  </w:style>
  <w:style w:type="character" w:customStyle="1" w:styleId="FontStyle47">
    <w:name w:val="Font Style47"/>
    <w:uiPriority w:val="99"/>
    <w:qFormat/>
    <w:rsid w:val="000E70C3"/>
    <w:rPr>
      <w:rFonts w:ascii="Times New Roman" w:hAnsi="Times New Roman"/>
      <w:sz w:val="24"/>
    </w:rPr>
  </w:style>
  <w:style w:type="character" w:customStyle="1" w:styleId="HeaderChar">
    <w:name w:val="Header Char"/>
    <w:basedOn w:val="a3"/>
    <w:uiPriority w:val="99"/>
    <w:qFormat/>
    <w:locked/>
    <w:rsid w:val="000E70C3"/>
    <w:rPr>
      <w:rFonts w:cs="Times New Roman"/>
      <w:sz w:val="24"/>
    </w:rPr>
  </w:style>
  <w:style w:type="character" w:customStyle="1" w:styleId="b-serp-urlitem1">
    <w:name w:val="b-serp-url__item1"/>
    <w:uiPriority w:val="99"/>
    <w:qFormat/>
    <w:rsid w:val="000E70C3"/>
  </w:style>
  <w:style w:type="character" w:customStyle="1" w:styleId="DocumentMapChar">
    <w:name w:val="Document Map Char"/>
    <w:basedOn w:val="a3"/>
    <w:uiPriority w:val="99"/>
    <w:qFormat/>
    <w:locked/>
    <w:rsid w:val="000E70C3"/>
    <w:rPr>
      <w:rFonts w:ascii="Tahoma" w:hAnsi="Tahoma" w:cs="Times New Roman"/>
    </w:rPr>
  </w:style>
  <w:style w:type="character" w:customStyle="1" w:styleId="140">
    <w:name w:val="Знак Знак14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310">
    <w:name w:val="Основной текст 3 Знак1"/>
    <w:basedOn w:val="a3"/>
    <w:uiPriority w:val="99"/>
    <w:qFormat/>
    <w:rsid w:val="000E70C3"/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a3"/>
    <w:uiPriority w:val="99"/>
    <w:qFormat/>
    <w:locked/>
    <w:rsid w:val="000E70C3"/>
    <w:rPr>
      <w:rFonts w:ascii="Times New Roman" w:hAnsi="Times New Roman" w:cs="Times New Roman"/>
      <w:sz w:val="16"/>
    </w:rPr>
  </w:style>
  <w:style w:type="character" w:customStyle="1" w:styleId="72">
    <w:name w:val="Знак Знак7"/>
    <w:uiPriority w:val="99"/>
    <w:qFormat/>
    <w:rsid w:val="000E70C3"/>
    <w:rPr>
      <w:sz w:val="16"/>
      <w:lang w:val="ru-RU" w:eastAsia="ru-RU"/>
    </w:rPr>
  </w:style>
  <w:style w:type="paragraph" w:customStyle="1" w:styleId="afff8">
    <w:name w:val="......."/>
    <w:basedOn w:val="a2"/>
    <w:next w:val="a2"/>
    <w:uiPriority w:val="99"/>
    <w:qFormat/>
    <w:rsid w:val="000E70C3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BodyTextChar">
    <w:name w:val="Body Text Char"/>
    <w:basedOn w:val="a3"/>
    <w:uiPriority w:val="99"/>
    <w:qFormat/>
    <w:rsid w:val="000E70C3"/>
    <w:rPr>
      <w:rFonts w:ascii="Times New Roman" w:hAnsi="Times New Roman"/>
      <w:sz w:val="24"/>
      <w:szCs w:val="20"/>
    </w:rPr>
  </w:style>
  <w:style w:type="character" w:customStyle="1" w:styleId="BodyTextChar6">
    <w:name w:val="Body Text Char6"/>
    <w:basedOn w:val="a3"/>
    <w:uiPriority w:val="99"/>
    <w:qFormat/>
    <w:locked/>
    <w:rsid w:val="000E70C3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basedOn w:val="a3"/>
    <w:uiPriority w:val="99"/>
    <w:qFormat/>
    <w:locked/>
    <w:rsid w:val="000E70C3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Знак1"/>
    <w:basedOn w:val="a3"/>
    <w:link w:val="aff1"/>
    <w:uiPriority w:val="99"/>
    <w:qFormat/>
    <w:locked/>
    <w:rsid w:val="000E70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Текст сноски Знак21"/>
    <w:basedOn w:val="a3"/>
    <w:uiPriority w:val="99"/>
    <w:qFormat/>
    <w:rsid w:val="000E70C3"/>
    <w:rPr>
      <w:rFonts w:cs="Times New Roman"/>
    </w:rPr>
  </w:style>
  <w:style w:type="character" w:customStyle="1" w:styleId="221">
    <w:name w:val="Текст сноски Знак22"/>
    <w:basedOn w:val="a3"/>
    <w:uiPriority w:val="99"/>
    <w:semiHidden/>
    <w:qFormat/>
    <w:rsid w:val="000E70C3"/>
    <w:rPr>
      <w:rFonts w:cs="Times New Roman"/>
    </w:rPr>
  </w:style>
  <w:style w:type="character" w:customStyle="1" w:styleId="230">
    <w:name w:val="Текст сноски Знак23"/>
    <w:basedOn w:val="a3"/>
    <w:uiPriority w:val="99"/>
    <w:semiHidden/>
    <w:qFormat/>
    <w:rsid w:val="000E70C3"/>
    <w:rPr>
      <w:rFonts w:cs="Times New Roman"/>
    </w:rPr>
  </w:style>
  <w:style w:type="character" w:customStyle="1" w:styleId="BodyText3Char">
    <w:name w:val="Body Text 3 Char"/>
    <w:basedOn w:val="a3"/>
    <w:uiPriority w:val="99"/>
    <w:qFormat/>
    <w:locked/>
    <w:rsid w:val="000E70C3"/>
    <w:rPr>
      <w:rFonts w:ascii="Times New Roman" w:hAnsi="Times New Roman" w:cs="Times New Roman"/>
      <w:sz w:val="16"/>
      <w:szCs w:val="16"/>
    </w:rPr>
  </w:style>
  <w:style w:type="paragraph" w:customStyle="1" w:styleId="afff9">
    <w:name w:val="Для таблиц"/>
    <w:basedOn w:val="a2"/>
    <w:uiPriority w:val="99"/>
    <w:qFormat/>
    <w:rsid w:val="000E70C3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120">
    <w:name w:val="Основной текст с отступом Знак12"/>
    <w:basedOn w:val="a3"/>
    <w:uiPriority w:val="99"/>
    <w:qFormat/>
    <w:rsid w:val="000E70C3"/>
    <w:rPr>
      <w:rFonts w:cs="Times New Roman"/>
      <w:sz w:val="24"/>
      <w:szCs w:val="24"/>
    </w:rPr>
  </w:style>
  <w:style w:type="character" w:customStyle="1" w:styleId="130">
    <w:name w:val="Основной текст с отступом Знак13"/>
    <w:basedOn w:val="a3"/>
    <w:uiPriority w:val="99"/>
    <w:semiHidden/>
    <w:qFormat/>
    <w:rsid w:val="000E70C3"/>
    <w:rPr>
      <w:rFonts w:cs="Times New Roman"/>
      <w:sz w:val="24"/>
      <w:szCs w:val="24"/>
    </w:rPr>
  </w:style>
  <w:style w:type="character" w:customStyle="1" w:styleId="FontStyle11">
    <w:name w:val="Font Style11"/>
    <w:uiPriority w:val="99"/>
    <w:qFormat/>
    <w:rsid w:val="000E70C3"/>
    <w:rPr>
      <w:rFonts w:ascii="Times New Roman" w:hAnsi="Times New Roman"/>
      <w:b/>
      <w:sz w:val="24"/>
    </w:rPr>
  </w:style>
  <w:style w:type="character" w:customStyle="1" w:styleId="1a">
    <w:name w:val="Основной текст с отступом Знак1"/>
    <w:basedOn w:val="a3"/>
    <w:uiPriority w:val="99"/>
    <w:qFormat/>
    <w:rsid w:val="000E70C3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qFormat/>
    <w:rsid w:val="000E70C3"/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a3"/>
    <w:uiPriority w:val="99"/>
    <w:qFormat/>
    <w:locked/>
    <w:rsid w:val="000E70C3"/>
    <w:rPr>
      <w:rFonts w:ascii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basedOn w:val="a3"/>
    <w:uiPriority w:val="99"/>
    <w:semiHidden/>
    <w:locked/>
    <w:rsid w:val="000E70C3"/>
    <w:rPr>
      <w:rFonts w:ascii="Times New Roman" w:hAnsi="Times New Roman" w:cs="Times New Roman"/>
      <w:sz w:val="20"/>
      <w:szCs w:val="20"/>
    </w:rPr>
  </w:style>
  <w:style w:type="character" w:customStyle="1" w:styleId="BodyTextIndentChar10">
    <w:name w:val="Body Text Indent Char10"/>
    <w:basedOn w:val="a3"/>
    <w:uiPriority w:val="99"/>
    <w:semiHidden/>
    <w:qFormat/>
    <w:locked/>
    <w:rsid w:val="000E70C3"/>
    <w:rPr>
      <w:rFonts w:ascii="Times New Roman" w:hAnsi="Times New Roman" w:cs="Times New Roman"/>
      <w:sz w:val="20"/>
      <w:szCs w:val="20"/>
    </w:rPr>
  </w:style>
  <w:style w:type="character" w:customStyle="1" w:styleId="BodyTextIndentChar9">
    <w:name w:val="Body Text Indent Char9"/>
    <w:basedOn w:val="a3"/>
    <w:uiPriority w:val="99"/>
    <w:semiHidden/>
    <w:qFormat/>
    <w:locked/>
    <w:rsid w:val="000E70C3"/>
    <w:rPr>
      <w:rFonts w:ascii="Times New Roman" w:hAnsi="Times New Roman" w:cs="Times New Roman"/>
      <w:sz w:val="20"/>
      <w:szCs w:val="20"/>
    </w:rPr>
  </w:style>
  <w:style w:type="character" w:customStyle="1" w:styleId="BodyTextIndentChar8">
    <w:name w:val="Body Text Indent Char8"/>
    <w:basedOn w:val="a3"/>
    <w:uiPriority w:val="99"/>
    <w:semiHidden/>
    <w:qFormat/>
    <w:locked/>
    <w:rsid w:val="000E70C3"/>
    <w:rPr>
      <w:rFonts w:ascii="Times New Roman" w:hAnsi="Times New Roman" w:cs="Times New Roman"/>
      <w:sz w:val="20"/>
      <w:szCs w:val="20"/>
    </w:rPr>
  </w:style>
  <w:style w:type="character" w:customStyle="1" w:styleId="BodyTextIndentChar7">
    <w:name w:val="Body Text Indent Char7"/>
    <w:basedOn w:val="a3"/>
    <w:uiPriority w:val="99"/>
    <w:semiHidden/>
    <w:qFormat/>
    <w:locked/>
    <w:rsid w:val="000E70C3"/>
    <w:rPr>
      <w:rFonts w:ascii="Times New Roman" w:hAnsi="Times New Roman" w:cs="Times New Roman"/>
      <w:sz w:val="24"/>
      <w:szCs w:val="24"/>
    </w:rPr>
  </w:style>
  <w:style w:type="character" w:customStyle="1" w:styleId="BodyTextIndentChar6">
    <w:name w:val="Body Text Indent Char6"/>
    <w:basedOn w:val="a3"/>
    <w:uiPriority w:val="99"/>
    <w:semiHidden/>
    <w:qFormat/>
    <w:locked/>
    <w:rsid w:val="000E70C3"/>
    <w:rPr>
      <w:rFonts w:ascii="Times New Roman" w:hAnsi="Times New Roman" w:cs="Times New Roman"/>
      <w:sz w:val="24"/>
      <w:szCs w:val="24"/>
    </w:rPr>
  </w:style>
  <w:style w:type="character" w:customStyle="1" w:styleId="BodyTextIndentChar5">
    <w:name w:val="Body Text Indent Char5"/>
    <w:basedOn w:val="a3"/>
    <w:uiPriority w:val="99"/>
    <w:qFormat/>
    <w:locked/>
    <w:rsid w:val="000E70C3"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с отступом Знак2"/>
    <w:basedOn w:val="a3"/>
    <w:uiPriority w:val="99"/>
    <w:qFormat/>
    <w:rsid w:val="000E70C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0E70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список с точками"/>
    <w:basedOn w:val="a2"/>
    <w:uiPriority w:val="99"/>
    <w:qFormat/>
    <w:rsid w:val="000E70C3"/>
    <w:pPr>
      <w:widowControl/>
      <w:tabs>
        <w:tab w:val="left" w:pos="3330"/>
      </w:tabs>
      <w:snapToGrid/>
      <w:spacing w:before="0" w:after="0" w:line="312" w:lineRule="auto"/>
      <w:ind w:left="3330" w:hanging="720"/>
      <w:jc w:val="both"/>
    </w:pPr>
    <w:rPr>
      <w:rFonts w:eastAsia="Times New Roman"/>
      <w:szCs w:val="24"/>
    </w:rPr>
  </w:style>
  <w:style w:type="character" w:customStyle="1" w:styleId="312">
    <w:name w:val="Основной текст 3 Знак12"/>
    <w:basedOn w:val="a3"/>
    <w:uiPriority w:val="99"/>
    <w:qFormat/>
    <w:rsid w:val="000E70C3"/>
    <w:rPr>
      <w:rFonts w:cs="Times New Roman"/>
      <w:sz w:val="16"/>
      <w:szCs w:val="16"/>
    </w:rPr>
  </w:style>
  <w:style w:type="character" w:customStyle="1" w:styleId="313">
    <w:name w:val="Основной текст 3 Знак13"/>
    <w:basedOn w:val="a3"/>
    <w:uiPriority w:val="99"/>
    <w:qFormat/>
    <w:rsid w:val="000E70C3"/>
    <w:rPr>
      <w:rFonts w:cs="Times New Roman"/>
      <w:sz w:val="16"/>
      <w:szCs w:val="16"/>
    </w:rPr>
  </w:style>
  <w:style w:type="character" w:customStyle="1" w:styleId="314">
    <w:name w:val="Основной текст 3 Знак14"/>
    <w:basedOn w:val="a3"/>
    <w:uiPriority w:val="99"/>
    <w:semiHidden/>
    <w:qFormat/>
    <w:rsid w:val="000E70C3"/>
    <w:rPr>
      <w:rFonts w:cs="Times New Roman"/>
      <w:sz w:val="16"/>
      <w:szCs w:val="16"/>
    </w:rPr>
  </w:style>
  <w:style w:type="character" w:customStyle="1" w:styleId="12">
    <w:name w:val="Заголовок 1 Знак2"/>
    <w:link w:val="10"/>
    <w:qFormat/>
    <w:locked/>
    <w:rsid w:val="000E70C3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FooterChar">
    <w:name w:val="Footer Char"/>
    <w:basedOn w:val="a3"/>
    <w:uiPriority w:val="99"/>
    <w:qFormat/>
    <w:locked/>
    <w:rsid w:val="000E70C3"/>
    <w:rPr>
      <w:rFonts w:cs="Times New Roman"/>
      <w:sz w:val="24"/>
    </w:rPr>
  </w:style>
  <w:style w:type="character" w:customStyle="1" w:styleId="BodyText2Char">
    <w:name w:val="Body Text 2 Char"/>
    <w:basedOn w:val="a3"/>
    <w:uiPriority w:val="99"/>
    <w:qFormat/>
    <w:locked/>
    <w:rsid w:val="000E70C3"/>
    <w:rPr>
      <w:rFonts w:cs="Times New Roman"/>
    </w:rPr>
  </w:style>
  <w:style w:type="paragraph" w:customStyle="1" w:styleId="ConsPlusNonformat">
    <w:name w:val="ConsPlusNonformat"/>
    <w:uiPriority w:val="99"/>
    <w:qFormat/>
    <w:rsid w:val="000E70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3"/>
    <w:uiPriority w:val="99"/>
    <w:qFormat/>
    <w:locked/>
    <w:rsid w:val="000E70C3"/>
    <w:rPr>
      <w:rFonts w:ascii="Courier New" w:hAnsi="Courier New" w:cs="Courier New"/>
      <w:sz w:val="20"/>
      <w:szCs w:val="20"/>
    </w:rPr>
  </w:style>
  <w:style w:type="character" w:customStyle="1" w:styleId="PlainTextChar4">
    <w:name w:val="Plain Text Char4"/>
    <w:basedOn w:val="a3"/>
    <w:uiPriority w:val="99"/>
    <w:qFormat/>
    <w:locked/>
    <w:rsid w:val="000E70C3"/>
    <w:rPr>
      <w:rFonts w:ascii="Courier New" w:hAnsi="Courier New" w:cs="Times New Roman"/>
      <w:lang w:val="ru-RU" w:eastAsia="ru-RU"/>
    </w:rPr>
  </w:style>
  <w:style w:type="character" w:customStyle="1" w:styleId="330">
    <w:name w:val="Основной текст с отступом 3 Знак3"/>
    <w:link w:val="33"/>
    <w:uiPriority w:val="99"/>
    <w:qFormat/>
    <w:locked/>
    <w:rsid w:val="000E70C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qFormat/>
    <w:rsid w:val="000E70C3"/>
    <w:rPr>
      <w:rFonts w:ascii="Times New Roman" w:hAnsi="Times New Roman"/>
      <w:sz w:val="26"/>
    </w:rPr>
  </w:style>
  <w:style w:type="paragraph" w:customStyle="1" w:styleId="Style1">
    <w:name w:val="Style1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309" w:lineRule="exact"/>
      <w:ind w:firstLine="686"/>
      <w:jc w:val="both"/>
    </w:pPr>
    <w:rPr>
      <w:rFonts w:eastAsia="Times New Roman"/>
      <w:szCs w:val="24"/>
    </w:rPr>
  </w:style>
  <w:style w:type="paragraph" w:customStyle="1" w:styleId="Style2">
    <w:name w:val="Style2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b">
    <w:name w:val="Знак Знак Знак Знак Знак Знак"/>
    <w:basedOn w:val="a2"/>
    <w:uiPriority w:val="99"/>
    <w:qFormat/>
    <w:rsid w:val="000E70C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20">
    <w:name w:val="Основной текст с отступом 2 Знак2"/>
    <w:link w:val="2b"/>
    <w:uiPriority w:val="99"/>
    <w:qFormat/>
    <w:locked/>
    <w:rsid w:val="000E70C3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t250">
    <w:name w:val="ft250"/>
    <w:uiPriority w:val="99"/>
    <w:qFormat/>
    <w:rsid w:val="000E70C3"/>
  </w:style>
  <w:style w:type="character" w:customStyle="1" w:styleId="110">
    <w:name w:val="Заголовок 1 Знак1"/>
    <w:uiPriority w:val="99"/>
    <w:qFormat/>
    <w:locked/>
    <w:rsid w:val="000E70C3"/>
    <w:rPr>
      <w:b/>
      <w:caps/>
      <w:sz w:val="24"/>
    </w:rPr>
  </w:style>
  <w:style w:type="character" w:customStyle="1" w:styleId="100">
    <w:name w:val="Знак Знак10"/>
    <w:uiPriority w:val="99"/>
    <w:qFormat/>
    <w:locked/>
    <w:rsid w:val="000E70C3"/>
    <w:rPr>
      <w:sz w:val="16"/>
      <w:lang w:val="ru-RU" w:eastAsia="ru-RU"/>
    </w:rPr>
  </w:style>
  <w:style w:type="character" w:customStyle="1" w:styleId="121">
    <w:name w:val="Заголовок 1 Знак Знак21"/>
    <w:uiPriority w:val="99"/>
    <w:locked/>
    <w:rsid w:val="000E70C3"/>
    <w:rPr>
      <w:b/>
      <w:caps/>
      <w:sz w:val="24"/>
      <w:lang w:val="ru-RU" w:eastAsia="ru-RU"/>
    </w:rPr>
  </w:style>
  <w:style w:type="paragraph" w:customStyle="1" w:styleId="Style23">
    <w:name w:val="Style23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character" w:customStyle="1" w:styleId="FontStyle34">
    <w:name w:val="Font Style34"/>
    <w:uiPriority w:val="99"/>
    <w:qFormat/>
    <w:rsid w:val="000E70C3"/>
    <w:rPr>
      <w:rFonts w:ascii="Times New Roman" w:hAnsi="Times New Roman"/>
      <w:sz w:val="26"/>
    </w:rPr>
  </w:style>
  <w:style w:type="character" w:customStyle="1" w:styleId="FontStyle38">
    <w:name w:val="Font Style38"/>
    <w:uiPriority w:val="99"/>
    <w:qFormat/>
    <w:rsid w:val="000E70C3"/>
    <w:rPr>
      <w:rFonts w:ascii="Times New Roman" w:hAnsi="Times New Roman"/>
      <w:sz w:val="26"/>
    </w:rPr>
  </w:style>
  <w:style w:type="character" w:customStyle="1" w:styleId="62">
    <w:name w:val="Знак Знак6"/>
    <w:uiPriority w:val="99"/>
    <w:qFormat/>
    <w:rsid w:val="000E70C3"/>
    <w:rPr>
      <w:rFonts w:ascii="Arial" w:hAnsi="Arial"/>
      <w:b/>
      <w:i/>
      <w:sz w:val="28"/>
      <w:lang w:val="ru-RU" w:eastAsia="en-US"/>
    </w:rPr>
  </w:style>
  <w:style w:type="paragraph" w:customStyle="1" w:styleId="Style5">
    <w:name w:val="Style5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490" w:lineRule="exact"/>
      <w:jc w:val="center"/>
    </w:pPr>
    <w:rPr>
      <w:rFonts w:eastAsia="Times New Roman"/>
      <w:szCs w:val="24"/>
    </w:rPr>
  </w:style>
  <w:style w:type="character" w:customStyle="1" w:styleId="FontStyle50">
    <w:name w:val="Font Style50"/>
    <w:uiPriority w:val="99"/>
    <w:qFormat/>
    <w:rsid w:val="000E70C3"/>
    <w:rPr>
      <w:rFonts w:ascii="Times New Roman" w:hAnsi="Times New Roman"/>
      <w:b/>
      <w:sz w:val="26"/>
    </w:rPr>
  </w:style>
  <w:style w:type="paragraph" w:customStyle="1" w:styleId="FR3">
    <w:name w:val="FR3"/>
    <w:uiPriority w:val="99"/>
    <w:qFormat/>
    <w:rsid w:val="000E70C3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 (веб)1"/>
    <w:basedOn w:val="a2"/>
    <w:uiPriority w:val="99"/>
    <w:qFormat/>
    <w:rsid w:val="000E70C3"/>
    <w:pPr>
      <w:widowControl/>
      <w:snapToGrid/>
      <w:spacing w:before="75" w:afterAutospacing="1"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blk">
    <w:name w:val="blk"/>
    <w:uiPriority w:val="99"/>
    <w:qFormat/>
    <w:rsid w:val="000E70C3"/>
  </w:style>
  <w:style w:type="paragraph" w:customStyle="1" w:styleId="Style16">
    <w:name w:val="Style16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478" w:lineRule="exact"/>
      <w:ind w:firstLine="706"/>
      <w:jc w:val="both"/>
    </w:pPr>
    <w:rPr>
      <w:rFonts w:eastAsia="Times New Roman"/>
      <w:szCs w:val="24"/>
    </w:rPr>
  </w:style>
  <w:style w:type="character" w:customStyle="1" w:styleId="FontStyle36">
    <w:name w:val="Font Style36"/>
    <w:uiPriority w:val="99"/>
    <w:qFormat/>
    <w:rsid w:val="000E70C3"/>
    <w:rPr>
      <w:rFonts w:ascii="Times New Roman" w:hAnsi="Times New Roman"/>
      <w:sz w:val="26"/>
    </w:rPr>
  </w:style>
  <w:style w:type="paragraph" w:styleId="afffc">
    <w:name w:val="List Paragraph"/>
    <w:basedOn w:val="a2"/>
    <w:link w:val="1c"/>
    <w:uiPriority w:val="34"/>
    <w:qFormat/>
    <w:rsid w:val="000E70C3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paragraph" w:customStyle="1" w:styleId="afffd">
    <w:name w:val="Îáû÷íûé"/>
    <w:uiPriority w:val="99"/>
    <w:qFormat/>
    <w:rsid w:val="000E70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e">
    <w:name w:val="Об"/>
    <w:uiPriority w:val="99"/>
    <w:qFormat/>
    <w:rsid w:val="000E70C3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">
    <w:name w:val="Основной текст Знак Знак Знак"/>
    <w:uiPriority w:val="99"/>
    <w:locked/>
    <w:rsid w:val="000E70C3"/>
    <w:rPr>
      <w:sz w:val="24"/>
      <w:lang w:val="ru-RU" w:eastAsia="ru-RU"/>
    </w:rPr>
  </w:style>
  <w:style w:type="character" w:customStyle="1" w:styleId="TitleChar">
    <w:name w:val="Title Char"/>
    <w:basedOn w:val="a3"/>
    <w:uiPriority w:val="99"/>
    <w:qFormat/>
    <w:locked/>
    <w:rsid w:val="000E70C3"/>
    <w:rPr>
      <w:rFonts w:cs="Times New Roman"/>
      <w:sz w:val="24"/>
      <w:lang w:val="en-US"/>
    </w:rPr>
  </w:style>
  <w:style w:type="character" w:customStyle="1" w:styleId="37">
    <w:name w:val="Заголовок Знак3"/>
    <w:basedOn w:val="a3"/>
    <w:link w:val="affb"/>
    <w:uiPriority w:val="99"/>
    <w:locked/>
    <w:rsid w:val="000E70C3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ConsPlusNormal">
    <w:name w:val="ConsPlusNormal"/>
    <w:link w:val="ConsPlusNormal0"/>
    <w:uiPriority w:val="99"/>
    <w:qFormat/>
    <w:rsid w:val="000E70C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1d">
    <w:name w:val="Абзац списка1"/>
    <w:basedOn w:val="a2"/>
    <w:link w:val="ListParagraphChar"/>
    <w:uiPriority w:val="99"/>
    <w:qFormat/>
    <w:rsid w:val="000E70C3"/>
    <w:pPr>
      <w:widowControl/>
      <w:snapToGrid/>
      <w:spacing w:before="0" w:after="0"/>
      <w:ind w:left="720"/>
      <w:contextualSpacing/>
    </w:pPr>
  </w:style>
  <w:style w:type="character" w:customStyle="1" w:styleId="ListParagraphChar">
    <w:name w:val="List Paragraph Char"/>
    <w:link w:val="1d"/>
    <w:uiPriority w:val="99"/>
    <w:qFormat/>
    <w:locked/>
    <w:rsid w:val="000E70C3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tbln121">
    <w:name w:val="tbln121"/>
    <w:uiPriority w:val="99"/>
    <w:qFormat/>
    <w:rsid w:val="000E70C3"/>
    <w:rPr>
      <w:rFonts w:ascii="Arial" w:hAnsi="Arial"/>
      <w:i/>
      <w:color w:val="000000"/>
      <w:sz w:val="18"/>
      <w:u w:val="none"/>
    </w:rPr>
  </w:style>
  <w:style w:type="character" w:customStyle="1" w:styleId="mistake">
    <w:name w:val="mistake"/>
    <w:uiPriority w:val="99"/>
    <w:qFormat/>
    <w:rsid w:val="000E70C3"/>
    <w:rPr>
      <w:sz w:val="24"/>
    </w:rPr>
  </w:style>
  <w:style w:type="character" w:customStyle="1" w:styleId="trb12">
    <w:name w:val="trb12"/>
    <w:basedOn w:val="a3"/>
    <w:uiPriority w:val="99"/>
    <w:qFormat/>
    <w:rsid w:val="000E70C3"/>
    <w:rPr>
      <w:rFonts w:cs="Times New Roman"/>
    </w:rPr>
  </w:style>
  <w:style w:type="character" w:customStyle="1" w:styleId="tbln12">
    <w:name w:val="tbln12"/>
    <w:basedOn w:val="a3"/>
    <w:uiPriority w:val="99"/>
    <w:qFormat/>
    <w:rsid w:val="000E70C3"/>
    <w:rPr>
      <w:rFonts w:cs="Times New Roman"/>
    </w:rPr>
  </w:style>
  <w:style w:type="character" w:customStyle="1" w:styleId="tbb12">
    <w:name w:val="tbb12"/>
    <w:basedOn w:val="a3"/>
    <w:uiPriority w:val="99"/>
    <w:qFormat/>
    <w:rsid w:val="000E70C3"/>
    <w:rPr>
      <w:rFonts w:cs="Times New Roman"/>
    </w:rPr>
  </w:style>
  <w:style w:type="paragraph" w:customStyle="1" w:styleId="Style9">
    <w:name w:val="Style9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0">
    <w:name w:val="Темы"/>
    <w:basedOn w:val="a2"/>
    <w:link w:val="affff1"/>
    <w:uiPriority w:val="99"/>
    <w:qFormat/>
    <w:rsid w:val="000E70C3"/>
    <w:pPr>
      <w:keepNext/>
      <w:widowControl/>
      <w:snapToGrid/>
      <w:spacing w:before="0" w:after="0"/>
      <w:jc w:val="both"/>
    </w:pPr>
    <w:rPr>
      <w:b/>
    </w:rPr>
  </w:style>
  <w:style w:type="paragraph" w:customStyle="1" w:styleId="Style19">
    <w:name w:val="Style19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516" w:lineRule="exact"/>
      <w:ind w:firstLine="701"/>
      <w:jc w:val="both"/>
    </w:pPr>
    <w:rPr>
      <w:rFonts w:eastAsia="Times New Roman"/>
      <w:szCs w:val="24"/>
    </w:rPr>
  </w:style>
  <w:style w:type="paragraph" w:customStyle="1" w:styleId="stepanov">
    <w:name w:val="stepanov"/>
    <w:basedOn w:val="af2"/>
    <w:uiPriority w:val="99"/>
    <w:qFormat/>
    <w:rsid w:val="000E70C3"/>
    <w:p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1e">
    <w:name w:val="Стиль1"/>
    <w:basedOn w:val="stepanov"/>
    <w:link w:val="1f"/>
    <w:uiPriority w:val="99"/>
    <w:qFormat/>
    <w:rsid w:val="000E70C3"/>
    <w:pPr>
      <w:suppressAutoHyphens/>
      <w:spacing w:line="240" w:lineRule="auto"/>
    </w:pPr>
    <w:rPr>
      <w:rFonts w:eastAsia="Calibri"/>
      <w:sz w:val="20"/>
    </w:rPr>
  </w:style>
  <w:style w:type="paragraph" w:customStyle="1" w:styleId="075">
    <w:name w:val="Стиль Нумерованный список + сверху: (одинарная Авто  075 пт лини..."/>
    <w:basedOn w:val="afff"/>
    <w:uiPriority w:val="99"/>
    <w:qFormat/>
    <w:rsid w:val="000E70C3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1">
    <w:name w:val="Стиль Нумерованный список + сверху: (одинарная Авто  075 пт лини...1"/>
    <w:basedOn w:val="afff"/>
    <w:uiPriority w:val="99"/>
    <w:qFormat/>
    <w:rsid w:val="000E70C3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6">
    <w:name w:val="Стиль Нумерованный список + сверху: (одинарная Авто  075 пт лини...6"/>
    <w:basedOn w:val="afff"/>
    <w:uiPriority w:val="99"/>
    <w:qFormat/>
    <w:rsid w:val="000E70C3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7">
    <w:name w:val="Стиль Нумерованный список + сверху: (одинарная Авто  075 пт лини...7"/>
    <w:basedOn w:val="afff"/>
    <w:uiPriority w:val="99"/>
    <w:qFormat/>
    <w:rsid w:val="000E70C3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2TimesNewRoman12">
    <w:name w:val="Стиль Заголовок 2 + Times New Roman 12 пт не курсив"/>
    <w:basedOn w:val="20"/>
    <w:uiPriority w:val="99"/>
    <w:qFormat/>
    <w:rsid w:val="000E70C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  <w:szCs w:val="28"/>
    </w:rPr>
  </w:style>
  <w:style w:type="paragraph" w:customStyle="1" w:styleId="2TimesNewRoman120">
    <w:name w:val="Стиль Стиль Заголовок 2 + Times New Roman 12 пт не курсив + курсив"/>
    <w:basedOn w:val="2TimesNewRoman12"/>
    <w:uiPriority w:val="99"/>
    <w:qFormat/>
    <w:rsid w:val="000E70C3"/>
    <w:rPr>
      <w:iCs/>
    </w:rPr>
  </w:style>
  <w:style w:type="paragraph" w:customStyle="1" w:styleId="2TimesNewRoman121">
    <w:name w:val="Стиль Заголовок 2 + Times New Roman 12 пт"/>
    <w:basedOn w:val="20"/>
    <w:uiPriority w:val="99"/>
    <w:qFormat/>
    <w:rsid w:val="000E70C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  <w:szCs w:val="28"/>
    </w:rPr>
  </w:style>
  <w:style w:type="paragraph" w:customStyle="1" w:styleId="style10">
    <w:name w:val="style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448">
    <w:name w:val="Font Style448"/>
    <w:uiPriority w:val="99"/>
    <w:qFormat/>
    <w:rsid w:val="000E70C3"/>
    <w:rPr>
      <w:rFonts w:ascii="Times New Roman" w:hAnsi="Times New Roman"/>
      <w:sz w:val="20"/>
    </w:rPr>
  </w:style>
  <w:style w:type="paragraph" w:customStyle="1" w:styleId="211">
    <w:name w:val="Основной текст 21"/>
    <w:basedOn w:val="a2"/>
    <w:uiPriority w:val="99"/>
    <w:qFormat/>
    <w:rsid w:val="000E70C3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paragraph" w:customStyle="1" w:styleId="1f0">
    <w:name w:val="Обычный1"/>
    <w:qFormat/>
    <w:rsid w:val="000E70C3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mmentSubjectChar3">
    <w:name w:val="Comment Subject Char3"/>
    <w:uiPriority w:val="99"/>
    <w:locked/>
    <w:rsid w:val="000E70C3"/>
    <w:rPr>
      <w:sz w:val="16"/>
    </w:rPr>
  </w:style>
  <w:style w:type="character" w:customStyle="1" w:styleId="CommentTextChar">
    <w:name w:val="Comment Text Char"/>
    <w:basedOn w:val="a3"/>
    <w:uiPriority w:val="99"/>
    <w:qFormat/>
    <w:locked/>
    <w:rsid w:val="000E70C3"/>
    <w:rPr>
      <w:rFonts w:ascii="Times New Roman" w:hAnsi="Times New Roman" w:cs="Times New Roman"/>
      <w:sz w:val="20"/>
      <w:lang w:eastAsia="ru-RU"/>
    </w:rPr>
  </w:style>
  <w:style w:type="character" w:customStyle="1" w:styleId="CommentSubjectChar">
    <w:name w:val="Comment Subject Char"/>
    <w:basedOn w:val="af8"/>
    <w:uiPriority w:val="99"/>
    <w:qFormat/>
    <w:locked/>
    <w:rsid w:val="000E70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af8"/>
    <w:uiPriority w:val="99"/>
    <w:qFormat/>
    <w:rsid w:val="000E70C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00">
    <w:name w:val="Тема примечания Знак120"/>
    <w:basedOn w:val="af8"/>
    <w:uiPriority w:val="99"/>
    <w:semiHidden/>
    <w:qFormat/>
    <w:rsid w:val="000E70C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9">
    <w:name w:val="Тема примечания Знак119"/>
    <w:basedOn w:val="af8"/>
    <w:uiPriority w:val="99"/>
    <w:semiHidden/>
    <w:qFormat/>
    <w:rsid w:val="000E70C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8">
    <w:name w:val="Тема примечания Знак118"/>
    <w:basedOn w:val="af8"/>
    <w:uiPriority w:val="99"/>
    <w:semiHidden/>
    <w:qFormat/>
    <w:rsid w:val="000E70C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7">
    <w:name w:val="Тема примечания Знак117"/>
    <w:basedOn w:val="af8"/>
    <w:uiPriority w:val="99"/>
    <w:qFormat/>
    <w:rsid w:val="000E70C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6">
    <w:name w:val="Тема примечания Знак116"/>
    <w:basedOn w:val="af8"/>
    <w:uiPriority w:val="99"/>
    <w:semiHidden/>
    <w:qFormat/>
    <w:rsid w:val="000E70C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5">
    <w:name w:val="Тема примечания Знак115"/>
    <w:basedOn w:val="af8"/>
    <w:uiPriority w:val="99"/>
    <w:semiHidden/>
    <w:qFormat/>
    <w:rsid w:val="000E70C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4">
    <w:name w:val="Тема примечания Знак114"/>
    <w:basedOn w:val="af8"/>
    <w:uiPriority w:val="99"/>
    <w:semiHidden/>
    <w:qFormat/>
    <w:rsid w:val="000E70C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3">
    <w:name w:val="Тема примечания Знак113"/>
    <w:basedOn w:val="af8"/>
    <w:uiPriority w:val="99"/>
    <w:semiHidden/>
    <w:qFormat/>
    <w:rsid w:val="000E70C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2">
    <w:name w:val="Тема примечания Знак112"/>
    <w:basedOn w:val="af8"/>
    <w:uiPriority w:val="99"/>
    <w:semiHidden/>
    <w:qFormat/>
    <w:rsid w:val="000E70C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1">
    <w:name w:val="Тема примечания Знак111"/>
    <w:basedOn w:val="af8"/>
    <w:uiPriority w:val="99"/>
    <w:qFormat/>
    <w:rsid w:val="000E70C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00">
    <w:name w:val="Тема примечания Знак110"/>
    <w:basedOn w:val="af8"/>
    <w:uiPriority w:val="99"/>
    <w:semiHidden/>
    <w:qFormat/>
    <w:rsid w:val="000E70C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90">
    <w:name w:val="Тема примечания Знак19"/>
    <w:basedOn w:val="af8"/>
    <w:uiPriority w:val="99"/>
    <w:qFormat/>
    <w:rsid w:val="000E70C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0">
    <w:name w:val="Тема примечания Знак18"/>
    <w:basedOn w:val="af8"/>
    <w:uiPriority w:val="99"/>
    <w:semiHidden/>
    <w:qFormat/>
    <w:rsid w:val="000E70C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70">
    <w:name w:val="Тема примечания Знак17"/>
    <w:basedOn w:val="af8"/>
    <w:uiPriority w:val="99"/>
    <w:semiHidden/>
    <w:qFormat/>
    <w:rsid w:val="000E70C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60">
    <w:name w:val="Тема примечания Знак16"/>
    <w:basedOn w:val="af8"/>
    <w:uiPriority w:val="99"/>
    <w:semiHidden/>
    <w:qFormat/>
    <w:rsid w:val="000E70C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50">
    <w:name w:val="Тема примечания Знак15"/>
    <w:basedOn w:val="af8"/>
    <w:uiPriority w:val="99"/>
    <w:qFormat/>
    <w:rsid w:val="000E70C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41">
    <w:name w:val="Тема примечания Знак14"/>
    <w:basedOn w:val="af8"/>
    <w:uiPriority w:val="99"/>
    <w:semiHidden/>
    <w:qFormat/>
    <w:rsid w:val="000E70C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2">
    <w:name w:val="Тема примечания Знак13"/>
    <w:basedOn w:val="af8"/>
    <w:uiPriority w:val="99"/>
    <w:semiHidden/>
    <w:qFormat/>
    <w:rsid w:val="000E70C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22">
    <w:name w:val="Тема примечания Знак12"/>
    <w:basedOn w:val="af8"/>
    <w:uiPriority w:val="99"/>
    <w:qFormat/>
    <w:rsid w:val="000E70C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a">
    <w:name w:val="Тема примечания Знак11"/>
    <w:uiPriority w:val="99"/>
    <w:qFormat/>
    <w:rsid w:val="000E70C3"/>
    <w:rPr>
      <w:b/>
      <w:lang w:val="ru-RU" w:eastAsia="ru-RU"/>
    </w:rPr>
  </w:style>
  <w:style w:type="character" w:customStyle="1" w:styleId="highlighthighlightactive">
    <w:name w:val="highlight highlight_active"/>
    <w:basedOn w:val="a3"/>
    <w:uiPriority w:val="99"/>
    <w:qFormat/>
    <w:rsid w:val="000E70C3"/>
    <w:rPr>
      <w:rFonts w:cs="Times New Roman"/>
    </w:rPr>
  </w:style>
  <w:style w:type="character" w:customStyle="1" w:styleId="161">
    <w:name w:val="Знак Знак16"/>
    <w:uiPriority w:val="99"/>
    <w:qFormat/>
    <w:locked/>
    <w:rsid w:val="000E70C3"/>
    <w:rPr>
      <w:b/>
      <w:caps/>
      <w:sz w:val="24"/>
      <w:lang w:val="ru-RU" w:eastAsia="ru-RU"/>
    </w:rPr>
  </w:style>
  <w:style w:type="paragraph" w:customStyle="1" w:styleId="1f2">
    <w:name w:val="1"/>
    <w:basedOn w:val="a2"/>
    <w:uiPriority w:val="99"/>
    <w:qFormat/>
    <w:rsid w:val="000E70C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1f3">
    <w:name w:val="Загол. 1 ур."/>
    <w:basedOn w:val="a2"/>
    <w:uiPriority w:val="99"/>
    <w:qFormat/>
    <w:rsid w:val="000E70C3"/>
    <w:pPr>
      <w:keepNext/>
      <w:keepLines/>
      <w:autoSpaceDE w:val="0"/>
      <w:autoSpaceDN w:val="0"/>
      <w:adjustRightInd w:val="0"/>
      <w:snapToGrid/>
      <w:spacing w:before="57" w:after="57" w:line="220" w:lineRule="atLeast"/>
      <w:jc w:val="center"/>
    </w:pPr>
    <w:rPr>
      <w:rFonts w:ascii="PragmaticaCTT" w:eastAsia="Times New Roman" w:hAnsi="PragmaticaCTT" w:cs="PragmaticaCTT"/>
      <w:b/>
      <w:bCs/>
      <w:caps/>
      <w:sz w:val="22"/>
      <w:szCs w:val="22"/>
    </w:rPr>
  </w:style>
  <w:style w:type="paragraph" w:customStyle="1" w:styleId="44">
    <w:name w:val="заголовок 4"/>
    <w:basedOn w:val="4"/>
    <w:uiPriority w:val="99"/>
    <w:qFormat/>
    <w:rsid w:val="000E70C3"/>
    <w:pPr>
      <w:tabs>
        <w:tab w:val="left" w:pos="720"/>
      </w:tabs>
      <w:spacing w:before="240" w:after="60"/>
      <w:ind w:left="720" w:hanging="360"/>
    </w:pPr>
    <w:rPr>
      <w:bCs/>
      <w:i/>
      <w:sz w:val="28"/>
      <w:szCs w:val="28"/>
    </w:rPr>
  </w:style>
  <w:style w:type="character" w:customStyle="1" w:styleId="small11">
    <w:name w:val="small11"/>
    <w:uiPriority w:val="99"/>
    <w:qFormat/>
    <w:rsid w:val="000E70C3"/>
    <w:rPr>
      <w:sz w:val="16"/>
    </w:rPr>
  </w:style>
  <w:style w:type="paragraph" w:customStyle="1" w:styleId="affff2">
    <w:name w:val="a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cxspmiddle">
    <w:name w:val="acxspmiddl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73">
    <w:name w:val="Знак Знак73"/>
    <w:uiPriority w:val="99"/>
    <w:qFormat/>
    <w:rsid w:val="000E70C3"/>
    <w:rPr>
      <w:sz w:val="16"/>
      <w:lang w:val="ru-RU" w:eastAsia="ru-RU"/>
    </w:rPr>
  </w:style>
  <w:style w:type="paragraph" w:customStyle="1" w:styleId="ConsPlusTitle">
    <w:name w:val="ConsPlusTitle"/>
    <w:uiPriority w:val="99"/>
    <w:qFormat/>
    <w:rsid w:val="000E70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8">
    <w:name w:val="Стиль По ширине Первая строка:  08 см"/>
    <w:basedOn w:val="a2"/>
    <w:uiPriority w:val="99"/>
    <w:qFormat/>
    <w:rsid w:val="000E70C3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character" w:customStyle="1" w:styleId="apple-converted-space">
    <w:name w:val="apple-converted-space"/>
    <w:qFormat/>
    <w:rsid w:val="000E70C3"/>
  </w:style>
  <w:style w:type="character" w:customStyle="1" w:styleId="apple-style-span">
    <w:name w:val="apple-style-span"/>
    <w:uiPriority w:val="99"/>
    <w:qFormat/>
    <w:rsid w:val="000E70C3"/>
  </w:style>
  <w:style w:type="character" w:customStyle="1" w:styleId="orange">
    <w:name w:val="orange"/>
    <w:uiPriority w:val="99"/>
    <w:qFormat/>
    <w:rsid w:val="000E70C3"/>
  </w:style>
  <w:style w:type="character" w:customStyle="1" w:styleId="gray">
    <w:name w:val="gray"/>
    <w:uiPriority w:val="99"/>
    <w:qFormat/>
    <w:rsid w:val="000E70C3"/>
  </w:style>
  <w:style w:type="paragraph" w:customStyle="1" w:styleId="1KGK9">
    <w:name w:val="1KG=K9"/>
    <w:uiPriority w:val="99"/>
    <w:qFormat/>
    <w:rsid w:val="000E70C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4"/>
      <w:szCs w:val="20"/>
      <w:lang w:eastAsia="ru-RU"/>
    </w:rPr>
  </w:style>
  <w:style w:type="character" w:customStyle="1" w:styleId="133">
    <w:name w:val="табл_заголовок_13 Знак"/>
    <w:link w:val="134"/>
    <w:uiPriority w:val="99"/>
    <w:qFormat/>
    <w:locked/>
    <w:rsid w:val="000E70C3"/>
    <w:rPr>
      <w:b/>
      <w:sz w:val="26"/>
    </w:rPr>
  </w:style>
  <w:style w:type="paragraph" w:customStyle="1" w:styleId="134">
    <w:name w:val="табл_заголовок_13"/>
    <w:basedOn w:val="a2"/>
    <w:link w:val="133"/>
    <w:uiPriority w:val="99"/>
    <w:qFormat/>
    <w:rsid w:val="000E70C3"/>
    <w:pPr>
      <w:widowControl/>
      <w:snapToGrid/>
      <w:spacing w:before="0" w:after="240" w:line="288" w:lineRule="auto"/>
      <w:jc w:val="center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135">
    <w:name w:val="табл_текст_центр_ 13"/>
    <w:basedOn w:val="a2"/>
    <w:uiPriority w:val="99"/>
    <w:qFormat/>
    <w:rsid w:val="000E70C3"/>
    <w:pPr>
      <w:widowControl/>
      <w:suppressAutoHyphens/>
      <w:snapToGrid/>
      <w:spacing w:before="0" w:after="0"/>
      <w:jc w:val="center"/>
    </w:pPr>
    <w:rPr>
      <w:rFonts w:eastAsia="Times New Roman"/>
      <w:sz w:val="26"/>
      <w:szCs w:val="24"/>
      <w:lang w:eastAsia="ar-SA"/>
    </w:rPr>
  </w:style>
  <w:style w:type="paragraph" w:customStyle="1" w:styleId="2f2">
    <w:name w:val="Заголовок_2"/>
    <w:basedOn w:val="a2"/>
    <w:uiPriority w:val="99"/>
    <w:qFormat/>
    <w:rsid w:val="000E70C3"/>
    <w:pPr>
      <w:widowControl/>
      <w:snapToGrid/>
      <w:spacing w:before="0" w:after="0" w:line="360" w:lineRule="auto"/>
      <w:jc w:val="both"/>
    </w:pPr>
    <w:rPr>
      <w:rFonts w:ascii="Arial" w:eastAsia="Times New Roman" w:hAnsi="Arial"/>
      <w:b/>
      <w:i/>
      <w:sz w:val="28"/>
    </w:rPr>
  </w:style>
  <w:style w:type="paragraph" w:customStyle="1" w:styleId="affff3">
    <w:name w:val="Абзац_СУБД"/>
    <w:basedOn w:val="a2"/>
    <w:uiPriority w:val="99"/>
    <w:qFormat/>
    <w:rsid w:val="000E70C3"/>
    <w:pPr>
      <w:widowControl/>
      <w:snapToGrid/>
      <w:spacing w:before="0" w:after="0" w:line="360" w:lineRule="auto"/>
      <w:ind w:firstLine="720"/>
      <w:jc w:val="both"/>
    </w:pPr>
    <w:rPr>
      <w:rFonts w:ascii="Arial" w:eastAsia="Times New Roman" w:hAnsi="Arial"/>
      <w:sz w:val="28"/>
    </w:rPr>
  </w:style>
  <w:style w:type="character" w:customStyle="1" w:styleId="FontStyle40">
    <w:name w:val="Font Style40"/>
    <w:uiPriority w:val="99"/>
    <w:qFormat/>
    <w:rsid w:val="000E70C3"/>
    <w:rPr>
      <w:rFonts w:ascii="Times New Roman" w:hAnsi="Times New Roman"/>
      <w:sz w:val="26"/>
    </w:rPr>
  </w:style>
  <w:style w:type="character" w:customStyle="1" w:styleId="FontStyle55">
    <w:name w:val="Font Style55"/>
    <w:uiPriority w:val="99"/>
    <w:qFormat/>
    <w:rsid w:val="000E70C3"/>
    <w:rPr>
      <w:rFonts w:ascii="Times New Roman" w:hAnsi="Times New Roman"/>
      <w:sz w:val="28"/>
    </w:rPr>
  </w:style>
  <w:style w:type="character" w:customStyle="1" w:styleId="FontStyle43">
    <w:name w:val="Font Style43"/>
    <w:uiPriority w:val="99"/>
    <w:qFormat/>
    <w:rsid w:val="000E70C3"/>
    <w:rPr>
      <w:rFonts w:ascii="Times New Roman" w:hAnsi="Times New Roman"/>
      <w:b/>
      <w:sz w:val="26"/>
    </w:rPr>
  </w:style>
  <w:style w:type="paragraph" w:customStyle="1" w:styleId="FR2">
    <w:name w:val="FR2"/>
    <w:link w:val="FR20"/>
    <w:uiPriority w:val="99"/>
    <w:qFormat/>
    <w:rsid w:val="000E70C3"/>
    <w:pPr>
      <w:widowControl w:val="0"/>
      <w:snapToGrid w:val="0"/>
      <w:spacing w:before="300" w:after="0" w:line="240" w:lineRule="auto"/>
      <w:jc w:val="both"/>
    </w:pPr>
    <w:rPr>
      <w:rFonts w:ascii="Arial" w:eastAsia="Calibri" w:hAnsi="Arial" w:cs="Times New Roman"/>
      <w:lang w:eastAsia="ru-RU"/>
    </w:rPr>
  </w:style>
  <w:style w:type="paragraph" w:customStyle="1" w:styleId="FR1">
    <w:name w:val="FR1"/>
    <w:uiPriority w:val="99"/>
    <w:qFormat/>
    <w:rsid w:val="000E70C3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4">
    <w:name w:val="Основной тект"/>
    <w:basedOn w:val="a2"/>
    <w:link w:val="affff5"/>
    <w:uiPriority w:val="99"/>
    <w:qFormat/>
    <w:rsid w:val="000E70C3"/>
    <w:pPr>
      <w:widowControl/>
      <w:snapToGrid/>
      <w:spacing w:before="0" w:after="0"/>
      <w:ind w:firstLine="454"/>
      <w:jc w:val="both"/>
    </w:pPr>
  </w:style>
  <w:style w:type="character" w:customStyle="1" w:styleId="affff5">
    <w:name w:val="Основной тект Знак"/>
    <w:link w:val="affff4"/>
    <w:uiPriority w:val="99"/>
    <w:qFormat/>
    <w:locked/>
    <w:rsid w:val="000E70C3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1">
    <w:name w:val="Модуль"/>
    <w:basedOn w:val="a2"/>
    <w:uiPriority w:val="99"/>
    <w:qFormat/>
    <w:rsid w:val="000E70C3"/>
    <w:pPr>
      <w:keepNext/>
      <w:widowControl/>
      <w:numPr>
        <w:numId w:val="2"/>
      </w:numPr>
      <w:snapToGrid/>
      <w:spacing w:before="0" w:after="0"/>
      <w:jc w:val="both"/>
    </w:pPr>
    <w:rPr>
      <w:rFonts w:eastAsia="Times New Roman"/>
      <w:sz w:val="20"/>
    </w:rPr>
  </w:style>
  <w:style w:type="paragraph" w:customStyle="1" w:styleId="Style11">
    <w:name w:val="Style11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affff6">
    <w:name w:val="Нормальный"/>
    <w:uiPriority w:val="99"/>
    <w:qFormat/>
    <w:rsid w:val="000E70C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4">
    <w:name w:val="Текст1"/>
    <w:basedOn w:val="a2"/>
    <w:uiPriority w:val="99"/>
    <w:qFormat/>
    <w:rsid w:val="000E70C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affff7">
    <w:name w:val="Примечание"/>
    <w:basedOn w:val="a2"/>
    <w:uiPriority w:val="99"/>
    <w:qFormat/>
    <w:rsid w:val="000E70C3"/>
    <w:pPr>
      <w:widowControl/>
      <w:snapToGrid/>
      <w:spacing w:before="0" w:after="0"/>
      <w:ind w:firstLine="454"/>
      <w:jc w:val="both"/>
    </w:pPr>
    <w:rPr>
      <w:rFonts w:eastAsia="Times New Roman"/>
      <w:i/>
      <w:szCs w:val="24"/>
    </w:rPr>
  </w:style>
  <w:style w:type="paragraph" w:customStyle="1" w:styleId="Style6">
    <w:name w:val="Style6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3">
    <w:name w:val="Style33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8">
    <w:name w:val="Таблицы (моноширинный)"/>
    <w:basedOn w:val="a2"/>
    <w:next w:val="a2"/>
    <w:uiPriority w:val="99"/>
    <w:qFormat/>
    <w:rsid w:val="000E70C3"/>
    <w:pPr>
      <w:autoSpaceDE w:val="0"/>
      <w:autoSpaceDN w:val="0"/>
      <w:adjustRightInd w:val="0"/>
      <w:snapToGrid/>
      <w:spacing w:before="0" w:after="0"/>
      <w:jc w:val="both"/>
    </w:pPr>
    <w:rPr>
      <w:rFonts w:ascii="Courier New" w:eastAsia="Times New Roman" w:hAnsi="Courier New" w:cs="Courier New"/>
      <w:sz w:val="20"/>
    </w:rPr>
  </w:style>
  <w:style w:type="paragraph" w:customStyle="1" w:styleId="f">
    <w:name w:val="f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nameautor3">
    <w:name w:val="name_autor3"/>
    <w:basedOn w:val="a3"/>
    <w:uiPriority w:val="99"/>
    <w:qFormat/>
    <w:rsid w:val="000E70C3"/>
    <w:rPr>
      <w:rFonts w:cs="Times New Roman"/>
    </w:rPr>
  </w:style>
  <w:style w:type="paragraph" w:customStyle="1" w:styleId="affff9">
    <w:name w:val="Прижатый влево"/>
    <w:basedOn w:val="a2"/>
    <w:next w:val="a2"/>
    <w:uiPriority w:val="99"/>
    <w:qFormat/>
    <w:rsid w:val="000E70C3"/>
    <w:pPr>
      <w:widowControl/>
      <w:autoSpaceDE w:val="0"/>
      <w:autoSpaceDN w:val="0"/>
      <w:adjustRightInd w:val="0"/>
      <w:snapToGrid/>
      <w:spacing w:before="0" w:after="0"/>
    </w:pPr>
    <w:rPr>
      <w:rFonts w:ascii="Arial" w:eastAsia="Times New Roman" w:hAnsi="Arial"/>
      <w:sz w:val="20"/>
    </w:rPr>
  </w:style>
  <w:style w:type="paragraph" w:customStyle="1" w:styleId="11b">
    <w:name w:val="Обычный11"/>
    <w:uiPriority w:val="99"/>
    <w:qFormat/>
    <w:rsid w:val="000E70C3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f5">
    <w:name w:val="Цитата1"/>
    <w:basedOn w:val="a2"/>
    <w:uiPriority w:val="99"/>
    <w:qFormat/>
    <w:rsid w:val="000E70C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50">
    <w:name w:val="35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a">
    <w:name w:val="Нормальный (таблица)"/>
    <w:basedOn w:val="a2"/>
    <w:next w:val="a2"/>
    <w:uiPriority w:val="99"/>
    <w:qFormat/>
    <w:rsid w:val="000E70C3"/>
    <w:pPr>
      <w:autoSpaceDE w:val="0"/>
      <w:autoSpaceDN w:val="0"/>
      <w:adjustRightInd w:val="0"/>
      <w:snapToGrid/>
      <w:spacing w:before="0" w:after="0"/>
      <w:jc w:val="both"/>
    </w:pPr>
    <w:rPr>
      <w:rFonts w:ascii="Arial" w:eastAsia="Times New Roman" w:hAnsi="Arial" w:cs="Arial"/>
      <w:szCs w:val="24"/>
    </w:rPr>
  </w:style>
  <w:style w:type="paragraph" w:customStyle="1" w:styleId="311">
    <w:name w:val="Основной текст с отступом 31"/>
    <w:basedOn w:val="a2"/>
    <w:uiPriority w:val="99"/>
    <w:qFormat/>
    <w:rsid w:val="000E70C3"/>
    <w:pPr>
      <w:widowControl/>
      <w:suppressAutoHyphens/>
      <w:snapToGrid/>
      <w:spacing w:before="0"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ft318">
    <w:name w:val="ft318"/>
    <w:basedOn w:val="a3"/>
    <w:uiPriority w:val="99"/>
    <w:qFormat/>
    <w:rsid w:val="000E70C3"/>
    <w:rPr>
      <w:rFonts w:cs="Times New Roman"/>
    </w:rPr>
  </w:style>
  <w:style w:type="character" w:customStyle="1" w:styleId="ft523">
    <w:name w:val="ft523"/>
    <w:basedOn w:val="a3"/>
    <w:uiPriority w:val="99"/>
    <w:qFormat/>
    <w:rsid w:val="000E70C3"/>
    <w:rPr>
      <w:rFonts w:cs="Times New Roman"/>
    </w:rPr>
  </w:style>
  <w:style w:type="character" w:customStyle="1" w:styleId="ft459">
    <w:name w:val="ft459"/>
    <w:basedOn w:val="a3"/>
    <w:uiPriority w:val="99"/>
    <w:qFormat/>
    <w:rsid w:val="000E70C3"/>
    <w:rPr>
      <w:rFonts w:cs="Times New Roman"/>
    </w:rPr>
  </w:style>
  <w:style w:type="character" w:customStyle="1" w:styleId="ft553">
    <w:name w:val="ft553"/>
    <w:basedOn w:val="a3"/>
    <w:uiPriority w:val="99"/>
    <w:qFormat/>
    <w:rsid w:val="000E70C3"/>
    <w:rPr>
      <w:rFonts w:cs="Times New Roman"/>
    </w:rPr>
  </w:style>
  <w:style w:type="character" w:customStyle="1" w:styleId="ft672">
    <w:name w:val="ft672"/>
    <w:basedOn w:val="a3"/>
    <w:uiPriority w:val="99"/>
    <w:qFormat/>
    <w:rsid w:val="000E70C3"/>
    <w:rPr>
      <w:rFonts w:cs="Times New Roman"/>
    </w:rPr>
  </w:style>
  <w:style w:type="character" w:customStyle="1" w:styleId="fieldname">
    <w:name w:val="fieldname"/>
    <w:basedOn w:val="a3"/>
    <w:uiPriority w:val="99"/>
    <w:qFormat/>
    <w:rsid w:val="000E70C3"/>
    <w:rPr>
      <w:rFonts w:cs="Times New Roman"/>
    </w:rPr>
  </w:style>
  <w:style w:type="character" w:customStyle="1" w:styleId="ft224">
    <w:name w:val="ft224"/>
    <w:basedOn w:val="a3"/>
    <w:uiPriority w:val="99"/>
    <w:qFormat/>
    <w:rsid w:val="000E70C3"/>
    <w:rPr>
      <w:rFonts w:cs="Times New Roman"/>
    </w:rPr>
  </w:style>
  <w:style w:type="character" w:customStyle="1" w:styleId="Heading1Char3">
    <w:name w:val="Heading 1 Char3"/>
    <w:uiPriority w:val="99"/>
    <w:qFormat/>
    <w:locked/>
    <w:rsid w:val="000E70C3"/>
    <w:rPr>
      <w:rFonts w:ascii="Cambria" w:hAnsi="Cambria"/>
      <w:b/>
      <w:kern w:val="32"/>
      <w:sz w:val="32"/>
    </w:rPr>
  </w:style>
  <w:style w:type="character" w:customStyle="1" w:styleId="BodyText3Char3">
    <w:name w:val="Body Text 3 Char3"/>
    <w:uiPriority w:val="99"/>
    <w:qFormat/>
    <w:locked/>
    <w:rsid w:val="000E70C3"/>
    <w:rPr>
      <w:sz w:val="16"/>
    </w:rPr>
  </w:style>
  <w:style w:type="paragraph" w:customStyle="1" w:styleId="affffb">
    <w:name w:val="Стиль"/>
    <w:uiPriority w:val="99"/>
    <w:qFormat/>
    <w:rsid w:val="000E70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s1">
    <w:name w:val="form_labels1"/>
    <w:uiPriority w:val="99"/>
    <w:qFormat/>
    <w:rsid w:val="000E70C3"/>
    <w:rPr>
      <w:rFonts w:ascii="Verdana" w:hAnsi="Verdana"/>
      <w:sz w:val="16"/>
    </w:rPr>
  </w:style>
  <w:style w:type="character" w:customStyle="1" w:styleId="BodyTextFirstIndentChar">
    <w:name w:val="Body Text First Indent Char"/>
    <w:basedOn w:val="14"/>
    <w:uiPriority w:val="99"/>
    <w:qFormat/>
    <w:locked/>
    <w:rsid w:val="000E70C3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BodyTextChar3">
    <w:name w:val="Body Text Char3"/>
    <w:uiPriority w:val="99"/>
    <w:locked/>
    <w:rsid w:val="000E70C3"/>
    <w:rPr>
      <w:rFonts w:ascii="Times New Roman" w:hAnsi="Times New Roman"/>
      <w:sz w:val="24"/>
    </w:rPr>
  </w:style>
  <w:style w:type="paragraph" w:customStyle="1" w:styleId="caaieiaie3">
    <w:name w:val="caaieiaie 3"/>
    <w:uiPriority w:val="99"/>
    <w:qFormat/>
    <w:rsid w:val="000E70C3"/>
    <w:pPr>
      <w:keepNext/>
      <w:spacing w:after="0" w:line="190" w:lineRule="atLeast"/>
      <w:jc w:val="center"/>
    </w:pPr>
    <w:rPr>
      <w:rFonts w:ascii="PragmaticaCTT" w:eastAsia="Times New Roman" w:hAnsi="PragmaticaCTT" w:cs="Times New Roman"/>
      <w:sz w:val="24"/>
      <w:szCs w:val="20"/>
      <w:lang w:eastAsia="ru-RU"/>
    </w:rPr>
  </w:style>
  <w:style w:type="paragraph" w:customStyle="1" w:styleId="affffc">
    <w:name w:val="Литература"/>
    <w:basedOn w:val="a2"/>
    <w:uiPriority w:val="99"/>
    <w:qFormat/>
    <w:rsid w:val="000E70C3"/>
    <w:pPr>
      <w:keepNext/>
      <w:widowControl/>
      <w:snapToGrid/>
      <w:spacing w:before="0" w:after="0"/>
      <w:jc w:val="center"/>
    </w:pPr>
    <w:rPr>
      <w:rFonts w:eastAsia="Times New Roman"/>
      <w:b/>
      <w:szCs w:val="24"/>
    </w:rPr>
  </w:style>
  <w:style w:type="paragraph" w:customStyle="1" w:styleId="2f3">
    <w:name w:val="Знак Знак2 Знак Знак Знак Знак Знак Знак Знак Знак Знак Знак"/>
    <w:basedOn w:val="a2"/>
    <w:uiPriority w:val="99"/>
    <w:qFormat/>
    <w:rsid w:val="000E70C3"/>
    <w:pPr>
      <w:widowControl/>
      <w:snapToGrid/>
      <w:spacing w:beforeAutospacing="1" w:afterAutospacing="1"/>
    </w:pPr>
    <w:rPr>
      <w:rFonts w:ascii="Tahoma" w:eastAsia="Times New Roman" w:hAnsi="Tahoma" w:cs="Tahoma"/>
      <w:sz w:val="20"/>
      <w:lang w:val="en-US" w:eastAsia="en-US"/>
    </w:rPr>
  </w:style>
  <w:style w:type="character" w:customStyle="1" w:styleId="pagename1">
    <w:name w:val="pagename1"/>
    <w:uiPriority w:val="99"/>
    <w:qFormat/>
    <w:rsid w:val="000E70C3"/>
    <w:rPr>
      <w:rFonts w:ascii="Verdana" w:hAnsi="Verdana"/>
      <w:b/>
      <w:color w:val="7C9DC0"/>
      <w:sz w:val="22"/>
      <w:shd w:val="clear" w:color="auto" w:fill="FAF0E6"/>
    </w:rPr>
  </w:style>
  <w:style w:type="paragraph" w:customStyle="1" w:styleId="western">
    <w:name w:val="western"/>
    <w:basedOn w:val="a2"/>
    <w:uiPriority w:val="99"/>
    <w:qFormat/>
    <w:rsid w:val="000E70C3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jk">
    <w:name w:val="cjk"/>
    <w:basedOn w:val="a2"/>
    <w:uiPriority w:val="99"/>
    <w:qFormat/>
    <w:rsid w:val="000E70C3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tl">
    <w:name w:val="ctl"/>
    <w:basedOn w:val="a2"/>
    <w:uiPriority w:val="99"/>
    <w:qFormat/>
    <w:rsid w:val="000E70C3"/>
    <w:pPr>
      <w:widowControl/>
      <w:snapToGrid/>
      <w:spacing w:beforeAutospacing="1" w:after="115"/>
    </w:pPr>
    <w:rPr>
      <w:rFonts w:ascii="Calibri" w:eastAsia="Times New Roman" w:hAnsi="Calibri"/>
      <w:color w:val="000000"/>
      <w:sz w:val="20"/>
    </w:rPr>
  </w:style>
  <w:style w:type="character" w:customStyle="1" w:styleId="ft1100">
    <w:name w:val="ft1100"/>
    <w:basedOn w:val="a3"/>
    <w:uiPriority w:val="99"/>
    <w:qFormat/>
    <w:rsid w:val="000E70C3"/>
    <w:rPr>
      <w:rFonts w:cs="Times New Roman"/>
    </w:rPr>
  </w:style>
  <w:style w:type="character" w:customStyle="1" w:styleId="ft1168">
    <w:name w:val="ft1168"/>
    <w:basedOn w:val="a3"/>
    <w:uiPriority w:val="99"/>
    <w:qFormat/>
    <w:rsid w:val="000E70C3"/>
    <w:rPr>
      <w:rFonts w:cs="Times New Roman"/>
    </w:rPr>
  </w:style>
  <w:style w:type="character" w:customStyle="1" w:styleId="ft1237">
    <w:name w:val="ft1237"/>
    <w:basedOn w:val="a3"/>
    <w:uiPriority w:val="99"/>
    <w:qFormat/>
    <w:rsid w:val="000E70C3"/>
    <w:rPr>
      <w:rFonts w:cs="Times New Roman"/>
    </w:rPr>
  </w:style>
  <w:style w:type="character" w:customStyle="1" w:styleId="ft1245">
    <w:name w:val="ft1245"/>
    <w:basedOn w:val="a3"/>
    <w:uiPriority w:val="99"/>
    <w:qFormat/>
    <w:rsid w:val="000E70C3"/>
    <w:rPr>
      <w:rFonts w:cs="Times New Roman"/>
    </w:rPr>
  </w:style>
  <w:style w:type="character" w:customStyle="1" w:styleId="articletext">
    <w:name w:val="article_text"/>
    <w:basedOn w:val="a3"/>
    <w:uiPriority w:val="99"/>
    <w:qFormat/>
    <w:rsid w:val="000E70C3"/>
    <w:rPr>
      <w:rFonts w:cs="Times New Roman"/>
    </w:rPr>
  </w:style>
  <w:style w:type="paragraph" w:customStyle="1" w:styleId="2f4">
    <w:name w:val="[О] Загол. 2 ур."/>
    <w:uiPriority w:val="99"/>
    <w:qFormat/>
    <w:rsid w:val="000E70C3"/>
    <w:pPr>
      <w:tabs>
        <w:tab w:val="right" w:pos="561"/>
        <w:tab w:val="left" w:pos="624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Times New Roman"/>
      <w:sz w:val="18"/>
      <w:szCs w:val="18"/>
      <w:lang w:eastAsia="ru-RU"/>
    </w:rPr>
  </w:style>
  <w:style w:type="character" w:customStyle="1" w:styleId="mw-headline">
    <w:name w:val="mw-headline"/>
    <w:basedOn w:val="a3"/>
    <w:qFormat/>
    <w:rsid w:val="000E70C3"/>
    <w:rPr>
      <w:rFonts w:cs="Times New Roman"/>
    </w:rPr>
  </w:style>
  <w:style w:type="character" w:customStyle="1" w:styleId="610">
    <w:name w:val="Знак Знак610"/>
    <w:uiPriority w:val="99"/>
    <w:qFormat/>
    <w:locked/>
    <w:rsid w:val="000E70C3"/>
    <w:rPr>
      <w:b/>
      <w:caps/>
      <w:sz w:val="24"/>
      <w:lang w:val="ru-RU" w:eastAsia="ru-RU"/>
    </w:rPr>
  </w:style>
  <w:style w:type="paragraph" w:customStyle="1" w:styleId="affffd">
    <w:name w:val="Знак Знак Знак Знак Знак Знак Знак Знак Знак Знак Знак Знак Знак"/>
    <w:basedOn w:val="a2"/>
    <w:uiPriority w:val="99"/>
    <w:qFormat/>
    <w:rsid w:val="000E70C3"/>
    <w:pPr>
      <w:widowControl/>
      <w:tabs>
        <w:tab w:val="left" w:pos="720"/>
      </w:tabs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e">
    <w:name w:val="Абзац"/>
    <w:basedOn w:val="a2"/>
    <w:uiPriority w:val="99"/>
    <w:qFormat/>
    <w:rsid w:val="000E70C3"/>
    <w:pPr>
      <w:widowControl/>
      <w:snapToGrid/>
      <w:spacing w:before="0" w:after="0" w:line="312" w:lineRule="auto"/>
      <w:ind w:firstLine="567"/>
      <w:jc w:val="both"/>
    </w:pPr>
    <w:rPr>
      <w:rFonts w:eastAsia="Times New Roman"/>
      <w:spacing w:val="-4"/>
    </w:rPr>
  </w:style>
  <w:style w:type="paragraph" w:customStyle="1" w:styleId="315">
    <w:name w:val="Основной текст 31"/>
    <w:basedOn w:val="1f0"/>
    <w:uiPriority w:val="99"/>
    <w:qFormat/>
    <w:rsid w:val="000E70C3"/>
    <w:pPr>
      <w:widowControl/>
      <w:spacing w:line="240" w:lineRule="auto"/>
      <w:ind w:firstLine="0"/>
    </w:pPr>
    <w:rPr>
      <w:i/>
      <w:sz w:val="26"/>
    </w:rPr>
  </w:style>
  <w:style w:type="character" w:customStyle="1" w:styleId="162">
    <w:name w:val="Знак Знак162"/>
    <w:uiPriority w:val="99"/>
    <w:qFormat/>
    <w:rsid w:val="000E70C3"/>
    <w:rPr>
      <w:rFonts w:ascii="Cambria" w:hAnsi="Cambria"/>
      <w:b/>
      <w:kern w:val="32"/>
      <w:sz w:val="32"/>
    </w:rPr>
  </w:style>
  <w:style w:type="paragraph" w:customStyle="1" w:styleId="BodyText22">
    <w:name w:val="Body Text 22"/>
    <w:basedOn w:val="a2"/>
    <w:uiPriority w:val="99"/>
    <w:qFormat/>
    <w:rsid w:val="000E70C3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rFonts w:eastAsia="Times New Roman"/>
      <w:sz w:val="22"/>
      <w:szCs w:val="22"/>
      <w:lang w:val="en-US"/>
    </w:rPr>
  </w:style>
  <w:style w:type="paragraph" w:customStyle="1" w:styleId="2f5">
    <w:name w:val="_СПИСОК_2"/>
    <w:basedOn w:val="a2"/>
    <w:uiPriority w:val="99"/>
    <w:qFormat/>
    <w:rsid w:val="000E70C3"/>
    <w:pPr>
      <w:widowControl/>
      <w:snapToGrid/>
      <w:spacing w:before="0" w:after="0"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afffff">
    <w:name w:val="Îñíîâíîé"/>
    <w:basedOn w:val="a2"/>
    <w:uiPriority w:val="99"/>
    <w:qFormat/>
    <w:rsid w:val="000E70C3"/>
    <w:pPr>
      <w:widowControl/>
      <w:overflowPunct w:val="0"/>
      <w:autoSpaceDE w:val="0"/>
      <w:autoSpaceDN w:val="0"/>
      <w:adjustRightInd w:val="0"/>
      <w:snapToGrid/>
      <w:spacing w:before="0" w:after="0"/>
      <w:ind w:firstLine="426"/>
      <w:jc w:val="both"/>
      <w:textAlignment w:val="baseline"/>
    </w:pPr>
    <w:rPr>
      <w:rFonts w:eastAsia="Times New Roman"/>
      <w:sz w:val="28"/>
    </w:rPr>
  </w:style>
  <w:style w:type="paragraph" w:customStyle="1" w:styleId="1f6">
    <w:name w:val="Çàãë1"/>
    <w:basedOn w:val="a2"/>
    <w:uiPriority w:val="99"/>
    <w:qFormat/>
    <w:rsid w:val="000E70C3"/>
    <w:pPr>
      <w:widowControl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rFonts w:eastAsia="Times New Roman"/>
      <w:sz w:val="28"/>
    </w:rPr>
  </w:style>
  <w:style w:type="character" w:customStyle="1" w:styleId="name">
    <w:name w:val="name"/>
    <w:basedOn w:val="a3"/>
    <w:uiPriority w:val="99"/>
    <w:qFormat/>
    <w:rsid w:val="000E70C3"/>
    <w:rPr>
      <w:rFonts w:cs="Times New Roman"/>
    </w:rPr>
  </w:style>
  <w:style w:type="character" w:customStyle="1" w:styleId="FontStyle33">
    <w:name w:val="Font Style33"/>
    <w:uiPriority w:val="99"/>
    <w:qFormat/>
    <w:rsid w:val="000E70C3"/>
    <w:rPr>
      <w:rFonts w:ascii="Times New Roman" w:hAnsi="Times New Roman"/>
      <w:b/>
      <w:sz w:val="26"/>
    </w:rPr>
  </w:style>
  <w:style w:type="paragraph" w:customStyle="1" w:styleId="Style100">
    <w:name w:val="Style10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480" w:lineRule="exact"/>
      <w:ind w:firstLine="720"/>
      <w:jc w:val="both"/>
    </w:pPr>
    <w:rPr>
      <w:rFonts w:eastAsia="Times New Roman"/>
      <w:szCs w:val="24"/>
    </w:rPr>
  </w:style>
  <w:style w:type="paragraph" w:customStyle="1" w:styleId="Style20">
    <w:name w:val="Style20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478" w:lineRule="exact"/>
    </w:pPr>
    <w:rPr>
      <w:rFonts w:eastAsia="Times New Roman"/>
      <w:szCs w:val="24"/>
    </w:rPr>
  </w:style>
  <w:style w:type="character" w:customStyle="1" w:styleId="FontStyle35">
    <w:name w:val="Font Style35"/>
    <w:uiPriority w:val="99"/>
    <w:qFormat/>
    <w:rsid w:val="000E70C3"/>
    <w:rPr>
      <w:rFonts w:ascii="Times New Roman" w:hAnsi="Times New Roman"/>
      <w:i/>
      <w:sz w:val="24"/>
    </w:rPr>
  </w:style>
  <w:style w:type="paragraph" w:customStyle="1" w:styleId="Style8">
    <w:name w:val="Style8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18">
    <w:name w:val="Style18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37">
    <w:name w:val="Font Style37"/>
    <w:uiPriority w:val="99"/>
    <w:qFormat/>
    <w:rsid w:val="000E70C3"/>
    <w:rPr>
      <w:rFonts w:ascii="Times New Roman" w:hAnsi="Times New Roman"/>
      <w:sz w:val="32"/>
    </w:rPr>
  </w:style>
  <w:style w:type="paragraph" w:customStyle="1" w:styleId="Style17">
    <w:name w:val="Style17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516" w:lineRule="exact"/>
      <w:ind w:firstLine="691"/>
      <w:jc w:val="both"/>
    </w:pPr>
    <w:rPr>
      <w:rFonts w:eastAsia="Times New Roman"/>
      <w:szCs w:val="24"/>
    </w:rPr>
  </w:style>
  <w:style w:type="paragraph" w:customStyle="1" w:styleId="Style25">
    <w:name w:val="Style25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Style30">
    <w:name w:val="Style30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acaae">
    <w:name w:val="?acaae"/>
    <w:basedOn w:val="a2"/>
    <w:uiPriority w:val="99"/>
    <w:qFormat/>
    <w:rsid w:val="000E70C3"/>
    <w:pPr>
      <w:keepNext/>
      <w:widowControl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napToGrid/>
      <w:spacing w:before="0" w:after="0" w:line="360" w:lineRule="auto"/>
      <w:jc w:val="center"/>
    </w:pPr>
    <w:rPr>
      <w:rFonts w:eastAsia="Times New Roman"/>
      <w:b/>
      <w:kern w:val="28"/>
    </w:rPr>
  </w:style>
  <w:style w:type="paragraph" w:customStyle="1" w:styleId="1f7">
    <w:name w:val="Знак Знак Знак Знак Знак Знак Знак Знак Знак Знак Знак Знак Знак1"/>
    <w:basedOn w:val="a2"/>
    <w:uiPriority w:val="99"/>
    <w:qFormat/>
    <w:rsid w:val="000E70C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f0">
    <w:name w:val="Обычный текст"/>
    <w:basedOn w:val="a2"/>
    <w:link w:val="afffff1"/>
    <w:uiPriority w:val="99"/>
    <w:qFormat/>
    <w:rsid w:val="000E70C3"/>
    <w:pPr>
      <w:widowControl/>
      <w:snapToGrid/>
      <w:spacing w:before="0" w:after="0"/>
      <w:ind w:firstLine="454"/>
      <w:jc w:val="both"/>
    </w:pPr>
    <w:rPr>
      <w:sz w:val="20"/>
    </w:rPr>
  </w:style>
  <w:style w:type="paragraph" w:customStyle="1" w:styleId="11c">
    <w:name w:val="Абзац списка11"/>
    <w:basedOn w:val="a2"/>
    <w:uiPriority w:val="99"/>
    <w:qFormat/>
    <w:rsid w:val="000E70C3"/>
    <w:pPr>
      <w:snapToGrid/>
      <w:spacing w:before="0" w:after="0"/>
      <w:ind w:left="720" w:firstLine="400"/>
      <w:jc w:val="both"/>
    </w:pPr>
    <w:rPr>
      <w:rFonts w:eastAsia="Times New Roman"/>
      <w:szCs w:val="24"/>
    </w:rPr>
  </w:style>
  <w:style w:type="paragraph" w:customStyle="1" w:styleId="212">
    <w:name w:val="Основной текст с отступом 21"/>
    <w:basedOn w:val="a2"/>
    <w:uiPriority w:val="99"/>
    <w:qFormat/>
    <w:rsid w:val="000E70C3"/>
    <w:pPr>
      <w:snapToGrid/>
      <w:spacing w:before="0" w:after="0" w:line="360" w:lineRule="auto"/>
      <w:ind w:firstLine="720"/>
    </w:pPr>
    <w:rPr>
      <w:rFonts w:eastAsia="Times New Roman"/>
      <w:sz w:val="26"/>
      <w:szCs w:val="24"/>
    </w:rPr>
  </w:style>
  <w:style w:type="paragraph" w:customStyle="1" w:styleId="320">
    <w:name w:val="Основной текст с отступом 32"/>
    <w:basedOn w:val="a2"/>
    <w:uiPriority w:val="99"/>
    <w:qFormat/>
    <w:rsid w:val="000E70C3"/>
    <w:pPr>
      <w:widowControl/>
      <w:overflowPunct w:val="0"/>
      <w:autoSpaceDE w:val="0"/>
      <w:autoSpaceDN w:val="0"/>
      <w:adjustRightInd w:val="0"/>
      <w:snapToGrid/>
      <w:spacing w:before="0" w:after="120"/>
      <w:ind w:left="283"/>
      <w:textAlignment w:val="baseline"/>
    </w:pPr>
    <w:rPr>
      <w:rFonts w:eastAsia="Times New Roman"/>
      <w:sz w:val="16"/>
    </w:rPr>
  </w:style>
  <w:style w:type="character" w:customStyle="1" w:styleId="ft3087">
    <w:name w:val="ft3087"/>
    <w:basedOn w:val="a3"/>
    <w:uiPriority w:val="99"/>
    <w:qFormat/>
    <w:rsid w:val="000E70C3"/>
    <w:rPr>
      <w:rFonts w:cs="Times New Roman"/>
    </w:rPr>
  </w:style>
  <w:style w:type="character" w:customStyle="1" w:styleId="ft3162">
    <w:name w:val="ft3162"/>
    <w:basedOn w:val="a3"/>
    <w:uiPriority w:val="99"/>
    <w:qFormat/>
    <w:rsid w:val="000E70C3"/>
    <w:rPr>
      <w:rFonts w:cs="Times New Roman"/>
    </w:rPr>
  </w:style>
  <w:style w:type="character" w:customStyle="1" w:styleId="ft1373">
    <w:name w:val="ft1373"/>
    <w:basedOn w:val="a3"/>
    <w:uiPriority w:val="99"/>
    <w:qFormat/>
    <w:rsid w:val="000E70C3"/>
    <w:rPr>
      <w:rFonts w:cs="Times New Roman"/>
    </w:rPr>
  </w:style>
  <w:style w:type="character" w:customStyle="1" w:styleId="ft32">
    <w:name w:val="ft32"/>
    <w:basedOn w:val="a3"/>
    <w:uiPriority w:val="99"/>
    <w:qFormat/>
    <w:rsid w:val="000E70C3"/>
    <w:rPr>
      <w:rFonts w:cs="Times New Roman"/>
    </w:rPr>
  </w:style>
  <w:style w:type="character" w:customStyle="1" w:styleId="ft1433">
    <w:name w:val="ft1433"/>
    <w:basedOn w:val="a3"/>
    <w:uiPriority w:val="99"/>
    <w:qFormat/>
    <w:rsid w:val="000E70C3"/>
    <w:rPr>
      <w:rFonts w:cs="Times New Roman"/>
    </w:rPr>
  </w:style>
  <w:style w:type="character" w:customStyle="1" w:styleId="ft1481">
    <w:name w:val="ft1481"/>
    <w:basedOn w:val="a3"/>
    <w:uiPriority w:val="99"/>
    <w:qFormat/>
    <w:rsid w:val="000E70C3"/>
    <w:rPr>
      <w:rFonts w:cs="Times New Roman"/>
    </w:rPr>
  </w:style>
  <w:style w:type="character" w:customStyle="1" w:styleId="ft1536">
    <w:name w:val="ft1536"/>
    <w:basedOn w:val="a3"/>
    <w:uiPriority w:val="99"/>
    <w:qFormat/>
    <w:rsid w:val="000E70C3"/>
    <w:rPr>
      <w:rFonts w:cs="Times New Roman"/>
    </w:rPr>
  </w:style>
  <w:style w:type="character" w:customStyle="1" w:styleId="ft1543">
    <w:name w:val="ft1543"/>
    <w:basedOn w:val="a3"/>
    <w:uiPriority w:val="99"/>
    <w:qFormat/>
    <w:rsid w:val="000E70C3"/>
    <w:rPr>
      <w:rFonts w:cs="Times New Roman"/>
    </w:rPr>
  </w:style>
  <w:style w:type="character" w:customStyle="1" w:styleId="ft1">
    <w:name w:val="ft1"/>
    <w:basedOn w:val="a3"/>
    <w:uiPriority w:val="99"/>
    <w:qFormat/>
    <w:rsid w:val="000E70C3"/>
    <w:rPr>
      <w:rFonts w:cs="Times New Roman"/>
    </w:rPr>
  </w:style>
  <w:style w:type="character" w:customStyle="1" w:styleId="ft1546">
    <w:name w:val="ft1546"/>
    <w:basedOn w:val="a3"/>
    <w:uiPriority w:val="99"/>
    <w:qFormat/>
    <w:rsid w:val="000E70C3"/>
    <w:rPr>
      <w:rFonts w:cs="Times New Roman"/>
    </w:rPr>
  </w:style>
  <w:style w:type="character" w:customStyle="1" w:styleId="ft1550">
    <w:name w:val="ft1550"/>
    <w:basedOn w:val="a3"/>
    <w:uiPriority w:val="99"/>
    <w:qFormat/>
    <w:rsid w:val="000E70C3"/>
    <w:rPr>
      <w:rFonts w:cs="Times New Roman"/>
    </w:rPr>
  </w:style>
  <w:style w:type="character" w:customStyle="1" w:styleId="ft1571">
    <w:name w:val="ft1571"/>
    <w:basedOn w:val="a3"/>
    <w:uiPriority w:val="99"/>
    <w:qFormat/>
    <w:rsid w:val="000E70C3"/>
    <w:rPr>
      <w:rFonts w:cs="Times New Roman"/>
    </w:rPr>
  </w:style>
  <w:style w:type="character" w:customStyle="1" w:styleId="ft1577">
    <w:name w:val="ft1577"/>
    <w:basedOn w:val="a3"/>
    <w:uiPriority w:val="99"/>
    <w:qFormat/>
    <w:rsid w:val="000E70C3"/>
    <w:rPr>
      <w:rFonts w:cs="Times New Roman"/>
    </w:rPr>
  </w:style>
  <w:style w:type="character" w:customStyle="1" w:styleId="ft1583">
    <w:name w:val="ft1583"/>
    <w:basedOn w:val="a3"/>
    <w:uiPriority w:val="99"/>
    <w:qFormat/>
    <w:rsid w:val="000E70C3"/>
    <w:rPr>
      <w:rFonts w:cs="Times New Roman"/>
    </w:rPr>
  </w:style>
  <w:style w:type="character" w:customStyle="1" w:styleId="ft1593">
    <w:name w:val="ft1593"/>
    <w:basedOn w:val="a3"/>
    <w:uiPriority w:val="99"/>
    <w:qFormat/>
    <w:rsid w:val="000E70C3"/>
    <w:rPr>
      <w:rFonts w:cs="Times New Roman"/>
    </w:rPr>
  </w:style>
  <w:style w:type="character" w:customStyle="1" w:styleId="ft1641">
    <w:name w:val="ft1641"/>
    <w:basedOn w:val="a3"/>
    <w:uiPriority w:val="99"/>
    <w:qFormat/>
    <w:rsid w:val="000E70C3"/>
    <w:rPr>
      <w:rFonts w:cs="Times New Roman"/>
    </w:rPr>
  </w:style>
  <w:style w:type="character" w:customStyle="1" w:styleId="ft1671">
    <w:name w:val="ft1671"/>
    <w:basedOn w:val="a3"/>
    <w:uiPriority w:val="99"/>
    <w:qFormat/>
    <w:rsid w:val="000E70C3"/>
    <w:rPr>
      <w:rFonts w:cs="Times New Roman"/>
    </w:rPr>
  </w:style>
  <w:style w:type="character" w:customStyle="1" w:styleId="ft1723">
    <w:name w:val="ft1723"/>
    <w:basedOn w:val="a3"/>
    <w:uiPriority w:val="99"/>
    <w:qFormat/>
    <w:rsid w:val="000E70C3"/>
    <w:rPr>
      <w:rFonts w:cs="Times New Roman"/>
    </w:rPr>
  </w:style>
  <w:style w:type="character" w:customStyle="1" w:styleId="ft1786">
    <w:name w:val="ft1786"/>
    <w:basedOn w:val="a3"/>
    <w:uiPriority w:val="99"/>
    <w:qFormat/>
    <w:rsid w:val="000E70C3"/>
    <w:rPr>
      <w:rFonts w:cs="Times New Roman"/>
    </w:rPr>
  </w:style>
  <w:style w:type="character" w:customStyle="1" w:styleId="ft1809">
    <w:name w:val="ft1809"/>
    <w:basedOn w:val="a3"/>
    <w:uiPriority w:val="99"/>
    <w:qFormat/>
    <w:rsid w:val="000E70C3"/>
    <w:rPr>
      <w:rFonts w:cs="Times New Roman"/>
    </w:rPr>
  </w:style>
  <w:style w:type="character" w:customStyle="1" w:styleId="ft1814">
    <w:name w:val="ft1814"/>
    <w:basedOn w:val="a3"/>
    <w:uiPriority w:val="99"/>
    <w:qFormat/>
    <w:rsid w:val="000E70C3"/>
    <w:rPr>
      <w:rFonts w:cs="Times New Roman"/>
    </w:rPr>
  </w:style>
  <w:style w:type="character" w:customStyle="1" w:styleId="ft1827">
    <w:name w:val="ft1827"/>
    <w:basedOn w:val="a3"/>
    <w:uiPriority w:val="99"/>
    <w:qFormat/>
    <w:rsid w:val="000E70C3"/>
    <w:rPr>
      <w:rFonts w:cs="Times New Roman"/>
    </w:rPr>
  </w:style>
  <w:style w:type="character" w:customStyle="1" w:styleId="ft1831">
    <w:name w:val="ft1831"/>
    <w:basedOn w:val="a3"/>
    <w:uiPriority w:val="99"/>
    <w:qFormat/>
    <w:rsid w:val="000E70C3"/>
    <w:rPr>
      <w:rFonts w:cs="Times New Roman"/>
    </w:rPr>
  </w:style>
  <w:style w:type="character" w:customStyle="1" w:styleId="ft1837">
    <w:name w:val="ft1837"/>
    <w:basedOn w:val="a3"/>
    <w:uiPriority w:val="99"/>
    <w:qFormat/>
    <w:rsid w:val="000E70C3"/>
    <w:rPr>
      <w:rFonts w:cs="Times New Roman"/>
    </w:rPr>
  </w:style>
  <w:style w:type="character" w:customStyle="1" w:styleId="ft1857">
    <w:name w:val="ft1857"/>
    <w:basedOn w:val="a3"/>
    <w:uiPriority w:val="99"/>
    <w:qFormat/>
    <w:rsid w:val="000E70C3"/>
    <w:rPr>
      <w:rFonts w:cs="Times New Roman"/>
    </w:rPr>
  </w:style>
  <w:style w:type="character" w:customStyle="1" w:styleId="ft1873">
    <w:name w:val="ft1873"/>
    <w:basedOn w:val="a3"/>
    <w:uiPriority w:val="99"/>
    <w:qFormat/>
    <w:rsid w:val="000E70C3"/>
    <w:rPr>
      <w:rFonts w:cs="Times New Roman"/>
    </w:rPr>
  </w:style>
  <w:style w:type="character" w:customStyle="1" w:styleId="ft1932">
    <w:name w:val="ft1932"/>
    <w:basedOn w:val="a3"/>
    <w:uiPriority w:val="99"/>
    <w:qFormat/>
    <w:rsid w:val="000E70C3"/>
    <w:rPr>
      <w:rFonts w:cs="Times New Roman"/>
    </w:rPr>
  </w:style>
  <w:style w:type="character" w:customStyle="1" w:styleId="ft1995">
    <w:name w:val="ft1995"/>
    <w:basedOn w:val="a3"/>
    <w:uiPriority w:val="99"/>
    <w:qFormat/>
    <w:rsid w:val="000E70C3"/>
    <w:rPr>
      <w:rFonts w:cs="Times New Roman"/>
    </w:rPr>
  </w:style>
  <w:style w:type="character" w:customStyle="1" w:styleId="ft2033">
    <w:name w:val="ft2033"/>
    <w:basedOn w:val="a3"/>
    <w:uiPriority w:val="99"/>
    <w:qFormat/>
    <w:rsid w:val="000E70C3"/>
    <w:rPr>
      <w:rFonts w:cs="Times New Roman"/>
    </w:rPr>
  </w:style>
  <w:style w:type="character" w:customStyle="1" w:styleId="ft11943">
    <w:name w:val="ft11943"/>
    <w:basedOn w:val="a3"/>
    <w:uiPriority w:val="99"/>
    <w:qFormat/>
    <w:rsid w:val="000E70C3"/>
    <w:rPr>
      <w:rFonts w:cs="Times New Roman"/>
    </w:rPr>
  </w:style>
  <w:style w:type="character" w:customStyle="1" w:styleId="ft12010">
    <w:name w:val="ft12010"/>
    <w:basedOn w:val="a3"/>
    <w:uiPriority w:val="99"/>
    <w:qFormat/>
    <w:rsid w:val="000E70C3"/>
    <w:rPr>
      <w:rFonts w:cs="Times New Roman"/>
    </w:rPr>
  </w:style>
  <w:style w:type="character" w:customStyle="1" w:styleId="ft12050">
    <w:name w:val="ft12050"/>
    <w:basedOn w:val="a3"/>
    <w:uiPriority w:val="99"/>
    <w:qFormat/>
    <w:rsid w:val="000E70C3"/>
    <w:rPr>
      <w:rFonts w:cs="Times New Roman"/>
    </w:rPr>
  </w:style>
  <w:style w:type="character" w:customStyle="1" w:styleId="ft12104">
    <w:name w:val="ft12104"/>
    <w:basedOn w:val="a3"/>
    <w:uiPriority w:val="99"/>
    <w:qFormat/>
    <w:rsid w:val="000E70C3"/>
    <w:rPr>
      <w:rFonts w:cs="Times New Roman"/>
    </w:rPr>
  </w:style>
  <w:style w:type="character" w:customStyle="1" w:styleId="ft12139">
    <w:name w:val="ft12139"/>
    <w:basedOn w:val="a3"/>
    <w:uiPriority w:val="99"/>
    <w:qFormat/>
    <w:rsid w:val="000E70C3"/>
    <w:rPr>
      <w:rFonts w:cs="Times New Roman"/>
    </w:rPr>
  </w:style>
  <w:style w:type="character" w:customStyle="1" w:styleId="ft12166">
    <w:name w:val="ft12166"/>
    <w:basedOn w:val="a3"/>
    <w:uiPriority w:val="99"/>
    <w:qFormat/>
    <w:rsid w:val="000E70C3"/>
    <w:rPr>
      <w:rFonts w:cs="Times New Roman"/>
    </w:rPr>
  </w:style>
  <w:style w:type="character" w:customStyle="1" w:styleId="ft12184">
    <w:name w:val="ft12184"/>
    <w:basedOn w:val="a3"/>
    <w:uiPriority w:val="99"/>
    <w:qFormat/>
    <w:rsid w:val="000E70C3"/>
    <w:rPr>
      <w:rFonts w:cs="Times New Roman"/>
    </w:rPr>
  </w:style>
  <w:style w:type="character" w:customStyle="1" w:styleId="ft12250">
    <w:name w:val="ft12250"/>
    <w:basedOn w:val="a3"/>
    <w:uiPriority w:val="99"/>
    <w:qFormat/>
    <w:rsid w:val="000E70C3"/>
    <w:rPr>
      <w:rFonts w:cs="Times New Roman"/>
    </w:rPr>
  </w:style>
  <w:style w:type="character" w:customStyle="1" w:styleId="ft12278">
    <w:name w:val="ft12278"/>
    <w:basedOn w:val="a3"/>
    <w:uiPriority w:val="99"/>
    <w:qFormat/>
    <w:rsid w:val="000E70C3"/>
    <w:rPr>
      <w:rFonts w:cs="Times New Roman"/>
    </w:rPr>
  </w:style>
  <w:style w:type="character" w:customStyle="1" w:styleId="ft12329">
    <w:name w:val="ft12329"/>
    <w:basedOn w:val="a3"/>
    <w:uiPriority w:val="99"/>
    <w:qFormat/>
    <w:rsid w:val="000E70C3"/>
    <w:rPr>
      <w:rFonts w:cs="Times New Roman"/>
    </w:rPr>
  </w:style>
  <w:style w:type="character" w:customStyle="1" w:styleId="ft12373">
    <w:name w:val="ft12373"/>
    <w:basedOn w:val="a3"/>
    <w:uiPriority w:val="99"/>
    <w:qFormat/>
    <w:rsid w:val="000E70C3"/>
    <w:rPr>
      <w:rFonts w:cs="Times New Roman"/>
    </w:rPr>
  </w:style>
  <w:style w:type="character" w:customStyle="1" w:styleId="ft12374">
    <w:name w:val="ft12374"/>
    <w:basedOn w:val="a3"/>
    <w:uiPriority w:val="99"/>
    <w:qFormat/>
    <w:rsid w:val="000E70C3"/>
    <w:rPr>
      <w:rFonts w:cs="Times New Roman"/>
    </w:rPr>
  </w:style>
  <w:style w:type="character" w:customStyle="1" w:styleId="ft12429">
    <w:name w:val="ft12429"/>
    <w:basedOn w:val="a3"/>
    <w:uiPriority w:val="99"/>
    <w:qFormat/>
    <w:rsid w:val="000E70C3"/>
    <w:rPr>
      <w:rFonts w:cs="Times New Roman"/>
    </w:rPr>
  </w:style>
  <w:style w:type="character" w:customStyle="1" w:styleId="ft12471">
    <w:name w:val="ft12471"/>
    <w:basedOn w:val="a3"/>
    <w:uiPriority w:val="99"/>
    <w:qFormat/>
    <w:rsid w:val="000E70C3"/>
    <w:rPr>
      <w:rFonts w:cs="Times New Roman"/>
    </w:rPr>
  </w:style>
  <w:style w:type="character" w:customStyle="1" w:styleId="ft12500">
    <w:name w:val="ft12500"/>
    <w:basedOn w:val="a3"/>
    <w:uiPriority w:val="99"/>
    <w:qFormat/>
    <w:rsid w:val="000E70C3"/>
    <w:rPr>
      <w:rFonts w:cs="Times New Roman"/>
    </w:rPr>
  </w:style>
  <w:style w:type="character" w:customStyle="1" w:styleId="ft12501">
    <w:name w:val="ft12501"/>
    <w:basedOn w:val="a3"/>
    <w:uiPriority w:val="99"/>
    <w:qFormat/>
    <w:rsid w:val="000E70C3"/>
    <w:rPr>
      <w:rFonts w:cs="Times New Roman"/>
    </w:rPr>
  </w:style>
  <w:style w:type="character" w:customStyle="1" w:styleId="ft12561">
    <w:name w:val="ft12561"/>
    <w:basedOn w:val="a3"/>
    <w:uiPriority w:val="99"/>
    <w:qFormat/>
    <w:rsid w:val="000E70C3"/>
    <w:rPr>
      <w:rFonts w:cs="Times New Roman"/>
    </w:rPr>
  </w:style>
  <w:style w:type="character" w:customStyle="1" w:styleId="ft12562">
    <w:name w:val="ft12562"/>
    <w:basedOn w:val="a3"/>
    <w:uiPriority w:val="99"/>
    <w:qFormat/>
    <w:rsid w:val="000E70C3"/>
    <w:rPr>
      <w:rFonts w:cs="Times New Roman"/>
    </w:rPr>
  </w:style>
  <w:style w:type="character" w:customStyle="1" w:styleId="ft12589">
    <w:name w:val="ft12589"/>
    <w:basedOn w:val="a3"/>
    <w:uiPriority w:val="99"/>
    <w:qFormat/>
    <w:rsid w:val="000E70C3"/>
    <w:rPr>
      <w:rFonts w:cs="Times New Roman"/>
    </w:rPr>
  </w:style>
  <w:style w:type="character" w:customStyle="1" w:styleId="ft12609">
    <w:name w:val="ft12609"/>
    <w:basedOn w:val="a3"/>
    <w:uiPriority w:val="99"/>
    <w:qFormat/>
    <w:rsid w:val="000E70C3"/>
    <w:rPr>
      <w:rFonts w:cs="Times New Roman"/>
    </w:rPr>
  </w:style>
  <w:style w:type="character" w:customStyle="1" w:styleId="ft12670">
    <w:name w:val="ft12670"/>
    <w:basedOn w:val="a3"/>
    <w:uiPriority w:val="99"/>
    <w:qFormat/>
    <w:rsid w:val="000E70C3"/>
    <w:rPr>
      <w:rFonts w:cs="Times New Roman"/>
    </w:rPr>
  </w:style>
  <w:style w:type="character" w:customStyle="1" w:styleId="ft12676">
    <w:name w:val="ft12676"/>
    <w:basedOn w:val="a3"/>
    <w:uiPriority w:val="99"/>
    <w:qFormat/>
    <w:rsid w:val="000E70C3"/>
    <w:rPr>
      <w:rFonts w:cs="Times New Roman"/>
    </w:rPr>
  </w:style>
  <w:style w:type="character" w:customStyle="1" w:styleId="ft12686">
    <w:name w:val="ft12686"/>
    <w:basedOn w:val="a3"/>
    <w:uiPriority w:val="99"/>
    <w:qFormat/>
    <w:rsid w:val="000E70C3"/>
    <w:rPr>
      <w:rFonts w:cs="Times New Roman"/>
    </w:rPr>
  </w:style>
  <w:style w:type="character" w:customStyle="1" w:styleId="ft12696">
    <w:name w:val="ft12696"/>
    <w:basedOn w:val="a3"/>
    <w:uiPriority w:val="99"/>
    <w:qFormat/>
    <w:rsid w:val="000E70C3"/>
    <w:rPr>
      <w:rFonts w:cs="Times New Roman"/>
    </w:rPr>
  </w:style>
  <w:style w:type="character" w:customStyle="1" w:styleId="ft12701">
    <w:name w:val="ft12701"/>
    <w:basedOn w:val="a3"/>
    <w:uiPriority w:val="99"/>
    <w:qFormat/>
    <w:rsid w:val="000E70C3"/>
    <w:rPr>
      <w:rFonts w:cs="Times New Roman"/>
    </w:rPr>
  </w:style>
  <w:style w:type="character" w:customStyle="1" w:styleId="ft12708">
    <w:name w:val="ft12708"/>
    <w:basedOn w:val="a3"/>
    <w:uiPriority w:val="99"/>
    <w:qFormat/>
    <w:rsid w:val="000E70C3"/>
    <w:rPr>
      <w:rFonts w:cs="Times New Roman"/>
    </w:rPr>
  </w:style>
  <w:style w:type="character" w:customStyle="1" w:styleId="ft12715">
    <w:name w:val="ft12715"/>
    <w:basedOn w:val="a3"/>
    <w:uiPriority w:val="99"/>
    <w:qFormat/>
    <w:rsid w:val="000E70C3"/>
    <w:rPr>
      <w:rFonts w:cs="Times New Roman"/>
    </w:rPr>
  </w:style>
  <w:style w:type="character" w:customStyle="1" w:styleId="ft12722">
    <w:name w:val="ft12722"/>
    <w:basedOn w:val="a3"/>
    <w:uiPriority w:val="99"/>
    <w:qFormat/>
    <w:rsid w:val="000E70C3"/>
    <w:rPr>
      <w:rFonts w:cs="Times New Roman"/>
    </w:rPr>
  </w:style>
  <w:style w:type="character" w:customStyle="1" w:styleId="ft12787">
    <w:name w:val="ft12787"/>
    <w:basedOn w:val="a3"/>
    <w:uiPriority w:val="99"/>
    <w:qFormat/>
    <w:rsid w:val="000E70C3"/>
    <w:rPr>
      <w:rFonts w:cs="Times New Roman"/>
    </w:rPr>
  </w:style>
  <w:style w:type="character" w:customStyle="1" w:styleId="ft12790">
    <w:name w:val="ft12790"/>
    <w:basedOn w:val="a3"/>
    <w:uiPriority w:val="99"/>
    <w:qFormat/>
    <w:rsid w:val="000E70C3"/>
    <w:rPr>
      <w:rFonts w:cs="Times New Roman"/>
    </w:rPr>
  </w:style>
  <w:style w:type="character" w:customStyle="1" w:styleId="ft12850">
    <w:name w:val="ft12850"/>
    <w:basedOn w:val="a3"/>
    <w:uiPriority w:val="99"/>
    <w:qFormat/>
    <w:rsid w:val="000E70C3"/>
    <w:rPr>
      <w:rFonts w:cs="Times New Roman"/>
    </w:rPr>
  </w:style>
  <w:style w:type="character" w:customStyle="1" w:styleId="ft12896">
    <w:name w:val="ft12896"/>
    <w:basedOn w:val="a3"/>
    <w:uiPriority w:val="99"/>
    <w:qFormat/>
    <w:rsid w:val="000E70C3"/>
    <w:rPr>
      <w:rFonts w:cs="Times New Roman"/>
    </w:rPr>
  </w:style>
  <w:style w:type="character" w:customStyle="1" w:styleId="ft12942">
    <w:name w:val="ft12942"/>
    <w:basedOn w:val="a3"/>
    <w:uiPriority w:val="99"/>
    <w:qFormat/>
    <w:rsid w:val="000E70C3"/>
    <w:rPr>
      <w:rFonts w:cs="Times New Roman"/>
    </w:rPr>
  </w:style>
  <w:style w:type="character" w:customStyle="1" w:styleId="ft12991">
    <w:name w:val="ft12991"/>
    <w:basedOn w:val="a3"/>
    <w:uiPriority w:val="99"/>
    <w:qFormat/>
    <w:rsid w:val="000E70C3"/>
    <w:rPr>
      <w:rFonts w:cs="Times New Roman"/>
    </w:rPr>
  </w:style>
  <w:style w:type="character" w:customStyle="1" w:styleId="ft13046">
    <w:name w:val="ft13046"/>
    <w:basedOn w:val="a3"/>
    <w:uiPriority w:val="99"/>
    <w:qFormat/>
    <w:rsid w:val="000E70C3"/>
    <w:rPr>
      <w:rFonts w:cs="Times New Roman"/>
    </w:rPr>
  </w:style>
  <w:style w:type="character" w:customStyle="1" w:styleId="ft13079">
    <w:name w:val="ft13079"/>
    <w:basedOn w:val="a3"/>
    <w:uiPriority w:val="99"/>
    <w:qFormat/>
    <w:rsid w:val="000E70C3"/>
    <w:rPr>
      <w:rFonts w:cs="Times New Roman"/>
    </w:rPr>
  </w:style>
  <w:style w:type="character" w:customStyle="1" w:styleId="ft13129">
    <w:name w:val="ft13129"/>
    <w:basedOn w:val="a3"/>
    <w:uiPriority w:val="99"/>
    <w:qFormat/>
    <w:rsid w:val="000E70C3"/>
    <w:rPr>
      <w:rFonts w:cs="Times New Roman"/>
    </w:rPr>
  </w:style>
  <w:style w:type="character" w:customStyle="1" w:styleId="ft13186">
    <w:name w:val="ft13186"/>
    <w:basedOn w:val="a3"/>
    <w:uiPriority w:val="99"/>
    <w:qFormat/>
    <w:rsid w:val="000E70C3"/>
    <w:rPr>
      <w:rFonts w:cs="Times New Roman"/>
    </w:rPr>
  </w:style>
  <w:style w:type="character" w:customStyle="1" w:styleId="ft13226">
    <w:name w:val="ft13226"/>
    <w:basedOn w:val="a3"/>
    <w:uiPriority w:val="99"/>
    <w:qFormat/>
    <w:rsid w:val="000E70C3"/>
    <w:rPr>
      <w:rFonts w:cs="Times New Roman"/>
    </w:rPr>
  </w:style>
  <w:style w:type="character" w:customStyle="1" w:styleId="ft13271">
    <w:name w:val="ft13271"/>
    <w:basedOn w:val="a3"/>
    <w:uiPriority w:val="99"/>
    <w:qFormat/>
    <w:rsid w:val="000E70C3"/>
    <w:rPr>
      <w:rFonts w:cs="Times New Roman"/>
    </w:rPr>
  </w:style>
  <w:style w:type="character" w:customStyle="1" w:styleId="ft13309">
    <w:name w:val="ft13309"/>
    <w:basedOn w:val="a3"/>
    <w:uiPriority w:val="99"/>
    <w:qFormat/>
    <w:rsid w:val="000E70C3"/>
    <w:rPr>
      <w:rFonts w:cs="Times New Roman"/>
    </w:rPr>
  </w:style>
  <w:style w:type="character" w:customStyle="1" w:styleId="ft13366">
    <w:name w:val="ft13366"/>
    <w:basedOn w:val="a3"/>
    <w:uiPriority w:val="99"/>
    <w:qFormat/>
    <w:rsid w:val="000E70C3"/>
    <w:rPr>
      <w:rFonts w:cs="Times New Roman"/>
    </w:rPr>
  </w:style>
  <w:style w:type="character" w:customStyle="1" w:styleId="ft13418">
    <w:name w:val="ft13418"/>
    <w:basedOn w:val="a3"/>
    <w:uiPriority w:val="99"/>
    <w:qFormat/>
    <w:rsid w:val="000E70C3"/>
    <w:rPr>
      <w:rFonts w:cs="Times New Roman"/>
    </w:rPr>
  </w:style>
  <w:style w:type="character" w:customStyle="1" w:styleId="ft13441">
    <w:name w:val="ft13441"/>
    <w:basedOn w:val="a3"/>
    <w:uiPriority w:val="99"/>
    <w:qFormat/>
    <w:rsid w:val="000E70C3"/>
    <w:rPr>
      <w:rFonts w:cs="Times New Roman"/>
    </w:rPr>
  </w:style>
  <w:style w:type="character" w:customStyle="1" w:styleId="ft13487">
    <w:name w:val="ft13487"/>
    <w:basedOn w:val="a3"/>
    <w:uiPriority w:val="99"/>
    <w:qFormat/>
    <w:rsid w:val="000E70C3"/>
    <w:rPr>
      <w:rFonts w:cs="Times New Roman"/>
    </w:rPr>
  </w:style>
  <w:style w:type="character" w:customStyle="1" w:styleId="ft13488">
    <w:name w:val="ft13488"/>
    <w:basedOn w:val="a3"/>
    <w:uiPriority w:val="99"/>
    <w:qFormat/>
    <w:rsid w:val="000E70C3"/>
    <w:rPr>
      <w:rFonts w:cs="Times New Roman"/>
    </w:rPr>
  </w:style>
  <w:style w:type="character" w:customStyle="1" w:styleId="ft13494">
    <w:name w:val="ft13494"/>
    <w:basedOn w:val="a3"/>
    <w:uiPriority w:val="99"/>
    <w:qFormat/>
    <w:rsid w:val="000E70C3"/>
    <w:rPr>
      <w:rFonts w:cs="Times New Roman"/>
    </w:rPr>
  </w:style>
  <w:style w:type="character" w:customStyle="1" w:styleId="ft13500">
    <w:name w:val="ft13500"/>
    <w:basedOn w:val="a3"/>
    <w:uiPriority w:val="99"/>
    <w:qFormat/>
    <w:rsid w:val="000E70C3"/>
    <w:rPr>
      <w:rFonts w:cs="Times New Roman"/>
    </w:rPr>
  </w:style>
  <w:style w:type="character" w:customStyle="1" w:styleId="ft13505">
    <w:name w:val="ft13505"/>
    <w:basedOn w:val="a3"/>
    <w:uiPriority w:val="99"/>
    <w:qFormat/>
    <w:rsid w:val="000E70C3"/>
    <w:rPr>
      <w:rFonts w:cs="Times New Roman"/>
    </w:rPr>
  </w:style>
  <w:style w:type="character" w:customStyle="1" w:styleId="ft13518">
    <w:name w:val="ft13518"/>
    <w:basedOn w:val="a3"/>
    <w:uiPriority w:val="99"/>
    <w:qFormat/>
    <w:rsid w:val="000E70C3"/>
    <w:rPr>
      <w:rFonts w:cs="Times New Roman"/>
    </w:rPr>
  </w:style>
  <w:style w:type="character" w:customStyle="1" w:styleId="ft13525">
    <w:name w:val="ft13525"/>
    <w:basedOn w:val="a3"/>
    <w:uiPriority w:val="99"/>
    <w:qFormat/>
    <w:rsid w:val="000E70C3"/>
    <w:rPr>
      <w:rFonts w:cs="Times New Roman"/>
    </w:rPr>
  </w:style>
  <w:style w:type="character" w:customStyle="1" w:styleId="ft13537">
    <w:name w:val="ft13537"/>
    <w:basedOn w:val="a3"/>
    <w:uiPriority w:val="99"/>
    <w:qFormat/>
    <w:rsid w:val="000E70C3"/>
    <w:rPr>
      <w:rFonts w:cs="Times New Roman"/>
    </w:rPr>
  </w:style>
  <w:style w:type="character" w:customStyle="1" w:styleId="ft13542">
    <w:name w:val="ft13542"/>
    <w:basedOn w:val="a3"/>
    <w:uiPriority w:val="99"/>
    <w:qFormat/>
    <w:rsid w:val="000E70C3"/>
    <w:rPr>
      <w:rFonts w:cs="Times New Roman"/>
    </w:rPr>
  </w:style>
  <w:style w:type="character" w:customStyle="1" w:styleId="ft13555">
    <w:name w:val="ft13555"/>
    <w:basedOn w:val="a3"/>
    <w:uiPriority w:val="99"/>
    <w:qFormat/>
    <w:rsid w:val="000E70C3"/>
    <w:rPr>
      <w:rFonts w:cs="Times New Roman"/>
    </w:rPr>
  </w:style>
  <w:style w:type="character" w:customStyle="1" w:styleId="ft13563">
    <w:name w:val="ft13563"/>
    <w:basedOn w:val="a3"/>
    <w:uiPriority w:val="99"/>
    <w:qFormat/>
    <w:rsid w:val="000E70C3"/>
    <w:rPr>
      <w:rFonts w:cs="Times New Roman"/>
    </w:rPr>
  </w:style>
  <w:style w:type="character" w:customStyle="1" w:styleId="ft13566">
    <w:name w:val="ft13566"/>
    <w:basedOn w:val="a3"/>
    <w:uiPriority w:val="99"/>
    <w:qFormat/>
    <w:rsid w:val="000E70C3"/>
    <w:rPr>
      <w:rFonts w:cs="Times New Roman"/>
    </w:rPr>
  </w:style>
  <w:style w:type="character" w:customStyle="1" w:styleId="ft13578">
    <w:name w:val="ft13578"/>
    <w:basedOn w:val="a3"/>
    <w:uiPriority w:val="99"/>
    <w:qFormat/>
    <w:rsid w:val="000E70C3"/>
    <w:rPr>
      <w:rFonts w:cs="Times New Roman"/>
    </w:rPr>
  </w:style>
  <w:style w:type="character" w:customStyle="1" w:styleId="ft13580">
    <w:name w:val="ft13580"/>
    <w:basedOn w:val="a3"/>
    <w:uiPriority w:val="99"/>
    <w:qFormat/>
    <w:rsid w:val="000E70C3"/>
    <w:rPr>
      <w:rFonts w:cs="Times New Roman"/>
    </w:rPr>
  </w:style>
  <w:style w:type="character" w:customStyle="1" w:styleId="ft13588">
    <w:name w:val="ft13588"/>
    <w:basedOn w:val="a3"/>
    <w:uiPriority w:val="99"/>
    <w:qFormat/>
    <w:rsid w:val="000E70C3"/>
    <w:rPr>
      <w:rFonts w:cs="Times New Roman"/>
    </w:rPr>
  </w:style>
  <w:style w:type="character" w:customStyle="1" w:styleId="ft13644">
    <w:name w:val="ft13644"/>
    <w:basedOn w:val="a3"/>
    <w:uiPriority w:val="99"/>
    <w:qFormat/>
    <w:rsid w:val="000E70C3"/>
    <w:rPr>
      <w:rFonts w:cs="Times New Roman"/>
    </w:rPr>
  </w:style>
  <w:style w:type="character" w:customStyle="1" w:styleId="ft13668">
    <w:name w:val="ft13668"/>
    <w:basedOn w:val="a3"/>
    <w:uiPriority w:val="99"/>
    <w:qFormat/>
    <w:rsid w:val="000E70C3"/>
    <w:rPr>
      <w:rFonts w:cs="Times New Roman"/>
    </w:rPr>
  </w:style>
  <w:style w:type="character" w:customStyle="1" w:styleId="ft13712">
    <w:name w:val="ft13712"/>
    <w:basedOn w:val="a3"/>
    <w:uiPriority w:val="99"/>
    <w:qFormat/>
    <w:rsid w:val="000E70C3"/>
    <w:rPr>
      <w:rFonts w:cs="Times New Roman"/>
    </w:rPr>
  </w:style>
  <w:style w:type="character" w:customStyle="1" w:styleId="ft13768">
    <w:name w:val="ft13768"/>
    <w:basedOn w:val="a3"/>
    <w:uiPriority w:val="99"/>
    <w:qFormat/>
    <w:rsid w:val="000E70C3"/>
    <w:rPr>
      <w:rFonts w:cs="Times New Roman"/>
    </w:rPr>
  </w:style>
  <w:style w:type="character" w:customStyle="1" w:styleId="ft13810">
    <w:name w:val="ft13810"/>
    <w:basedOn w:val="a3"/>
    <w:uiPriority w:val="99"/>
    <w:qFormat/>
    <w:rsid w:val="000E70C3"/>
    <w:rPr>
      <w:rFonts w:cs="Times New Roman"/>
    </w:rPr>
  </w:style>
  <w:style w:type="character" w:customStyle="1" w:styleId="ft13834">
    <w:name w:val="ft13834"/>
    <w:basedOn w:val="a3"/>
    <w:uiPriority w:val="99"/>
    <w:qFormat/>
    <w:rsid w:val="000E70C3"/>
    <w:rPr>
      <w:rFonts w:cs="Times New Roman"/>
    </w:rPr>
  </w:style>
  <w:style w:type="character" w:customStyle="1" w:styleId="ft13885">
    <w:name w:val="ft13885"/>
    <w:basedOn w:val="a3"/>
    <w:uiPriority w:val="99"/>
    <w:qFormat/>
    <w:rsid w:val="000E70C3"/>
    <w:rPr>
      <w:rFonts w:cs="Times New Roman"/>
    </w:rPr>
  </w:style>
  <w:style w:type="paragraph" w:customStyle="1" w:styleId="TimesNewRoman">
    <w:name w:val="Стиль Основной текст + Times New Roman по ширине Первая строка:  ..."/>
    <w:basedOn w:val="aff1"/>
    <w:uiPriority w:val="99"/>
    <w:qFormat/>
    <w:rsid w:val="000E70C3"/>
    <w:pPr>
      <w:spacing w:line="240" w:lineRule="auto"/>
      <w:ind w:firstLine="720"/>
      <w:jc w:val="both"/>
    </w:pPr>
  </w:style>
  <w:style w:type="character" w:customStyle="1" w:styleId="afffff2">
    <w:name w:val="Оглавление"/>
    <w:uiPriority w:val="99"/>
    <w:qFormat/>
    <w:rsid w:val="000E70C3"/>
    <w:rPr>
      <w:rFonts w:ascii="Times New Roman" w:hAnsi="Times New Roman"/>
      <w:b/>
      <w:i/>
      <w:sz w:val="28"/>
    </w:rPr>
  </w:style>
  <w:style w:type="character" w:customStyle="1" w:styleId="postbody">
    <w:name w:val="postbody"/>
    <w:basedOn w:val="a3"/>
    <w:uiPriority w:val="99"/>
    <w:qFormat/>
    <w:rsid w:val="000E70C3"/>
    <w:rPr>
      <w:rFonts w:cs="Times New Roman"/>
    </w:rPr>
  </w:style>
  <w:style w:type="character" w:customStyle="1" w:styleId="FontStyle41">
    <w:name w:val="Font Style41"/>
    <w:uiPriority w:val="99"/>
    <w:qFormat/>
    <w:rsid w:val="000E70C3"/>
    <w:rPr>
      <w:rFonts w:ascii="Times New Roman" w:hAnsi="Times New Roman"/>
      <w:sz w:val="22"/>
    </w:rPr>
  </w:style>
  <w:style w:type="paragraph" w:customStyle="1" w:styleId="Style34">
    <w:name w:val="Style34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character" w:customStyle="1" w:styleId="submenu-table">
    <w:name w:val="submenu-table"/>
    <w:uiPriority w:val="99"/>
    <w:qFormat/>
    <w:rsid w:val="000E70C3"/>
  </w:style>
  <w:style w:type="character" w:customStyle="1" w:styleId="Heading2Char1">
    <w:name w:val="Heading 2 Char1"/>
    <w:uiPriority w:val="99"/>
    <w:locked/>
    <w:rsid w:val="000E70C3"/>
    <w:rPr>
      <w:rFonts w:ascii="Times New Roman" w:hAnsi="Times New Roman"/>
      <w:sz w:val="24"/>
    </w:rPr>
  </w:style>
  <w:style w:type="character" w:customStyle="1" w:styleId="FontStyle48">
    <w:name w:val="Font Style48"/>
    <w:uiPriority w:val="99"/>
    <w:qFormat/>
    <w:rsid w:val="000E70C3"/>
    <w:rPr>
      <w:rFonts w:ascii="Times New Roman" w:hAnsi="Times New Roman"/>
      <w:i/>
      <w:sz w:val="18"/>
    </w:rPr>
  </w:style>
  <w:style w:type="paragraph" w:customStyle="1" w:styleId="1f8">
    <w:name w:val="Стиль Заголовок 1 + все прописные"/>
    <w:basedOn w:val="10"/>
    <w:uiPriority w:val="99"/>
    <w:qFormat/>
    <w:rsid w:val="000E70C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left="360" w:hanging="360"/>
      <w:jc w:val="left"/>
    </w:pPr>
    <w:rPr>
      <w:rFonts w:ascii="Arial" w:hAnsi="Arial"/>
      <w:b/>
      <w:bCs/>
      <w:sz w:val="32"/>
      <w:szCs w:val="32"/>
    </w:rPr>
  </w:style>
  <w:style w:type="paragraph" w:customStyle="1" w:styleId="Style13">
    <w:name w:val="Style13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51">
    <w:name w:val="Font Style51"/>
    <w:uiPriority w:val="99"/>
    <w:qFormat/>
    <w:rsid w:val="000E70C3"/>
    <w:rPr>
      <w:rFonts w:ascii="Times New Roman" w:hAnsi="Times New Roman"/>
      <w:b/>
      <w:sz w:val="18"/>
    </w:rPr>
  </w:style>
  <w:style w:type="character" w:customStyle="1" w:styleId="FontStyle75">
    <w:name w:val="Font Style75"/>
    <w:uiPriority w:val="99"/>
    <w:qFormat/>
    <w:rsid w:val="000E70C3"/>
    <w:rPr>
      <w:rFonts w:ascii="Times New Roman" w:hAnsi="Times New Roman"/>
      <w:b/>
      <w:sz w:val="16"/>
    </w:rPr>
  </w:style>
  <w:style w:type="character" w:customStyle="1" w:styleId="FontStyle56">
    <w:name w:val="Font Style56"/>
    <w:uiPriority w:val="99"/>
    <w:qFormat/>
    <w:rsid w:val="000E70C3"/>
    <w:rPr>
      <w:rFonts w:ascii="Times New Roman" w:hAnsi="Times New Roman"/>
      <w:b/>
      <w:spacing w:val="-10"/>
      <w:sz w:val="18"/>
    </w:rPr>
  </w:style>
  <w:style w:type="character" w:customStyle="1" w:styleId="FontStyle57">
    <w:name w:val="Font Style57"/>
    <w:uiPriority w:val="99"/>
    <w:qFormat/>
    <w:rsid w:val="000E70C3"/>
    <w:rPr>
      <w:rFonts w:ascii="Times New Roman" w:hAnsi="Times New Roman"/>
      <w:b/>
      <w:spacing w:val="-10"/>
      <w:sz w:val="22"/>
    </w:rPr>
  </w:style>
  <w:style w:type="character" w:customStyle="1" w:styleId="FontStyle59">
    <w:name w:val="Font Style59"/>
    <w:uiPriority w:val="99"/>
    <w:qFormat/>
    <w:rsid w:val="000E70C3"/>
    <w:rPr>
      <w:rFonts w:ascii="Candara" w:hAnsi="Candara"/>
      <w:b/>
      <w:i/>
      <w:sz w:val="16"/>
    </w:rPr>
  </w:style>
  <w:style w:type="character" w:customStyle="1" w:styleId="afffff3">
    <w:name w:val="Выделенный"/>
    <w:uiPriority w:val="99"/>
    <w:qFormat/>
    <w:rsid w:val="000E70C3"/>
    <w:rPr>
      <w:b/>
      <w:lang w:val="ru-RU" w:eastAsia="ru-RU"/>
    </w:rPr>
  </w:style>
  <w:style w:type="character" w:customStyle="1" w:styleId="1f9">
    <w:name w:val="Слабое выделение1"/>
    <w:basedOn w:val="a3"/>
    <w:uiPriority w:val="99"/>
    <w:qFormat/>
    <w:rsid w:val="000E70C3"/>
    <w:rPr>
      <w:rFonts w:cs="Times New Roman"/>
      <w:i/>
      <w:color w:val="808080"/>
    </w:rPr>
  </w:style>
  <w:style w:type="paragraph" w:customStyle="1" w:styleId="1fa">
    <w:name w:val="стиль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textcopy">
    <w:name w:val="textcopy"/>
    <w:basedOn w:val="a3"/>
    <w:uiPriority w:val="99"/>
    <w:qFormat/>
    <w:rsid w:val="000E70C3"/>
    <w:rPr>
      <w:rFonts w:cs="Times New Roman"/>
    </w:rPr>
  </w:style>
  <w:style w:type="paragraph" w:customStyle="1" w:styleId="2Arial">
    <w:name w:val="Стиль Заголовок 2 + Arial"/>
    <w:basedOn w:val="20"/>
    <w:uiPriority w:val="99"/>
    <w:qFormat/>
    <w:rsid w:val="000E70C3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ind w:left="792" w:hanging="432"/>
      <w:jc w:val="left"/>
    </w:pPr>
    <w:rPr>
      <w:rFonts w:ascii="Arial" w:hAnsi="Arial"/>
      <w:b/>
      <w:bCs/>
      <w:kern w:val="32"/>
      <w:sz w:val="24"/>
      <w:szCs w:val="28"/>
    </w:rPr>
  </w:style>
  <w:style w:type="paragraph" w:customStyle="1" w:styleId="11d">
    <w:name w:val="Заголовок 1.1"/>
    <w:basedOn w:val="a2"/>
    <w:uiPriority w:val="99"/>
    <w:qFormat/>
    <w:rsid w:val="000E70C3"/>
    <w:pPr>
      <w:widowControl/>
      <w:shd w:val="clear" w:color="auto" w:fill="FFFFFF"/>
      <w:snapToGrid/>
      <w:spacing w:before="240" w:after="60"/>
    </w:pPr>
    <w:rPr>
      <w:rFonts w:ascii="Arial" w:eastAsia="Times New Roman" w:hAnsi="Arial"/>
      <w:b/>
      <w:bCs/>
      <w:sz w:val="32"/>
    </w:rPr>
  </w:style>
  <w:style w:type="paragraph" w:customStyle="1" w:styleId="ConsNormal">
    <w:name w:val="ConsNormal"/>
    <w:link w:val="ConsNormal0"/>
    <w:uiPriority w:val="99"/>
    <w:qFormat/>
    <w:rsid w:val="000E70C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style21">
    <w:name w:val="style21"/>
    <w:uiPriority w:val="99"/>
    <w:qFormat/>
    <w:rsid w:val="000E70C3"/>
  </w:style>
  <w:style w:type="paragraph" w:customStyle="1" w:styleId="justify2">
    <w:name w:val="justify2"/>
    <w:basedOn w:val="a2"/>
    <w:uiPriority w:val="99"/>
    <w:qFormat/>
    <w:rsid w:val="000E70C3"/>
    <w:pPr>
      <w:widowControl/>
      <w:snapToGrid/>
      <w:spacing w:beforeAutospacing="1" w:afterAutospacing="1"/>
      <w:ind w:firstLine="600"/>
      <w:jc w:val="both"/>
    </w:pPr>
    <w:rPr>
      <w:rFonts w:ascii="Arial Unicode MS" w:eastAsia="Times New Roman" w:cs="Arial Unicode MS"/>
      <w:szCs w:val="24"/>
    </w:rPr>
  </w:style>
  <w:style w:type="paragraph" w:customStyle="1" w:styleId="H5">
    <w:name w:val="H5"/>
    <w:basedOn w:val="a2"/>
    <w:next w:val="a2"/>
    <w:uiPriority w:val="99"/>
    <w:qFormat/>
    <w:rsid w:val="000E70C3"/>
    <w:pPr>
      <w:keepNext/>
      <w:widowControl/>
      <w:outlineLvl w:val="5"/>
    </w:pPr>
    <w:rPr>
      <w:rFonts w:eastAsia="Times New Roman"/>
      <w:b/>
      <w:sz w:val="20"/>
    </w:rPr>
  </w:style>
  <w:style w:type="character" w:customStyle="1" w:styleId="3d">
    <w:name w:val="Знак Знак Знак3"/>
    <w:uiPriority w:val="99"/>
    <w:qFormat/>
    <w:rsid w:val="000E70C3"/>
    <w:rPr>
      <w:rFonts w:ascii="Times New Roman" w:hAnsi="Times New Roman"/>
      <w:b/>
      <w:caps/>
      <w:sz w:val="28"/>
    </w:rPr>
  </w:style>
  <w:style w:type="character" w:customStyle="1" w:styleId="FontStyle185">
    <w:name w:val="Font Style185"/>
    <w:uiPriority w:val="99"/>
    <w:qFormat/>
    <w:rsid w:val="000E70C3"/>
    <w:rPr>
      <w:rFonts w:ascii="Times New Roman" w:hAnsi="Times New Roman"/>
      <w:sz w:val="18"/>
    </w:rPr>
  </w:style>
  <w:style w:type="character" w:customStyle="1" w:styleId="FontStyle179">
    <w:name w:val="Font Style179"/>
    <w:uiPriority w:val="99"/>
    <w:qFormat/>
    <w:rsid w:val="000E70C3"/>
    <w:rPr>
      <w:rFonts w:ascii="Times New Roman" w:hAnsi="Times New Roman"/>
      <w:i/>
      <w:sz w:val="18"/>
    </w:rPr>
  </w:style>
  <w:style w:type="paragraph" w:customStyle="1" w:styleId="Style66">
    <w:name w:val="Style66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71">
    <w:name w:val="Style71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250" w:lineRule="exact"/>
      <w:ind w:firstLine="302"/>
      <w:jc w:val="both"/>
    </w:pPr>
    <w:rPr>
      <w:rFonts w:eastAsia="Times New Roman"/>
      <w:szCs w:val="24"/>
    </w:rPr>
  </w:style>
  <w:style w:type="character" w:customStyle="1" w:styleId="FontStyle266">
    <w:name w:val="Font Style266"/>
    <w:uiPriority w:val="99"/>
    <w:qFormat/>
    <w:rsid w:val="000E70C3"/>
    <w:rPr>
      <w:rFonts w:ascii="Times New Roman" w:hAnsi="Times New Roman"/>
      <w:sz w:val="18"/>
    </w:rPr>
  </w:style>
  <w:style w:type="character" w:customStyle="1" w:styleId="FontStyle267">
    <w:name w:val="Font Style267"/>
    <w:uiPriority w:val="99"/>
    <w:qFormat/>
    <w:rsid w:val="000E70C3"/>
    <w:rPr>
      <w:rFonts w:ascii="Times New Roman" w:hAnsi="Times New Roman"/>
      <w:i/>
      <w:sz w:val="18"/>
    </w:rPr>
  </w:style>
  <w:style w:type="character" w:customStyle="1" w:styleId="FontStyle202">
    <w:name w:val="Font Style202"/>
    <w:uiPriority w:val="99"/>
    <w:qFormat/>
    <w:rsid w:val="000E70C3"/>
    <w:rPr>
      <w:rFonts w:ascii="Times New Roman" w:hAnsi="Times New Roman"/>
      <w:sz w:val="18"/>
    </w:rPr>
  </w:style>
  <w:style w:type="character" w:customStyle="1" w:styleId="FontStyle564">
    <w:name w:val="Font Style564"/>
    <w:uiPriority w:val="99"/>
    <w:qFormat/>
    <w:rsid w:val="000E70C3"/>
    <w:rPr>
      <w:rFonts w:ascii="Times New Roman" w:hAnsi="Times New Roman"/>
      <w:sz w:val="20"/>
    </w:rPr>
  </w:style>
  <w:style w:type="character" w:customStyle="1" w:styleId="FontStyle592">
    <w:name w:val="Font Style592"/>
    <w:uiPriority w:val="99"/>
    <w:qFormat/>
    <w:rsid w:val="000E70C3"/>
    <w:rPr>
      <w:rFonts w:ascii="Franklin Gothic Medium Cond" w:hAnsi="Franklin Gothic Medium Cond"/>
      <w:i/>
      <w:spacing w:val="30"/>
      <w:sz w:val="20"/>
    </w:rPr>
  </w:style>
  <w:style w:type="character" w:customStyle="1" w:styleId="FontStyle563">
    <w:name w:val="Font Style563"/>
    <w:uiPriority w:val="99"/>
    <w:qFormat/>
    <w:rsid w:val="000E70C3"/>
    <w:rPr>
      <w:rFonts w:ascii="Times New Roman" w:hAnsi="Times New Roman"/>
      <w:b/>
      <w:sz w:val="20"/>
    </w:rPr>
  </w:style>
  <w:style w:type="paragraph" w:customStyle="1" w:styleId="Style113">
    <w:name w:val="Style113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134">
    <w:name w:val="Font Style134"/>
    <w:uiPriority w:val="99"/>
    <w:qFormat/>
    <w:rsid w:val="000E70C3"/>
    <w:rPr>
      <w:rFonts w:ascii="Times New Roman" w:hAnsi="Times New Roman"/>
      <w:b/>
      <w:sz w:val="18"/>
    </w:rPr>
  </w:style>
  <w:style w:type="character" w:customStyle="1" w:styleId="textcop1">
    <w:name w:val="textcop1"/>
    <w:uiPriority w:val="99"/>
    <w:qFormat/>
    <w:rsid w:val="000E70C3"/>
    <w:rPr>
      <w:rFonts w:ascii="Arial" w:hAnsi="Arial"/>
      <w:color w:val="000000"/>
      <w:sz w:val="20"/>
    </w:rPr>
  </w:style>
  <w:style w:type="character" w:customStyle="1" w:styleId="hl1">
    <w:name w:val="hl1"/>
    <w:uiPriority w:val="99"/>
    <w:qFormat/>
    <w:rsid w:val="000E70C3"/>
    <w:rPr>
      <w:color w:val="4682B4"/>
    </w:rPr>
  </w:style>
  <w:style w:type="character" w:customStyle="1" w:styleId="b1">
    <w:name w:val="b1"/>
    <w:uiPriority w:val="99"/>
    <w:qFormat/>
    <w:rsid w:val="000E70C3"/>
    <w:rPr>
      <w:b/>
    </w:rPr>
  </w:style>
  <w:style w:type="character" w:customStyle="1" w:styleId="FontStyle201">
    <w:name w:val="Font Style201"/>
    <w:uiPriority w:val="99"/>
    <w:qFormat/>
    <w:rsid w:val="000E70C3"/>
    <w:rPr>
      <w:rFonts w:ascii="Times New Roman" w:hAnsi="Times New Roman"/>
      <w:sz w:val="26"/>
    </w:rPr>
  </w:style>
  <w:style w:type="paragraph" w:customStyle="1" w:styleId="Style12">
    <w:name w:val="Style12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">
    <w:name w:val="Style4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235" w:lineRule="exact"/>
      <w:jc w:val="center"/>
    </w:pPr>
    <w:rPr>
      <w:rFonts w:eastAsia="Times New Roman"/>
      <w:szCs w:val="24"/>
    </w:rPr>
  </w:style>
  <w:style w:type="character" w:customStyle="1" w:styleId="251">
    <w:name w:val="Знак Знак25"/>
    <w:uiPriority w:val="99"/>
    <w:qFormat/>
    <w:rsid w:val="000E70C3"/>
    <w:rPr>
      <w:rFonts w:ascii="Times New Roman" w:hAnsi="Times New Roman"/>
      <w:b/>
      <w:sz w:val="28"/>
    </w:rPr>
  </w:style>
  <w:style w:type="character" w:customStyle="1" w:styleId="222">
    <w:name w:val="Знак Знак22"/>
    <w:uiPriority w:val="99"/>
    <w:qFormat/>
    <w:rsid w:val="000E70C3"/>
    <w:rPr>
      <w:rFonts w:ascii="Times New Roman" w:hAnsi="Times New Roman"/>
      <w:sz w:val="24"/>
    </w:rPr>
  </w:style>
  <w:style w:type="character" w:customStyle="1" w:styleId="200">
    <w:name w:val="Знак Знак20"/>
    <w:uiPriority w:val="99"/>
    <w:qFormat/>
    <w:rsid w:val="000E70C3"/>
    <w:rPr>
      <w:rFonts w:ascii="Arial" w:hAnsi="Arial"/>
      <w:sz w:val="22"/>
    </w:rPr>
  </w:style>
  <w:style w:type="character" w:customStyle="1" w:styleId="191">
    <w:name w:val="Знак Знак19"/>
    <w:uiPriority w:val="99"/>
    <w:qFormat/>
    <w:rsid w:val="000E70C3"/>
    <w:rPr>
      <w:rFonts w:ascii="Times New Roman" w:hAnsi="Times New Roman"/>
      <w:sz w:val="16"/>
      <w:lang w:eastAsia="ru-RU"/>
    </w:rPr>
  </w:style>
  <w:style w:type="character" w:customStyle="1" w:styleId="181">
    <w:name w:val="Знак Знак18"/>
    <w:uiPriority w:val="99"/>
    <w:qFormat/>
    <w:rsid w:val="000E70C3"/>
    <w:rPr>
      <w:rFonts w:ascii="Courier New" w:hAnsi="Courier New"/>
    </w:rPr>
  </w:style>
  <w:style w:type="character" w:customStyle="1" w:styleId="171">
    <w:name w:val="Знак Знак17"/>
    <w:uiPriority w:val="99"/>
    <w:qFormat/>
    <w:rsid w:val="000E70C3"/>
    <w:rPr>
      <w:rFonts w:ascii="Times New Roman" w:hAnsi="Times New Roman"/>
      <w:sz w:val="24"/>
    </w:rPr>
  </w:style>
  <w:style w:type="character" w:customStyle="1" w:styleId="SubtitleChar">
    <w:name w:val="Subtitle Char"/>
    <w:basedOn w:val="a3"/>
    <w:uiPriority w:val="99"/>
    <w:qFormat/>
    <w:locked/>
    <w:rsid w:val="000E70C3"/>
    <w:rPr>
      <w:rFonts w:ascii="Cambria" w:hAnsi="Cambria" w:cs="Times New Roman"/>
      <w:i/>
      <w:color w:val="4F81BD"/>
      <w:spacing w:val="15"/>
      <w:sz w:val="24"/>
    </w:rPr>
  </w:style>
  <w:style w:type="paragraph" w:customStyle="1" w:styleId="mane">
    <w:name w:val="mane"/>
    <w:uiPriority w:val="99"/>
    <w:qFormat/>
    <w:rsid w:val="000E70C3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TT" w:eastAsia="Times New Roman" w:hAnsi="PragmaticaCTT" w:cs="PragmaticaCTT"/>
      <w:spacing w:val="-15"/>
      <w:sz w:val="18"/>
      <w:szCs w:val="18"/>
      <w:lang w:eastAsia="ru-RU"/>
    </w:rPr>
  </w:style>
  <w:style w:type="character" w:customStyle="1" w:styleId="BodyTextFirstIndent2Char">
    <w:name w:val="Body Text First Indent 2 Char"/>
    <w:basedOn w:val="BodyTextIndentChar2"/>
    <w:uiPriority w:val="99"/>
    <w:qFormat/>
    <w:locked/>
    <w:rsid w:val="000E70C3"/>
    <w:rPr>
      <w:rFonts w:ascii="PragmaticaCTT" w:hAnsi="PragmaticaCTT" w:cs="Arial"/>
      <w:b/>
      <w:bCs/>
      <w:kern w:val="32"/>
      <w:sz w:val="32"/>
      <w:szCs w:val="32"/>
      <w:lang w:eastAsia="ru-RU"/>
    </w:rPr>
  </w:style>
  <w:style w:type="paragraph" w:customStyle="1" w:styleId="Iniiaiieoaenonionooiii3">
    <w:name w:val="Iniiaiie oaeno n ionooiii 3"/>
    <w:basedOn w:val="a2"/>
    <w:uiPriority w:val="99"/>
    <w:qFormat/>
    <w:rsid w:val="000E70C3"/>
    <w:pPr>
      <w:overflowPunct w:val="0"/>
      <w:autoSpaceDE w:val="0"/>
      <w:autoSpaceDN w:val="0"/>
      <w:adjustRightInd w:val="0"/>
      <w:snapToGrid/>
      <w:spacing w:before="0" w:after="0" w:line="220" w:lineRule="atLeast"/>
      <w:ind w:firstLine="440"/>
    </w:pPr>
    <w:rPr>
      <w:rFonts w:eastAsia="Times New Roman"/>
      <w:sz w:val="32"/>
    </w:rPr>
  </w:style>
  <w:style w:type="paragraph" w:customStyle="1" w:styleId="aoeao">
    <w:name w:val="aoeao"/>
    <w:basedOn w:val="a2"/>
    <w:uiPriority w:val="99"/>
    <w:qFormat/>
    <w:rsid w:val="000E70C3"/>
    <w:pPr>
      <w:overflowPunct w:val="0"/>
      <w:autoSpaceDE w:val="0"/>
      <w:autoSpaceDN w:val="0"/>
      <w:adjustRightInd w:val="0"/>
      <w:snapToGrid/>
      <w:spacing w:before="0" w:after="0" w:line="240" w:lineRule="exact"/>
      <w:ind w:left="397" w:hanging="397"/>
      <w:jc w:val="both"/>
    </w:pPr>
    <w:rPr>
      <w:rFonts w:ascii="TimesET" w:eastAsia="Times New Roman" w:hAnsi="TimesET"/>
      <w:kern w:val="28"/>
      <w:sz w:val="20"/>
    </w:rPr>
  </w:style>
  <w:style w:type="paragraph" w:customStyle="1" w:styleId="auiue">
    <w:name w:val="au?iue"/>
    <w:uiPriority w:val="99"/>
    <w:qFormat/>
    <w:rsid w:val="000E70C3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0E70C3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en">
    <w:name w:val="?en"/>
    <w:basedOn w:val="a2"/>
    <w:uiPriority w:val="99"/>
    <w:qFormat/>
    <w:rsid w:val="000E70C3"/>
    <w:pPr>
      <w:overflowPunct w:val="0"/>
      <w:autoSpaceDE w:val="0"/>
      <w:autoSpaceDN w:val="0"/>
      <w:adjustRightInd w:val="0"/>
      <w:snapToGrid/>
      <w:spacing w:before="120" w:after="120"/>
      <w:jc w:val="center"/>
      <w:textAlignment w:val="baseline"/>
    </w:pPr>
    <w:rPr>
      <w:rFonts w:ascii="TimesET" w:eastAsia="Times New Roman" w:hAnsi="TimesET"/>
      <w:i/>
      <w:sz w:val="18"/>
    </w:rPr>
  </w:style>
  <w:style w:type="paragraph" w:customStyle="1" w:styleId="142">
    <w:name w:val="Стиль 14 пт По ширине"/>
    <w:basedOn w:val="a2"/>
    <w:qFormat/>
    <w:rsid w:val="000E70C3"/>
    <w:pPr>
      <w:widowControl/>
      <w:snapToGrid/>
      <w:spacing w:before="0" w:after="0"/>
      <w:jc w:val="both"/>
    </w:pPr>
    <w:rPr>
      <w:rFonts w:eastAsia="Times New Roman"/>
      <w:sz w:val="28"/>
    </w:rPr>
  </w:style>
  <w:style w:type="character" w:customStyle="1" w:styleId="BalloonTextChar">
    <w:name w:val="Balloon Text Char"/>
    <w:basedOn w:val="a3"/>
    <w:uiPriority w:val="99"/>
    <w:qFormat/>
    <w:locked/>
    <w:rsid w:val="000E70C3"/>
    <w:rPr>
      <w:rFonts w:ascii="Tahoma" w:hAnsi="Tahoma" w:cs="Times New Roman"/>
      <w:sz w:val="16"/>
    </w:rPr>
  </w:style>
  <w:style w:type="paragraph" w:customStyle="1" w:styleId="1fb">
    <w:name w:val="абзац1"/>
    <w:basedOn w:val="a2"/>
    <w:uiPriority w:val="99"/>
    <w:qFormat/>
    <w:rsid w:val="000E70C3"/>
    <w:pPr>
      <w:tabs>
        <w:tab w:val="left" w:pos="1152"/>
      </w:tabs>
      <w:snapToGrid/>
      <w:spacing w:before="0" w:after="0"/>
      <w:ind w:firstLine="431"/>
    </w:pPr>
    <w:rPr>
      <w:rFonts w:ascii="Courier New" w:eastAsia="Times New Roman" w:hAnsi="Courier New"/>
      <w:sz w:val="20"/>
    </w:rPr>
  </w:style>
  <w:style w:type="paragraph" w:customStyle="1" w:styleId="45">
    <w:name w:val="Стиль4"/>
    <w:basedOn w:val="2a"/>
    <w:uiPriority w:val="99"/>
    <w:qFormat/>
    <w:rsid w:val="000E70C3"/>
    <w:pPr>
      <w:tabs>
        <w:tab w:val="clear" w:pos="643"/>
        <w:tab w:val="left" w:pos="703"/>
      </w:tabs>
      <w:ind w:left="0" w:firstLine="0"/>
      <w:contextualSpacing w:val="0"/>
    </w:pPr>
    <w:rPr>
      <w:sz w:val="20"/>
      <w:szCs w:val="20"/>
    </w:rPr>
  </w:style>
  <w:style w:type="paragraph" w:customStyle="1" w:styleId="54">
    <w:name w:val="Стиль5"/>
    <w:basedOn w:val="a2"/>
    <w:uiPriority w:val="99"/>
    <w:qFormat/>
    <w:rsid w:val="000E70C3"/>
    <w:pPr>
      <w:widowControl/>
      <w:snapToGrid/>
      <w:spacing w:before="0" w:after="0"/>
    </w:pPr>
    <w:rPr>
      <w:rFonts w:eastAsia="Times New Roman"/>
      <w:sz w:val="20"/>
      <w:szCs w:val="24"/>
    </w:rPr>
  </w:style>
  <w:style w:type="paragraph" w:customStyle="1" w:styleId="63">
    <w:name w:val="Стиль6"/>
    <w:basedOn w:val="a2"/>
    <w:next w:val="afff"/>
    <w:uiPriority w:val="99"/>
    <w:qFormat/>
    <w:rsid w:val="000E70C3"/>
    <w:pPr>
      <w:widowControl/>
      <w:tabs>
        <w:tab w:val="left" w:pos="851"/>
      </w:tabs>
      <w:snapToGrid/>
      <w:spacing w:before="0" w:after="0"/>
      <w:ind w:left="851" w:hanging="511"/>
    </w:pPr>
    <w:rPr>
      <w:rFonts w:eastAsia="Times New Roman"/>
      <w:sz w:val="20"/>
      <w:szCs w:val="24"/>
    </w:rPr>
  </w:style>
  <w:style w:type="paragraph" w:customStyle="1" w:styleId="74">
    <w:name w:val="Стиль7"/>
    <w:basedOn w:val="10"/>
    <w:uiPriority w:val="99"/>
    <w:qFormat/>
    <w:rsid w:val="000E70C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right="696"/>
      <w:jc w:val="left"/>
    </w:pPr>
    <w:rPr>
      <w:rFonts w:ascii="Arial" w:hAnsi="Arial"/>
      <w:b/>
      <w:caps/>
      <w:sz w:val="32"/>
      <w:szCs w:val="32"/>
    </w:rPr>
  </w:style>
  <w:style w:type="character" w:customStyle="1" w:styleId="2f6">
    <w:name w:val="Основной текст2"/>
    <w:uiPriority w:val="99"/>
    <w:rsid w:val="000E70C3"/>
    <w:rPr>
      <w:rFonts w:ascii="Times New Roman" w:hAnsi="Times New Roman"/>
      <w:spacing w:val="0"/>
      <w:sz w:val="21"/>
    </w:rPr>
  </w:style>
  <w:style w:type="paragraph" w:customStyle="1" w:styleId="afffff4">
    <w:name w:val="Диссер"/>
    <w:basedOn w:val="a2"/>
    <w:uiPriority w:val="99"/>
    <w:qFormat/>
    <w:rsid w:val="000E70C3"/>
    <w:pPr>
      <w:widowControl/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 w:cs="Arial"/>
      <w:sz w:val="28"/>
      <w:szCs w:val="28"/>
    </w:rPr>
  </w:style>
  <w:style w:type="paragraph" w:customStyle="1" w:styleId="main">
    <w:name w:val="main"/>
    <w:basedOn w:val="a2"/>
    <w:uiPriority w:val="99"/>
    <w:qFormat/>
    <w:rsid w:val="000E70C3"/>
    <w:pPr>
      <w:widowControl/>
      <w:snapToGrid/>
      <w:spacing w:before="0" w:after="0"/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qFormat/>
    <w:rsid w:val="000E70C3"/>
    <w:pPr>
      <w:widowControl/>
      <w:snapToGrid/>
      <w:spacing w:before="0" w:after="0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Style38">
    <w:name w:val="Style38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235" w:lineRule="exact"/>
      <w:ind w:firstLine="307"/>
      <w:jc w:val="both"/>
    </w:pPr>
    <w:rPr>
      <w:rFonts w:ascii="Franklin Gothic Medium Cond" w:eastAsia="Times New Roman" w:hAnsi="Franklin Gothic Medium Cond"/>
      <w:szCs w:val="24"/>
    </w:rPr>
  </w:style>
  <w:style w:type="paragraph" w:customStyle="1" w:styleId="afffff5">
    <w:name w:val="ненормальный"/>
    <w:basedOn w:val="a2"/>
    <w:uiPriority w:val="99"/>
    <w:qFormat/>
    <w:rsid w:val="000E70C3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FR4">
    <w:name w:val="FR4"/>
    <w:uiPriority w:val="99"/>
    <w:qFormat/>
    <w:rsid w:val="000E70C3"/>
    <w:pPr>
      <w:spacing w:after="0" w:line="240" w:lineRule="auto"/>
      <w:jc w:val="center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BodyText21">
    <w:name w:val="Body Text 21"/>
    <w:basedOn w:val="a2"/>
    <w:uiPriority w:val="99"/>
    <w:qFormat/>
    <w:rsid w:val="000E70C3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character" w:customStyle="1" w:styleId="FontStyle573">
    <w:name w:val="Font Style573"/>
    <w:uiPriority w:val="99"/>
    <w:qFormat/>
    <w:rsid w:val="000E70C3"/>
    <w:rPr>
      <w:rFonts w:ascii="Times New Roman" w:hAnsi="Times New Roman"/>
      <w:i/>
      <w:sz w:val="20"/>
    </w:rPr>
  </w:style>
  <w:style w:type="character" w:customStyle="1" w:styleId="FontStyle115">
    <w:name w:val="Font Style115"/>
    <w:uiPriority w:val="99"/>
    <w:qFormat/>
    <w:rsid w:val="000E70C3"/>
    <w:rPr>
      <w:rFonts w:ascii="Times New Roman" w:hAnsi="Times New Roman"/>
      <w:sz w:val="28"/>
    </w:rPr>
  </w:style>
  <w:style w:type="character" w:customStyle="1" w:styleId="FontStyle293">
    <w:name w:val="Font Style293"/>
    <w:uiPriority w:val="99"/>
    <w:qFormat/>
    <w:rsid w:val="000E70C3"/>
    <w:rPr>
      <w:rFonts w:ascii="Times New Roman" w:hAnsi="Times New Roman"/>
      <w:sz w:val="20"/>
    </w:rPr>
  </w:style>
  <w:style w:type="character" w:customStyle="1" w:styleId="FontStyle325">
    <w:name w:val="Font Style325"/>
    <w:uiPriority w:val="99"/>
    <w:qFormat/>
    <w:rsid w:val="000E70C3"/>
    <w:rPr>
      <w:rFonts w:ascii="Times New Roman" w:hAnsi="Times New Roman"/>
      <w:sz w:val="26"/>
    </w:rPr>
  </w:style>
  <w:style w:type="character" w:customStyle="1" w:styleId="FontStyle219">
    <w:name w:val="Font Style219"/>
    <w:uiPriority w:val="99"/>
    <w:qFormat/>
    <w:rsid w:val="000E70C3"/>
    <w:rPr>
      <w:rFonts w:ascii="Times New Roman" w:hAnsi="Times New Roman"/>
      <w:b/>
      <w:sz w:val="18"/>
    </w:rPr>
  </w:style>
  <w:style w:type="character" w:customStyle="1" w:styleId="FontStyle207">
    <w:name w:val="Font Style207"/>
    <w:uiPriority w:val="99"/>
    <w:qFormat/>
    <w:rsid w:val="000E70C3"/>
    <w:rPr>
      <w:rFonts w:ascii="Times New Roman" w:hAnsi="Times New Roman"/>
      <w:i/>
      <w:sz w:val="18"/>
    </w:rPr>
  </w:style>
  <w:style w:type="character" w:customStyle="1" w:styleId="FontStyle574">
    <w:name w:val="Font Style574"/>
    <w:uiPriority w:val="99"/>
    <w:qFormat/>
    <w:rsid w:val="000E70C3"/>
    <w:rPr>
      <w:rFonts w:ascii="Times New Roman" w:hAnsi="Times New Roman"/>
      <w:b/>
      <w:i/>
      <w:sz w:val="20"/>
    </w:rPr>
  </w:style>
  <w:style w:type="character" w:customStyle="1" w:styleId="FontStyle588">
    <w:name w:val="Font Style588"/>
    <w:uiPriority w:val="99"/>
    <w:qFormat/>
    <w:rsid w:val="000E70C3"/>
    <w:rPr>
      <w:rFonts w:ascii="Times New Roman" w:hAnsi="Times New Roman"/>
      <w:sz w:val="20"/>
    </w:rPr>
  </w:style>
  <w:style w:type="character" w:customStyle="1" w:styleId="FontStyle117">
    <w:name w:val="Font Style117"/>
    <w:uiPriority w:val="99"/>
    <w:qFormat/>
    <w:rsid w:val="000E70C3"/>
    <w:rPr>
      <w:rFonts w:ascii="Times New Roman" w:hAnsi="Times New Roman"/>
      <w:i/>
      <w:sz w:val="28"/>
    </w:rPr>
  </w:style>
  <w:style w:type="paragraph" w:customStyle="1" w:styleId="bodytxt">
    <w:name w:val="bodytxt"/>
    <w:basedOn w:val="a2"/>
    <w:uiPriority w:val="99"/>
    <w:qFormat/>
    <w:rsid w:val="000E70C3"/>
    <w:pPr>
      <w:widowControl/>
      <w:snapToGrid/>
      <w:spacing w:beforeAutospacing="1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customStyle="1" w:styleId="FR5">
    <w:name w:val="FR5"/>
    <w:uiPriority w:val="99"/>
    <w:qFormat/>
    <w:rsid w:val="000E70C3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0">
    <w:name w:val="Основной текст (40)"/>
    <w:link w:val="401"/>
    <w:uiPriority w:val="99"/>
    <w:qFormat/>
    <w:locked/>
    <w:rsid w:val="000E70C3"/>
    <w:rPr>
      <w:b/>
      <w:sz w:val="14"/>
      <w:shd w:val="clear" w:color="auto" w:fill="FFFFFF"/>
    </w:rPr>
  </w:style>
  <w:style w:type="paragraph" w:customStyle="1" w:styleId="401">
    <w:name w:val="Основной текст (40)1"/>
    <w:basedOn w:val="a2"/>
    <w:link w:val="400"/>
    <w:uiPriority w:val="99"/>
    <w:qFormat/>
    <w:rsid w:val="000E70C3"/>
    <w:pPr>
      <w:widowControl/>
      <w:shd w:val="clear" w:color="auto" w:fill="FFFFFF"/>
      <w:snapToGrid/>
      <w:spacing w:before="0" w:after="0" w:line="163" w:lineRule="exact"/>
      <w:jc w:val="both"/>
    </w:pPr>
    <w:rPr>
      <w:rFonts w:asciiTheme="minorHAnsi" w:eastAsiaTheme="minorHAnsi" w:hAnsiTheme="minorHAnsi" w:cstheme="minorBidi"/>
      <w:b/>
      <w:sz w:val="14"/>
      <w:szCs w:val="22"/>
      <w:shd w:val="clear" w:color="auto" w:fill="FFFFFF"/>
      <w:lang w:eastAsia="en-US"/>
    </w:rPr>
  </w:style>
  <w:style w:type="character" w:customStyle="1" w:styleId="143">
    <w:name w:val="Основной текст (14)"/>
    <w:link w:val="1410"/>
    <w:uiPriority w:val="99"/>
    <w:qFormat/>
    <w:locked/>
    <w:rsid w:val="000E70C3"/>
    <w:rPr>
      <w:b/>
      <w:sz w:val="16"/>
      <w:shd w:val="clear" w:color="auto" w:fill="FFFFFF"/>
    </w:rPr>
  </w:style>
  <w:style w:type="paragraph" w:customStyle="1" w:styleId="1410">
    <w:name w:val="Основной текст (14)1"/>
    <w:basedOn w:val="a2"/>
    <w:link w:val="143"/>
    <w:uiPriority w:val="99"/>
    <w:qFormat/>
    <w:rsid w:val="000E70C3"/>
    <w:pPr>
      <w:widowControl/>
      <w:shd w:val="clear" w:color="auto" w:fill="FFFFFF"/>
      <w:snapToGrid/>
      <w:spacing w:before="0" w:after="0" w:line="240" w:lineRule="atLeast"/>
    </w:pPr>
    <w:rPr>
      <w:rFonts w:asciiTheme="minorHAnsi" w:eastAsiaTheme="minorHAnsi" w:hAnsiTheme="minorHAnsi" w:cstheme="minorBidi"/>
      <w:b/>
      <w:sz w:val="16"/>
      <w:szCs w:val="22"/>
      <w:shd w:val="clear" w:color="auto" w:fill="FFFFFF"/>
      <w:lang w:eastAsia="en-US"/>
    </w:rPr>
  </w:style>
  <w:style w:type="paragraph" w:customStyle="1" w:styleId="afffff6">
    <w:name w:val="Маркир"/>
    <w:basedOn w:val="a2"/>
    <w:uiPriority w:val="99"/>
    <w:qFormat/>
    <w:rsid w:val="000E70C3"/>
    <w:pPr>
      <w:widowControl/>
      <w:tabs>
        <w:tab w:val="left" w:pos="369"/>
        <w:tab w:val="left" w:pos="3330"/>
      </w:tabs>
      <w:snapToGrid/>
      <w:spacing w:before="0" w:after="40"/>
      <w:ind w:left="697" w:hanging="357"/>
      <w:jc w:val="both"/>
    </w:pPr>
    <w:rPr>
      <w:rFonts w:eastAsia="Times New Roman"/>
      <w:sz w:val="20"/>
    </w:rPr>
  </w:style>
  <w:style w:type="character" w:customStyle="1" w:styleId="HTMLPreformattedChar">
    <w:name w:val="HTML Preformatted Char"/>
    <w:basedOn w:val="a3"/>
    <w:uiPriority w:val="99"/>
    <w:qFormat/>
    <w:locked/>
    <w:rsid w:val="000E70C3"/>
    <w:rPr>
      <w:rFonts w:ascii="Courier New" w:hAnsi="Courier New" w:cs="Times New Roman"/>
      <w:lang w:eastAsia="ru-RU"/>
    </w:rPr>
  </w:style>
  <w:style w:type="paragraph" w:customStyle="1" w:styleId="2f7">
    <w:name w:val="обычный2"/>
    <w:basedOn w:val="a2"/>
    <w:uiPriority w:val="99"/>
    <w:qFormat/>
    <w:rsid w:val="000E70C3"/>
    <w:pPr>
      <w:widowControl/>
      <w:autoSpaceDE w:val="0"/>
      <w:autoSpaceDN w:val="0"/>
      <w:adjustRightInd w:val="0"/>
      <w:snapToGrid/>
      <w:spacing w:before="0" w:after="0" w:line="480" w:lineRule="atLeast"/>
      <w:ind w:firstLine="720"/>
      <w:jc w:val="both"/>
    </w:pPr>
    <w:rPr>
      <w:rFonts w:ascii="Verdana" w:eastAsia="Times New Roman" w:hAnsi="Verdana" w:cs="Verdana"/>
      <w:szCs w:val="24"/>
    </w:rPr>
  </w:style>
  <w:style w:type="paragraph" w:customStyle="1" w:styleId="271">
    <w:name w:val="Основной текст (27)1"/>
    <w:basedOn w:val="a2"/>
    <w:link w:val="270"/>
    <w:uiPriority w:val="99"/>
    <w:qFormat/>
    <w:rsid w:val="000E70C3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sz w:val="10"/>
      <w:shd w:val="clear" w:color="auto" w:fill="FFFFFF"/>
    </w:rPr>
  </w:style>
  <w:style w:type="character" w:customStyle="1" w:styleId="270">
    <w:name w:val="Основной текст (27)"/>
    <w:link w:val="271"/>
    <w:uiPriority w:val="99"/>
    <w:qFormat/>
    <w:locked/>
    <w:rsid w:val="000E70C3"/>
    <w:rPr>
      <w:rFonts w:ascii="Garamond" w:eastAsia="Calibri" w:hAnsi="Garamond" w:cs="Times New Roman"/>
      <w:sz w:val="10"/>
      <w:szCs w:val="20"/>
      <w:shd w:val="clear" w:color="auto" w:fill="FFFFFF"/>
      <w:lang w:eastAsia="ru-RU"/>
    </w:rPr>
  </w:style>
  <w:style w:type="paragraph" w:customStyle="1" w:styleId="741">
    <w:name w:val="Основной текст (74)1"/>
    <w:basedOn w:val="a2"/>
    <w:link w:val="740"/>
    <w:uiPriority w:val="99"/>
    <w:qFormat/>
    <w:rsid w:val="000E70C3"/>
    <w:pPr>
      <w:widowControl/>
      <w:shd w:val="clear" w:color="auto" w:fill="FFFFFF"/>
      <w:snapToGrid/>
      <w:spacing w:before="0" w:after="0" w:line="240" w:lineRule="atLeast"/>
    </w:pPr>
    <w:rPr>
      <w:sz w:val="10"/>
      <w:shd w:val="clear" w:color="auto" w:fill="FFFFFF"/>
    </w:rPr>
  </w:style>
  <w:style w:type="character" w:customStyle="1" w:styleId="740">
    <w:name w:val="Основной текст (74)"/>
    <w:link w:val="741"/>
    <w:uiPriority w:val="99"/>
    <w:qFormat/>
    <w:locked/>
    <w:rsid w:val="000E70C3"/>
    <w:rPr>
      <w:rFonts w:ascii="Times New Roman" w:eastAsia="Calibri" w:hAnsi="Times New Roman" w:cs="Times New Roman"/>
      <w:sz w:val="10"/>
      <w:szCs w:val="20"/>
      <w:shd w:val="clear" w:color="auto" w:fill="FFFFFF"/>
      <w:lang w:eastAsia="ru-RU"/>
    </w:rPr>
  </w:style>
  <w:style w:type="paragraph" w:customStyle="1" w:styleId="811">
    <w:name w:val="Основной текст (81)1"/>
    <w:basedOn w:val="a2"/>
    <w:link w:val="810"/>
    <w:uiPriority w:val="99"/>
    <w:qFormat/>
    <w:rsid w:val="000E70C3"/>
    <w:pPr>
      <w:widowControl/>
      <w:shd w:val="clear" w:color="auto" w:fill="FFFFFF"/>
      <w:snapToGrid/>
      <w:spacing w:before="0" w:after="0" w:line="192" w:lineRule="exact"/>
      <w:ind w:firstLine="280"/>
    </w:pPr>
    <w:rPr>
      <w:rFonts w:ascii="Trebuchet MS" w:hAnsi="Trebuchet MS"/>
      <w:b/>
      <w:sz w:val="14"/>
      <w:shd w:val="clear" w:color="auto" w:fill="FFFFFF"/>
    </w:rPr>
  </w:style>
  <w:style w:type="character" w:customStyle="1" w:styleId="810">
    <w:name w:val="Основной текст (81)"/>
    <w:link w:val="811"/>
    <w:uiPriority w:val="99"/>
    <w:qFormat/>
    <w:locked/>
    <w:rsid w:val="000E70C3"/>
    <w:rPr>
      <w:rFonts w:ascii="Trebuchet MS" w:eastAsia="Calibri" w:hAnsi="Trebuchet MS" w:cs="Times New Roman"/>
      <w:b/>
      <w:sz w:val="14"/>
      <w:szCs w:val="20"/>
      <w:shd w:val="clear" w:color="auto" w:fill="FFFFFF"/>
      <w:lang w:eastAsia="ru-RU"/>
    </w:rPr>
  </w:style>
  <w:style w:type="paragraph" w:customStyle="1" w:styleId="710">
    <w:name w:val="Основной текст (7)1"/>
    <w:basedOn w:val="a2"/>
    <w:link w:val="75"/>
    <w:uiPriority w:val="99"/>
    <w:qFormat/>
    <w:rsid w:val="000E70C3"/>
    <w:pPr>
      <w:widowControl/>
      <w:shd w:val="clear" w:color="auto" w:fill="FFFFFF"/>
      <w:snapToGrid/>
      <w:spacing w:before="0" w:after="180" w:line="240" w:lineRule="atLeast"/>
    </w:pPr>
    <w:rPr>
      <w:rFonts w:ascii="Century Schoolbook" w:hAnsi="Century Schoolbook"/>
      <w:sz w:val="26"/>
      <w:shd w:val="clear" w:color="auto" w:fill="FFFFFF"/>
    </w:rPr>
  </w:style>
  <w:style w:type="character" w:customStyle="1" w:styleId="75">
    <w:name w:val="Основной текст (7)"/>
    <w:link w:val="710"/>
    <w:uiPriority w:val="99"/>
    <w:qFormat/>
    <w:locked/>
    <w:rsid w:val="000E70C3"/>
    <w:rPr>
      <w:rFonts w:ascii="Century Schoolbook" w:eastAsia="Calibri" w:hAnsi="Century Schoolbook" w:cs="Times New Roman"/>
      <w:sz w:val="26"/>
      <w:szCs w:val="20"/>
      <w:shd w:val="clear" w:color="auto" w:fill="FFFFFF"/>
      <w:lang w:eastAsia="ru-RU"/>
    </w:rPr>
  </w:style>
  <w:style w:type="paragraph" w:customStyle="1" w:styleId="531">
    <w:name w:val="Основной текст (53)1"/>
    <w:basedOn w:val="a2"/>
    <w:link w:val="530"/>
    <w:uiPriority w:val="99"/>
    <w:qFormat/>
    <w:rsid w:val="000E70C3"/>
    <w:pPr>
      <w:widowControl/>
      <w:shd w:val="clear" w:color="auto" w:fill="FFFFFF"/>
      <w:snapToGrid/>
      <w:spacing w:before="0" w:after="0" w:line="235" w:lineRule="exact"/>
      <w:jc w:val="both"/>
    </w:pPr>
    <w:rPr>
      <w:rFonts w:ascii="Century Schoolbook" w:hAnsi="Century Schoolbook"/>
      <w:sz w:val="20"/>
      <w:shd w:val="clear" w:color="auto" w:fill="FFFFFF"/>
    </w:rPr>
  </w:style>
  <w:style w:type="character" w:customStyle="1" w:styleId="530">
    <w:name w:val="Основной текст (53)"/>
    <w:link w:val="531"/>
    <w:uiPriority w:val="99"/>
    <w:qFormat/>
    <w:locked/>
    <w:rsid w:val="000E70C3"/>
    <w:rPr>
      <w:rFonts w:ascii="Century Schoolbook" w:eastAsia="Calibri" w:hAnsi="Century Schoolbook" w:cs="Times New Roman"/>
      <w:sz w:val="20"/>
      <w:szCs w:val="20"/>
      <w:shd w:val="clear" w:color="auto" w:fill="FFFFFF"/>
      <w:lang w:eastAsia="ru-RU"/>
    </w:rPr>
  </w:style>
  <w:style w:type="paragraph" w:customStyle="1" w:styleId="261">
    <w:name w:val="Основной текст (26)1"/>
    <w:basedOn w:val="a2"/>
    <w:link w:val="262"/>
    <w:uiPriority w:val="99"/>
    <w:qFormat/>
    <w:rsid w:val="000E70C3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b/>
      <w:sz w:val="18"/>
      <w:shd w:val="clear" w:color="auto" w:fill="FFFFFF"/>
    </w:rPr>
  </w:style>
  <w:style w:type="character" w:customStyle="1" w:styleId="262">
    <w:name w:val="Основной текст (26)"/>
    <w:link w:val="261"/>
    <w:uiPriority w:val="99"/>
    <w:qFormat/>
    <w:locked/>
    <w:rsid w:val="000E70C3"/>
    <w:rPr>
      <w:rFonts w:ascii="Garamond" w:eastAsia="Calibri" w:hAnsi="Garamond" w:cs="Times New Roman"/>
      <w:b/>
      <w:sz w:val="18"/>
      <w:szCs w:val="20"/>
      <w:shd w:val="clear" w:color="auto" w:fill="FFFFFF"/>
      <w:lang w:eastAsia="ru-RU"/>
    </w:rPr>
  </w:style>
  <w:style w:type="paragraph" w:customStyle="1" w:styleId="213">
    <w:name w:val="Подпись к картинке (2)1"/>
    <w:basedOn w:val="a2"/>
    <w:link w:val="2f8"/>
    <w:uiPriority w:val="99"/>
    <w:qFormat/>
    <w:rsid w:val="000E70C3"/>
    <w:pPr>
      <w:widowControl/>
      <w:shd w:val="clear" w:color="auto" w:fill="FFFFFF"/>
      <w:snapToGrid/>
      <w:spacing w:before="0" w:after="0" w:line="226" w:lineRule="exact"/>
      <w:ind w:hanging="560"/>
    </w:pPr>
    <w:rPr>
      <w:rFonts w:ascii="Garamond" w:hAnsi="Garamond"/>
      <w:shd w:val="clear" w:color="auto" w:fill="FFFFFF"/>
    </w:rPr>
  </w:style>
  <w:style w:type="character" w:customStyle="1" w:styleId="2f8">
    <w:name w:val="Подпись к картинке (2)"/>
    <w:link w:val="213"/>
    <w:uiPriority w:val="99"/>
    <w:qFormat/>
    <w:locked/>
    <w:rsid w:val="000E70C3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410">
    <w:name w:val="Основной текст (4)1"/>
    <w:basedOn w:val="a2"/>
    <w:link w:val="46"/>
    <w:uiPriority w:val="99"/>
    <w:qFormat/>
    <w:rsid w:val="000E70C3"/>
    <w:pPr>
      <w:widowControl/>
      <w:shd w:val="clear" w:color="auto" w:fill="FFFFFF"/>
      <w:snapToGrid/>
      <w:spacing w:before="180" w:after="60" w:line="242" w:lineRule="exact"/>
      <w:ind w:hanging="320"/>
    </w:pPr>
    <w:rPr>
      <w:rFonts w:ascii="Garamond" w:hAnsi="Garamond"/>
      <w:shd w:val="clear" w:color="auto" w:fill="FFFFFF"/>
    </w:rPr>
  </w:style>
  <w:style w:type="character" w:customStyle="1" w:styleId="46">
    <w:name w:val="Основной текст (4)"/>
    <w:link w:val="410"/>
    <w:uiPriority w:val="99"/>
    <w:qFormat/>
    <w:locked/>
    <w:rsid w:val="000E70C3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316">
    <w:name w:val="Основной текст (3)1"/>
    <w:basedOn w:val="a2"/>
    <w:link w:val="3e"/>
    <w:uiPriority w:val="99"/>
    <w:qFormat/>
    <w:rsid w:val="000E70C3"/>
    <w:pPr>
      <w:widowControl/>
      <w:shd w:val="clear" w:color="auto" w:fill="FFFFFF"/>
      <w:snapToGrid/>
      <w:spacing w:before="300" w:after="180" w:line="240" w:lineRule="atLeast"/>
    </w:pPr>
    <w:rPr>
      <w:rFonts w:ascii="Garamond" w:hAnsi="Garamond"/>
      <w:shd w:val="clear" w:color="auto" w:fill="FFFFFF"/>
    </w:rPr>
  </w:style>
  <w:style w:type="character" w:customStyle="1" w:styleId="3e">
    <w:name w:val="Основной текст (3)"/>
    <w:link w:val="316"/>
    <w:uiPriority w:val="99"/>
    <w:locked/>
    <w:rsid w:val="000E70C3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character" w:customStyle="1" w:styleId="HTML30">
    <w:name w:val="Стандартный HTML Знак3"/>
    <w:link w:val="HTML8"/>
    <w:uiPriority w:val="99"/>
    <w:qFormat/>
    <w:locked/>
    <w:rsid w:val="000E70C3"/>
    <w:rPr>
      <w:rFonts w:ascii="Courier New" w:eastAsia="Calibri" w:hAnsi="Courier New" w:cs="Times New Roman"/>
      <w:kern w:val="1"/>
      <w:sz w:val="20"/>
      <w:szCs w:val="20"/>
      <w:lang w:eastAsia="hi-IN" w:bidi="hi-IN"/>
    </w:rPr>
  </w:style>
  <w:style w:type="paragraph" w:customStyle="1" w:styleId="1fc">
    <w:name w:val="обычный1"/>
    <w:basedOn w:val="a2"/>
    <w:uiPriority w:val="99"/>
    <w:qFormat/>
    <w:rsid w:val="000E70C3"/>
    <w:pPr>
      <w:widowControl/>
      <w:snapToGrid/>
      <w:spacing w:before="0" w:after="0"/>
      <w:ind w:firstLine="720"/>
      <w:jc w:val="both"/>
    </w:pPr>
    <w:rPr>
      <w:rFonts w:eastAsia="Times New Roman"/>
    </w:rPr>
  </w:style>
  <w:style w:type="paragraph" w:customStyle="1" w:styleId="ConsNonformat">
    <w:name w:val="ConsNonformat"/>
    <w:uiPriority w:val="99"/>
    <w:qFormat/>
    <w:rsid w:val="000E70C3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f9">
    <w:name w:val="заголовок 2"/>
    <w:basedOn w:val="a2"/>
    <w:uiPriority w:val="99"/>
    <w:qFormat/>
    <w:rsid w:val="000E70C3"/>
    <w:pPr>
      <w:keepNext/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snapToGrid/>
      <w:spacing w:before="0" w:after="0"/>
      <w:ind w:firstLine="851"/>
      <w:textAlignment w:val="baseline"/>
    </w:pPr>
    <w:rPr>
      <w:rFonts w:eastAsia="Times New Roman"/>
      <w:sz w:val="20"/>
    </w:rPr>
  </w:style>
  <w:style w:type="paragraph" w:customStyle="1" w:styleId="300">
    <w:name w:val="Стиль Заголовок 3 + Перед:  0 пт После:  0 пт"/>
    <w:basedOn w:val="30"/>
    <w:uiPriority w:val="99"/>
    <w:qFormat/>
    <w:rsid w:val="000E70C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240" w:line="360" w:lineRule="auto"/>
      <w:jc w:val="center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2fa">
    <w:name w:val="Стиль Заголовок 2 + полужирный"/>
    <w:basedOn w:val="20"/>
    <w:uiPriority w:val="99"/>
    <w:qFormat/>
    <w:rsid w:val="000E70C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</w:rPr>
  </w:style>
  <w:style w:type="paragraph" w:customStyle="1" w:styleId="1fd">
    <w:name w:val="1 уровень"/>
    <w:basedOn w:val="a2"/>
    <w:uiPriority w:val="99"/>
    <w:qFormat/>
    <w:rsid w:val="000E70C3"/>
    <w:pPr>
      <w:keepNext/>
      <w:widowControl/>
      <w:snapToGrid/>
      <w:spacing w:before="520" w:after="260"/>
      <w:jc w:val="center"/>
      <w:outlineLvl w:val="0"/>
    </w:pPr>
    <w:rPr>
      <w:rFonts w:eastAsia="Times New Roman"/>
      <w:b/>
      <w:szCs w:val="24"/>
    </w:rPr>
  </w:style>
  <w:style w:type="paragraph" w:customStyle="1" w:styleId="Heading">
    <w:name w:val="Heading"/>
    <w:uiPriority w:val="99"/>
    <w:qFormat/>
    <w:rsid w:val="000E70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e">
    <w:name w:val="Указатель1"/>
    <w:basedOn w:val="a2"/>
    <w:uiPriority w:val="99"/>
    <w:qFormat/>
    <w:rsid w:val="000E70C3"/>
    <w:pPr>
      <w:widowControl/>
      <w:suppressLineNumbers/>
      <w:suppressAutoHyphens/>
      <w:snapToGrid/>
      <w:spacing w:before="0" w:after="0"/>
    </w:pPr>
    <w:rPr>
      <w:rFonts w:eastAsia="Times New Roman" w:cs="Mangal"/>
      <w:szCs w:val="24"/>
      <w:lang w:eastAsia="zh-CN"/>
    </w:rPr>
  </w:style>
  <w:style w:type="paragraph" w:customStyle="1" w:styleId="afffff7">
    <w:name w:val="Содержимое таблицы"/>
    <w:basedOn w:val="a2"/>
    <w:uiPriority w:val="99"/>
    <w:qFormat/>
    <w:rsid w:val="000E70C3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afffff8">
    <w:name w:val="Заголовок таблицы"/>
    <w:basedOn w:val="afffff7"/>
    <w:uiPriority w:val="99"/>
    <w:qFormat/>
    <w:rsid w:val="000E70C3"/>
    <w:pPr>
      <w:jc w:val="center"/>
    </w:pPr>
    <w:rPr>
      <w:b/>
      <w:bCs/>
    </w:rPr>
  </w:style>
  <w:style w:type="paragraph" w:customStyle="1" w:styleId="1ff">
    <w:name w:val="Стиль Заголовок 1 + не полужирный По левому краю Междустр.интерва..."/>
    <w:basedOn w:val="10"/>
    <w:uiPriority w:val="99"/>
    <w:qFormat/>
    <w:rsid w:val="000E70C3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2fb">
    <w:name w:val="Стиль Заголовок 2 + не полужирный По левому краю"/>
    <w:basedOn w:val="20"/>
    <w:uiPriority w:val="99"/>
    <w:qFormat/>
    <w:rsid w:val="000E70C3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214">
    <w:name w:val="Стиль Заголовок 2 + не полужирный По левому краю1"/>
    <w:basedOn w:val="20"/>
    <w:uiPriority w:val="99"/>
    <w:qFormat/>
    <w:rsid w:val="000E70C3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1ff0">
    <w:name w:val="маркирован_1"/>
    <w:basedOn w:val="a2"/>
    <w:uiPriority w:val="99"/>
    <w:qFormat/>
    <w:rsid w:val="000E70C3"/>
    <w:pPr>
      <w:adjustRightInd w:val="0"/>
      <w:snapToGrid/>
      <w:spacing w:before="0" w:after="0" w:line="360" w:lineRule="auto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1">
    <w:name w:val="Нумерован_1"/>
    <w:basedOn w:val="a2"/>
    <w:uiPriority w:val="99"/>
    <w:qFormat/>
    <w:rsid w:val="000E70C3"/>
    <w:pPr>
      <w:tabs>
        <w:tab w:val="left" w:pos="360"/>
      </w:tabs>
      <w:adjustRightInd w:val="0"/>
      <w:snapToGrid/>
      <w:spacing w:before="0" w:after="0" w:line="360" w:lineRule="auto"/>
      <w:ind w:left="36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2">
    <w:name w:val="марк_1"/>
    <w:basedOn w:val="a2"/>
    <w:uiPriority w:val="99"/>
    <w:qFormat/>
    <w:rsid w:val="000E70C3"/>
    <w:pPr>
      <w:tabs>
        <w:tab w:val="left" w:pos="1440"/>
      </w:tabs>
      <w:adjustRightInd w:val="0"/>
      <w:snapToGrid/>
      <w:spacing w:before="0" w:after="0" w:line="360" w:lineRule="auto"/>
      <w:ind w:left="144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afffff9">
    <w:name w:val="Заг_глав"/>
    <w:basedOn w:val="30"/>
    <w:uiPriority w:val="99"/>
    <w:qFormat/>
    <w:rsid w:val="000E70C3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spacing w:before="120" w:after="360" w:line="360" w:lineRule="atLeast"/>
      <w:ind w:firstLine="397"/>
      <w:contextualSpacing/>
      <w:jc w:val="center"/>
      <w:textAlignment w:val="baseline"/>
      <w:outlineLvl w:val="9"/>
    </w:pPr>
    <w:rPr>
      <w:rFonts w:ascii="Times New Roman" w:hAnsi="Times New Roman"/>
      <w:b/>
      <w:caps/>
      <w:sz w:val="32"/>
      <w:szCs w:val="28"/>
      <w:lang w:eastAsia="en-US"/>
    </w:rPr>
  </w:style>
  <w:style w:type="paragraph" w:customStyle="1" w:styleId="a">
    <w:name w:val="заг_пар"/>
    <w:basedOn w:val="30"/>
    <w:uiPriority w:val="99"/>
    <w:qFormat/>
    <w:rsid w:val="000E70C3"/>
    <w:pPr>
      <w:keepNext/>
      <w:widowControl w:val="0"/>
      <w:numPr>
        <w:numId w:val="3"/>
      </w:numPr>
      <w:tabs>
        <w:tab w:val="clear" w:pos="1440"/>
        <w:tab w:val="clear" w:pos="1729"/>
        <w:tab w:val="clear" w:pos="7002"/>
        <w:tab w:val="left" w:pos="360"/>
      </w:tabs>
      <w:autoSpaceDE/>
      <w:autoSpaceDN/>
      <w:spacing w:before="240" w:after="240" w:line="360" w:lineRule="auto"/>
      <w:ind w:left="0" w:firstLine="720"/>
      <w:jc w:val="center"/>
      <w:textAlignment w:val="baseline"/>
    </w:pPr>
    <w:rPr>
      <w:rFonts w:ascii="Times New Roman" w:hAnsi="Times New Roman"/>
      <w:bCs/>
      <w:caps/>
      <w:sz w:val="32"/>
      <w:szCs w:val="32"/>
    </w:rPr>
  </w:style>
  <w:style w:type="paragraph" w:customStyle="1" w:styleId="1">
    <w:name w:val="заголовок 1"/>
    <w:basedOn w:val="a"/>
    <w:uiPriority w:val="99"/>
    <w:qFormat/>
    <w:rsid w:val="000E70C3"/>
    <w:pPr>
      <w:numPr>
        <w:numId w:val="4"/>
      </w:numPr>
      <w:tabs>
        <w:tab w:val="clear" w:pos="1440"/>
      </w:tabs>
      <w:ind w:left="0" w:firstLine="720"/>
    </w:pPr>
    <w:rPr>
      <w:sz w:val="28"/>
      <w:szCs w:val="28"/>
    </w:rPr>
  </w:style>
  <w:style w:type="paragraph" w:customStyle="1" w:styleId="afffffa">
    <w:name w:val="огл_гл"/>
    <w:basedOn w:val="a2"/>
    <w:uiPriority w:val="99"/>
    <w:qFormat/>
    <w:rsid w:val="000E70C3"/>
    <w:pPr>
      <w:adjustRightInd w:val="0"/>
      <w:snapToGrid/>
      <w:spacing w:before="0" w:after="0" w:line="360" w:lineRule="auto"/>
      <w:ind w:left="794" w:hanging="794"/>
      <w:jc w:val="both"/>
      <w:textAlignment w:val="baseline"/>
    </w:pPr>
    <w:rPr>
      <w:rFonts w:eastAsia="Times New Roman"/>
      <w:bCs/>
      <w:sz w:val="28"/>
      <w:szCs w:val="28"/>
    </w:rPr>
  </w:style>
  <w:style w:type="paragraph" w:customStyle="1" w:styleId="afffffb">
    <w:name w:val="параг_огл"/>
    <w:basedOn w:val="a2"/>
    <w:uiPriority w:val="99"/>
    <w:qFormat/>
    <w:rsid w:val="000E70C3"/>
    <w:pPr>
      <w:adjustRightInd w:val="0"/>
      <w:snapToGrid/>
      <w:spacing w:before="0" w:after="0" w:line="360" w:lineRule="auto"/>
      <w:ind w:left="567"/>
      <w:textAlignment w:val="baseline"/>
    </w:pPr>
    <w:rPr>
      <w:rFonts w:eastAsia="Times New Roman"/>
      <w:sz w:val="28"/>
      <w:szCs w:val="28"/>
    </w:rPr>
  </w:style>
  <w:style w:type="paragraph" w:customStyle="1" w:styleId="afffffc">
    <w:name w:val="Стиль параг_огл + По левому краю"/>
    <w:basedOn w:val="afffffb"/>
    <w:uiPriority w:val="99"/>
    <w:qFormat/>
    <w:rsid w:val="000E70C3"/>
    <w:pPr>
      <w:ind w:left="794"/>
    </w:pPr>
    <w:rPr>
      <w:szCs w:val="20"/>
    </w:rPr>
  </w:style>
  <w:style w:type="paragraph" w:customStyle="1" w:styleId="afffffd">
    <w:name w:val="Наш стиль"/>
    <w:basedOn w:val="a2"/>
    <w:uiPriority w:val="99"/>
    <w:qFormat/>
    <w:rsid w:val="000E70C3"/>
    <w:pPr>
      <w:widowControl/>
      <w:snapToGrid/>
      <w:spacing w:before="0" w:after="0" w:line="360" w:lineRule="auto"/>
      <w:ind w:firstLine="720"/>
    </w:pPr>
    <w:rPr>
      <w:rFonts w:eastAsia="Times New Roman"/>
    </w:rPr>
  </w:style>
  <w:style w:type="character" w:customStyle="1" w:styleId="1ff3">
    <w:name w:val="Основной текст + Полужирный1"/>
    <w:uiPriority w:val="99"/>
    <w:qFormat/>
    <w:rsid w:val="000E70C3"/>
    <w:rPr>
      <w:rFonts w:ascii="Times New Roman" w:hAnsi="Times New Roman"/>
      <w:b/>
      <w:sz w:val="20"/>
    </w:rPr>
  </w:style>
  <w:style w:type="character" w:customStyle="1" w:styleId="151">
    <w:name w:val="Знак Знак15"/>
    <w:uiPriority w:val="99"/>
    <w:qFormat/>
    <w:rsid w:val="000E70C3"/>
    <w:rPr>
      <w:b/>
      <w:sz w:val="28"/>
    </w:rPr>
  </w:style>
  <w:style w:type="character" w:customStyle="1" w:styleId="720">
    <w:name w:val="Знак Знак72"/>
    <w:uiPriority w:val="99"/>
    <w:qFormat/>
    <w:rsid w:val="000E70C3"/>
    <w:rPr>
      <w:rFonts w:ascii="Times New Roman" w:hAnsi="Times New Roman"/>
      <w:lang w:eastAsia="en-US"/>
    </w:rPr>
  </w:style>
  <w:style w:type="character" w:customStyle="1" w:styleId="r">
    <w:name w:val="r"/>
    <w:uiPriority w:val="99"/>
    <w:qFormat/>
    <w:rsid w:val="000E70C3"/>
  </w:style>
  <w:style w:type="character" w:customStyle="1" w:styleId="Garamond">
    <w:name w:val="Основной текст + Garamond"/>
    <w:uiPriority w:val="99"/>
    <w:qFormat/>
    <w:rsid w:val="000E70C3"/>
    <w:rPr>
      <w:rFonts w:ascii="Garamond" w:hAnsi="Garamond"/>
      <w:sz w:val="24"/>
    </w:rPr>
  </w:style>
  <w:style w:type="character" w:customStyle="1" w:styleId="FontStyle278">
    <w:name w:val="Font Style278"/>
    <w:uiPriority w:val="99"/>
    <w:qFormat/>
    <w:rsid w:val="000E70C3"/>
    <w:rPr>
      <w:rFonts w:ascii="Times New Roman" w:hAnsi="Times New Roman"/>
      <w:color w:val="000000"/>
      <w:sz w:val="22"/>
    </w:rPr>
  </w:style>
  <w:style w:type="character" w:customStyle="1" w:styleId="FontStyle271">
    <w:name w:val="Font Style271"/>
    <w:uiPriority w:val="99"/>
    <w:qFormat/>
    <w:rsid w:val="000E70C3"/>
    <w:rPr>
      <w:rFonts w:ascii="Times New Roman" w:hAnsi="Times New Roman"/>
      <w:i/>
      <w:color w:val="000000"/>
      <w:sz w:val="22"/>
    </w:rPr>
  </w:style>
  <w:style w:type="paragraph" w:customStyle="1" w:styleId="afffffe">
    <w:name w:val="Êðàòêèé îáðàòíûé àäðåñ"/>
    <w:basedOn w:val="a2"/>
    <w:uiPriority w:val="99"/>
    <w:qFormat/>
    <w:rsid w:val="000E70C3"/>
    <w:pPr>
      <w:widowControl/>
      <w:snapToGrid/>
      <w:spacing w:before="0" w:after="0"/>
    </w:pPr>
    <w:rPr>
      <w:rFonts w:ascii="MS Sans Serif" w:eastAsia="Times New Roman" w:hAnsi="MS Sans Serif"/>
      <w:sz w:val="20"/>
      <w:lang w:val="en-US"/>
    </w:rPr>
  </w:style>
  <w:style w:type="character" w:customStyle="1" w:styleId="215">
    <w:name w:val="Знак Знак21"/>
    <w:uiPriority w:val="99"/>
    <w:qFormat/>
    <w:locked/>
    <w:rsid w:val="000E70C3"/>
    <w:rPr>
      <w:b/>
      <w:sz w:val="28"/>
      <w:lang w:val="ru-RU" w:eastAsia="ru-RU"/>
    </w:rPr>
  </w:style>
  <w:style w:type="character" w:customStyle="1" w:styleId="411">
    <w:name w:val="Знак Знак41"/>
    <w:uiPriority w:val="99"/>
    <w:qFormat/>
    <w:locked/>
    <w:rsid w:val="000E70C3"/>
    <w:rPr>
      <w:rFonts w:ascii="Arial" w:hAnsi="Arial"/>
      <w:b/>
      <w:i/>
      <w:sz w:val="28"/>
      <w:lang w:val="ru-RU" w:eastAsia="en-US"/>
    </w:rPr>
  </w:style>
  <w:style w:type="character" w:customStyle="1" w:styleId="390">
    <w:name w:val="Знак Знак39"/>
    <w:uiPriority w:val="99"/>
    <w:qFormat/>
    <w:locked/>
    <w:rsid w:val="000E70C3"/>
    <w:rPr>
      <w:b/>
      <w:sz w:val="28"/>
      <w:lang w:val="ru-RU" w:eastAsia="ru-RU"/>
    </w:rPr>
  </w:style>
  <w:style w:type="character" w:customStyle="1" w:styleId="380">
    <w:name w:val="Знак Знак38"/>
    <w:uiPriority w:val="99"/>
    <w:qFormat/>
    <w:locked/>
    <w:rsid w:val="000E70C3"/>
    <w:rPr>
      <w:b/>
      <w:i/>
      <w:sz w:val="26"/>
      <w:lang w:val="ru-RU" w:eastAsia="ru-RU"/>
    </w:rPr>
  </w:style>
  <w:style w:type="character" w:customStyle="1" w:styleId="370">
    <w:name w:val="Знак Знак37"/>
    <w:uiPriority w:val="99"/>
    <w:qFormat/>
    <w:locked/>
    <w:rsid w:val="000E70C3"/>
    <w:rPr>
      <w:sz w:val="24"/>
      <w:lang w:val="ru-RU" w:eastAsia="ru-RU"/>
    </w:rPr>
  </w:style>
  <w:style w:type="character" w:customStyle="1" w:styleId="360">
    <w:name w:val="Знак Знак36"/>
    <w:uiPriority w:val="99"/>
    <w:qFormat/>
    <w:locked/>
    <w:rsid w:val="000E70C3"/>
    <w:rPr>
      <w:sz w:val="24"/>
      <w:lang w:val="ru-RU" w:eastAsia="ru-RU"/>
    </w:rPr>
  </w:style>
  <w:style w:type="character" w:customStyle="1" w:styleId="351">
    <w:name w:val="Знак Знак35"/>
    <w:uiPriority w:val="99"/>
    <w:qFormat/>
    <w:locked/>
    <w:rsid w:val="000E70C3"/>
    <w:rPr>
      <w:i/>
      <w:sz w:val="24"/>
      <w:lang w:val="ru-RU" w:eastAsia="ru-RU"/>
    </w:rPr>
  </w:style>
  <w:style w:type="character" w:customStyle="1" w:styleId="340">
    <w:name w:val="Знак Знак34"/>
    <w:uiPriority w:val="99"/>
    <w:qFormat/>
    <w:locked/>
    <w:rsid w:val="000E70C3"/>
    <w:rPr>
      <w:rFonts w:ascii="Arial" w:hAnsi="Arial"/>
      <w:sz w:val="22"/>
      <w:lang w:val="ru-RU" w:eastAsia="ru-RU"/>
    </w:rPr>
  </w:style>
  <w:style w:type="character" w:customStyle="1" w:styleId="HTMLAddressChar2">
    <w:name w:val="HTML Address Char2"/>
    <w:uiPriority w:val="99"/>
    <w:locked/>
    <w:rsid w:val="000E70C3"/>
    <w:rPr>
      <w:i/>
      <w:sz w:val="24"/>
      <w:lang w:eastAsia="ru-RU"/>
    </w:rPr>
  </w:style>
  <w:style w:type="character" w:customStyle="1" w:styleId="HTMLAddressChar">
    <w:name w:val="HTML Address Char"/>
    <w:basedOn w:val="a3"/>
    <w:uiPriority w:val="99"/>
    <w:qFormat/>
    <w:locked/>
    <w:rsid w:val="000E70C3"/>
    <w:rPr>
      <w:rFonts w:cs="Times New Roman"/>
      <w:i/>
      <w:sz w:val="24"/>
      <w:lang w:val="ru-RU" w:eastAsia="ru-RU"/>
    </w:rPr>
  </w:style>
  <w:style w:type="character" w:customStyle="1" w:styleId="HTML10">
    <w:name w:val="Адрес HTML Знак1"/>
    <w:basedOn w:val="a3"/>
    <w:uiPriority w:val="99"/>
    <w:qFormat/>
    <w:rsid w:val="000E70C3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120">
    <w:name w:val="Адрес HTML Знак120"/>
    <w:basedOn w:val="a3"/>
    <w:uiPriority w:val="99"/>
    <w:semiHidden/>
    <w:qFormat/>
    <w:rsid w:val="000E70C3"/>
    <w:rPr>
      <w:rFonts w:cs="Times New Roman"/>
      <w:i/>
      <w:iCs/>
      <w:sz w:val="24"/>
      <w:szCs w:val="24"/>
    </w:rPr>
  </w:style>
  <w:style w:type="character" w:customStyle="1" w:styleId="HTML119">
    <w:name w:val="Адрес HTML Знак119"/>
    <w:basedOn w:val="a3"/>
    <w:uiPriority w:val="99"/>
    <w:semiHidden/>
    <w:qFormat/>
    <w:rsid w:val="000E70C3"/>
    <w:rPr>
      <w:rFonts w:cs="Times New Roman"/>
      <w:i/>
      <w:iCs/>
      <w:sz w:val="24"/>
      <w:szCs w:val="24"/>
    </w:rPr>
  </w:style>
  <w:style w:type="character" w:customStyle="1" w:styleId="HTML118">
    <w:name w:val="Адрес HTML Знак118"/>
    <w:basedOn w:val="a3"/>
    <w:uiPriority w:val="99"/>
    <w:semiHidden/>
    <w:qFormat/>
    <w:rsid w:val="000E70C3"/>
    <w:rPr>
      <w:rFonts w:cs="Times New Roman"/>
      <w:i/>
      <w:iCs/>
      <w:sz w:val="24"/>
      <w:szCs w:val="24"/>
    </w:rPr>
  </w:style>
  <w:style w:type="character" w:customStyle="1" w:styleId="HTML117">
    <w:name w:val="Адрес HTML Знак117"/>
    <w:basedOn w:val="a3"/>
    <w:uiPriority w:val="99"/>
    <w:qFormat/>
    <w:rsid w:val="000E70C3"/>
    <w:rPr>
      <w:rFonts w:cs="Times New Roman"/>
      <w:i/>
      <w:iCs/>
      <w:sz w:val="24"/>
      <w:szCs w:val="24"/>
    </w:rPr>
  </w:style>
  <w:style w:type="character" w:customStyle="1" w:styleId="HTML116">
    <w:name w:val="Адрес HTML Знак116"/>
    <w:basedOn w:val="a3"/>
    <w:uiPriority w:val="99"/>
    <w:semiHidden/>
    <w:qFormat/>
    <w:rsid w:val="000E70C3"/>
    <w:rPr>
      <w:rFonts w:cs="Times New Roman"/>
      <w:i/>
      <w:iCs/>
      <w:sz w:val="24"/>
      <w:szCs w:val="24"/>
    </w:rPr>
  </w:style>
  <w:style w:type="character" w:customStyle="1" w:styleId="HTML115">
    <w:name w:val="Адрес HTML Знак115"/>
    <w:basedOn w:val="a3"/>
    <w:uiPriority w:val="99"/>
    <w:semiHidden/>
    <w:qFormat/>
    <w:rsid w:val="000E70C3"/>
    <w:rPr>
      <w:rFonts w:cs="Times New Roman"/>
      <w:i/>
      <w:iCs/>
      <w:sz w:val="24"/>
      <w:szCs w:val="24"/>
    </w:rPr>
  </w:style>
  <w:style w:type="character" w:customStyle="1" w:styleId="HTML114">
    <w:name w:val="Адрес HTML Знак114"/>
    <w:basedOn w:val="a3"/>
    <w:uiPriority w:val="99"/>
    <w:semiHidden/>
    <w:qFormat/>
    <w:rsid w:val="000E70C3"/>
    <w:rPr>
      <w:rFonts w:cs="Times New Roman"/>
      <w:i/>
      <w:iCs/>
      <w:sz w:val="24"/>
      <w:szCs w:val="24"/>
    </w:rPr>
  </w:style>
  <w:style w:type="character" w:customStyle="1" w:styleId="HTML113">
    <w:name w:val="Адрес HTML Знак113"/>
    <w:basedOn w:val="a3"/>
    <w:uiPriority w:val="99"/>
    <w:semiHidden/>
    <w:qFormat/>
    <w:rsid w:val="000E70C3"/>
    <w:rPr>
      <w:rFonts w:cs="Times New Roman"/>
      <w:i/>
      <w:iCs/>
      <w:sz w:val="24"/>
      <w:szCs w:val="24"/>
    </w:rPr>
  </w:style>
  <w:style w:type="character" w:customStyle="1" w:styleId="HTML112">
    <w:name w:val="Адрес HTML Знак112"/>
    <w:basedOn w:val="a3"/>
    <w:uiPriority w:val="99"/>
    <w:semiHidden/>
    <w:qFormat/>
    <w:rsid w:val="000E70C3"/>
    <w:rPr>
      <w:rFonts w:cs="Times New Roman"/>
      <w:i/>
      <w:iCs/>
      <w:sz w:val="24"/>
      <w:szCs w:val="24"/>
    </w:rPr>
  </w:style>
  <w:style w:type="character" w:customStyle="1" w:styleId="HTML111">
    <w:name w:val="Адрес HTML Знак111"/>
    <w:basedOn w:val="a3"/>
    <w:uiPriority w:val="99"/>
    <w:qFormat/>
    <w:rsid w:val="000E70C3"/>
    <w:rPr>
      <w:rFonts w:cs="Times New Roman"/>
      <w:i/>
      <w:iCs/>
      <w:sz w:val="24"/>
      <w:szCs w:val="24"/>
    </w:rPr>
  </w:style>
  <w:style w:type="character" w:customStyle="1" w:styleId="HTML110">
    <w:name w:val="Адрес HTML Знак110"/>
    <w:basedOn w:val="a3"/>
    <w:uiPriority w:val="99"/>
    <w:semiHidden/>
    <w:qFormat/>
    <w:rsid w:val="000E70C3"/>
    <w:rPr>
      <w:rFonts w:cs="Times New Roman"/>
      <w:i/>
      <w:iCs/>
      <w:sz w:val="24"/>
      <w:szCs w:val="24"/>
    </w:rPr>
  </w:style>
  <w:style w:type="character" w:customStyle="1" w:styleId="HTML19">
    <w:name w:val="Адрес HTML Знак19"/>
    <w:basedOn w:val="a3"/>
    <w:uiPriority w:val="99"/>
    <w:qFormat/>
    <w:rsid w:val="000E70C3"/>
    <w:rPr>
      <w:rFonts w:cs="Times New Roman"/>
      <w:i/>
      <w:iCs/>
      <w:sz w:val="24"/>
      <w:szCs w:val="24"/>
    </w:rPr>
  </w:style>
  <w:style w:type="character" w:customStyle="1" w:styleId="HTML18">
    <w:name w:val="Адрес HTML Знак18"/>
    <w:basedOn w:val="a3"/>
    <w:uiPriority w:val="99"/>
    <w:semiHidden/>
    <w:qFormat/>
    <w:rsid w:val="000E70C3"/>
    <w:rPr>
      <w:rFonts w:cs="Times New Roman"/>
      <w:i/>
      <w:iCs/>
      <w:sz w:val="24"/>
      <w:szCs w:val="24"/>
    </w:rPr>
  </w:style>
  <w:style w:type="character" w:customStyle="1" w:styleId="HTML17">
    <w:name w:val="Адрес HTML Знак17"/>
    <w:basedOn w:val="a3"/>
    <w:uiPriority w:val="99"/>
    <w:semiHidden/>
    <w:qFormat/>
    <w:rsid w:val="000E70C3"/>
    <w:rPr>
      <w:rFonts w:cs="Times New Roman"/>
      <w:i/>
      <w:iCs/>
      <w:sz w:val="24"/>
      <w:szCs w:val="24"/>
    </w:rPr>
  </w:style>
  <w:style w:type="character" w:customStyle="1" w:styleId="HTML16">
    <w:name w:val="Адрес HTML Знак16"/>
    <w:basedOn w:val="a3"/>
    <w:uiPriority w:val="99"/>
    <w:semiHidden/>
    <w:qFormat/>
    <w:rsid w:val="000E70C3"/>
    <w:rPr>
      <w:rFonts w:cs="Times New Roman"/>
      <w:i/>
      <w:iCs/>
      <w:sz w:val="24"/>
      <w:szCs w:val="24"/>
    </w:rPr>
  </w:style>
  <w:style w:type="character" w:customStyle="1" w:styleId="HTML15">
    <w:name w:val="Адрес HTML Знак15"/>
    <w:basedOn w:val="a3"/>
    <w:uiPriority w:val="99"/>
    <w:qFormat/>
    <w:rsid w:val="000E70C3"/>
    <w:rPr>
      <w:rFonts w:cs="Times New Roman"/>
      <w:i/>
      <w:iCs/>
      <w:sz w:val="24"/>
      <w:szCs w:val="24"/>
    </w:rPr>
  </w:style>
  <w:style w:type="character" w:customStyle="1" w:styleId="HTML14">
    <w:name w:val="Адрес HTML Знак14"/>
    <w:basedOn w:val="a3"/>
    <w:uiPriority w:val="99"/>
    <w:qFormat/>
    <w:rsid w:val="000E70C3"/>
    <w:rPr>
      <w:rFonts w:cs="Times New Roman"/>
      <w:i/>
      <w:iCs/>
      <w:sz w:val="24"/>
      <w:szCs w:val="24"/>
    </w:rPr>
  </w:style>
  <w:style w:type="character" w:customStyle="1" w:styleId="HTML13">
    <w:name w:val="Адрес HTML Знак13"/>
    <w:basedOn w:val="a3"/>
    <w:uiPriority w:val="99"/>
    <w:semiHidden/>
    <w:qFormat/>
    <w:rsid w:val="000E70C3"/>
    <w:rPr>
      <w:rFonts w:cs="Times New Roman"/>
      <w:i/>
      <w:iCs/>
      <w:sz w:val="24"/>
      <w:szCs w:val="24"/>
    </w:rPr>
  </w:style>
  <w:style w:type="character" w:customStyle="1" w:styleId="HTML12">
    <w:name w:val="Адрес HTML Знак12"/>
    <w:basedOn w:val="a3"/>
    <w:uiPriority w:val="99"/>
    <w:qFormat/>
    <w:rsid w:val="000E70C3"/>
    <w:rPr>
      <w:rFonts w:cs="Times New Roman"/>
      <w:i/>
      <w:iCs/>
      <w:sz w:val="22"/>
    </w:rPr>
  </w:style>
  <w:style w:type="character" w:customStyle="1" w:styleId="Web">
    <w:name w:val="Обычный (Web) Знак"/>
    <w:uiPriority w:val="99"/>
    <w:qFormat/>
    <w:locked/>
    <w:rsid w:val="000E70C3"/>
    <w:rPr>
      <w:rFonts w:ascii="Tahoma" w:hAnsi="Tahoma"/>
      <w:sz w:val="16"/>
    </w:rPr>
  </w:style>
  <w:style w:type="character" w:customStyle="1" w:styleId="321">
    <w:name w:val="Знак Знак32"/>
    <w:uiPriority w:val="99"/>
    <w:qFormat/>
    <w:locked/>
    <w:rsid w:val="000E70C3"/>
    <w:rPr>
      <w:lang w:val="ru-RU" w:eastAsia="ru-RU"/>
    </w:rPr>
  </w:style>
  <w:style w:type="character" w:customStyle="1" w:styleId="317">
    <w:name w:val="Знак Знак31"/>
    <w:uiPriority w:val="99"/>
    <w:qFormat/>
    <w:locked/>
    <w:rsid w:val="000E70C3"/>
    <w:rPr>
      <w:sz w:val="24"/>
      <w:lang w:val="ru-RU" w:eastAsia="ru-RU"/>
    </w:rPr>
  </w:style>
  <w:style w:type="character" w:customStyle="1" w:styleId="301">
    <w:name w:val="Знак Знак30"/>
    <w:uiPriority w:val="99"/>
    <w:qFormat/>
    <w:locked/>
    <w:rsid w:val="000E70C3"/>
    <w:rPr>
      <w:sz w:val="24"/>
      <w:lang w:val="ru-RU" w:eastAsia="ru-RU"/>
    </w:rPr>
  </w:style>
  <w:style w:type="character" w:customStyle="1" w:styleId="1ff4">
    <w:name w:val="Знак1 Знак Знак"/>
    <w:uiPriority w:val="99"/>
    <w:qFormat/>
    <w:locked/>
    <w:rsid w:val="000E70C3"/>
    <w:rPr>
      <w:sz w:val="24"/>
      <w:lang w:val="ru-RU" w:eastAsia="ru-RU"/>
    </w:rPr>
  </w:style>
  <w:style w:type="character" w:customStyle="1" w:styleId="1910">
    <w:name w:val="Знак Знак191"/>
    <w:uiPriority w:val="99"/>
    <w:qFormat/>
    <w:locked/>
    <w:rsid w:val="000E70C3"/>
    <w:rPr>
      <w:sz w:val="24"/>
      <w:lang w:val="en-US" w:eastAsia="ru-RU"/>
    </w:rPr>
  </w:style>
  <w:style w:type="character" w:customStyle="1" w:styleId="1411">
    <w:name w:val="Знак Знак141"/>
    <w:uiPriority w:val="99"/>
    <w:qFormat/>
    <w:locked/>
    <w:rsid w:val="000E70C3"/>
    <w:rPr>
      <w:rFonts w:ascii="Cambria" w:hAnsi="Cambria"/>
      <w:i/>
      <w:color w:val="4F81BD"/>
      <w:spacing w:val="15"/>
      <w:sz w:val="24"/>
      <w:lang w:val="ru-RU" w:eastAsia="ru-RU"/>
    </w:rPr>
  </w:style>
  <w:style w:type="character" w:customStyle="1" w:styleId="123">
    <w:name w:val="Знак Знак12"/>
    <w:uiPriority w:val="99"/>
    <w:qFormat/>
    <w:locked/>
    <w:rsid w:val="000E70C3"/>
    <w:rPr>
      <w:rFonts w:ascii="PragmaticaCTT" w:hAnsi="PragmaticaCTT"/>
      <w:sz w:val="24"/>
      <w:lang w:val="ru-RU" w:eastAsia="ru-RU"/>
    </w:rPr>
  </w:style>
  <w:style w:type="character" w:customStyle="1" w:styleId="2210">
    <w:name w:val="Знак Знак221"/>
    <w:uiPriority w:val="99"/>
    <w:qFormat/>
    <w:locked/>
    <w:rsid w:val="000E70C3"/>
    <w:rPr>
      <w:color w:val="000000"/>
      <w:sz w:val="24"/>
      <w:lang w:val="ru-RU" w:eastAsia="ru-RU"/>
    </w:rPr>
  </w:style>
  <w:style w:type="character" w:customStyle="1" w:styleId="290">
    <w:name w:val="Знак Знак29"/>
    <w:uiPriority w:val="99"/>
    <w:qFormat/>
    <w:locked/>
    <w:rsid w:val="000E70C3"/>
    <w:rPr>
      <w:sz w:val="16"/>
      <w:lang w:val="ru-RU" w:eastAsia="ru-RU"/>
    </w:rPr>
  </w:style>
  <w:style w:type="character" w:customStyle="1" w:styleId="2510">
    <w:name w:val="Знак Знак251"/>
    <w:uiPriority w:val="99"/>
    <w:qFormat/>
    <w:locked/>
    <w:rsid w:val="000E70C3"/>
    <w:rPr>
      <w:sz w:val="24"/>
      <w:lang w:val="ru-RU" w:eastAsia="ru-RU"/>
    </w:rPr>
  </w:style>
  <w:style w:type="character" w:customStyle="1" w:styleId="280">
    <w:name w:val="Знак Знак28"/>
    <w:uiPriority w:val="99"/>
    <w:qFormat/>
    <w:locked/>
    <w:rsid w:val="000E70C3"/>
    <w:rPr>
      <w:sz w:val="16"/>
      <w:lang w:val="ru-RU" w:eastAsia="ru-RU"/>
    </w:rPr>
  </w:style>
  <w:style w:type="character" w:customStyle="1" w:styleId="272">
    <w:name w:val="Знак Знак27"/>
    <w:uiPriority w:val="99"/>
    <w:qFormat/>
    <w:locked/>
    <w:rsid w:val="000E70C3"/>
    <w:rPr>
      <w:rFonts w:ascii="Courier New" w:hAnsi="Courier New"/>
      <w:lang w:val="ru-RU" w:eastAsia="ru-RU"/>
    </w:rPr>
  </w:style>
  <w:style w:type="character" w:customStyle="1" w:styleId="1810">
    <w:name w:val="Знак Знак181"/>
    <w:uiPriority w:val="99"/>
    <w:qFormat/>
    <w:locked/>
    <w:rsid w:val="000E70C3"/>
    <w:rPr>
      <w:b/>
      <w:lang w:val="ru-RU" w:eastAsia="ru-RU"/>
    </w:rPr>
  </w:style>
  <w:style w:type="character" w:customStyle="1" w:styleId="201">
    <w:name w:val="Знак Знак201"/>
    <w:uiPriority w:val="99"/>
    <w:qFormat/>
    <w:locked/>
    <w:rsid w:val="000E70C3"/>
    <w:rPr>
      <w:rFonts w:ascii="Tahoma" w:hAnsi="Tahoma"/>
      <w:sz w:val="16"/>
      <w:lang w:val="ru-RU" w:eastAsia="ru-RU"/>
    </w:rPr>
  </w:style>
  <w:style w:type="paragraph" w:customStyle="1" w:styleId="2fc">
    <w:name w:val="Знак Знак Знак Знак Знак Знак2"/>
    <w:basedOn w:val="a2"/>
    <w:uiPriority w:val="99"/>
    <w:qFormat/>
    <w:rsid w:val="000E70C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1">
    <w:name w:val="Темы Знак"/>
    <w:link w:val="affff0"/>
    <w:uiPriority w:val="99"/>
    <w:qFormat/>
    <w:locked/>
    <w:rsid w:val="000E70C3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affffff">
    <w:name w:val="Основной текст_"/>
    <w:link w:val="1ff5"/>
    <w:qFormat/>
    <w:locked/>
    <w:rsid w:val="000E70C3"/>
    <w:rPr>
      <w:rFonts w:ascii="Arial" w:hAnsi="Arial"/>
      <w:sz w:val="19"/>
      <w:shd w:val="clear" w:color="auto" w:fill="FFFFFF"/>
    </w:rPr>
  </w:style>
  <w:style w:type="paragraph" w:customStyle="1" w:styleId="1ff5">
    <w:name w:val="Основной текст1"/>
    <w:basedOn w:val="a2"/>
    <w:link w:val="affffff"/>
    <w:qFormat/>
    <w:rsid w:val="000E70C3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Theme="minorHAnsi" w:hAnsi="Arial" w:cstheme="minorBidi"/>
      <w:sz w:val="19"/>
      <w:szCs w:val="22"/>
      <w:shd w:val="clear" w:color="auto" w:fill="FFFFFF"/>
      <w:lang w:eastAsia="en-US"/>
    </w:rPr>
  </w:style>
  <w:style w:type="paragraph" w:customStyle="1" w:styleId="2TimesNewRoman1200">
    <w:name w:val="Стиль Заголовок 2 + (латиница) Times New Roman 12 пт Перед:  0 пт..."/>
    <w:basedOn w:val="20"/>
    <w:uiPriority w:val="99"/>
    <w:qFormat/>
    <w:rsid w:val="000E70C3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bCs/>
      <w:kern w:val="32"/>
      <w:sz w:val="24"/>
    </w:rPr>
  </w:style>
  <w:style w:type="paragraph" w:customStyle="1" w:styleId="Style24">
    <w:name w:val="Style24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paragraph" w:customStyle="1" w:styleId="2TimesNewRoman0">
    <w:name w:val="Стиль заголовок 2 + Times New Roman полужирный Первая строка:  0..."/>
    <w:basedOn w:val="2f9"/>
    <w:uiPriority w:val="99"/>
    <w:qFormat/>
    <w:rsid w:val="000E70C3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overflowPunct/>
      <w:spacing w:before="24" w:after="16" w:line="190" w:lineRule="atLeast"/>
      <w:ind w:firstLine="454"/>
      <w:jc w:val="center"/>
      <w:textAlignment w:val="auto"/>
    </w:pPr>
    <w:rPr>
      <w:b/>
      <w:bCs/>
      <w:sz w:val="24"/>
      <w:szCs w:val="24"/>
    </w:rPr>
  </w:style>
  <w:style w:type="character" w:customStyle="1" w:styleId="1f">
    <w:name w:val="Стиль1 Знак"/>
    <w:link w:val="1e"/>
    <w:uiPriority w:val="99"/>
    <w:qFormat/>
    <w:locked/>
    <w:rsid w:val="000E70C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0">
    <w:name w:val="Стиль По ширине"/>
    <w:basedOn w:val="a2"/>
    <w:uiPriority w:val="99"/>
    <w:qFormat/>
    <w:rsid w:val="000E70C3"/>
    <w:pPr>
      <w:widowControl/>
      <w:snapToGrid/>
      <w:spacing w:before="0" w:after="0" w:line="312" w:lineRule="auto"/>
      <w:ind w:firstLine="454"/>
      <w:jc w:val="both"/>
    </w:pPr>
    <w:rPr>
      <w:rFonts w:eastAsia="Times New Roman"/>
      <w:szCs w:val="24"/>
    </w:rPr>
  </w:style>
  <w:style w:type="paragraph" w:customStyle="1" w:styleId="Style53">
    <w:name w:val="Style53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197" w:lineRule="exact"/>
      <w:ind w:firstLine="456"/>
      <w:jc w:val="both"/>
    </w:pPr>
    <w:rPr>
      <w:rFonts w:ascii="Palatino Linotype" w:eastAsia="Times New Roman" w:hAnsi="Palatino Linotype"/>
      <w:szCs w:val="24"/>
    </w:rPr>
  </w:style>
  <w:style w:type="paragraph" w:customStyle="1" w:styleId="Style57">
    <w:name w:val="Style57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216" w:lineRule="exact"/>
      <w:jc w:val="both"/>
    </w:pPr>
    <w:rPr>
      <w:rFonts w:ascii="Palatino Linotype" w:eastAsia="Times New Roman" w:hAnsi="Palatino Linotype"/>
      <w:szCs w:val="24"/>
    </w:rPr>
  </w:style>
  <w:style w:type="paragraph" w:customStyle="1" w:styleId="Style35">
    <w:name w:val="Style35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197" w:lineRule="exact"/>
      <w:ind w:firstLine="442"/>
      <w:jc w:val="both"/>
    </w:pPr>
    <w:rPr>
      <w:rFonts w:ascii="Palatino Linotype" w:eastAsia="Times New Roman" w:hAnsi="Palatino Linotype"/>
      <w:szCs w:val="24"/>
    </w:rPr>
  </w:style>
  <w:style w:type="paragraph" w:customStyle="1" w:styleId="Style37">
    <w:name w:val="Style37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221" w:lineRule="exact"/>
      <w:ind w:firstLine="221"/>
      <w:jc w:val="both"/>
    </w:pPr>
    <w:rPr>
      <w:rFonts w:ascii="Palatino Linotype" w:eastAsia="Times New Roman" w:hAnsi="Palatino Linotype"/>
      <w:szCs w:val="24"/>
    </w:rPr>
  </w:style>
  <w:style w:type="paragraph" w:customStyle="1" w:styleId="Style31">
    <w:name w:val="Style31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/>
    </w:pPr>
    <w:rPr>
      <w:rFonts w:ascii="Palatino Linotype" w:eastAsia="Times New Roman" w:hAnsi="Palatino Linotype"/>
      <w:szCs w:val="24"/>
    </w:rPr>
  </w:style>
  <w:style w:type="paragraph" w:customStyle="1" w:styleId="2Arial12">
    <w:name w:val="Стиль Заголовок 2 + Arial полужирный курсив Перед:  12 пт После..."/>
    <w:basedOn w:val="20"/>
    <w:uiPriority w:val="99"/>
    <w:qFormat/>
    <w:rsid w:val="000E70C3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iCs/>
      <w:sz w:val="24"/>
    </w:rPr>
  </w:style>
  <w:style w:type="paragraph" w:customStyle="1" w:styleId="2Arial0">
    <w:name w:val="Стиль Заголовок 2 + Arial полужирный Слева:  0 см Первая строка:..."/>
    <w:basedOn w:val="20"/>
    <w:uiPriority w:val="99"/>
    <w:qFormat/>
    <w:rsid w:val="000E70C3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sz w:val="24"/>
    </w:rPr>
  </w:style>
  <w:style w:type="character" w:customStyle="1" w:styleId="ConsNormal0">
    <w:name w:val="ConsNormal Знак"/>
    <w:link w:val="ConsNormal"/>
    <w:uiPriority w:val="99"/>
    <w:qFormat/>
    <w:locked/>
    <w:rsid w:val="000E70C3"/>
    <w:rPr>
      <w:rFonts w:ascii="Arial" w:eastAsia="Calibri" w:hAnsi="Arial" w:cs="Times New Roman"/>
      <w:lang w:eastAsia="ru-RU"/>
    </w:rPr>
  </w:style>
  <w:style w:type="character" w:customStyle="1" w:styleId="223">
    <w:name w:val="Основной текст (22)_"/>
    <w:link w:val="224"/>
    <w:uiPriority w:val="99"/>
    <w:qFormat/>
    <w:locked/>
    <w:rsid w:val="000E70C3"/>
    <w:rPr>
      <w:rFonts w:ascii="Century Schoolbook" w:hAnsi="Century Schoolbook"/>
      <w:sz w:val="21"/>
      <w:shd w:val="clear" w:color="auto" w:fill="FFFFFF"/>
    </w:rPr>
  </w:style>
  <w:style w:type="paragraph" w:customStyle="1" w:styleId="224">
    <w:name w:val="Основной текст (22)"/>
    <w:basedOn w:val="a2"/>
    <w:link w:val="223"/>
    <w:uiPriority w:val="99"/>
    <w:qFormat/>
    <w:rsid w:val="000E70C3"/>
    <w:pPr>
      <w:widowControl/>
      <w:shd w:val="clear" w:color="auto" w:fill="FFFFFF"/>
      <w:snapToGrid/>
      <w:spacing w:before="540" w:after="120" w:line="238" w:lineRule="exact"/>
      <w:ind w:hanging="480"/>
      <w:jc w:val="both"/>
    </w:pPr>
    <w:rPr>
      <w:rFonts w:ascii="Century Schoolbook" w:eastAsiaTheme="minorHAnsi" w:hAnsi="Century Schoolbook" w:cstheme="minorBidi"/>
      <w:sz w:val="21"/>
      <w:szCs w:val="22"/>
      <w:shd w:val="clear" w:color="auto" w:fill="FFFFFF"/>
      <w:lang w:eastAsia="en-US"/>
    </w:rPr>
  </w:style>
  <w:style w:type="paragraph" w:customStyle="1" w:styleId="341">
    <w:name w:val="Основной текст34"/>
    <w:basedOn w:val="a2"/>
    <w:uiPriority w:val="99"/>
    <w:qFormat/>
    <w:rsid w:val="000E70C3"/>
    <w:pPr>
      <w:widowControl/>
      <w:shd w:val="clear" w:color="auto" w:fill="FFFFFF"/>
      <w:snapToGrid/>
      <w:spacing w:before="480" w:after="120" w:line="284" w:lineRule="exact"/>
      <w:ind w:hanging="1620"/>
      <w:jc w:val="both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136">
    <w:name w:val="Основной текст (13)_"/>
    <w:link w:val="137"/>
    <w:uiPriority w:val="99"/>
    <w:qFormat/>
    <w:locked/>
    <w:rsid w:val="000E70C3"/>
    <w:rPr>
      <w:rFonts w:ascii="Century Schoolbook" w:hAnsi="Century Schoolbook"/>
      <w:sz w:val="18"/>
      <w:shd w:val="clear" w:color="auto" w:fill="FFFFFF"/>
    </w:rPr>
  </w:style>
  <w:style w:type="paragraph" w:customStyle="1" w:styleId="137">
    <w:name w:val="Основной текст (13)"/>
    <w:basedOn w:val="a2"/>
    <w:link w:val="136"/>
    <w:uiPriority w:val="99"/>
    <w:qFormat/>
    <w:rsid w:val="000E70C3"/>
    <w:pPr>
      <w:widowControl/>
      <w:shd w:val="clear" w:color="auto" w:fill="FFFFFF"/>
      <w:snapToGrid/>
      <w:spacing w:before="480" w:after="300" w:line="240" w:lineRule="atLeast"/>
      <w:ind w:hanging="420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92">
    <w:name w:val="Основной текст (9)_"/>
    <w:link w:val="93"/>
    <w:uiPriority w:val="99"/>
    <w:qFormat/>
    <w:locked/>
    <w:rsid w:val="000E70C3"/>
    <w:rPr>
      <w:rFonts w:ascii="Century Schoolbook" w:hAnsi="Century Schoolbook"/>
      <w:sz w:val="18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qFormat/>
    <w:rsid w:val="000E70C3"/>
    <w:pPr>
      <w:widowControl/>
      <w:shd w:val="clear" w:color="auto" w:fill="FFFFFF"/>
      <w:snapToGrid/>
      <w:spacing w:before="120" w:after="240" w:line="240" w:lineRule="atLeast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3f">
    <w:name w:val="Основной текст (3)_"/>
    <w:uiPriority w:val="99"/>
    <w:qFormat/>
    <w:locked/>
    <w:rsid w:val="000E70C3"/>
    <w:rPr>
      <w:rFonts w:ascii="Century Schoolbook" w:hAnsi="Century Schoolbook"/>
      <w:sz w:val="18"/>
      <w:shd w:val="clear" w:color="auto" w:fill="FFFFFF"/>
    </w:rPr>
  </w:style>
  <w:style w:type="paragraph" w:customStyle="1" w:styleId="2Arial1">
    <w:name w:val="Заголовок 2  Arial"/>
    <w:basedOn w:val="20"/>
    <w:uiPriority w:val="99"/>
    <w:qFormat/>
    <w:rsid w:val="000E70C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120"/>
      <w:jc w:val="left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1ff6">
    <w:name w:val="Заголовок 1  Междустр.интервал:  одинарный"/>
    <w:basedOn w:val="10"/>
    <w:uiPriority w:val="99"/>
    <w:qFormat/>
    <w:rsid w:val="000E70C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</w:pPr>
    <w:rPr>
      <w:rFonts w:ascii="Arial" w:hAnsi="Arial" w:cs="Arial"/>
      <w:b/>
      <w:bCs/>
      <w:caps/>
      <w:kern w:val="32"/>
      <w:sz w:val="32"/>
      <w:szCs w:val="32"/>
      <w:lang w:eastAsia="en-US"/>
    </w:rPr>
  </w:style>
  <w:style w:type="paragraph" w:customStyle="1" w:styleId="article">
    <w:name w:val="articl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1">
    <w:name w:val="Без интервала Знак"/>
    <w:link w:val="94"/>
    <w:uiPriority w:val="99"/>
    <w:qFormat/>
    <w:locked/>
    <w:rsid w:val="000E70C3"/>
    <w:rPr>
      <w:lang w:val="en-US"/>
    </w:rPr>
  </w:style>
  <w:style w:type="paragraph" w:customStyle="1" w:styleId="94">
    <w:name w:val="Без интервала9"/>
    <w:link w:val="affffff1"/>
    <w:uiPriority w:val="99"/>
    <w:rsid w:val="000E70C3"/>
    <w:pPr>
      <w:spacing w:before="100" w:beforeAutospacing="1" w:after="100" w:afterAutospacing="1" w:line="240" w:lineRule="auto"/>
    </w:pPr>
    <w:rPr>
      <w:lang w:val="en-US"/>
    </w:rPr>
  </w:style>
  <w:style w:type="paragraph" w:styleId="affffff2">
    <w:name w:val="No Spacing"/>
    <w:link w:val="64"/>
    <w:uiPriority w:val="99"/>
    <w:qFormat/>
    <w:rsid w:val="000E70C3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220">
    <w:name w:val="Знак1 Знак Знак22"/>
    <w:uiPriority w:val="99"/>
    <w:qFormat/>
    <w:locked/>
    <w:rsid w:val="000E70C3"/>
    <w:rPr>
      <w:sz w:val="24"/>
    </w:rPr>
  </w:style>
  <w:style w:type="paragraph" w:styleId="2fd">
    <w:name w:val="Quote"/>
    <w:basedOn w:val="a2"/>
    <w:next w:val="a2"/>
    <w:link w:val="241"/>
    <w:uiPriority w:val="99"/>
    <w:qFormat/>
    <w:rsid w:val="000E70C3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character" w:customStyle="1" w:styleId="2fe">
    <w:name w:val="Цитата 2 Знак"/>
    <w:basedOn w:val="a3"/>
    <w:link w:val="281"/>
    <w:uiPriority w:val="99"/>
    <w:qFormat/>
    <w:rsid w:val="000E70C3"/>
    <w:rPr>
      <w:rFonts w:ascii="Times New Roman" w:eastAsia="Calibri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QuoteChar">
    <w:name w:val="Quote Char"/>
    <w:basedOn w:val="a3"/>
    <w:link w:val="2110"/>
    <w:uiPriority w:val="99"/>
    <w:qFormat/>
    <w:locked/>
    <w:rsid w:val="000E70C3"/>
    <w:rPr>
      <w:rFonts w:cs="Times New Roman"/>
      <w:i/>
      <w:color w:val="000000"/>
      <w:sz w:val="24"/>
    </w:rPr>
  </w:style>
  <w:style w:type="paragraph" w:customStyle="1" w:styleId="2110">
    <w:name w:val="Цитата 211"/>
    <w:basedOn w:val="a2"/>
    <w:next w:val="a2"/>
    <w:link w:val="QuoteChar"/>
    <w:uiPriority w:val="99"/>
    <w:rsid w:val="000E70C3"/>
    <w:pPr>
      <w:widowControl/>
      <w:snapToGrid/>
      <w:spacing w:before="0" w:after="0"/>
    </w:pPr>
    <w:rPr>
      <w:rFonts w:asciiTheme="minorHAnsi" w:eastAsiaTheme="minorHAnsi" w:hAnsiTheme="minorHAnsi"/>
      <w:i/>
      <w:color w:val="000000"/>
      <w:szCs w:val="22"/>
      <w:lang w:eastAsia="en-US"/>
    </w:rPr>
  </w:style>
  <w:style w:type="character" w:customStyle="1" w:styleId="241">
    <w:name w:val="Цитата 2 Знак4"/>
    <w:basedOn w:val="a3"/>
    <w:link w:val="2fd"/>
    <w:uiPriority w:val="99"/>
    <w:locked/>
    <w:rsid w:val="000E70C3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IntenseQuoteChar7">
    <w:name w:val="Intense Quote Char7"/>
    <w:uiPriority w:val="99"/>
    <w:locked/>
    <w:rsid w:val="000E70C3"/>
    <w:rPr>
      <w:rFonts w:ascii="Calibri" w:hAnsi="Calibri"/>
      <w:b/>
      <w:i/>
      <w:color w:val="4F81BD"/>
      <w:sz w:val="24"/>
    </w:rPr>
  </w:style>
  <w:style w:type="character" w:customStyle="1" w:styleId="510">
    <w:name w:val="Знак5 Знак Знак1"/>
    <w:uiPriority w:val="99"/>
    <w:locked/>
    <w:rsid w:val="000E70C3"/>
    <w:rPr>
      <w:sz w:val="16"/>
      <w:lang w:val="ru-RU" w:eastAsia="ru-RU"/>
    </w:rPr>
  </w:style>
  <w:style w:type="character" w:customStyle="1" w:styleId="125">
    <w:name w:val="Знак1 Знак Знак25"/>
    <w:uiPriority w:val="99"/>
    <w:qFormat/>
    <w:locked/>
    <w:rsid w:val="000E70C3"/>
    <w:rPr>
      <w:sz w:val="24"/>
    </w:rPr>
  </w:style>
  <w:style w:type="character" w:customStyle="1" w:styleId="124">
    <w:name w:val="Знак1 Знак Знак24"/>
    <w:uiPriority w:val="99"/>
    <w:qFormat/>
    <w:locked/>
    <w:rsid w:val="000E70C3"/>
    <w:rPr>
      <w:sz w:val="24"/>
    </w:rPr>
  </w:style>
  <w:style w:type="character" w:customStyle="1" w:styleId="1230">
    <w:name w:val="Знак1 Знак Знак23"/>
    <w:uiPriority w:val="99"/>
    <w:qFormat/>
    <w:locked/>
    <w:rsid w:val="000E70C3"/>
    <w:rPr>
      <w:sz w:val="24"/>
    </w:rPr>
  </w:style>
  <w:style w:type="character" w:customStyle="1" w:styleId="216">
    <w:name w:val="Цитата 2 Знак1"/>
    <w:basedOn w:val="a3"/>
    <w:uiPriority w:val="99"/>
    <w:qFormat/>
    <w:rsid w:val="000E70C3"/>
    <w:rPr>
      <w:rFonts w:cs="Times New Roman"/>
      <w:i/>
      <w:iCs/>
      <w:color w:val="404040"/>
      <w:sz w:val="24"/>
      <w:szCs w:val="24"/>
    </w:rPr>
  </w:style>
  <w:style w:type="paragraph" w:customStyle="1" w:styleId="p12">
    <w:name w:val="p12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styleId="affffff3">
    <w:name w:val="Intense Quote"/>
    <w:basedOn w:val="a2"/>
    <w:next w:val="a2"/>
    <w:link w:val="47"/>
    <w:uiPriority w:val="99"/>
    <w:qFormat/>
    <w:rsid w:val="000E70C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affffff4">
    <w:name w:val="Выделенная цитата Знак"/>
    <w:basedOn w:val="a3"/>
    <w:link w:val="82"/>
    <w:uiPriority w:val="99"/>
    <w:qFormat/>
    <w:rsid w:val="000E70C3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IntenseQuoteChar">
    <w:name w:val="Intense Quote Char"/>
    <w:basedOn w:val="a3"/>
    <w:link w:val="11e"/>
    <w:uiPriority w:val="99"/>
    <w:qFormat/>
    <w:locked/>
    <w:rsid w:val="000E70C3"/>
    <w:rPr>
      <w:rFonts w:cs="Times New Roman"/>
      <w:b/>
      <w:i/>
      <w:color w:val="4F81BD"/>
      <w:sz w:val="24"/>
    </w:rPr>
  </w:style>
  <w:style w:type="paragraph" w:customStyle="1" w:styleId="11e">
    <w:name w:val="Выделенная цитата11"/>
    <w:basedOn w:val="a2"/>
    <w:next w:val="a2"/>
    <w:link w:val="IntenseQuoteChar"/>
    <w:uiPriority w:val="99"/>
    <w:rsid w:val="000E70C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/>
      <w:b/>
      <w:i/>
      <w:color w:val="4F81BD"/>
      <w:szCs w:val="22"/>
      <w:lang w:eastAsia="en-US"/>
    </w:rPr>
  </w:style>
  <w:style w:type="character" w:customStyle="1" w:styleId="47">
    <w:name w:val="Выделенная цитата Знак4"/>
    <w:basedOn w:val="a3"/>
    <w:link w:val="affffff3"/>
    <w:uiPriority w:val="99"/>
    <w:locked/>
    <w:rsid w:val="000E70C3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1ff7">
    <w:name w:val="Выделенная цитата Знак1"/>
    <w:basedOn w:val="a3"/>
    <w:uiPriority w:val="99"/>
    <w:qFormat/>
    <w:rsid w:val="000E70C3"/>
    <w:rPr>
      <w:rFonts w:ascii="Times New Roman" w:hAnsi="Times New Roman" w:cs="Times New Roman"/>
      <w:i/>
      <w:iCs/>
      <w:color w:val="5B9BD5"/>
      <w:sz w:val="24"/>
      <w:szCs w:val="24"/>
      <w:lang w:eastAsia="ru-RU"/>
    </w:rPr>
  </w:style>
  <w:style w:type="character" w:customStyle="1" w:styleId="1201">
    <w:name w:val="Выделенная цитата Знак120"/>
    <w:basedOn w:val="a3"/>
    <w:uiPriority w:val="99"/>
    <w:qFormat/>
    <w:rsid w:val="000E70C3"/>
    <w:rPr>
      <w:rFonts w:cs="Times New Roman"/>
      <w:i/>
      <w:iCs/>
      <w:color w:val="5B9BD5"/>
      <w:sz w:val="24"/>
      <w:szCs w:val="24"/>
    </w:rPr>
  </w:style>
  <w:style w:type="character" w:customStyle="1" w:styleId="1190">
    <w:name w:val="Выделенная цитата Знак119"/>
    <w:basedOn w:val="a3"/>
    <w:uiPriority w:val="99"/>
    <w:qFormat/>
    <w:rsid w:val="000E70C3"/>
    <w:rPr>
      <w:rFonts w:cs="Times New Roman"/>
      <w:i/>
      <w:iCs/>
      <w:color w:val="5B9BD5"/>
      <w:sz w:val="24"/>
      <w:szCs w:val="24"/>
    </w:rPr>
  </w:style>
  <w:style w:type="character" w:customStyle="1" w:styleId="1180">
    <w:name w:val="Выделенная цитата Знак118"/>
    <w:basedOn w:val="a3"/>
    <w:uiPriority w:val="99"/>
    <w:qFormat/>
    <w:rsid w:val="000E70C3"/>
    <w:rPr>
      <w:rFonts w:cs="Times New Roman"/>
      <w:i/>
      <w:iCs/>
      <w:color w:val="5B9BD5"/>
      <w:sz w:val="24"/>
      <w:szCs w:val="24"/>
    </w:rPr>
  </w:style>
  <w:style w:type="character" w:customStyle="1" w:styleId="1170">
    <w:name w:val="Выделенная цитата Знак117"/>
    <w:basedOn w:val="a3"/>
    <w:uiPriority w:val="99"/>
    <w:qFormat/>
    <w:rsid w:val="000E70C3"/>
    <w:rPr>
      <w:rFonts w:cs="Times New Roman"/>
      <w:i/>
      <w:iCs/>
      <w:color w:val="5B9BD5"/>
      <w:sz w:val="24"/>
      <w:szCs w:val="24"/>
    </w:rPr>
  </w:style>
  <w:style w:type="character" w:customStyle="1" w:styleId="1160">
    <w:name w:val="Выделенная цитата Знак116"/>
    <w:basedOn w:val="a3"/>
    <w:uiPriority w:val="99"/>
    <w:qFormat/>
    <w:rsid w:val="000E70C3"/>
    <w:rPr>
      <w:rFonts w:cs="Times New Roman"/>
      <w:i/>
      <w:iCs/>
      <w:color w:val="5B9BD5"/>
      <w:sz w:val="24"/>
      <w:szCs w:val="24"/>
    </w:rPr>
  </w:style>
  <w:style w:type="character" w:customStyle="1" w:styleId="1150">
    <w:name w:val="Выделенная цитата Знак115"/>
    <w:basedOn w:val="a3"/>
    <w:uiPriority w:val="99"/>
    <w:qFormat/>
    <w:rsid w:val="000E70C3"/>
    <w:rPr>
      <w:rFonts w:cs="Times New Roman"/>
      <w:i/>
      <w:iCs/>
      <w:color w:val="5B9BD5"/>
      <w:sz w:val="24"/>
      <w:szCs w:val="24"/>
    </w:rPr>
  </w:style>
  <w:style w:type="character" w:customStyle="1" w:styleId="1140">
    <w:name w:val="Выделенная цитата Знак114"/>
    <w:basedOn w:val="a3"/>
    <w:uiPriority w:val="99"/>
    <w:qFormat/>
    <w:rsid w:val="000E70C3"/>
    <w:rPr>
      <w:rFonts w:cs="Times New Roman"/>
      <w:i/>
      <w:iCs/>
      <w:color w:val="5B9BD5"/>
      <w:sz w:val="24"/>
      <w:szCs w:val="24"/>
    </w:rPr>
  </w:style>
  <w:style w:type="character" w:customStyle="1" w:styleId="1130">
    <w:name w:val="Выделенная цитата Знак113"/>
    <w:basedOn w:val="a3"/>
    <w:uiPriority w:val="99"/>
    <w:qFormat/>
    <w:rsid w:val="000E70C3"/>
    <w:rPr>
      <w:rFonts w:cs="Times New Roman"/>
      <w:i/>
      <w:iCs/>
      <w:color w:val="5B9BD5"/>
      <w:sz w:val="24"/>
      <w:szCs w:val="24"/>
    </w:rPr>
  </w:style>
  <w:style w:type="character" w:customStyle="1" w:styleId="1120">
    <w:name w:val="Выделенная цитата Знак112"/>
    <w:basedOn w:val="a3"/>
    <w:uiPriority w:val="99"/>
    <w:qFormat/>
    <w:rsid w:val="000E70C3"/>
    <w:rPr>
      <w:rFonts w:cs="Times New Roman"/>
      <w:i/>
      <w:iCs/>
      <w:color w:val="5B9BD5"/>
      <w:sz w:val="24"/>
      <w:szCs w:val="24"/>
    </w:rPr>
  </w:style>
  <w:style w:type="character" w:customStyle="1" w:styleId="1110">
    <w:name w:val="Выделенная цитата Знак111"/>
    <w:basedOn w:val="a3"/>
    <w:uiPriority w:val="99"/>
    <w:qFormat/>
    <w:rsid w:val="000E70C3"/>
    <w:rPr>
      <w:rFonts w:cs="Times New Roman"/>
      <w:i/>
      <w:iCs/>
      <w:color w:val="5B9BD5"/>
      <w:sz w:val="24"/>
      <w:szCs w:val="24"/>
    </w:rPr>
  </w:style>
  <w:style w:type="character" w:customStyle="1" w:styleId="1101">
    <w:name w:val="Выделенная цитата Знак110"/>
    <w:basedOn w:val="a3"/>
    <w:uiPriority w:val="99"/>
    <w:qFormat/>
    <w:rsid w:val="000E70C3"/>
    <w:rPr>
      <w:rFonts w:cs="Times New Roman"/>
      <w:i/>
      <w:iCs/>
      <w:color w:val="5B9BD5"/>
      <w:sz w:val="24"/>
      <w:szCs w:val="24"/>
    </w:rPr>
  </w:style>
  <w:style w:type="character" w:customStyle="1" w:styleId="192">
    <w:name w:val="Выделенная цитата Знак19"/>
    <w:basedOn w:val="a3"/>
    <w:uiPriority w:val="99"/>
    <w:qFormat/>
    <w:rsid w:val="000E70C3"/>
    <w:rPr>
      <w:rFonts w:cs="Times New Roman"/>
      <w:i/>
      <w:iCs/>
      <w:color w:val="5B9BD5"/>
      <w:sz w:val="24"/>
      <w:szCs w:val="24"/>
    </w:rPr>
  </w:style>
  <w:style w:type="character" w:customStyle="1" w:styleId="182">
    <w:name w:val="Выделенная цитата Знак18"/>
    <w:basedOn w:val="a3"/>
    <w:uiPriority w:val="99"/>
    <w:qFormat/>
    <w:rsid w:val="000E70C3"/>
    <w:rPr>
      <w:rFonts w:cs="Times New Roman"/>
      <w:i/>
      <w:iCs/>
      <w:color w:val="5B9BD5"/>
      <w:sz w:val="24"/>
      <w:szCs w:val="24"/>
    </w:rPr>
  </w:style>
  <w:style w:type="character" w:customStyle="1" w:styleId="172">
    <w:name w:val="Выделенная цитата Знак17"/>
    <w:basedOn w:val="a3"/>
    <w:uiPriority w:val="99"/>
    <w:qFormat/>
    <w:rsid w:val="000E70C3"/>
    <w:rPr>
      <w:rFonts w:cs="Times New Roman"/>
      <w:i/>
      <w:iCs/>
      <w:color w:val="5B9BD5"/>
      <w:sz w:val="24"/>
      <w:szCs w:val="24"/>
    </w:rPr>
  </w:style>
  <w:style w:type="character" w:customStyle="1" w:styleId="163">
    <w:name w:val="Выделенная цитата Знак16"/>
    <w:basedOn w:val="a3"/>
    <w:uiPriority w:val="99"/>
    <w:qFormat/>
    <w:rsid w:val="000E70C3"/>
    <w:rPr>
      <w:rFonts w:cs="Times New Roman"/>
      <w:i/>
      <w:iCs/>
      <w:color w:val="5B9BD5"/>
      <w:sz w:val="24"/>
      <w:szCs w:val="24"/>
    </w:rPr>
  </w:style>
  <w:style w:type="character" w:customStyle="1" w:styleId="152">
    <w:name w:val="Выделенная цитата Знак15"/>
    <w:basedOn w:val="a3"/>
    <w:uiPriority w:val="99"/>
    <w:qFormat/>
    <w:rsid w:val="000E70C3"/>
    <w:rPr>
      <w:rFonts w:cs="Times New Roman"/>
      <w:i/>
      <w:iCs/>
      <w:color w:val="5B9BD5"/>
      <w:sz w:val="24"/>
      <w:szCs w:val="24"/>
    </w:rPr>
  </w:style>
  <w:style w:type="character" w:customStyle="1" w:styleId="144">
    <w:name w:val="Выделенная цитата Знак14"/>
    <w:basedOn w:val="a3"/>
    <w:uiPriority w:val="99"/>
    <w:qFormat/>
    <w:rsid w:val="000E70C3"/>
    <w:rPr>
      <w:rFonts w:cs="Times New Roman"/>
      <w:i/>
      <w:iCs/>
      <w:color w:val="5B9BD5"/>
      <w:sz w:val="24"/>
      <w:szCs w:val="24"/>
    </w:rPr>
  </w:style>
  <w:style w:type="character" w:customStyle="1" w:styleId="138">
    <w:name w:val="Выделенная цитата Знак13"/>
    <w:basedOn w:val="a3"/>
    <w:uiPriority w:val="99"/>
    <w:qFormat/>
    <w:rsid w:val="000E70C3"/>
    <w:rPr>
      <w:rFonts w:cs="Times New Roman"/>
      <w:i/>
      <w:iCs/>
      <w:color w:val="5B9BD5"/>
      <w:sz w:val="24"/>
      <w:szCs w:val="24"/>
    </w:rPr>
  </w:style>
  <w:style w:type="character" w:customStyle="1" w:styleId="126">
    <w:name w:val="Выделенная цитата Знак12"/>
    <w:basedOn w:val="a3"/>
    <w:uiPriority w:val="99"/>
    <w:qFormat/>
    <w:rsid w:val="000E70C3"/>
    <w:rPr>
      <w:rFonts w:cs="Times New Roman"/>
      <w:i/>
      <w:iCs/>
      <w:color w:val="5B9BD5"/>
      <w:sz w:val="24"/>
      <w:szCs w:val="24"/>
    </w:rPr>
  </w:style>
  <w:style w:type="paragraph" w:customStyle="1" w:styleId="1ff8">
    <w:name w:val="Заголовок оглавления1"/>
    <w:basedOn w:val="10"/>
    <w:next w:val="a2"/>
    <w:uiPriority w:val="99"/>
    <w:qFormat/>
    <w:rsid w:val="000E70C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paragraph" w:customStyle="1" w:styleId="2123">
    <w:name w:val="Стиль Заголовок 2 + Перед:  12 пт После:  3 пт"/>
    <w:basedOn w:val="20"/>
    <w:uiPriority w:val="99"/>
    <w:qFormat/>
    <w:rsid w:val="000E70C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</w:rPr>
  </w:style>
  <w:style w:type="paragraph" w:customStyle="1" w:styleId="2ff">
    <w:name w:val="Обычный 2"/>
    <w:basedOn w:val="a2"/>
    <w:uiPriority w:val="99"/>
    <w:qFormat/>
    <w:rsid w:val="000E70C3"/>
    <w:pPr>
      <w:widowControl/>
      <w:tabs>
        <w:tab w:val="left" w:pos="1440"/>
      </w:tabs>
      <w:snapToGrid/>
      <w:spacing w:before="0" w:after="0"/>
      <w:ind w:left="1440" w:hanging="360"/>
      <w:jc w:val="both"/>
    </w:pPr>
    <w:rPr>
      <w:rFonts w:eastAsia="Times New Roman"/>
      <w:sz w:val="20"/>
    </w:rPr>
  </w:style>
  <w:style w:type="paragraph" w:customStyle="1" w:styleId="MTDisplayEquation">
    <w:name w:val="MTDisplayEquation"/>
    <w:basedOn w:val="a2"/>
    <w:uiPriority w:val="99"/>
    <w:qFormat/>
    <w:rsid w:val="000E70C3"/>
    <w:pPr>
      <w:widowControl/>
      <w:tabs>
        <w:tab w:val="center" w:pos="4680"/>
        <w:tab w:val="right" w:pos="9360"/>
      </w:tabs>
      <w:snapToGrid/>
      <w:spacing w:before="0" w:after="0"/>
    </w:pPr>
    <w:rPr>
      <w:rFonts w:eastAsia="Times New Roman"/>
      <w:lang w:val="en-US"/>
    </w:rPr>
  </w:style>
  <w:style w:type="paragraph" w:customStyle="1" w:styleId="msolistparagraph0">
    <w:name w:val="msolistparagraph"/>
    <w:basedOn w:val="a2"/>
    <w:uiPriority w:val="99"/>
    <w:qFormat/>
    <w:rsid w:val="000E70C3"/>
    <w:pPr>
      <w:widowControl/>
      <w:snapToGrid/>
      <w:spacing w:before="0" w:after="0" w:line="312" w:lineRule="auto"/>
      <w:ind w:left="720" w:firstLine="454"/>
      <w:contextualSpacing/>
      <w:jc w:val="both"/>
    </w:pPr>
    <w:rPr>
      <w:rFonts w:eastAsia="Times New Roman"/>
      <w:szCs w:val="24"/>
    </w:rPr>
  </w:style>
  <w:style w:type="paragraph" w:customStyle="1" w:styleId="msonormalcxspmiddle">
    <w:name w:val="msonormalcxspmiddl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5">
    <w:name w:val="ВЭС отступ Знак"/>
    <w:link w:val="affffff6"/>
    <w:uiPriority w:val="99"/>
    <w:qFormat/>
    <w:locked/>
    <w:rsid w:val="000E70C3"/>
    <w:rPr>
      <w:color w:val="000000"/>
      <w:sz w:val="24"/>
    </w:rPr>
  </w:style>
  <w:style w:type="paragraph" w:customStyle="1" w:styleId="affffff6">
    <w:name w:val="ВЭС отступ"/>
    <w:basedOn w:val="a2"/>
    <w:link w:val="affffff5"/>
    <w:uiPriority w:val="99"/>
    <w:qFormat/>
    <w:rsid w:val="000E70C3"/>
    <w:pPr>
      <w:widowControl/>
      <w:snapToGrid/>
      <w:spacing w:before="0" w:after="0"/>
      <w:jc w:val="both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200">
    <w:name w:val="Стиль Заголовок 2 + 12 пт Слева:  0 см Первая строка:  0 см Пере..."/>
    <w:basedOn w:val="20"/>
    <w:uiPriority w:val="99"/>
    <w:qFormat/>
    <w:rsid w:val="000E70C3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120" w:after="120"/>
      <w:jc w:val="left"/>
    </w:pPr>
    <w:rPr>
      <w:rFonts w:ascii="Arial" w:hAnsi="Arial"/>
      <w:b/>
      <w:bCs/>
      <w:kern w:val="32"/>
      <w:sz w:val="24"/>
    </w:rPr>
  </w:style>
  <w:style w:type="paragraph" w:customStyle="1" w:styleId="145">
    <w:name w:val="Основной 14"/>
    <w:basedOn w:val="a2"/>
    <w:uiPriority w:val="99"/>
    <w:qFormat/>
    <w:rsid w:val="000E70C3"/>
    <w:pPr>
      <w:widowControl/>
      <w:autoSpaceDE w:val="0"/>
      <w:autoSpaceDN w:val="0"/>
      <w:adjustRightInd w:val="0"/>
      <w:snapToGrid/>
      <w:spacing w:before="0" w:after="0" w:line="360" w:lineRule="auto"/>
      <w:ind w:left="-851" w:right="-1091" w:firstLine="567"/>
      <w:jc w:val="center"/>
    </w:pPr>
    <w:rPr>
      <w:rFonts w:eastAsia="Times New Roman"/>
      <w:b/>
      <w:sz w:val="28"/>
    </w:rPr>
  </w:style>
  <w:style w:type="paragraph" w:customStyle="1" w:styleId="c1">
    <w:name w:val="c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7">
    <w:name w:val="Словарная статья"/>
    <w:basedOn w:val="a2"/>
    <w:next w:val="a2"/>
    <w:qFormat/>
    <w:rsid w:val="000E70C3"/>
    <w:pPr>
      <w:widowControl/>
      <w:autoSpaceDE w:val="0"/>
      <w:autoSpaceDN w:val="0"/>
      <w:adjustRightInd w:val="0"/>
      <w:snapToGrid/>
      <w:spacing w:before="0" w:after="0"/>
      <w:ind w:left="170" w:right="118"/>
      <w:jc w:val="both"/>
    </w:pPr>
    <w:rPr>
      <w:rFonts w:ascii="Arial" w:eastAsia="Times New Roman" w:hAnsi="Arial"/>
      <w:sz w:val="20"/>
    </w:rPr>
  </w:style>
  <w:style w:type="character" w:customStyle="1" w:styleId="FR20">
    <w:name w:val="FR2 Знак"/>
    <w:link w:val="FR2"/>
    <w:uiPriority w:val="99"/>
    <w:qFormat/>
    <w:locked/>
    <w:rsid w:val="000E70C3"/>
    <w:rPr>
      <w:rFonts w:ascii="Arial" w:eastAsia="Calibri" w:hAnsi="Arial" w:cs="Times New Roman"/>
      <w:lang w:eastAsia="ru-RU"/>
    </w:rPr>
  </w:style>
  <w:style w:type="paragraph" w:customStyle="1" w:styleId="2ff0">
    <w:name w:val="2"/>
    <w:basedOn w:val="a2"/>
    <w:uiPriority w:val="99"/>
    <w:qFormat/>
    <w:rsid w:val="000E70C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Li">
    <w:name w:val="Li"/>
    <w:basedOn w:val="a2"/>
    <w:uiPriority w:val="99"/>
    <w:qFormat/>
    <w:rsid w:val="000E70C3"/>
    <w:pPr>
      <w:widowControl/>
      <w:shd w:val="clear" w:color="auto" w:fill="FFFFFF"/>
      <w:suppressAutoHyphens/>
      <w:snapToGrid/>
      <w:spacing w:before="0" w:after="0"/>
    </w:pPr>
    <w:rPr>
      <w:rFonts w:eastAsia="Times New Roman"/>
      <w:szCs w:val="24"/>
      <w:lang w:eastAsia="ar-SA"/>
    </w:rPr>
  </w:style>
  <w:style w:type="paragraph" w:customStyle="1" w:styleId="Style14">
    <w:name w:val="Style14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444" w:lineRule="exact"/>
      <w:ind w:firstLine="1051"/>
    </w:pPr>
    <w:rPr>
      <w:rFonts w:ascii="Arial" w:eastAsia="Times New Roman" w:hAnsi="Arial" w:cs="Arial"/>
      <w:szCs w:val="24"/>
    </w:rPr>
  </w:style>
  <w:style w:type="paragraph" w:customStyle="1" w:styleId="Style22">
    <w:name w:val="Style22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238" w:lineRule="exact"/>
      <w:jc w:val="both"/>
    </w:pPr>
    <w:rPr>
      <w:rFonts w:ascii="Arial" w:eastAsia="Times New Roman" w:hAnsi="Arial" w:cs="Arial"/>
      <w:szCs w:val="24"/>
    </w:rPr>
  </w:style>
  <w:style w:type="paragraph" w:customStyle="1" w:styleId="affffff8">
    <w:name w:val="Название оглавления"/>
    <w:uiPriority w:val="99"/>
    <w:qFormat/>
    <w:rsid w:val="000E70C3"/>
    <w:pPr>
      <w:autoSpaceDE w:val="0"/>
      <w:autoSpaceDN w:val="0"/>
      <w:adjustRightInd w:val="0"/>
      <w:spacing w:after="187" w:line="240" w:lineRule="auto"/>
      <w:jc w:val="center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affffff9">
    <w:name w:val="список с тире"/>
    <w:basedOn w:val="a2"/>
    <w:uiPriority w:val="99"/>
    <w:qFormat/>
    <w:rsid w:val="000E70C3"/>
    <w:pPr>
      <w:widowControl/>
      <w:tabs>
        <w:tab w:val="left" w:pos="1354"/>
      </w:tabs>
      <w:autoSpaceDE w:val="0"/>
      <w:autoSpaceDN w:val="0"/>
      <w:adjustRightInd w:val="0"/>
      <w:snapToGrid/>
      <w:spacing w:before="120" w:after="0"/>
      <w:ind w:left="1354" w:hanging="360"/>
      <w:jc w:val="both"/>
    </w:pPr>
    <w:rPr>
      <w:rFonts w:eastAsia="Times New Roman" w:cs="Arial"/>
      <w:color w:val="000000"/>
      <w:szCs w:val="28"/>
    </w:rPr>
  </w:style>
  <w:style w:type="paragraph" w:customStyle="1" w:styleId="2ff1">
    <w:name w:val="Обычный2"/>
    <w:uiPriority w:val="99"/>
    <w:qFormat/>
    <w:rsid w:val="000E70C3"/>
    <w:pPr>
      <w:widowControl w:val="0"/>
      <w:spacing w:after="0" w:line="316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Tst1">
    <w:name w:val="Tst1"/>
    <w:basedOn w:val="a2"/>
    <w:uiPriority w:val="99"/>
    <w:qFormat/>
    <w:rsid w:val="000E70C3"/>
    <w:pPr>
      <w:widowControl/>
      <w:tabs>
        <w:tab w:val="left" w:pos="851"/>
      </w:tabs>
      <w:snapToGrid/>
      <w:spacing w:before="0" w:after="0"/>
      <w:ind w:left="851" w:hanging="511"/>
      <w:jc w:val="both"/>
    </w:pPr>
    <w:rPr>
      <w:rFonts w:eastAsia="Times New Roman"/>
    </w:rPr>
  </w:style>
  <w:style w:type="paragraph" w:customStyle="1" w:styleId="notabstyle">
    <w:name w:val="no_tab style"/>
    <w:basedOn w:val="a2"/>
    <w:uiPriority w:val="99"/>
    <w:qFormat/>
    <w:rsid w:val="000E70C3"/>
    <w:pPr>
      <w:widowControl/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-question">
    <w:name w:val="Tst-question"/>
    <w:basedOn w:val="a2"/>
    <w:uiPriority w:val="99"/>
    <w:qFormat/>
    <w:rsid w:val="000E70C3"/>
    <w:pPr>
      <w:widowControl/>
      <w:numPr>
        <w:numId w:val="5"/>
      </w:numPr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10">
    <w:name w:val="Tst_1"/>
    <w:basedOn w:val="notabstyle"/>
    <w:uiPriority w:val="99"/>
    <w:qFormat/>
    <w:rsid w:val="000E70C3"/>
    <w:pPr>
      <w:tabs>
        <w:tab w:val="left" w:pos="703"/>
      </w:tabs>
      <w:ind w:left="703" w:hanging="346"/>
    </w:pPr>
  </w:style>
  <w:style w:type="paragraph" w:customStyle="1" w:styleId="p1">
    <w:name w:val="p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MS Mincho"/>
      <w:szCs w:val="24"/>
    </w:rPr>
  </w:style>
  <w:style w:type="paragraph" w:customStyle="1" w:styleId="3f0">
    <w:name w:val="Знак3"/>
    <w:basedOn w:val="a2"/>
    <w:uiPriority w:val="99"/>
    <w:qFormat/>
    <w:rsid w:val="000E70C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a">
    <w:name w:val="УПЛОТНЕННЫЙ"/>
    <w:basedOn w:val="a2"/>
    <w:uiPriority w:val="99"/>
    <w:qFormat/>
    <w:rsid w:val="000E70C3"/>
    <w:pPr>
      <w:widowControl/>
      <w:snapToGrid/>
      <w:spacing w:before="0" w:after="0"/>
      <w:ind w:firstLine="720"/>
      <w:jc w:val="both"/>
    </w:pPr>
    <w:rPr>
      <w:rFonts w:eastAsia="Times New Roman"/>
      <w:spacing w:val="-4"/>
      <w:sz w:val="28"/>
    </w:rPr>
  </w:style>
  <w:style w:type="paragraph" w:customStyle="1" w:styleId="affffffb">
    <w:name w:val="ОСНОВНОЙ"/>
    <w:basedOn w:val="a2"/>
    <w:uiPriority w:val="99"/>
    <w:qFormat/>
    <w:rsid w:val="000E70C3"/>
    <w:pPr>
      <w:widowControl/>
      <w:autoSpaceDE w:val="0"/>
      <w:autoSpaceDN w:val="0"/>
      <w:adjustRightInd w:val="0"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customStyle="1" w:styleId="simple">
    <w:name w:val="simpl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">
    <w:name w:val="u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j">
    <w:name w:val="uj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tyle44">
    <w:name w:val="Style44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/>
    </w:pPr>
    <w:rPr>
      <w:rFonts w:ascii="Franklin Gothic Medium Cond" w:eastAsia="Times New Roman" w:hAnsi="Franklin Gothic Medium Cond"/>
      <w:szCs w:val="24"/>
    </w:rPr>
  </w:style>
  <w:style w:type="paragraph" w:customStyle="1" w:styleId="s16">
    <w:name w:val="s_16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4cxspmiddle">
    <w:name w:val="a4cxspmiddl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Style56">
    <w:name w:val="Style56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194" w:lineRule="exact"/>
    </w:pPr>
    <w:rPr>
      <w:rFonts w:eastAsia="Times New Roman"/>
      <w:szCs w:val="24"/>
    </w:rPr>
  </w:style>
  <w:style w:type="paragraph" w:customStyle="1" w:styleId="otstup">
    <w:name w:val="otstup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9">
    <w:name w:val="Схема документа1"/>
    <w:basedOn w:val="a2"/>
    <w:uiPriority w:val="99"/>
    <w:qFormat/>
    <w:rsid w:val="000E70C3"/>
    <w:pPr>
      <w:widowControl/>
      <w:shd w:val="clear" w:color="auto" w:fill="000080"/>
      <w:snapToGrid/>
      <w:spacing w:before="0" w:after="0"/>
    </w:pPr>
    <w:rPr>
      <w:rFonts w:ascii="Tahoma" w:eastAsia="Times New Roman" w:hAnsi="Tahoma" w:cs="Tahoma"/>
      <w:sz w:val="20"/>
      <w:lang w:eastAsia="zh-CN"/>
    </w:rPr>
  </w:style>
  <w:style w:type="paragraph" w:customStyle="1" w:styleId="Normal1">
    <w:name w:val="Normal1"/>
    <w:uiPriority w:val="99"/>
    <w:qFormat/>
    <w:rsid w:val="000E70C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1">
    <w:name w:val="Heading 31"/>
    <w:basedOn w:val="Normal1"/>
    <w:next w:val="Normal1"/>
    <w:uiPriority w:val="99"/>
    <w:qFormat/>
    <w:rsid w:val="000E70C3"/>
    <w:pPr>
      <w:keepNext/>
      <w:snapToGrid/>
      <w:outlineLvl w:val="2"/>
    </w:pPr>
    <w:rPr>
      <w:sz w:val="24"/>
    </w:rPr>
  </w:style>
  <w:style w:type="paragraph" w:customStyle="1" w:styleId="BodyText1">
    <w:name w:val="Body Text1"/>
    <w:basedOn w:val="Normal1"/>
    <w:uiPriority w:val="99"/>
    <w:qFormat/>
    <w:rsid w:val="000E70C3"/>
    <w:pPr>
      <w:snapToGrid/>
      <w:spacing w:line="360" w:lineRule="auto"/>
    </w:pPr>
    <w:rPr>
      <w:sz w:val="24"/>
    </w:rPr>
  </w:style>
  <w:style w:type="paragraph" w:customStyle="1" w:styleId="BodyText211">
    <w:name w:val="Body Text 211"/>
    <w:basedOn w:val="a2"/>
    <w:uiPriority w:val="99"/>
    <w:qFormat/>
    <w:rsid w:val="000E70C3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paragraph" w:customStyle="1" w:styleId="ListParagraph1">
    <w:name w:val="List Paragraph1"/>
    <w:basedOn w:val="a2"/>
    <w:uiPriority w:val="99"/>
    <w:qFormat/>
    <w:rsid w:val="000E70C3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lainText1">
    <w:name w:val="Plain Text1"/>
    <w:basedOn w:val="a2"/>
    <w:uiPriority w:val="99"/>
    <w:qFormat/>
    <w:rsid w:val="000E70C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BodyText31">
    <w:name w:val="Body Text 31"/>
    <w:basedOn w:val="Normal1"/>
    <w:uiPriority w:val="99"/>
    <w:qFormat/>
    <w:rsid w:val="000E70C3"/>
    <w:pPr>
      <w:snapToGrid/>
      <w:jc w:val="both"/>
    </w:pPr>
    <w:rPr>
      <w:i/>
      <w:sz w:val="26"/>
    </w:rPr>
  </w:style>
  <w:style w:type="character" w:customStyle="1" w:styleId="101">
    <w:name w:val="Знак Знак101"/>
    <w:uiPriority w:val="99"/>
    <w:qFormat/>
    <w:locked/>
    <w:rsid w:val="000E70C3"/>
    <w:rPr>
      <w:rFonts w:ascii="PragmaticaCTT" w:hAnsi="PragmaticaCTT"/>
      <w:sz w:val="24"/>
      <w:lang w:val="ru-RU" w:eastAsia="ru-RU"/>
    </w:rPr>
  </w:style>
  <w:style w:type="character" w:customStyle="1" w:styleId="4110">
    <w:name w:val="Знак Знак411"/>
    <w:uiPriority w:val="99"/>
    <w:qFormat/>
    <w:locked/>
    <w:rsid w:val="000E70C3"/>
    <w:rPr>
      <w:rFonts w:ascii="Arial" w:hAnsi="Arial"/>
      <w:b/>
      <w:i/>
      <w:sz w:val="28"/>
      <w:lang w:val="ru-RU" w:eastAsia="en-US"/>
    </w:rPr>
  </w:style>
  <w:style w:type="character" w:customStyle="1" w:styleId="139">
    <w:name w:val="Знак1 Знак Знак3"/>
    <w:uiPriority w:val="99"/>
    <w:locked/>
    <w:rsid w:val="000E70C3"/>
    <w:rPr>
      <w:sz w:val="24"/>
      <w:lang w:val="ru-RU" w:eastAsia="ru-RU"/>
    </w:rPr>
  </w:style>
  <w:style w:type="character" w:customStyle="1" w:styleId="hpsatn">
    <w:name w:val="hps atn"/>
    <w:basedOn w:val="a3"/>
    <w:uiPriority w:val="99"/>
    <w:qFormat/>
    <w:rsid w:val="000E70C3"/>
    <w:rPr>
      <w:rFonts w:cs="Times New Roman"/>
    </w:rPr>
  </w:style>
  <w:style w:type="character" w:customStyle="1" w:styleId="udar">
    <w:name w:val="udar"/>
    <w:basedOn w:val="a3"/>
    <w:uiPriority w:val="99"/>
    <w:qFormat/>
    <w:rsid w:val="000E70C3"/>
    <w:rPr>
      <w:rFonts w:cs="Times New Roman"/>
    </w:rPr>
  </w:style>
  <w:style w:type="character" w:customStyle="1" w:styleId="FontStyle139">
    <w:name w:val="Font Style139"/>
    <w:uiPriority w:val="99"/>
    <w:qFormat/>
    <w:rsid w:val="000E70C3"/>
    <w:rPr>
      <w:rFonts w:ascii="Palatino Linotype" w:hAnsi="Palatino Linotype"/>
      <w:sz w:val="18"/>
    </w:rPr>
  </w:style>
  <w:style w:type="character" w:customStyle="1" w:styleId="FontStyle156">
    <w:name w:val="Font Style156"/>
    <w:uiPriority w:val="99"/>
    <w:qFormat/>
    <w:rsid w:val="000E70C3"/>
    <w:rPr>
      <w:rFonts w:ascii="Palatino Linotype" w:hAnsi="Palatino Linotype"/>
      <w:sz w:val="18"/>
    </w:rPr>
  </w:style>
  <w:style w:type="character" w:customStyle="1" w:styleId="FontStyle157">
    <w:name w:val="Font Style157"/>
    <w:uiPriority w:val="99"/>
    <w:qFormat/>
    <w:rsid w:val="000E70C3"/>
    <w:rPr>
      <w:rFonts w:ascii="Palatino Linotype" w:hAnsi="Palatino Linotype"/>
      <w:sz w:val="18"/>
    </w:rPr>
  </w:style>
  <w:style w:type="character" w:customStyle="1" w:styleId="FontStyle138">
    <w:name w:val="Font Style138"/>
    <w:uiPriority w:val="99"/>
    <w:qFormat/>
    <w:rsid w:val="000E70C3"/>
    <w:rPr>
      <w:rFonts w:ascii="Palatino Linotype" w:hAnsi="Palatino Linotype"/>
      <w:b/>
      <w:sz w:val="18"/>
    </w:rPr>
  </w:style>
  <w:style w:type="character" w:customStyle="1" w:styleId="FontStyle146">
    <w:name w:val="Font Style146"/>
    <w:uiPriority w:val="99"/>
    <w:qFormat/>
    <w:rsid w:val="000E70C3"/>
    <w:rPr>
      <w:rFonts w:ascii="Palatino Linotype" w:hAnsi="Palatino Linotype"/>
      <w:b/>
      <w:sz w:val="18"/>
    </w:rPr>
  </w:style>
  <w:style w:type="character" w:customStyle="1" w:styleId="318">
    <w:name w:val="Основной текст с отступом 3 Знак1"/>
    <w:uiPriority w:val="99"/>
    <w:qFormat/>
    <w:rsid w:val="000E70C3"/>
    <w:rPr>
      <w:rFonts w:ascii="Times New Roman" w:hAnsi="Times New Roman"/>
      <w:sz w:val="16"/>
      <w:lang w:val="ru-RU" w:eastAsia="ru-RU"/>
    </w:rPr>
  </w:style>
  <w:style w:type="character" w:customStyle="1" w:styleId="85">
    <w:name w:val="Основной текст + 85"/>
    <w:uiPriority w:val="99"/>
    <w:qFormat/>
    <w:rsid w:val="000E70C3"/>
    <w:rPr>
      <w:rFonts w:ascii="Times New Roman" w:hAnsi="Times New Roman"/>
      <w:b/>
      <w:i/>
      <w:spacing w:val="30"/>
      <w:sz w:val="17"/>
      <w:shd w:val="clear" w:color="auto" w:fill="FFFFFF"/>
      <w:lang w:val="ru-RU" w:eastAsia="ru-RU"/>
    </w:rPr>
  </w:style>
  <w:style w:type="character" w:customStyle="1" w:styleId="22Arial">
    <w:name w:val="Основной текст (22) + Arial"/>
    <w:uiPriority w:val="99"/>
    <w:rsid w:val="000E70C3"/>
    <w:rPr>
      <w:rFonts w:ascii="Arial" w:hAnsi="Arial"/>
      <w:b/>
      <w:i/>
      <w:sz w:val="21"/>
      <w:shd w:val="clear" w:color="auto" w:fill="FFFFFF"/>
    </w:rPr>
  </w:style>
  <w:style w:type="character" w:customStyle="1" w:styleId="affffffc">
    <w:name w:val="Основной текст + Полужирный"/>
    <w:uiPriority w:val="99"/>
    <w:qFormat/>
    <w:rsid w:val="000E70C3"/>
    <w:rPr>
      <w:rFonts w:ascii="Century Schoolbook" w:hAnsi="Century Schoolbook"/>
      <w:b/>
      <w:sz w:val="18"/>
      <w:shd w:val="clear" w:color="auto" w:fill="FFFFFF"/>
    </w:rPr>
  </w:style>
  <w:style w:type="character" w:customStyle="1" w:styleId="3110">
    <w:name w:val="Основной текст 3 Знак11"/>
    <w:uiPriority w:val="99"/>
    <w:locked/>
    <w:rsid w:val="000E70C3"/>
    <w:rPr>
      <w:rFonts w:ascii="Times New Roman" w:hAnsi="Times New Roman"/>
      <w:sz w:val="16"/>
      <w:lang w:val="ru-RU" w:eastAsia="ru-RU"/>
    </w:rPr>
  </w:style>
  <w:style w:type="character" w:customStyle="1" w:styleId="217">
    <w:name w:val="Заголовок 2 Знак1"/>
    <w:uiPriority w:val="99"/>
    <w:qFormat/>
    <w:rsid w:val="000E70C3"/>
    <w:rPr>
      <w:rFonts w:ascii="Arial" w:hAnsi="Arial"/>
      <w:b/>
      <w:i/>
      <w:sz w:val="28"/>
    </w:rPr>
  </w:style>
  <w:style w:type="character" w:customStyle="1" w:styleId="412">
    <w:name w:val="Заголовок 4 Знак1"/>
    <w:uiPriority w:val="99"/>
    <w:qFormat/>
    <w:locked/>
    <w:rsid w:val="000E70C3"/>
    <w:rPr>
      <w:rFonts w:ascii="Times New Roman" w:hAnsi="Times New Roman"/>
      <w:b/>
      <w:sz w:val="28"/>
      <w:lang w:eastAsia="ru-RU"/>
    </w:rPr>
  </w:style>
  <w:style w:type="character" w:customStyle="1" w:styleId="319">
    <w:name w:val="Заголовок 3 Знак1"/>
    <w:uiPriority w:val="99"/>
    <w:qFormat/>
    <w:locked/>
    <w:rsid w:val="000E70C3"/>
    <w:rPr>
      <w:rFonts w:ascii="Times New Roman" w:hAnsi="Times New Roman"/>
      <w:b/>
      <w:sz w:val="27"/>
      <w:lang w:eastAsia="ru-RU"/>
    </w:rPr>
  </w:style>
  <w:style w:type="character" w:customStyle="1" w:styleId="1ffa">
    <w:name w:val="Сильное выделение1"/>
    <w:basedOn w:val="a3"/>
    <w:uiPriority w:val="99"/>
    <w:qFormat/>
    <w:rsid w:val="000E70C3"/>
    <w:rPr>
      <w:rFonts w:cs="Times New Roman"/>
      <w:b/>
    </w:rPr>
  </w:style>
  <w:style w:type="character" w:customStyle="1" w:styleId="1ffb">
    <w:name w:val="Слабая ссылка1"/>
    <w:basedOn w:val="a3"/>
    <w:uiPriority w:val="99"/>
    <w:qFormat/>
    <w:rsid w:val="000E70C3"/>
    <w:rPr>
      <w:rFonts w:cs="Times New Roman"/>
      <w:smallCaps/>
      <w:color w:val="C0504D"/>
      <w:u w:val="single"/>
    </w:rPr>
  </w:style>
  <w:style w:type="character" w:customStyle="1" w:styleId="1ffc">
    <w:name w:val="Сильная ссылка1"/>
    <w:basedOn w:val="a3"/>
    <w:uiPriority w:val="99"/>
    <w:qFormat/>
    <w:rsid w:val="000E70C3"/>
    <w:rPr>
      <w:rFonts w:cs="Times New Roman"/>
      <w:b/>
      <w:smallCaps/>
      <w:color w:val="C0504D"/>
      <w:spacing w:val="5"/>
      <w:u w:val="single"/>
    </w:rPr>
  </w:style>
  <w:style w:type="character" w:customStyle="1" w:styleId="1ffd">
    <w:name w:val="Название книги1"/>
    <w:basedOn w:val="a3"/>
    <w:uiPriority w:val="99"/>
    <w:qFormat/>
    <w:rsid w:val="000E70C3"/>
    <w:rPr>
      <w:rFonts w:cs="Times New Roman"/>
      <w:b/>
      <w:smallCaps/>
      <w:spacing w:val="5"/>
    </w:rPr>
  </w:style>
  <w:style w:type="character" w:customStyle="1" w:styleId="611">
    <w:name w:val="Заголовок 6 Знак1"/>
    <w:uiPriority w:val="99"/>
    <w:qFormat/>
    <w:rsid w:val="000E70C3"/>
    <w:rPr>
      <w:b/>
      <w:sz w:val="22"/>
      <w:lang w:val="ru-RU" w:eastAsia="ru-RU"/>
    </w:rPr>
  </w:style>
  <w:style w:type="character" w:customStyle="1" w:styleId="711">
    <w:name w:val="Заголовок 7 Знак1"/>
    <w:uiPriority w:val="99"/>
    <w:qFormat/>
    <w:rsid w:val="000E70C3"/>
    <w:rPr>
      <w:sz w:val="24"/>
      <w:lang w:val="ru-RU" w:eastAsia="ru-RU"/>
    </w:rPr>
  </w:style>
  <w:style w:type="character" w:customStyle="1" w:styleId="812">
    <w:name w:val="Заголовок 8 Знак1"/>
    <w:uiPriority w:val="99"/>
    <w:qFormat/>
    <w:rsid w:val="000E70C3"/>
    <w:rPr>
      <w:rFonts w:ascii="Calibri" w:hAnsi="Calibri"/>
      <w:i/>
      <w:sz w:val="24"/>
      <w:lang w:val="ru-RU" w:eastAsia="en-US"/>
    </w:rPr>
  </w:style>
  <w:style w:type="character" w:customStyle="1" w:styleId="910">
    <w:name w:val="Заголовок 9 Знак1"/>
    <w:uiPriority w:val="99"/>
    <w:qFormat/>
    <w:rsid w:val="000E70C3"/>
    <w:rPr>
      <w:rFonts w:ascii="Arial" w:hAnsi="Arial"/>
      <w:sz w:val="22"/>
      <w:lang w:val="ru-RU" w:eastAsia="ru-RU"/>
    </w:rPr>
  </w:style>
  <w:style w:type="character" w:customStyle="1" w:styleId="1ffe">
    <w:name w:val="Нижний колонтитул Знак1"/>
    <w:uiPriority w:val="99"/>
    <w:qFormat/>
    <w:locked/>
    <w:rsid w:val="000E70C3"/>
    <w:rPr>
      <w:rFonts w:ascii="Times New Roman" w:hAnsi="Times New Roman"/>
      <w:sz w:val="24"/>
      <w:lang w:val="ru-RU" w:eastAsia="ru-RU"/>
    </w:rPr>
  </w:style>
  <w:style w:type="character" w:customStyle="1" w:styleId="tbb121">
    <w:name w:val="tbb121"/>
    <w:uiPriority w:val="99"/>
    <w:qFormat/>
    <w:rsid w:val="000E70C3"/>
    <w:rPr>
      <w:rFonts w:ascii="Arial" w:hAnsi="Arial"/>
      <w:b/>
      <w:color w:val="000000"/>
      <w:sz w:val="18"/>
      <w:u w:val="none"/>
    </w:rPr>
  </w:style>
  <w:style w:type="character" w:customStyle="1" w:styleId="tbl121">
    <w:name w:val="tbl121"/>
    <w:uiPriority w:val="99"/>
    <w:qFormat/>
    <w:rsid w:val="000E70C3"/>
    <w:rPr>
      <w:rFonts w:ascii="Tahoma" w:hAnsi="Tahoma"/>
      <w:color w:val="000000"/>
      <w:sz w:val="18"/>
      <w:u w:val="none"/>
    </w:rPr>
  </w:style>
  <w:style w:type="character" w:customStyle="1" w:styleId="em11">
    <w:name w:val="em11"/>
    <w:uiPriority w:val="99"/>
    <w:qFormat/>
    <w:rsid w:val="000E70C3"/>
    <w:rPr>
      <w:b/>
      <w:sz w:val="24"/>
    </w:rPr>
  </w:style>
  <w:style w:type="character" w:customStyle="1" w:styleId="8pt">
    <w:name w:val="Основной текст + 8 pt"/>
    <w:uiPriority w:val="99"/>
    <w:qFormat/>
    <w:rsid w:val="000E70C3"/>
    <w:rPr>
      <w:rFonts w:ascii="Times New Roman" w:hAnsi="Times New Roman"/>
      <w:spacing w:val="0"/>
      <w:sz w:val="16"/>
    </w:rPr>
  </w:style>
  <w:style w:type="character" w:customStyle="1" w:styleId="7pt">
    <w:name w:val="Основной текст + 7 pt"/>
    <w:uiPriority w:val="99"/>
    <w:qFormat/>
    <w:rsid w:val="000E70C3"/>
    <w:rPr>
      <w:rFonts w:ascii="Times New Roman" w:hAnsi="Times New Roman"/>
      <w:spacing w:val="0"/>
      <w:sz w:val="14"/>
    </w:rPr>
  </w:style>
  <w:style w:type="character" w:customStyle="1" w:styleId="10pt">
    <w:name w:val="Основной текст + 10 pt"/>
    <w:uiPriority w:val="99"/>
    <w:qFormat/>
    <w:rsid w:val="000E70C3"/>
    <w:rPr>
      <w:rFonts w:ascii="Times New Roman" w:hAnsi="Times New Roman"/>
      <w:b/>
      <w:spacing w:val="0"/>
      <w:sz w:val="20"/>
    </w:rPr>
  </w:style>
  <w:style w:type="character" w:customStyle="1" w:styleId="affffffd">
    <w:name w:val="Основной текст + Курсив"/>
    <w:uiPriority w:val="99"/>
    <w:qFormat/>
    <w:rsid w:val="000E70C3"/>
    <w:rPr>
      <w:rFonts w:ascii="Times New Roman" w:hAnsi="Times New Roman"/>
      <w:i/>
      <w:spacing w:val="0"/>
      <w:sz w:val="21"/>
    </w:rPr>
  </w:style>
  <w:style w:type="character" w:customStyle="1" w:styleId="5pt">
    <w:name w:val="Основной текст + 5 pt"/>
    <w:uiPriority w:val="99"/>
    <w:qFormat/>
    <w:rsid w:val="000E70C3"/>
    <w:rPr>
      <w:rFonts w:ascii="Times New Roman" w:hAnsi="Times New Roman"/>
      <w:spacing w:val="10"/>
      <w:sz w:val="10"/>
    </w:rPr>
  </w:style>
  <w:style w:type="character" w:customStyle="1" w:styleId="9pt">
    <w:name w:val="Основной текст + 9 pt"/>
    <w:uiPriority w:val="99"/>
    <w:qFormat/>
    <w:rsid w:val="000E70C3"/>
    <w:rPr>
      <w:rFonts w:ascii="Times New Roman" w:hAnsi="Times New Roman"/>
      <w:spacing w:val="0"/>
      <w:sz w:val="18"/>
    </w:rPr>
  </w:style>
  <w:style w:type="character" w:customStyle="1" w:styleId="TimesNewRoman0">
    <w:name w:val="Основной текст + Times New Roman"/>
    <w:uiPriority w:val="99"/>
    <w:qFormat/>
    <w:rsid w:val="000E70C3"/>
    <w:rPr>
      <w:rFonts w:ascii="Times New Roman" w:hAnsi="Times New Roman"/>
      <w:spacing w:val="0"/>
      <w:sz w:val="21"/>
    </w:rPr>
  </w:style>
  <w:style w:type="character" w:customStyle="1" w:styleId="WW-9pt">
    <w:name w:val="WW-Основной текст + 9 pt"/>
    <w:uiPriority w:val="99"/>
    <w:qFormat/>
    <w:rsid w:val="000E70C3"/>
    <w:rPr>
      <w:rFonts w:ascii="Times New Roman" w:hAnsi="Times New Roman"/>
      <w:spacing w:val="0"/>
      <w:sz w:val="18"/>
    </w:rPr>
  </w:style>
  <w:style w:type="character" w:customStyle="1" w:styleId="gogofoundword">
    <w:name w:val="gogofoundword"/>
    <w:basedOn w:val="a3"/>
    <w:uiPriority w:val="99"/>
    <w:qFormat/>
    <w:rsid w:val="000E70C3"/>
    <w:rPr>
      <w:rFonts w:cs="Times New Roman"/>
    </w:rPr>
  </w:style>
  <w:style w:type="character" w:customStyle="1" w:styleId="FontStyle124">
    <w:name w:val="Font Style124"/>
    <w:uiPriority w:val="99"/>
    <w:qFormat/>
    <w:rsid w:val="000E70C3"/>
    <w:rPr>
      <w:rFonts w:ascii="Times New Roman" w:hAnsi="Times New Roman"/>
      <w:b/>
      <w:sz w:val="18"/>
    </w:rPr>
  </w:style>
  <w:style w:type="character" w:customStyle="1" w:styleId="red">
    <w:name w:val="red"/>
    <w:basedOn w:val="a3"/>
    <w:uiPriority w:val="99"/>
    <w:qFormat/>
    <w:rsid w:val="000E70C3"/>
    <w:rPr>
      <w:rFonts w:cs="Times New Roman"/>
    </w:rPr>
  </w:style>
  <w:style w:type="character" w:customStyle="1" w:styleId="msosubtleemphasis0">
    <w:name w:val="msosubtleemphasis"/>
    <w:uiPriority w:val="99"/>
    <w:qFormat/>
    <w:rsid w:val="000E70C3"/>
    <w:rPr>
      <w:i/>
      <w:color w:val="808080"/>
    </w:rPr>
  </w:style>
  <w:style w:type="character" w:customStyle="1" w:styleId="FontStyle120">
    <w:name w:val="Font Style120"/>
    <w:uiPriority w:val="99"/>
    <w:qFormat/>
    <w:rsid w:val="000E70C3"/>
    <w:rPr>
      <w:rFonts w:ascii="Times New Roman" w:hAnsi="Times New Roman"/>
      <w:b/>
      <w:sz w:val="26"/>
    </w:rPr>
  </w:style>
  <w:style w:type="character" w:customStyle="1" w:styleId="FontStyle121">
    <w:name w:val="Font Style121"/>
    <w:uiPriority w:val="99"/>
    <w:qFormat/>
    <w:rsid w:val="000E70C3"/>
    <w:rPr>
      <w:rFonts w:ascii="Times New Roman" w:hAnsi="Times New Roman"/>
      <w:sz w:val="26"/>
    </w:rPr>
  </w:style>
  <w:style w:type="character" w:customStyle="1" w:styleId="232">
    <w:name w:val="Знак Знак23 Знак2"/>
    <w:uiPriority w:val="99"/>
    <w:qFormat/>
    <w:locked/>
    <w:rsid w:val="000E70C3"/>
    <w:rPr>
      <w:rFonts w:ascii="Tahoma" w:hAnsi="Tahoma"/>
      <w:sz w:val="16"/>
    </w:rPr>
  </w:style>
  <w:style w:type="character" w:customStyle="1" w:styleId="t9">
    <w:name w:val="t9"/>
    <w:uiPriority w:val="99"/>
    <w:qFormat/>
    <w:rsid w:val="000E70C3"/>
  </w:style>
  <w:style w:type="character" w:customStyle="1" w:styleId="t10">
    <w:name w:val="t10"/>
    <w:uiPriority w:val="99"/>
    <w:qFormat/>
    <w:rsid w:val="000E70C3"/>
  </w:style>
  <w:style w:type="character" w:customStyle="1" w:styleId="c2">
    <w:name w:val="c2"/>
    <w:uiPriority w:val="99"/>
    <w:qFormat/>
    <w:rsid w:val="000E70C3"/>
  </w:style>
  <w:style w:type="character" w:customStyle="1" w:styleId="c0">
    <w:name w:val="c0"/>
    <w:uiPriority w:val="99"/>
    <w:qFormat/>
    <w:rsid w:val="000E70C3"/>
  </w:style>
  <w:style w:type="character" w:customStyle="1" w:styleId="ft776">
    <w:name w:val="ft776"/>
    <w:uiPriority w:val="99"/>
    <w:qFormat/>
    <w:rsid w:val="000E70C3"/>
  </w:style>
  <w:style w:type="character" w:customStyle="1" w:styleId="highlight">
    <w:name w:val="highlight"/>
    <w:uiPriority w:val="99"/>
    <w:qFormat/>
    <w:rsid w:val="000E70C3"/>
  </w:style>
  <w:style w:type="character" w:customStyle="1" w:styleId="ft431">
    <w:name w:val="ft431"/>
    <w:uiPriority w:val="99"/>
    <w:qFormat/>
    <w:rsid w:val="000E70C3"/>
  </w:style>
  <w:style w:type="character" w:customStyle="1" w:styleId="ft793">
    <w:name w:val="ft793"/>
    <w:uiPriority w:val="99"/>
    <w:qFormat/>
    <w:rsid w:val="000E70C3"/>
  </w:style>
  <w:style w:type="character" w:customStyle="1" w:styleId="ft802">
    <w:name w:val="ft802"/>
    <w:uiPriority w:val="99"/>
    <w:qFormat/>
    <w:rsid w:val="000E70C3"/>
  </w:style>
  <w:style w:type="character" w:customStyle="1" w:styleId="ft890">
    <w:name w:val="ft890"/>
    <w:uiPriority w:val="99"/>
    <w:qFormat/>
    <w:rsid w:val="000E70C3"/>
  </w:style>
  <w:style w:type="character" w:customStyle="1" w:styleId="ft904">
    <w:name w:val="ft904"/>
    <w:uiPriority w:val="99"/>
    <w:qFormat/>
    <w:rsid w:val="000E70C3"/>
  </w:style>
  <w:style w:type="character" w:customStyle="1" w:styleId="ft914">
    <w:name w:val="ft914"/>
    <w:uiPriority w:val="99"/>
    <w:qFormat/>
    <w:rsid w:val="000E70C3"/>
  </w:style>
  <w:style w:type="character" w:customStyle="1" w:styleId="1fff">
    <w:name w:val="Текст Знак1"/>
    <w:uiPriority w:val="99"/>
    <w:qFormat/>
    <w:locked/>
    <w:rsid w:val="000E70C3"/>
    <w:rPr>
      <w:rFonts w:ascii="Courier New" w:hAnsi="Courier New"/>
      <w:lang w:val="ru-RU" w:eastAsia="ru-RU"/>
    </w:rPr>
  </w:style>
  <w:style w:type="character" w:customStyle="1" w:styleId="accented">
    <w:name w:val="accented"/>
    <w:basedOn w:val="a3"/>
    <w:uiPriority w:val="99"/>
    <w:qFormat/>
    <w:rsid w:val="000E70C3"/>
    <w:rPr>
      <w:rFonts w:cs="Times New Roman"/>
    </w:rPr>
  </w:style>
  <w:style w:type="character" w:customStyle="1" w:styleId="FontStyle214">
    <w:name w:val="Font Style214"/>
    <w:uiPriority w:val="99"/>
    <w:qFormat/>
    <w:rsid w:val="000E70C3"/>
    <w:rPr>
      <w:rFonts w:ascii="Trebuchet MS" w:hAnsi="Trebuchet MS"/>
      <w:b/>
      <w:color w:val="000000"/>
      <w:sz w:val="22"/>
    </w:rPr>
  </w:style>
  <w:style w:type="character" w:customStyle="1" w:styleId="affffffe">
    <w:name w:val="Цветовое выделение"/>
    <w:uiPriority w:val="99"/>
    <w:qFormat/>
    <w:rsid w:val="000E70C3"/>
    <w:rPr>
      <w:b/>
      <w:color w:val="000080"/>
      <w:sz w:val="22"/>
    </w:rPr>
  </w:style>
  <w:style w:type="character" w:customStyle="1" w:styleId="afffffff">
    <w:name w:val="Гипертекстовая ссылка"/>
    <w:uiPriority w:val="99"/>
    <w:qFormat/>
    <w:rsid w:val="000E70C3"/>
    <w:rPr>
      <w:b/>
      <w:color w:val="008000"/>
      <w:sz w:val="22"/>
      <w:u w:val="single"/>
    </w:rPr>
  </w:style>
  <w:style w:type="character" w:customStyle="1" w:styleId="1fff0">
    <w:name w:val="Схема документа Знак1"/>
    <w:uiPriority w:val="99"/>
    <w:qFormat/>
    <w:rsid w:val="000E70C3"/>
    <w:rPr>
      <w:rFonts w:ascii="Tahoma" w:hAnsi="Tahoma"/>
      <w:sz w:val="16"/>
      <w:lang w:val="ru-RU" w:eastAsia="ru-RU"/>
    </w:rPr>
  </w:style>
  <w:style w:type="character" w:customStyle="1" w:styleId="HTML11">
    <w:name w:val="Стандартный HTML Знак1"/>
    <w:uiPriority w:val="99"/>
    <w:qFormat/>
    <w:rsid w:val="000E70C3"/>
    <w:rPr>
      <w:rFonts w:ascii="Consolas" w:hAnsi="Consolas"/>
      <w:sz w:val="20"/>
      <w:lang w:val="ru-RU" w:eastAsia="ru-RU"/>
    </w:rPr>
  </w:style>
  <w:style w:type="character" w:customStyle="1" w:styleId="1fff1">
    <w:name w:val="Верхний колонтитул Знак1"/>
    <w:uiPriority w:val="99"/>
    <w:qFormat/>
    <w:rsid w:val="000E70C3"/>
    <w:rPr>
      <w:rFonts w:ascii="Times New Roman" w:hAnsi="Times New Roman"/>
      <w:sz w:val="24"/>
      <w:lang w:val="ru-RU" w:eastAsia="ru-RU"/>
    </w:rPr>
  </w:style>
  <w:style w:type="character" w:customStyle="1" w:styleId="218">
    <w:name w:val="Основной текст 2 Знак1"/>
    <w:uiPriority w:val="99"/>
    <w:qFormat/>
    <w:rsid w:val="000E70C3"/>
    <w:rPr>
      <w:rFonts w:ascii="Times New Roman" w:hAnsi="Times New Roman"/>
      <w:sz w:val="24"/>
      <w:lang w:val="ru-RU" w:eastAsia="ru-RU"/>
    </w:rPr>
  </w:style>
  <w:style w:type="character" w:customStyle="1" w:styleId="1fff2">
    <w:name w:val="Текст выноски Знак1"/>
    <w:uiPriority w:val="99"/>
    <w:qFormat/>
    <w:rsid w:val="000E70C3"/>
    <w:rPr>
      <w:rFonts w:ascii="Tahoma" w:hAnsi="Tahoma"/>
      <w:sz w:val="16"/>
      <w:lang w:val="ru-RU" w:eastAsia="ru-RU"/>
    </w:rPr>
  </w:style>
  <w:style w:type="character" w:customStyle="1" w:styleId="FontStyle53">
    <w:name w:val="Font Style53"/>
    <w:uiPriority w:val="99"/>
    <w:qFormat/>
    <w:rsid w:val="000E70C3"/>
    <w:rPr>
      <w:rFonts w:ascii="Arial" w:hAnsi="Arial"/>
      <w:b/>
      <w:sz w:val="18"/>
    </w:rPr>
  </w:style>
  <w:style w:type="paragraph" w:customStyle="1" w:styleId="3f1">
    <w:name w:val="Знак Знак Знак Знак Знак Знак Знак Знак Знак Знак Знак Знак Знак3"/>
    <w:basedOn w:val="a2"/>
    <w:uiPriority w:val="99"/>
    <w:qFormat/>
    <w:rsid w:val="000E70C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219">
    <w:name w:val="Красная строка 2 Знак1"/>
    <w:uiPriority w:val="99"/>
    <w:qFormat/>
    <w:rsid w:val="000E70C3"/>
    <w:rPr>
      <w:sz w:val="24"/>
      <w:lang w:val="ru-RU" w:eastAsia="ru-RU"/>
    </w:rPr>
  </w:style>
  <w:style w:type="character" w:customStyle="1" w:styleId="1fff3">
    <w:name w:val="Название Знак1"/>
    <w:uiPriority w:val="99"/>
    <w:qFormat/>
    <w:rsid w:val="000E70C3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fff4">
    <w:name w:val="Подзаголовок Знак1"/>
    <w:uiPriority w:val="99"/>
    <w:qFormat/>
    <w:rsid w:val="000E70C3"/>
    <w:rPr>
      <w:rFonts w:ascii="Cambria" w:hAnsi="Cambria"/>
      <w:sz w:val="24"/>
    </w:rPr>
  </w:style>
  <w:style w:type="character" w:customStyle="1" w:styleId="font0">
    <w:name w:val="font0"/>
    <w:basedOn w:val="a3"/>
    <w:uiPriority w:val="99"/>
    <w:qFormat/>
    <w:rsid w:val="000E70C3"/>
    <w:rPr>
      <w:rFonts w:cs="Times New Roman"/>
    </w:rPr>
  </w:style>
  <w:style w:type="character" w:customStyle="1" w:styleId="s3">
    <w:name w:val="s3"/>
    <w:uiPriority w:val="99"/>
    <w:qFormat/>
    <w:rsid w:val="000E70C3"/>
  </w:style>
  <w:style w:type="character" w:customStyle="1" w:styleId="FontStyle46">
    <w:name w:val="Font Style46"/>
    <w:uiPriority w:val="99"/>
    <w:qFormat/>
    <w:rsid w:val="000E70C3"/>
    <w:rPr>
      <w:rFonts w:ascii="Times New Roman" w:hAnsi="Times New Roman"/>
      <w:b/>
      <w:sz w:val="30"/>
    </w:rPr>
  </w:style>
  <w:style w:type="character" w:customStyle="1" w:styleId="newstitle">
    <w:name w:val="news_title"/>
    <w:basedOn w:val="a3"/>
    <w:uiPriority w:val="99"/>
    <w:qFormat/>
    <w:rsid w:val="000E70C3"/>
    <w:rPr>
      <w:rFonts w:cs="Times New Roman"/>
    </w:rPr>
  </w:style>
  <w:style w:type="character" w:customStyle="1" w:styleId="s1">
    <w:name w:val="s1"/>
    <w:uiPriority w:val="99"/>
    <w:qFormat/>
    <w:rsid w:val="000E70C3"/>
  </w:style>
  <w:style w:type="character" w:customStyle="1" w:styleId="WW8Num8z0">
    <w:name w:val="WW8Num8z0"/>
    <w:uiPriority w:val="99"/>
    <w:qFormat/>
    <w:rsid w:val="000E70C3"/>
    <w:rPr>
      <w:rFonts w:ascii="Wingdings 2" w:hAnsi="Wingdings 2"/>
    </w:rPr>
  </w:style>
  <w:style w:type="paragraph" w:customStyle="1" w:styleId="31a">
    <w:name w:val="Знак31"/>
    <w:basedOn w:val="a2"/>
    <w:uiPriority w:val="99"/>
    <w:qFormat/>
    <w:rsid w:val="000E70C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ep">
    <w:name w:val="ep"/>
    <w:basedOn w:val="a3"/>
    <w:uiPriority w:val="99"/>
    <w:qFormat/>
    <w:rsid w:val="000E70C3"/>
    <w:rPr>
      <w:rFonts w:cs="Times New Roman"/>
    </w:rPr>
  </w:style>
  <w:style w:type="character" w:customStyle="1" w:styleId="searchterm1">
    <w:name w:val="searchterm1"/>
    <w:uiPriority w:val="99"/>
    <w:qFormat/>
    <w:rsid w:val="000E70C3"/>
    <w:rPr>
      <w:b/>
      <w:sz w:val="2"/>
      <w:bdr w:val="single" w:sz="6" w:space="0" w:color="0000FF"/>
      <w:shd w:val="clear" w:color="auto" w:fill="CCCCFF"/>
    </w:rPr>
  </w:style>
  <w:style w:type="character" w:customStyle="1" w:styleId="review-h52">
    <w:name w:val="review-h52"/>
    <w:uiPriority w:val="99"/>
    <w:qFormat/>
    <w:rsid w:val="000E70C3"/>
    <w:rPr>
      <w:b/>
      <w:color w:val="004080"/>
      <w:sz w:val="18"/>
      <w:u w:val="none"/>
    </w:rPr>
  </w:style>
  <w:style w:type="character" w:customStyle="1" w:styleId="FontStyle571">
    <w:name w:val="Font Style571"/>
    <w:uiPriority w:val="99"/>
    <w:qFormat/>
    <w:rsid w:val="000E70C3"/>
    <w:rPr>
      <w:rFonts w:ascii="Candara" w:hAnsi="Candara"/>
      <w:b/>
      <w:sz w:val="24"/>
    </w:rPr>
  </w:style>
  <w:style w:type="character" w:customStyle="1" w:styleId="FontStyle596">
    <w:name w:val="Font Style596"/>
    <w:uiPriority w:val="99"/>
    <w:qFormat/>
    <w:rsid w:val="000E70C3"/>
    <w:rPr>
      <w:rFonts w:ascii="Times New Roman" w:hAnsi="Times New Roman"/>
      <w:b/>
      <w:i/>
      <w:sz w:val="16"/>
    </w:rPr>
  </w:style>
  <w:style w:type="character" w:customStyle="1" w:styleId="FontStyle264">
    <w:name w:val="Font Style264"/>
    <w:uiPriority w:val="99"/>
    <w:qFormat/>
    <w:rsid w:val="000E70C3"/>
    <w:rPr>
      <w:rFonts w:ascii="Franklin Gothic Demi" w:hAnsi="Franklin Gothic Demi"/>
      <w:b/>
      <w:sz w:val="22"/>
    </w:rPr>
  </w:style>
  <w:style w:type="character" w:customStyle="1" w:styleId="FontStyle260">
    <w:name w:val="Font Style260"/>
    <w:uiPriority w:val="99"/>
    <w:qFormat/>
    <w:rsid w:val="000E70C3"/>
    <w:rPr>
      <w:rFonts w:ascii="Franklin Gothic Demi" w:hAnsi="Franklin Gothic Demi"/>
      <w:b/>
      <w:sz w:val="26"/>
    </w:rPr>
  </w:style>
  <w:style w:type="character" w:customStyle="1" w:styleId="FontStyle426">
    <w:name w:val="Font Style426"/>
    <w:uiPriority w:val="99"/>
    <w:qFormat/>
    <w:rsid w:val="000E70C3"/>
    <w:rPr>
      <w:rFonts w:ascii="Times New Roman" w:hAnsi="Times New Roman"/>
      <w:color w:val="000000"/>
      <w:sz w:val="20"/>
    </w:rPr>
  </w:style>
  <w:style w:type="character" w:customStyle="1" w:styleId="FontStyle707">
    <w:name w:val="Font Style707"/>
    <w:uiPriority w:val="99"/>
    <w:qFormat/>
    <w:rsid w:val="000E70C3"/>
    <w:rPr>
      <w:rFonts w:ascii="Bookman Old Style" w:hAnsi="Bookman Old Style"/>
      <w:color w:val="000000"/>
      <w:sz w:val="16"/>
    </w:rPr>
  </w:style>
  <w:style w:type="character" w:customStyle="1" w:styleId="FontStyle679">
    <w:name w:val="Font Style679"/>
    <w:uiPriority w:val="99"/>
    <w:qFormat/>
    <w:rsid w:val="000E70C3"/>
    <w:rPr>
      <w:rFonts w:ascii="Times New Roman" w:hAnsi="Times New Roman"/>
      <w:i/>
      <w:color w:val="000000"/>
      <w:sz w:val="20"/>
    </w:rPr>
  </w:style>
  <w:style w:type="character" w:customStyle="1" w:styleId="FontStyle695">
    <w:name w:val="Font Style695"/>
    <w:uiPriority w:val="99"/>
    <w:qFormat/>
    <w:rsid w:val="000E70C3"/>
    <w:rPr>
      <w:rFonts w:ascii="Times New Roman" w:hAnsi="Times New Roman"/>
      <w:b/>
      <w:color w:val="000000"/>
      <w:sz w:val="16"/>
    </w:rPr>
  </w:style>
  <w:style w:type="character" w:customStyle="1" w:styleId="FontStyle668">
    <w:name w:val="Font Style668"/>
    <w:uiPriority w:val="99"/>
    <w:qFormat/>
    <w:rsid w:val="000E70C3"/>
    <w:rPr>
      <w:rFonts w:ascii="Times New Roman" w:hAnsi="Times New Roman"/>
      <w:color w:val="000000"/>
      <w:sz w:val="20"/>
    </w:rPr>
  </w:style>
  <w:style w:type="character" w:customStyle="1" w:styleId="FontStyle527">
    <w:name w:val="Font Style527"/>
    <w:uiPriority w:val="99"/>
    <w:qFormat/>
    <w:rsid w:val="000E70C3"/>
    <w:rPr>
      <w:rFonts w:ascii="Times New Roman" w:hAnsi="Times New Roman"/>
      <w:b/>
      <w:color w:val="000000"/>
      <w:sz w:val="16"/>
    </w:rPr>
  </w:style>
  <w:style w:type="character" w:customStyle="1" w:styleId="FontStyle236">
    <w:name w:val="Font Style236"/>
    <w:uiPriority w:val="99"/>
    <w:qFormat/>
    <w:rsid w:val="000E70C3"/>
    <w:rPr>
      <w:rFonts w:ascii="Times New Roman" w:hAnsi="Times New Roman"/>
      <w:color w:val="000000"/>
      <w:sz w:val="20"/>
    </w:rPr>
  </w:style>
  <w:style w:type="character" w:customStyle="1" w:styleId="FontStyle719">
    <w:name w:val="Font Style719"/>
    <w:uiPriority w:val="99"/>
    <w:qFormat/>
    <w:rsid w:val="000E70C3"/>
    <w:rPr>
      <w:rFonts w:ascii="Bookman Old Style" w:hAnsi="Bookman Old Style"/>
      <w:b/>
      <w:color w:val="000000"/>
      <w:sz w:val="16"/>
    </w:rPr>
  </w:style>
  <w:style w:type="character" w:customStyle="1" w:styleId="FontStyle720">
    <w:name w:val="Font Style720"/>
    <w:uiPriority w:val="99"/>
    <w:qFormat/>
    <w:rsid w:val="000E70C3"/>
    <w:rPr>
      <w:rFonts w:ascii="Tahoma" w:hAnsi="Tahoma"/>
      <w:color w:val="000000"/>
      <w:sz w:val="14"/>
    </w:rPr>
  </w:style>
  <w:style w:type="character" w:customStyle="1" w:styleId="FontStyle815">
    <w:name w:val="Font Style815"/>
    <w:uiPriority w:val="99"/>
    <w:qFormat/>
    <w:rsid w:val="000E70C3"/>
    <w:rPr>
      <w:rFonts w:ascii="Bookman Old Style" w:hAnsi="Bookman Old Style"/>
      <w:color w:val="000000"/>
      <w:sz w:val="16"/>
    </w:rPr>
  </w:style>
  <w:style w:type="character" w:customStyle="1" w:styleId="FontStyle106">
    <w:name w:val="Font Style106"/>
    <w:uiPriority w:val="99"/>
    <w:qFormat/>
    <w:rsid w:val="000E70C3"/>
    <w:rPr>
      <w:rFonts w:ascii="Times New Roman" w:hAnsi="Times New Roman"/>
      <w:color w:val="000000"/>
      <w:sz w:val="24"/>
    </w:rPr>
  </w:style>
  <w:style w:type="character" w:customStyle="1" w:styleId="FontStyle122">
    <w:name w:val="Font Style122"/>
    <w:uiPriority w:val="99"/>
    <w:qFormat/>
    <w:rsid w:val="000E70C3"/>
    <w:rPr>
      <w:rFonts w:ascii="Times New Roman" w:hAnsi="Times New Roman"/>
      <w:color w:val="000000"/>
      <w:sz w:val="22"/>
    </w:rPr>
  </w:style>
  <w:style w:type="character" w:customStyle="1" w:styleId="146pt">
    <w:name w:val="Основной текст (14) + 6 pt"/>
    <w:uiPriority w:val="99"/>
    <w:qFormat/>
    <w:rsid w:val="000E70C3"/>
    <w:rPr>
      <w:rFonts w:ascii="Times New Roman" w:hAnsi="Times New Roman"/>
      <w:sz w:val="12"/>
      <w:shd w:val="clear" w:color="auto" w:fill="FFFFFF"/>
    </w:rPr>
  </w:style>
  <w:style w:type="character" w:customStyle="1" w:styleId="listing-desc">
    <w:name w:val="listing-desc"/>
    <w:uiPriority w:val="99"/>
    <w:qFormat/>
    <w:rsid w:val="000E70C3"/>
  </w:style>
  <w:style w:type="character" w:customStyle="1" w:styleId="WW8Num1z0">
    <w:name w:val="WW8Num1z0"/>
    <w:uiPriority w:val="99"/>
    <w:qFormat/>
    <w:rsid w:val="000E70C3"/>
  </w:style>
  <w:style w:type="character" w:customStyle="1" w:styleId="WW8Num2z0">
    <w:name w:val="WW8Num2z0"/>
    <w:uiPriority w:val="99"/>
    <w:qFormat/>
    <w:rsid w:val="000E70C3"/>
  </w:style>
  <w:style w:type="character" w:customStyle="1" w:styleId="WW8Num3z0">
    <w:name w:val="WW8Num3z0"/>
    <w:uiPriority w:val="99"/>
    <w:qFormat/>
    <w:rsid w:val="000E70C3"/>
  </w:style>
  <w:style w:type="character" w:customStyle="1" w:styleId="WW8Num1z1">
    <w:name w:val="WW8Num1z1"/>
    <w:uiPriority w:val="99"/>
    <w:qFormat/>
    <w:rsid w:val="000E70C3"/>
  </w:style>
  <w:style w:type="character" w:customStyle="1" w:styleId="WW8Num1z2">
    <w:name w:val="WW8Num1z2"/>
    <w:uiPriority w:val="99"/>
    <w:qFormat/>
    <w:rsid w:val="000E70C3"/>
  </w:style>
  <w:style w:type="character" w:customStyle="1" w:styleId="WW8Num1z3">
    <w:name w:val="WW8Num1z3"/>
    <w:uiPriority w:val="99"/>
    <w:qFormat/>
    <w:rsid w:val="000E70C3"/>
  </w:style>
  <w:style w:type="character" w:customStyle="1" w:styleId="WW8Num1z4">
    <w:name w:val="WW8Num1z4"/>
    <w:uiPriority w:val="99"/>
    <w:qFormat/>
    <w:rsid w:val="000E70C3"/>
  </w:style>
  <w:style w:type="character" w:customStyle="1" w:styleId="WW8Num1z5">
    <w:name w:val="WW8Num1z5"/>
    <w:uiPriority w:val="99"/>
    <w:qFormat/>
    <w:rsid w:val="000E70C3"/>
  </w:style>
  <w:style w:type="character" w:customStyle="1" w:styleId="WW8Num1z6">
    <w:name w:val="WW8Num1z6"/>
    <w:uiPriority w:val="99"/>
    <w:qFormat/>
    <w:rsid w:val="000E70C3"/>
  </w:style>
  <w:style w:type="character" w:customStyle="1" w:styleId="WW8Num1z7">
    <w:name w:val="WW8Num1z7"/>
    <w:uiPriority w:val="99"/>
    <w:qFormat/>
    <w:rsid w:val="000E70C3"/>
  </w:style>
  <w:style w:type="character" w:customStyle="1" w:styleId="WW8Num1z8">
    <w:name w:val="WW8Num1z8"/>
    <w:uiPriority w:val="99"/>
    <w:qFormat/>
    <w:rsid w:val="000E70C3"/>
  </w:style>
  <w:style w:type="character" w:customStyle="1" w:styleId="1fff5">
    <w:name w:val="Основной шрифт абзаца1"/>
    <w:uiPriority w:val="99"/>
    <w:qFormat/>
    <w:rsid w:val="000E70C3"/>
  </w:style>
  <w:style w:type="character" w:styleId="afffffff0">
    <w:name w:val="Placeholder Text"/>
    <w:basedOn w:val="a3"/>
    <w:uiPriority w:val="99"/>
    <w:qFormat/>
    <w:rsid w:val="000E70C3"/>
    <w:rPr>
      <w:rFonts w:cs="Times New Roman"/>
      <w:color w:val="808080"/>
    </w:rPr>
  </w:style>
  <w:style w:type="character" w:customStyle="1" w:styleId="afffffff1">
    <w:name w:val="Символ сноски"/>
    <w:uiPriority w:val="99"/>
    <w:qFormat/>
    <w:rsid w:val="000E70C3"/>
    <w:rPr>
      <w:vertAlign w:val="superscript"/>
    </w:rPr>
  </w:style>
  <w:style w:type="character" w:customStyle="1" w:styleId="-">
    <w:name w:val="опред-е"/>
    <w:uiPriority w:val="99"/>
    <w:qFormat/>
    <w:rsid w:val="000E70C3"/>
    <w:rPr>
      <w:b/>
    </w:rPr>
  </w:style>
  <w:style w:type="character" w:customStyle="1" w:styleId="FontStyle436">
    <w:name w:val="Font Style436"/>
    <w:uiPriority w:val="99"/>
    <w:qFormat/>
    <w:rsid w:val="000E70C3"/>
    <w:rPr>
      <w:rFonts w:ascii="Times New Roman" w:hAnsi="Times New Roman"/>
      <w:b/>
      <w:sz w:val="18"/>
    </w:rPr>
  </w:style>
  <w:style w:type="character" w:customStyle="1" w:styleId="FontStyle434">
    <w:name w:val="Font Style434"/>
    <w:uiPriority w:val="99"/>
    <w:qFormat/>
    <w:rsid w:val="000E70C3"/>
    <w:rPr>
      <w:rFonts w:ascii="Times New Roman" w:hAnsi="Times New Roman"/>
      <w:sz w:val="18"/>
    </w:rPr>
  </w:style>
  <w:style w:type="character" w:customStyle="1" w:styleId="2ff2">
    <w:name w:val="Основной текст Знак2"/>
    <w:uiPriority w:val="99"/>
    <w:qFormat/>
    <w:locked/>
    <w:rsid w:val="000E70C3"/>
    <w:rPr>
      <w:sz w:val="24"/>
      <w:lang w:val="ru-RU" w:eastAsia="ru-RU"/>
    </w:rPr>
  </w:style>
  <w:style w:type="character" w:customStyle="1" w:styleId="95">
    <w:name w:val="Знак Знак9"/>
    <w:uiPriority w:val="99"/>
    <w:qFormat/>
    <w:locked/>
    <w:rsid w:val="000E70C3"/>
    <w:rPr>
      <w:rFonts w:ascii="Cambria" w:hAnsi="Cambria"/>
      <w:b/>
      <w:color w:val="4F81BD"/>
      <w:sz w:val="26"/>
      <w:lang w:val="ru-RU" w:eastAsia="en-US"/>
    </w:rPr>
  </w:style>
  <w:style w:type="character" w:customStyle="1" w:styleId="532">
    <w:name w:val="Знак Знак53"/>
    <w:uiPriority w:val="99"/>
    <w:qFormat/>
    <w:locked/>
    <w:rsid w:val="000E70C3"/>
    <w:rPr>
      <w:b/>
      <w:caps/>
      <w:sz w:val="24"/>
      <w:lang w:val="ru-RU" w:eastAsia="ru-RU"/>
    </w:rPr>
  </w:style>
  <w:style w:type="character" w:customStyle="1" w:styleId="HTML11a">
    <w:name w:val="Адрес HTML Знак11"/>
    <w:uiPriority w:val="99"/>
    <w:qFormat/>
    <w:rsid w:val="000E70C3"/>
    <w:rPr>
      <w:rFonts w:ascii="Times New Roman" w:hAnsi="Times New Roman"/>
      <w:i/>
      <w:sz w:val="24"/>
    </w:rPr>
  </w:style>
  <w:style w:type="character" w:customStyle="1" w:styleId="st1">
    <w:name w:val="st1"/>
    <w:basedOn w:val="a3"/>
    <w:uiPriority w:val="99"/>
    <w:qFormat/>
    <w:rsid w:val="000E70C3"/>
    <w:rPr>
      <w:rFonts w:cs="Times New Roman"/>
    </w:rPr>
  </w:style>
  <w:style w:type="character" w:customStyle="1" w:styleId="11f">
    <w:name w:val="Основной текст с отступом Знак11"/>
    <w:uiPriority w:val="99"/>
    <w:semiHidden/>
    <w:rsid w:val="000E70C3"/>
    <w:rPr>
      <w:rFonts w:ascii="Times New Roman" w:hAnsi="Times New Roman"/>
      <w:sz w:val="24"/>
      <w:lang w:eastAsia="ru-RU"/>
    </w:rPr>
  </w:style>
  <w:style w:type="character" w:customStyle="1" w:styleId="1fff6">
    <w:name w:val="Текст примечания Знак1"/>
    <w:uiPriority w:val="99"/>
    <w:qFormat/>
    <w:rsid w:val="000E70C3"/>
    <w:rPr>
      <w:rFonts w:ascii="Times New Roman" w:hAnsi="Times New Roman"/>
      <w:sz w:val="20"/>
      <w:lang w:eastAsia="ru-RU"/>
    </w:rPr>
  </w:style>
  <w:style w:type="character" w:customStyle="1" w:styleId="21a">
    <w:name w:val="Основной текст с отступом 2 Знак1"/>
    <w:uiPriority w:val="99"/>
    <w:qFormat/>
    <w:rsid w:val="000E70C3"/>
    <w:rPr>
      <w:rFonts w:ascii="Times New Roman" w:hAnsi="Times New Roman"/>
      <w:sz w:val="24"/>
      <w:lang w:eastAsia="ru-RU"/>
    </w:rPr>
  </w:style>
  <w:style w:type="character" w:customStyle="1" w:styleId="2ff3">
    <w:name w:val="Основной текст Знак Знак Знак2"/>
    <w:uiPriority w:val="99"/>
    <w:qFormat/>
    <w:locked/>
    <w:rsid w:val="000E70C3"/>
    <w:rPr>
      <w:sz w:val="24"/>
      <w:lang w:val="ru-RU" w:eastAsia="ru-RU"/>
    </w:rPr>
  </w:style>
  <w:style w:type="character" w:customStyle="1" w:styleId="FontStyle126">
    <w:name w:val="Font Style126"/>
    <w:uiPriority w:val="99"/>
    <w:qFormat/>
    <w:rsid w:val="000E70C3"/>
    <w:rPr>
      <w:rFonts w:ascii="Times New Roman" w:hAnsi="Times New Roman"/>
      <w:color w:val="000000"/>
      <w:sz w:val="20"/>
    </w:rPr>
  </w:style>
  <w:style w:type="character" w:customStyle="1" w:styleId="13a">
    <w:name w:val="Знак Знак13"/>
    <w:uiPriority w:val="99"/>
    <w:qFormat/>
    <w:locked/>
    <w:rsid w:val="000E70C3"/>
    <w:rPr>
      <w:color w:val="000000"/>
      <w:sz w:val="24"/>
    </w:rPr>
  </w:style>
  <w:style w:type="character" w:customStyle="1" w:styleId="11f0">
    <w:name w:val="Знак Знак11"/>
    <w:uiPriority w:val="99"/>
    <w:qFormat/>
    <w:locked/>
    <w:rsid w:val="000E70C3"/>
    <w:rPr>
      <w:sz w:val="24"/>
    </w:rPr>
  </w:style>
  <w:style w:type="character" w:customStyle="1" w:styleId="231">
    <w:name w:val="Знак Знак231"/>
    <w:uiPriority w:val="99"/>
    <w:qFormat/>
    <w:locked/>
    <w:rsid w:val="000E70C3"/>
    <w:rPr>
      <w:sz w:val="24"/>
      <w:lang w:val="ru-RU" w:eastAsia="ru-RU"/>
    </w:rPr>
  </w:style>
  <w:style w:type="character" w:customStyle="1" w:styleId="5310">
    <w:name w:val="Знак Знак531"/>
    <w:uiPriority w:val="99"/>
    <w:qFormat/>
    <w:locked/>
    <w:rsid w:val="000E70C3"/>
    <w:rPr>
      <w:b/>
      <w:caps/>
      <w:sz w:val="24"/>
      <w:lang w:val="ru-RU" w:eastAsia="ru-RU"/>
    </w:rPr>
  </w:style>
  <w:style w:type="character" w:customStyle="1" w:styleId="1510">
    <w:name w:val="Знак Знак151"/>
    <w:uiPriority w:val="99"/>
    <w:qFormat/>
    <w:rsid w:val="000E70C3"/>
    <w:rPr>
      <w:rFonts w:ascii="Times New Roman" w:hAnsi="Times New Roman"/>
      <w:sz w:val="24"/>
      <w:lang w:eastAsia="ru-RU"/>
    </w:rPr>
  </w:style>
  <w:style w:type="character" w:customStyle="1" w:styleId="460">
    <w:name w:val="Знак Знак46"/>
    <w:uiPriority w:val="99"/>
    <w:qFormat/>
    <w:locked/>
    <w:rsid w:val="000E70C3"/>
    <w:rPr>
      <w:rFonts w:ascii="Arial" w:hAnsi="Arial"/>
      <w:b/>
      <w:i/>
      <w:sz w:val="28"/>
      <w:lang w:val="ru-RU" w:eastAsia="en-US"/>
    </w:rPr>
  </w:style>
  <w:style w:type="paragraph" w:customStyle="1" w:styleId="opredelenie">
    <w:name w:val="opredeleni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710">
    <w:name w:val="Знак Знак171"/>
    <w:uiPriority w:val="99"/>
    <w:qFormat/>
    <w:locked/>
    <w:rsid w:val="000E70C3"/>
    <w:rPr>
      <w:i/>
      <w:sz w:val="24"/>
      <w:lang w:val="ru-RU"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0E70C3"/>
    <w:rPr>
      <w:rFonts w:ascii="Arial" w:eastAsia="Calibri" w:hAnsi="Arial" w:cs="Times New Roman"/>
      <w:lang w:eastAsia="ru-RU"/>
    </w:rPr>
  </w:style>
  <w:style w:type="paragraph" w:customStyle="1" w:styleId="rvps4">
    <w:name w:val="rvps4"/>
    <w:basedOn w:val="a2"/>
    <w:uiPriority w:val="99"/>
    <w:qFormat/>
    <w:rsid w:val="000E70C3"/>
    <w:pPr>
      <w:widowControl/>
      <w:snapToGrid/>
      <w:spacing w:before="0" w:after="0"/>
      <w:jc w:val="both"/>
    </w:pPr>
    <w:rPr>
      <w:rFonts w:eastAsia="Times New Roman"/>
      <w:szCs w:val="24"/>
    </w:rPr>
  </w:style>
  <w:style w:type="character" w:customStyle="1" w:styleId="1fff7">
    <w:name w:val="Без интервала Знак1"/>
    <w:link w:val="48"/>
    <w:uiPriority w:val="99"/>
    <w:qFormat/>
    <w:locked/>
    <w:rsid w:val="000E70C3"/>
  </w:style>
  <w:style w:type="paragraph" w:customStyle="1" w:styleId="48">
    <w:name w:val="Без интервала4"/>
    <w:link w:val="1fff7"/>
    <w:uiPriority w:val="99"/>
    <w:qFormat/>
    <w:rsid w:val="000E70C3"/>
    <w:pPr>
      <w:spacing w:after="0" w:line="240" w:lineRule="auto"/>
    </w:pPr>
  </w:style>
  <w:style w:type="character" w:customStyle="1" w:styleId="3f2">
    <w:name w:val="3 ступень Знак"/>
    <w:link w:val="3f3"/>
    <w:uiPriority w:val="99"/>
    <w:qFormat/>
    <w:locked/>
    <w:rsid w:val="000E70C3"/>
    <w:rPr>
      <w:rFonts w:ascii="BodoniCTT" w:hAnsi="BodoniCTT"/>
      <w:b/>
    </w:rPr>
  </w:style>
  <w:style w:type="paragraph" w:customStyle="1" w:styleId="3f3">
    <w:name w:val="3 ступень"/>
    <w:basedOn w:val="a2"/>
    <w:link w:val="3f2"/>
    <w:uiPriority w:val="99"/>
    <w:qFormat/>
    <w:rsid w:val="000E70C3"/>
    <w:pPr>
      <w:keepNext/>
      <w:widowControl/>
      <w:overflowPunct w:val="0"/>
      <w:autoSpaceDE w:val="0"/>
      <w:autoSpaceDN w:val="0"/>
      <w:adjustRightInd w:val="0"/>
      <w:snapToGrid/>
      <w:spacing w:before="120" w:after="0"/>
    </w:pPr>
    <w:rPr>
      <w:rFonts w:ascii="BodoniCTT" w:eastAsiaTheme="minorHAnsi" w:hAnsi="BodoniCTT" w:cstheme="minorBidi"/>
      <w:b/>
      <w:sz w:val="22"/>
      <w:szCs w:val="22"/>
      <w:lang w:eastAsia="en-US"/>
    </w:rPr>
  </w:style>
  <w:style w:type="paragraph" w:customStyle="1" w:styleId="Style28">
    <w:name w:val="Style28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Style7">
    <w:name w:val="Style7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6">
    <w:name w:val="Style36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F9">
    <w:name w:val="ОбычныF9"/>
    <w:uiPriority w:val="99"/>
    <w:qFormat/>
    <w:rsid w:val="000E70C3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9">
    <w:name w:val="Квадрат4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/>
      <w:jc w:val="both"/>
    </w:pPr>
    <w:rPr>
      <w:rFonts w:ascii="a_Timer" w:eastAsia="Times New Roman" w:hAnsi="a_Timer" w:cs="a_Timer"/>
      <w:szCs w:val="24"/>
      <w:lang w:val="en-US"/>
    </w:rPr>
  </w:style>
  <w:style w:type="paragraph" w:customStyle="1" w:styleId="p3">
    <w:name w:val="p3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4">
    <w:name w:val="p4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rvts6">
    <w:name w:val="rvts6"/>
    <w:uiPriority w:val="99"/>
    <w:qFormat/>
    <w:rsid w:val="000E70C3"/>
    <w:rPr>
      <w:rFonts w:ascii="Times New Roman" w:hAnsi="Times New Roman"/>
      <w:sz w:val="28"/>
    </w:rPr>
  </w:style>
  <w:style w:type="character" w:customStyle="1" w:styleId="3917">
    <w:name w:val="3917"/>
    <w:basedOn w:val="a3"/>
    <w:uiPriority w:val="99"/>
    <w:qFormat/>
    <w:rsid w:val="000E70C3"/>
    <w:rPr>
      <w:rFonts w:cs="Times New Roman"/>
    </w:rPr>
  </w:style>
  <w:style w:type="character" w:customStyle="1" w:styleId="epm">
    <w:name w:val="epm"/>
    <w:uiPriority w:val="99"/>
    <w:qFormat/>
    <w:rsid w:val="000E70C3"/>
  </w:style>
  <w:style w:type="character" w:customStyle="1" w:styleId="afffffff2">
    <w:name w:val="Стиль Зеленый"/>
    <w:uiPriority w:val="99"/>
    <w:qFormat/>
    <w:rsid w:val="000E70C3"/>
    <w:rPr>
      <w:color w:val="00B050"/>
      <w:spacing w:val="0"/>
    </w:rPr>
  </w:style>
  <w:style w:type="character" w:customStyle="1" w:styleId="FontStyle44">
    <w:name w:val="Font Style44"/>
    <w:uiPriority w:val="99"/>
    <w:qFormat/>
    <w:rsid w:val="000E70C3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qFormat/>
    <w:rsid w:val="000E70C3"/>
    <w:rPr>
      <w:rFonts w:ascii="Times New Roman" w:hAnsi="Times New Roman"/>
      <w:i/>
      <w:sz w:val="26"/>
    </w:rPr>
  </w:style>
  <w:style w:type="character" w:customStyle="1" w:styleId="s10">
    <w:name w:val="s_10"/>
    <w:basedOn w:val="a3"/>
    <w:uiPriority w:val="99"/>
    <w:qFormat/>
    <w:rsid w:val="000E70C3"/>
    <w:rPr>
      <w:rFonts w:cs="Times New Roman"/>
    </w:rPr>
  </w:style>
  <w:style w:type="character" w:customStyle="1" w:styleId="s5">
    <w:name w:val="s5"/>
    <w:basedOn w:val="a3"/>
    <w:uiPriority w:val="99"/>
    <w:qFormat/>
    <w:rsid w:val="000E70C3"/>
    <w:rPr>
      <w:rFonts w:cs="Times New Roman"/>
    </w:rPr>
  </w:style>
  <w:style w:type="character" w:customStyle="1" w:styleId="sz12">
    <w:name w:val="sz12"/>
    <w:basedOn w:val="a3"/>
    <w:uiPriority w:val="99"/>
    <w:qFormat/>
    <w:rsid w:val="000E70C3"/>
    <w:rPr>
      <w:rFonts w:cs="Times New Roman"/>
    </w:rPr>
  </w:style>
  <w:style w:type="character" w:customStyle="1" w:styleId="s6">
    <w:name w:val="s6"/>
    <w:basedOn w:val="a3"/>
    <w:uiPriority w:val="99"/>
    <w:qFormat/>
    <w:rsid w:val="000E70C3"/>
    <w:rPr>
      <w:rFonts w:cs="Times New Roman"/>
    </w:rPr>
  </w:style>
  <w:style w:type="character" w:customStyle="1" w:styleId="FontStyle133">
    <w:name w:val="Font Style133"/>
    <w:uiPriority w:val="99"/>
    <w:qFormat/>
    <w:rsid w:val="000E70C3"/>
    <w:rPr>
      <w:rFonts w:ascii="Times New Roman" w:hAnsi="Times New Roman"/>
      <w:i/>
      <w:sz w:val="18"/>
    </w:rPr>
  </w:style>
  <w:style w:type="character" w:customStyle="1" w:styleId="blk3">
    <w:name w:val="blk3"/>
    <w:uiPriority w:val="99"/>
    <w:qFormat/>
    <w:rsid w:val="000E70C3"/>
  </w:style>
  <w:style w:type="character" w:customStyle="1" w:styleId="11f1">
    <w:name w:val="Знак1 Знак Знак1"/>
    <w:uiPriority w:val="99"/>
    <w:qFormat/>
    <w:locked/>
    <w:rsid w:val="000E70C3"/>
    <w:rPr>
      <w:rFonts w:ascii="Times New Roman" w:hAnsi="Times New Roman"/>
      <w:sz w:val="24"/>
      <w:lang w:eastAsia="ru-RU"/>
    </w:rPr>
  </w:style>
  <w:style w:type="character" w:customStyle="1" w:styleId="461">
    <w:name w:val="Знак Знак461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3111">
    <w:name w:val="Знак3 Знак Знак11"/>
    <w:uiPriority w:val="99"/>
    <w:qFormat/>
    <w:locked/>
    <w:rsid w:val="000E70C3"/>
    <w:rPr>
      <w:rFonts w:ascii="Arial" w:hAnsi="Arial"/>
      <w:b/>
      <w:i/>
      <w:sz w:val="28"/>
      <w:lang w:val="ru-RU" w:eastAsia="en-US"/>
    </w:rPr>
  </w:style>
  <w:style w:type="character" w:customStyle="1" w:styleId="480">
    <w:name w:val="Знак Знак48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21b">
    <w:name w:val="Основной текст с отступом Знак21"/>
    <w:uiPriority w:val="99"/>
    <w:rsid w:val="000E70C3"/>
    <w:rPr>
      <w:rFonts w:ascii="Times New Roman" w:hAnsi="Times New Roman"/>
      <w:sz w:val="24"/>
    </w:rPr>
  </w:style>
  <w:style w:type="paragraph" w:customStyle="1" w:styleId="z-1">
    <w:name w:val="z-Начало формы1"/>
    <w:basedOn w:val="a2"/>
    <w:next w:val="a2"/>
    <w:link w:val="z-"/>
    <w:uiPriority w:val="99"/>
    <w:qFormat/>
    <w:rsid w:val="000E70C3"/>
    <w:pPr>
      <w:widowControl/>
      <w:pBdr>
        <w:bottom w:val="single" w:sz="6" w:space="1" w:color="auto"/>
      </w:pBdr>
      <w:snapToGrid/>
      <w:spacing w:before="0" w:after="0"/>
      <w:jc w:val="center"/>
    </w:pPr>
    <w:rPr>
      <w:rFonts w:ascii="Arial" w:eastAsia="Times New Roman" w:hAnsi="Arial"/>
      <w:b/>
      <w:sz w:val="36"/>
      <w:lang w:eastAsia="en-US"/>
    </w:rPr>
  </w:style>
  <w:style w:type="character" w:customStyle="1" w:styleId="z-TopofFormChar">
    <w:name w:val="z-Top of Form Char"/>
    <w:basedOn w:val="a3"/>
    <w:uiPriority w:val="99"/>
    <w:locked/>
    <w:rsid w:val="000E70C3"/>
    <w:rPr>
      <w:rFonts w:ascii="Arial" w:hAnsi="Arial" w:cs="Times New Roman"/>
      <w:b/>
      <w:sz w:val="20"/>
    </w:rPr>
  </w:style>
  <w:style w:type="character" w:customStyle="1" w:styleId="z-">
    <w:name w:val="z-Начало формы Знак"/>
    <w:basedOn w:val="a3"/>
    <w:link w:val="z-1"/>
    <w:uiPriority w:val="99"/>
    <w:qFormat/>
    <w:locked/>
    <w:rsid w:val="000E70C3"/>
    <w:rPr>
      <w:rFonts w:ascii="Arial" w:eastAsia="Times New Roman" w:hAnsi="Arial" w:cs="Times New Roman"/>
      <w:b/>
      <w:sz w:val="36"/>
      <w:szCs w:val="20"/>
    </w:rPr>
  </w:style>
  <w:style w:type="character" w:customStyle="1" w:styleId="440">
    <w:name w:val="Знак Знак44"/>
    <w:uiPriority w:val="99"/>
    <w:qFormat/>
    <w:locked/>
    <w:rsid w:val="000E70C3"/>
    <w:rPr>
      <w:sz w:val="24"/>
    </w:rPr>
  </w:style>
  <w:style w:type="character" w:customStyle="1" w:styleId="511">
    <w:name w:val="Знак Знак51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FontStyle16">
    <w:name w:val="Font Style16"/>
    <w:uiPriority w:val="99"/>
    <w:qFormat/>
    <w:rsid w:val="000E70C3"/>
    <w:rPr>
      <w:rFonts w:ascii="Century Gothic" w:hAnsi="Century Gothic"/>
      <w:sz w:val="18"/>
    </w:rPr>
  </w:style>
  <w:style w:type="character" w:customStyle="1" w:styleId="430">
    <w:name w:val="Знак Знак43"/>
    <w:uiPriority w:val="99"/>
    <w:qFormat/>
    <w:locked/>
    <w:rsid w:val="000E70C3"/>
    <w:rPr>
      <w:color w:val="000000"/>
      <w:sz w:val="24"/>
      <w:lang w:eastAsia="ru-RU"/>
    </w:rPr>
  </w:style>
  <w:style w:type="paragraph" w:customStyle="1" w:styleId="a3cxspmiddle">
    <w:name w:val="a3cxspmiddl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afffffff3">
    <w:name w:val="слайд"/>
    <w:basedOn w:val="a2"/>
    <w:uiPriority w:val="99"/>
    <w:qFormat/>
    <w:rsid w:val="000E70C3"/>
    <w:pPr>
      <w:widowControl/>
      <w:snapToGrid/>
      <w:spacing w:before="0" w:after="0"/>
      <w:jc w:val="both"/>
    </w:pPr>
    <w:rPr>
      <w:rFonts w:eastAsia="Times New Roman"/>
      <w:sz w:val="36"/>
      <w:szCs w:val="24"/>
      <w:lang w:eastAsia="en-US"/>
    </w:rPr>
  </w:style>
  <w:style w:type="character" w:customStyle="1" w:styleId="st">
    <w:name w:val="st"/>
    <w:basedOn w:val="a3"/>
    <w:uiPriority w:val="99"/>
    <w:qFormat/>
    <w:rsid w:val="000E70C3"/>
    <w:rPr>
      <w:rFonts w:cs="Times New Roman"/>
    </w:rPr>
  </w:style>
  <w:style w:type="paragraph" w:customStyle="1" w:styleId="z-10">
    <w:name w:val="z-Конец формы1"/>
    <w:basedOn w:val="a2"/>
    <w:next w:val="a2"/>
    <w:link w:val="z-0"/>
    <w:uiPriority w:val="99"/>
    <w:qFormat/>
    <w:rsid w:val="000E70C3"/>
    <w:pPr>
      <w:widowControl/>
      <w:pBdr>
        <w:top w:val="single" w:sz="6" w:space="1" w:color="auto"/>
      </w:pBdr>
      <w:snapToGrid/>
      <w:spacing w:before="0"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a3"/>
    <w:uiPriority w:val="99"/>
    <w:locked/>
    <w:rsid w:val="000E70C3"/>
    <w:rPr>
      <w:rFonts w:ascii="Arial" w:hAnsi="Arial" w:cs="Times New Roman"/>
      <w:vanish/>
      <w:sz w:val="16"/>
      <w:lang w:eastAsia="ru-RU"/>
    </w:rPr>
  </w:style>
  <w:style w:type="character" w:customStyle="1" w:styleId="z-0">
    <w:name w:val="z-Конец формы Знак"/>
    <w:basedOn w:val="a3"/>
    <w:link w:val="z-10"/>
    <w:uiPriority w:val="99"/>
    <w:qFormat/>
    <w:locked/>
    <w:rsid w:val="000E70C3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worddef">
    <w:name w:val="keyword_def"/>
    <w:basedOn w:val="a3"/>
    <w:uiPriority w:val="99"/>
    <w:qFormat/>
    <w:rsid w:val="000E70C3"/>
    <w:rPr>
      <w:rFonts w:cs="Times New Roman"/>
    </w:rPr>
  </w:style>
  <w:style w:type="paragraph" w:customStyle="1" w:styleId="11f2">
    <w:name w:val="Обычный + 11 пт"/>
    <w:basedOn w:val="a2"/>
    <w:uiPriority w:val="99"/>
    <w:qFormat/>
    <w:rsid w:val="000E70C3"/>
    <w:pPr>
      <w:shd w:val="clear" w:color="auto" w:fill="FFFFFF"/>
      <w:autoSpaceDE w:val="0"/>
      <w:autoSpaceDN w:val="0"/>
      <w:adjustRightInd w:val="0"/>
      <w:snapToGrid/>
      <w:spacing w:before="25" w:after="0" w:line="241" w:lineRule="exact"/>
      <w:ind w:left="7"/>
    </w:pPr>
    <w:rPr>
      <w:rFonts w:eastAsia="Times New Roman"/>
      <w:sz w:val="22"/>
    </w:rPr>
  </w:style>
  <w:style w:type="character" w:customStyle="1" w:styleId="bold">
    <w:name w:val="bold"/>
    <w:uiPriority w:val="99"/>
    <w:qFormat/>
    <w:rsid w:val="000E70C3"/>
  </w:style>
  <w:style w:type="character" w:customStyle="1" w:styleId="lbldata1">
    <w:name w:val="lbldata1"/>
    <w:uiPriority w:val="99"/>
    <w:qFormat/>
    <w:rsid w:val="000E70C3"/>
    <w:rPr>
      <w:rFonts w:ascii="Arial" w:hAnsi="Arial"/>
      <w:sz w:val="24"/>
      <w:u w:val="single"/>
    </w:rPr>
  </w:style>
  <w:style w:type="character" w:customStyle="1" w:styleId="FontStyle17">
    <w:name w:val="Font Style17"/>
    <w:uiPriority w:val="99"/>
    <w:qFormat/>
    <w:rsid w:val="000E70C3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qFormat/>
    <w:rsid w:val="000E70C3"/>
    <w:rPr>
      <w:rFonts w:ascii="Times New Roman" w:hAnsi="Times New Roman"/>
      <w:i/>
      <w:sz w:val="20"/>
    </w:rPr>
  </w:style>
  <w:style w:type="character" w:customStyle="1" w:styleId="FontStyle19">
    <w:name w:val="Font Style19"/>
    <w:uiPriority w:val="99"/>
    <w:qFormat/>
    <w:rsid w:val="000E70C3"/>
    <w:rPr>
      <w:rFonts w:ascii="Times New Roman" w:hAnsi="Times New Roman"/>
      <w:sz w:val="20"/>
    </w:rPr>
  </w:style>
  <w:style w:type="paragraph" w:customStyle="1" w:styleId="Style3">
    <w:name w:val="Style3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259" w:lineRule="exact"/>
      <w:ind w:firstLine="542"/>
      <w:jc w:val="both"/>
    </w:pPr>
    <w:rPr>
      <w:rFonts w:eastAsia="Times New Roman"/>
      <w:szCs w:val="24"/>
    </w:rPr>
  </w:style>
  <w:style w:type="character" w:customStyle="1" w:styleId="420">
    <w:name w:val="Знак Знак42"/>
    <w:uiPriority w:val="99"/>
    <w:qFormat/>
    <w:rsid w:val="000E70C3"/>
    <w:rPr>
      <w:rFonts w:ascii="Times New Roman" w:hAnsi="Times New Roman"/>
      <w:sz w:val="16"/>
    </w:rPr>
  </w:style>
  <w:style w:type="character" w:customStyle="1" w:styleId="490">
    <w:name w:val="Знак Знак49"/>
    <w:uiPriority w:val="99"/>
    <w:qFormat/>
    <w:rsid w:val="000E70C3"/>
    <w:rPr>
      <w:rFonts w:ascii="Times New Roman" w:hAnsi="Times New Roman"/>
      <w:b/>
      <w:caps/>
      <w:sz w:val="24"/>
      <w:lang w:eastAsia="ru-RU"/>
    </w:rPr>
  </w:style>
  <w:style w:type="character" w:customStyle="1" w:styleId="c4">
    <w:name w:val="c4"/>
    <w:basedOn w:val="a3"/>
    <w:uiPriority w:val="99"/>
    <w:qFormat/>
    <w:rsid w:val="000E70C3"/>
    <w:rPr>
      <w:rFonts w:cs="Times New Roman"/>
    </w:rPr>
  </w:style>
  <w:style w:type="paragraph" w:customStyle="1" w:styleId="c3">
    <w:name w:val="c3"/>
    <w:basedOn w:val="a2"/>
    <w:uiPriority w:val="99"/>
    <w:qFormat/>
    <w:rsid w:val="000E70C3"/>
    <w:pPr>
      <w:widowControl/>
      <w:snapToGrid/>
      <w:spacing w:before="0" w:after="150"/>
    </w:pPr>
    <w:rPr>
      <w:rFonts w:eastAsia="Times New Roman"/>
      <w:szCs w:val="24"/>
    </w:rPr>
  </w:style>
  <w:style w:type="character" w:customStyle="1" w:styleId="470">
    <w:name w:val="Знак Знак47"/>
    <w:uiPriority w:val="99"/>
    <w:qFormat/>
    <w:rsid w:val="000E70C3"/>
    <w:rPr>
      <w:rFonts w:ascii="Times New Roman" w:hAnsi="Times New Roman"/>
      <w:b/>
      <w:sz w:val="27"/>
      <w:lang w:eastAsia="ru-RU"/>
    </w:rPr>
  </w:style>
  <w:style w:type="character" w:customStyle="1" w:styleId="450">
    <w:name w:val="Знак Знак45"/>
    <w:uiPriority w:val="99"/>
    <w:qFormat/>
    <w:rsid w:val="000E70C3"/>
    <w:rPr>
      <w:rFonts w:ascii="Times New Roman" w:hAnsi="Times New Roman"/>
      <w:b/>
      <w:i/>
      <w:sz w:val="26"/>
      <w:lang w:eastAsia="ru-RU"/>
    </w:rPr>
  </w:style>
  <w:style w:type="character" w:customStyle="1" w:styleId="MacroTextChar">
    <w:name w:val="Macro Text Char"/>
    <w:basedOn w:val="a3"/>
    <w:uiPriority w:val="99"/>
    <w:qFormat/>
    <w:locked/>
    <w:rsid w:val="000E70C3"/>
    <w:rPr>
      <w:rFonts w:ascii="Courier New" w:hAnsi="Courier New" w:cs="Times New Roman"/>
      <w:sz w:val="22"/>
      <w:lang w:val="en-US" w:eastAsia="en-US"/>
    </w:rPr>
  </w:style>
  <w:style w:type="character" w:customStyle="1" w:styleId="toctext">
    <w:name w:val="toctext"/>
    <w:basedOn w:val="a3"/>
    <w:uiPriority w:val="99"/>
    <w:qFormat/>
    <w:rsid w:val="000E70C3"/>
    <w:rPr>
      <w:rFonts w:cs="Times New Roman"/>
    </w:rPr>
  </w:style>
  <w:style w:type="character" w:customStyle="1" w:styleId="searchmatch">
    <w:name w:val="searchmatch"/>
    <w:basedOn w:val="a3"/>
    <w:uiPriority w:val="99"/>
    <w:qFormat/>
    <w:rsid w:val="000E70C3"/>
    <w:rPr>
      <w:rFonts w:cs="Times New Roman"/>
    </w:rPr>
  </w:style>
  <w:style w:type="paragraph" w:customStyle="1" w:styleId="a3cxsplast">
    <w:name w:val="a3cxsplast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character" w:customStyle="1" w:styleId="1fff8">
    <w:name w:val="Заголовок №1_"/>
    <w:link w:val="1fff9"/>
    <w:uiPriority w:val="99"/>
    <w:qFormat/>
    <w:locked/>
    <w:rsid w:val="000E70C3"/>
    <w:rPr>
      <w:sz w:val="23"/>
      <w:shd w:val="clear" w:color="auto" w:fill="FFFFFF"/>
    </w:rPr>
  </w:style>
  <w:style w:type="paragraph" w:customStyle="1" w:styleId="1fff9">
    <w:name w:val="Заголовок №1"/>
    <w:basedOn w:val="a2"/>
    <w:link w:val="1fff8"/>
    <w:uiPriority w:val="99"/>
    <w:qFormat/>
    <w:rsid w:val="000E70C3"/>
    <w:pPr>
      <w:widowControl/>
      <w:shd w:val="clear" w:color="auto" w:fill="FFFFFF"/>
      <w:snapToGrid/>
      <w:spacing w:before="540" w:after="0" w:line="326" w:lineRule="exact"/>
      <w:outlineLvl w:val="0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character" w:customStyle="1" w:styleId="745">
    <w:name w:val="Основной текст (7)45"/>
    <w:uiPriority w:val="99"/>
    <w:qFormat/>
    <w:rsid w:val="000E70C3"/>
    <w:rPr>
      <w:rFonts w:ascii="Times New Roman" w:hAnsi="Times New Roman"/>
      <w:spacing w:val="0"/>
      <w:sz w:val="20"/>
    </w:rPr>
  </w:style>
  <w:style w:type="character" w:customStyle="1" w:styleId="c7">
    <w:name w:val="c7"/>
    <w:basedOn w:val="a3"/>
    <w:uiPriority w:val="99"/>
    <w:qFormat/>
    <w:rsid w:val="000E70C3"/>
    <w:rPr>
      <w:rFonts w:cs="Times New Roman"/>
    </w:rPr>
  </w:style>
  <w:style w:type="character" w:customStyle="1" w:styleId="afffffff4">
    <w:name w:val="полужирный"/>
    <w:uiPriority w:val="99"/>
    <w:qFormat/>
    <w:rsid w:val="000E70C3"/>
    <w:rPr>
      <w:rFonts w:ascii="Times New Roman" w:hAnsi="Times New Roman"/>
      <w:b/>
      <w:color w:val="auto"/>
      <w:sz w:val="24"/>
    </w:rPr>
  </w:style>
  <w:style w:type="paragraph" w:customStyle="1" w:styleId="1fffa">
    <w:name w:val="список1"/>
    <w:basedOn w:val="a2"/>
    <w:uiPriority w:val="99"/>
    <w:qFormat/>
    <w:rsid w:val="000E70C3"/>
    <w:pPr>
      <w:widowControl/>
      <w:tabs>
        <w:tab w:val="left" w:pos="0"/>
      </w:tabs>
      <w:autoSpaceDE w:val="0"/>
      <w:autoSpaceDN w:val="0"/>
      <w:adjustRightInd w:val="0"/>
      <w:snapToGrid/>
      <w:spacing w:before="0" w:after="0"/>
      <w:ind w:firstLine="66"/>
      <w:jc w:val="both"/>
    </w:pPr>
    <w:rPr>
      <w:rFonts w:ascii="PragmaticaCTT" w:eastAsia="Times New Roman" w:hAnsi="PragmaticaCTT"/>
      <w:sz w:val="20"/>
      <w:szCs w:val="24"/>
    </w:rPr>
  </w:style>
  <w:style w:type="paragraph" w:customStyle="1" w:styleId="afffffff5">
    <w:name w:val="Основной текст с отступо"/>
    <w:basedOn w:val="a2"/>
    <w:uiPriority w:val="99"/>
    <w:qFormat/>
    <w:rsid w:val="000E70C3"/>
    <w:pPr>
      <w:widowControl/>
      <w:snapToGrid/>
      <w:spacing w:before="0" w:after="0"/>
      <w:ind w:left="-340" w:firstLine="720"/>
    </w:pPr>
    <w:rPr>
      <w:rFonts w:eastAsia="Times New Roman"/>
      <w:sz w:val="36"/>
    </w:rPr>
  </w:style>
  <w:style w:type="paragraph" w:customStyle="1" w:styleId="Lang">
    <w:name w:val="Lang"/>
    <w:basedOn w:val="a2"/>
    <w:uiPriority w:val="99"/>
    <w:qFormat/>
    <w:rsid w:val="000E70C3"/>
    <w:pPr>
      <w:widowControl/>
      <w:overflowPunct w:val="0"/>
      <w:autoSpaceDE w:val="0"/>
      <w:autoSpaceDN w:val="0"/>
      <w:adjustRightInd w:val="0"/>
      <w:snapToGrid/>
      <w:spacing w:before="0" w:after="0" w:line="480" w:lineRule="exact"/>
      <w:ind w:right="-170" w:firstLine="567"/>
      <w:jc w:val="both"/>
      <w:textAlignment w:val="baseline"/>
    </w:pPr>
    <w:rPr>
      <w:rFonts w:ascii="Courier New" w:eastAsia="Times New Roman" w:hAnsi="Courier New"/>
    </w:rPr>
  </w:style>
  <w:style w:type="paragraph" w:customStyle="1" w:styleId="Standard">
    <w:name w:val="Standard"/>
    <w:uiPriority w:val="99"/>
    <w:qFormat/>
    <w:rsid w:val="000E70C3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authorabout1">
    <w:name w:val="authorabout1"/>
    <w:uiPriority w:val="99"/>
    <w:qFormat/>
    <w:rsid w:val="000E70C3"/>
    <w:rPr>
      <w:sz w:val="26"/>
    </w:rPr>
  </w:style>
  <w:style w:type="paragraph" w:customStyle="1" w:styleId="3f4">
    <w:name w:val="заголовок 3"/>
    <w:basedOn w:val="a2"/>
    <w:next w:val="a2"/>
    <w:uiPriority w:val="99"/>
    <w:qFormat/>
    <w:rsid w:val="000E70C3"/>
    <w:pPr>
      <w:keepNext/>
      <w:snapToGrid/>
      <w:spacing w:before="0" w:after="0" w:line="190" w:lineRule="atLeast"/>
      <w:jc w:val="both"/>
    </w:pPr>
    <w:rPr>
      <w:rFonts w:eastAsia="Times New Roman"/>
      <w:b/>
      <w:sz w:val="28"/>
    </w:rPr>
  </w:style>
  <w:style w:type="paragraph" w:customStyle="1" w:styleId="listnum">
    <w:name w:val="listnum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fb">
    <w:name w:val="Подзаголовок 1"/>
    <w:basedOn w:val="a2"/>
    <w:next w:val="a2"/>
    <w:uiPriority w:val="99"/>
    <w:qFormat/>
    <w:rsid w:val="000E70C3"/>
    <w:pPr>
      <w:widowControl/>
      <w:autoSpaceDE w:val="0"/>
      <w:autoSpaceDN w:val="0"/>
      <w:adjustRightInd w:val="0"/>
      <w:snapToGrid/>
      <w:spacing w:before="0" w:after="0"/>
      <w:jc w:val="center"/>
    </w:pPr>
    <w:rPr>
      <w:rFonts w:ascii="PragmaticaCTT" w:eastAsia="Times New Roman" w:hAnsi="PragmaticaCTT" w:cs="PragmaticaCTT"/>
      <w:b/>
      <w:bCs/>
      <w:sz w:val="22"/>
      <w:szCs w:val="22"/>
    </w:rPr>
  </w:style>
  <w:style w:type="paragraph" w:customStyle="1" w:styleId="4a">
    <w:name w:val="Обычный4"/>
    <w:uiPriority w:val="99"/>
    <w:qFormat/>
    <w:rsid w:val="000E70C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pt025">
    <w:name w:val="Стиль 12 pt полужирный Черный уплотненный на  025 пт"/>
    <w:basedOn w:val="10"/>
    <w:uiPriority w:val="99"/>
    <w:qFormat/>
    <w:rsid w:val="000E70C3"/>
    <w:pPr>
      <w:keepNext/>
      <w:widowControl w:val="0"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  <w:tab w:val="left" w:pos="1354"/>
      </w:tabs>
      <w:spacing w:before="340" w:after="240"/>
      <w:ind w:firstLine="454"/>
      <w:jc w:val="center"/>
    </w:pPr>
    <w:rPr>
      <w:rFonts w:ascii="Times New Roman" w:hAnsi="Times New Roman" w:cs="Arial"/>
      <w:b/>
      <w:color w:val="000000"/>
      <w:spacing w:val="-5"/>
      <w:kern w:val="32"/>
      <w:sz w:val="26"/>
      <w:szCs w:val="24"/>
    </w:rPr>
  </w:style>
  <w:style w:type="character" w:customStyle="1" w:styleId="Sylfaen1">
    <w:name w:val="Основной текст + Sylfaen1"/>
    <w:uiPriority w:val="99"/>
    <w:qFormat/>
    <w:rsid w:val="000E70C3"/>
    <w:rPr>
      <w:rFonts w:ascii="Sylfaen" w:hAnsi="Sylfaen"/>
      <w:sz w:val="20"/>
      <w:u w:val="none"/>
    </w:rPr>
  </w:style>
  <w:style w:type="character" w:customStyle="1" w:styleId="Sylfaen">
    <w:name w:val="Основной текст + Sylfaen"/>
    <w:uiPriority w:val="99"/>
    <w:qFormat/>
    <w:rsid w:val="000E70C3"/>
    <w:rPr>
      <w:rFonts w:ascii="Sylfaen" w:hAnsi="Sylfaen"/>
      <w:sz w:val="19"/>
      <w:u w:val="none"/>
      <w:lang w:val="ru-RU" w:eastAsia="ru-RU"/>
    </w:rPr>
  </w:style>
  <w:style w:type="paragraph" w:customStyle="1" w:styleId="ipara">
    <w:name w:val="ipara"/>
    <w:basedOn w:val="a2"/>
    <w:uiPriority w:val="99"/>
    <w:qFormat/>
    <w:rsid w:val="000E70C3"/>
    <w:pPr>
      <w:overflowPunct w:val="0"/>
      <w:autoSpaceDE w:val="0"/>
      <w:autoSpaceDN w:val="0"/>
      <w:adjustRightInd w:val="0"/>
      <w:snapToGrid/>
      <w:textAlignment w:val="baseline"/>
    </w:pPr>
    <w:rPr>
      <w:rFonts w:eastAsia="Times New Roman"/>
      <w:lang w:val="en-US" w:eastAsia="en-US"/>
    </w:rPr>
  </w:style>
  <w:style w:type="character" w:customStyle="1" w:styleId="127">
    <w:name w:val="Стиль Выделение + 12 пт не курсив"/>
    <w:uiPriority w:val="99"/>
    <w:qFormat/>
    <w:rsid w:val="000E70C3"/>
    <w:rPr>
      <w:rFonts w:ascii="Times New Roman" w:hAnsi="Times New Roman"/>
      <w:b/>
      <w:i/>
      <w:sz w:val="24"/>
    </w:rPr>
  </w:style>
  <w:style w:type="character" w:customStyle="1" w:styleId="743">
    <w:name w:val="Основной текст (7)43"/>
    <w:uiPriority w:val="99"/>
    <w:qFormat/>
    <w:rsid w:val="000E70C3"/>
    <w:rPr>
      <w:rFonts w:ascii="Times New Roman" w:hAnsi="Times New Roman"/>
      <w:spacing w:val="0"/>
      <w:sz w:val="20"/>
    </w:rPr>
  </w:style>
  <w:style w:type="paragraph" w:customStyle="1" w:styleId="afffffff6">
    <w:name w:val="Разработчик"/>
    <w:basedOn w:val="a2"/>
    <w:uiPriority w:val="99"/>
    <w:qFormat/>
    <w:rsid w:val="000E70C3"/>
    <w:pPr>
      <w:widowControl/>
      <w:snapToGrid/>
      <w:spacing w:before="0" w:after="0"/>
      <w:jc w:val="both"/>
    </w:pPr>
    <w:rPr>
      <w:rFonts w:eastAsia="Times New Roman"/>
      <w:b/>
      <w:sz w:val="20"/>
      <w:szCs w:val="24"/>
    </w:rPr>
  </w:style>
  <w:style w:type="character" w:customStyle="1" w:styleId="55">
    <w:name w:val="Знак5 Знак Знак"/>
    <w:uiPriority w:val="99"/>
    <w:qFormat/>
    <w:locked/>
    <w:rsid w:val="000E70C3"/>
    <w:rPr>
      <w:sz w:val="16"/>
    </w:rPr>
  </w:style>
  <w:style w:type="character" w:customStyle="1" w:styleId="500">
    <w:name w:val="Знак Знак50"/>
    <w:uiPriority w:val="99"/>
    <w:qFormat/>
    <w:locked/>
    <w:rsid w:val="000E70C3"/>
    <w:rPr>
      <w:b/>
      <w:sz w:val="28"/>
      <w:lang w:val="ru-RU" w:eastAsia="ru-RU"/>
    </w:rPr>
  </w:style>
  <w:style w:type="character" w:customStyle="1" w:styleId="sem">
    <w:name w:val="sem"/>
    <w:basedOn w:val="a3"/>
    <w:uiPriority w:val="99"/>
    <w:qFormat/>
    <w:rsid w:val="000E70C3"/>
    <w:rPr>
      <w:rFonts w:cs="Times New Roman"/>
    </w:rPr>
  </w:style>
  <w:style w:type="character" w:customStyle="1" w:styleId="520">
    <w:name w:val="Знак Знак52"/>
    <w:uiPriority w:val="99"/>
    <w:qFormat/>
    <w:rsid w:val="000E70C3"/>
    <w:rPr>
      <w:rFonts w:ascii="Arial" w:hAnsi="Arial"/>
      <w:b/>
      <w:i/>
      <w:sz w:val="28"/>
    </w:rPr>
  </w:style>
  <w:style w:type="paragraph" w:customStyle="1" w:styleId="p7">
    <w:name w:val="p7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9">
    <w:name w:val="p9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6">
    <w:name w:val="p6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8">
    <w:name w:val="p8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1c">
    <w:name w:val="Заголовок 21"/>
    <w:basedOn w:val="a2"/>
    <w:next w:val="a2"/>
    <w:uiPriority w:val="99"/>
    <w:qFormat/>
    <w:rsid w:val="000E70C3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ff4">
    <w:name w:val="Текст2"/>
    <w:basedOn w:val="a2"/>
    <w:qFormat/>
    <w:rsid w:val="000E70C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11f3">
    <w:name w:val="Цитата11"/>
    <w:basedOn w:val="a2"/>
    <w:uiPriority w:val="99"/>
    <w:qFormat/>
    <w:rsid w:val="000E70C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111">
    <w:name w:val="Основной текст 211"/>
    <w:basedOn w:val="a2"/>
    <w:uiPriority w:val="99"/>
    <w:qFormat/>
    <w:rsid w:val="000E70C3"/>
    <w:pPr>
      <w:widowControl/>
      <w:snapToGrid/>
      <w:spacing w:before="0" w:after="0"/>
    </w:pPr>
    <w:rPr>
      <w:rFonts w:eastAsia="Times New Roman"/>
      <w:sz w:val="28"/>
    </w:rPr>
  </w:style>
  <w:style w:type="paragraph" w:customStyle="1" w:styleId="1fffc">
    <w:name w:val="Верхний колонтитул1"/>
    <w:basedOn w:val="a2"/>
    <w:uiPriority w:val="99"/>
    <w:qFormat/>
    <w:rsid w:val="000E70C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31b">
    <w:name w:val="Заголовок 31"/>
    <w:basedOn w:val="1f0"/>
    <w:next w:val="1f0"/>
    <w:uiPriority w:val="99"/>
    <w:qFormat/>
    <w:rsid w:val="000E70C3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3112">
    <w:name w:val="Основной текст 311"/>
    <w:basedOn w:val="a2"/>
    <w:uiPriority w:val="99"/>
    <w:qFormat/>
    <w:rsid w:val="000E70C3"/>
    <w:pPr>
      <w:widowControl/>
      <w:snapToGrid/>
      <w:spacing w:before="0" w:after="120"/>
    </w:pPr>
    <w:rPr>
      <w:rFonts w:eastAsia="Times New Roman"/>
      <w:sz w:val="16"/>
      <w:szCs w:val="16"/>
      <w:lang w:eastAsia="zh-CN"/>
    </w:rPr>
  </w:style>
  <w:style w:type="character" w:customStyle="1" w:styleId="ipa">
    <w:name w:val="ipa"/>
    <w:uiPriority w:val="99"/>
    <w:qFormat/>
    <w:rsid w:val="000E70C3"/>
  </w:style>
  <w:style w:type="character" w:customStyle="1" w:styleId="fliesstext">
    <w:name w:val="fliesstext"/>
    <w:uiPriority w:val="99"/>
    <w:qFormat/>
    <w:rsid w:val="000E70C3"/>
  </w:style>
  <w:style w:type="character" w:customStyle="1" w:styleId="skypec2ctextspan">
    <w:name w:val="skype_c2c_text_span"/>
    <w:uiPriority w:val="99"/>
    <w:qFormat/>
    <w:rsid w:val="000E70C3"/>
  </w:style>
  <w:style w:type="paragraph" w:customStyle="1" w:styleId="1fffd">
    <w:name w:val="ЗАГОЛОВОК 1"/>
    <w:link w:val="1fffe"/>
    <w:uiPriority w:val="99"/>
    <w:qFormat/>
    <w:rsid w:val="000E70C3"/>
    <w:pPr>
      <w:suppressAutoHyphens/>
      <w:spacing w:after="0" w:line="312" w:lineRule="auto"/>
      <w:ind w:firstLine="454"/>
      <w:outlineLvl w:val="0"/>
    </w:pPr>
    <w:rPr>
      <w:rFonts w:ascii="Times New Roman" w:eastAsia="Calibri" w:hAnsi="Times New Roman" w:cs="Times New Roman"/>
      <w:b/>
      <w:caps/>
      <w:lang w:eastAsia="ru-RU"/>
    </w:rPr>
  </w:style>
  <w:style w:type="paragraph" w:customStyle="1" w:styleId="style140">
    <w:name w:val="style14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">
    <w:name w:val="w"/>
    <w:basedOn w:val="a3"/>
    <w:uiPriority w:val="99"/>
    <w:qFormat/>
    <w:rsid w:val="000E70C3"/>
    <w:rPr>
      <w:rFonts w:cs="Times New Roman"/>
    </w:rPr>
  </w:style>
  <w:style w:type="character" w:customStyle="1" w:styleId="selectionindex">
    <w:name w:val="selection_index"/>
    <w:basedOn w:val="a3"/>
    <w:uiPriority w:val="99"/>
    <w:qFormat/>
    <w:rsid w:val="000E70C3"/>
    <w:rPr>
      <w:rFonts w:cs="Times New Roman"/>
    </w:rPr>
  </w:style>
  <w:style w:type="character" w:customStyle="1" w:styleId="citecrochet">
    <w:name w:val="cite_crochet"/>
    <w:basedOn w:val="a3"/>
    <w:uiPriority w:val="99"/>
    <w:qFormat/>
    <w:rsid w:val="000E70C3"/>
    <w:rPr>
      <w:rFonts w:cs="Times New Roman"/>
    </w:rPr>
  </w:style>
  <w:style w:type="character" w:customStyle="1" w:styleId="hoverable">
    <w:name w:val="hoverable"/>
    <w:basedOn w:val="a3"/>
    <w:uiPriority w:val="99"/>
    <w:qFormat/>
    <w:rsid w:val="000E70C3"/>
    <w:rPr>
      <w:rFonts w:cs="Times New Roman"/>
    </w:rPr>
  </w:style>
  <w:style w:type="character" w:customStyle="1" w:styleId="3f5">
    <w:name w:val="Основной текст Знак3"/>
    <w:uiPriority w:val="99"/>
    <w:qFormat/>
    <w:locked/>
    <w:rsid w:val="000E70C3"/>
    <w:rPr>
      <w:sz w:val="24"/>
    </w:rPr>
  </w:style>
  <w:style w:type="character" w:customStyle="1" w:styleId="s15122">
    <w:name w:val="s15122"/>
    <w:basedOn w:val="a3"/>
    <w:uiPriority w:val="99"/>
    <w:qFormat/>
    <w:rsid w:val="000E70C3"/>
    <w:rPr>
      <w:rFonts w:cs="Times New Roman"/>
    </w:rPr>
  </w:style>
  <w:style w:type="character" w:customStyle="1" w:styleId="shorttext">
    <w:name w:val="short_text"/>
    <w:basedOn w:val="a3"/>
    <w:uiPriority w:val="99"/>
    <w:qFormat/>
    <w:rsid w:val="000E70C3"/>
    <w:rPr>
      <w:rFonts w:cs="Times New Roman"/>
    </w:rPr>
  </w:style>
  <w:style w:type="character" w:customStyle="1" w:styleId="CommentTextChar1">
    <w:name w:val="Comment Text Char1"/>
    <w:uiPriority w:val="99"/>
    <w:qFormat/>
    <w:rsid w:val="000E70C3"/>
    <w:rPr>
      <w:rFonts w:ascii="Times New Roman" w:hAnsi="Times New Roman"/>
    </w:rPr>
  </w:style>
  <w:style w:type="paragraph" w:customStyle="1" w:styleId="afffffff7">
    <w:name w:val="ТЕМА"/>
    <w:basedOn w:val="a2"/>
    <w:uiPriority w:val="99"/>
    <w:qFormat/>
    <w:rsid w:val="000E70C3"/>
    <w:pPr>
      <w:widowControl/>
      <w:snapToGrid/>
      <w:spacing w:before="0" w:after="60" w:line="264" w:lineRule="auto"/>
      <w:jc w:val="both"/>
    </w:pPr>
    <w:rPr>
      <w:rFonts w:ascii="Arial" w:eastAsia="Times New Roman" w:hAnsi="Arial"/>
      <w:b/>
      <w:sz w:val="30"/>
      <w:szCs w:val="24"/>
    </w:rPr>
  </w:style>
  <w:style w:type="character" w:customStyle="1" w:styleId="533">
    <w:name w:val="Знак5 Знак3"/>
    <w:uiPriority w:val="99"/>
    <w:qFormat/>
    <w:locked/>
    <w:rsid w:val="000E70C3"/>
    <w:rPr>
      <w:sz w:val="16"/>
      <w:lang w:val="ru-RU" w:eastAsia="ru-RU"/>
    </w:rPr>
  </w:style>
  <w:style w:type="character" w:customStyle="1" w:styleId="128">
    <w:name w:val="Знак1 Знак Знак2"/>
    <w:uiPriority w:val="99"/>
    <w:qFormat/>
    <w:locked/>
    <w:rsid w:val="000E70C3"/>
    <w:rPr>
      <w:sz w:val="24"/>
    </w:rPr>
  </w:style>
  <w:style w:type="character" w:customStyle="1" w:styleId="1ffff">
    <w:name w:val="Основной текст Знак Знак Знак1"/>
    <w:uiPriority w:val="99"/>
    <w:rsid w:val="000E70C3"/>
    <w:rPr>
      <w:sz w:val="24"/>
    </w:rPr>
  </w:style>
  <w:style w:type="character" w:customStyle="1" w:styleId="56">
    <w:name w:val="Знак Знак5"/>
    <w:uiPriority w:val="99"/>
    <w:qFormat/>
    <w:locked/>
    <w:rsid w:val="000E70C3"/>
    <w:rPr>
      <w:i/>
      <w:sz w:val="24"/>
      <w:lang w:val="ru-RU" w:eastAsia="ru-RU"/>
    </w:rPr>
  </w:style>
  <w:style w:type="character" w:customStyle="1" w:styleId="5110">
    <w:name w:val="Знак5 Знак Знак11"/>
    <w:uiPriority w:val="99"/>
    <w:qFormat/>
    <w:locked/>
    <w:rsid w:val="000E70C3"/>
    <w:rPr>
      <w:sz w:val="16"/>
      <w:lang w:val="ru-RU" w:eastAsia="ru-RU"/>
    </w:rPr>
  </w:style>
  <w:style w:type="paragraph" w:customStyle="1" w:styleId="Style26">
    <w:name w:val="Style26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480" w:lineRule="exact"/>
      <w:jc w:val="both"/>
    </w:pPr>
    <w:rPr>
      <w:rFonts w:eastAsia="Times New Roman"/>
      <w:szCs w:val="24"/>
    </w:rPr>
  </w:style>
  <w:style w:type="character" w:customStyle="1" w:styleId="FontStyle54">
    <w:name w:val="Font Style54"/>
    <w:uiPriority w:val="99"/>
    <w:qFormat/>
    <w:rsid w:val="000E70C3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qFormat/>
    <w:rsid w:val="000E70C3"/>
    <w:rPr>
      <w:rFonts w:ascii="Times New Roman" w:hAnsi="Times New Roman"/>
      <w:b/>
      <w:w w:val="40"/>
      <w:sz w:val="38"/>
    </w:rPr>
  </w:style>
  <w:style w:type="character" w:customStyle="1" w:styleId="FontStyle26">
    <w:name w:val="Font Style26"/>
    <w:uiPriority w:val="99"/>
    <w:qFormat/>
    <w:rsid w:val="000E70C3"/>
    <w:rPr>
      <w:rFonts w:ascii="Times New Roman" w:hAnsi="Times New Roman"/>
      <w:sz w:val="26"/>
    </w:rPr>
  </w:style>
  <w:style w:type="paragraph" w:customStyle="1" w:styleId="afffffff8">
    <w:name w:val="...... . ......."/>
    <w:basedOn w:val="Default"/>
    <w:next w:val="Default"/>
    <w:uiPriority w:val="99"/>
    <w:qFormat/>
    <w:rsid w:val="000E70C3"/>
    <w:rPr>
      <w:color w:val="auto"/>
    </w:rPr>
  </w:style>
  <w:style w:type="paragraph" w:customStyle="1" w:styleId="afffffff9">
    <w:name w:val="........ ..... . ........"/>
    <w:basedOn w:val="Default"/>
    <w:next w:val="Default"/>
    <w:uiPriority w:val="99"/>
    <w:qFormat/>
    <w:rsid w:val="000E70C3"/>
    <w:rPr>
      <w:color w:val="auto"/>
    </w:rPr>
  </w:style>
  <w:style w:type="paragraph" w:customStyle="1" w:styleId="afffffffa">
    <w:name w:val="... ......"/>
    <w:basedOn w:val="Default"/>
    <w:next w:val="Default"/>
    <w:uiPriority w:val="99"/>
    <w:qFormat/>
    <w:rsid w:val="000E70C3"/>
    <w:rPr>
      <w:color w:val="auto"/>
    </w:rPr>
  </w:style>
  <w:style w:type="paragraph" w:customStyle="1" w:styleId="1ffff0">
    <w:name w:val=".....1"/>
    <w:basedOn w:val="Default"/>
    <w:next w:val="Default"/>
    <w:uiPriority w:val="99"/>
    <w:qFormat/>
    <w:rsid w:val="000E70C3"/>
    <w:rPr>
      <w:color w:val="auto"/>
    </w:rPr>
  </w:style>
  <w:style w:type="paragraph" w:customStyle="1" w:styleId="bodytext2">
    <w:name w:val="bodytext2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serp-itemtextpassage">
    <w:name w:val="b-serp-item__text_passage"/>
    <w:basedOn w:val="a3"/>
    <w:uiPriority w:val="99"/>
    <w:qFormat/>
    <w:rsid w:val="000E70C3"/>
    <w:rPr>
      <w:rFonts w:cs="Times New Roman"/>
    </w:rPr>
  </w:style>
  <w:style w:type="paragraph" w:customStyle="1" w:styleId="afffffffb">
    <w:name w:val="Знак Знак Знак Знак"/>
    <w:basedOn w:val="a2"/>
    <w:uiPriority w:val="99"/>
    <w:qFormat/>
    <w:rsid w:val="000E70C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table" w:customStyle="1" w:styleId="1ffff1">
    <w:name w:val="Сетка таблицы1"/>
    <w:uiPriority w:val="99"/>
    <w:rsid w:val="000E70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6">
    <w:name w:val="Îñíîâíîé òåêñò 3"/>
    <w:basedOn w:val="a2"/>
    <w:uiPriority w:val="99"/>
    <w:qFormat/>
    <w:rsid w:val="000E70C3"/>
    <w:pPr>
      <w:widowControl/>
      <w:autoSpaceDE w:val="0"/>
      <w:autoSpaceDN w:val="0"/>
      <w:adjustRightInd w:val="0"/>
      <w:snapToGrid/>
      <w:spacing w:beforeAutospacing="1" w:afterAutospacing="1"/>
    </w:pPr>
    <w:rPr>
      <w:rFonts w:eastAsia="Times New Roman"/>
      <w:b/>
      <w:bCs/>
      <w:color w:val="000000"/>
      <w:sz w:val="20"/>
      <w:szCs w:val="24"/>
    </w:rPr>
  </w:style>
  <w:style w:type="character" w:customStyle="1" w:styleId="postheader">
    <w:name w:val="postheader"/>
    <w:basedOn w:val="a3"/>
    <w:uiPriority w:val="99"/>
    <w:qFormat/>
    <w:rsid w:val="000E70C3"/>
    <w:rPr>
      <w:rFonts w:cs="Times New Roman"/>
    </w:rPr>
  </w:style>
  <w:style w:type="paragraph" w:customStyle="1" w:styleId="text">
    <w:name w:val="text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c">
    <w:name w:val="ТЕКСТ"/>
    <w:basedOn w:val="afff1"/>
    <w:uiPriority w:val="99"/>
    <w:qFormat/>
    <w:rsid w:val="000E70C3"/>
    <w:pPr>
      <w:spacing w:line="264" w:lineRule="auto"/>
      <w:ind w:firstLine="357"/>
      <w:jc w:val="both"/>
    </w:pPr>
    <w:rPr>
      <w:rFonts w:cs="Arial"/>
      <w:sz w:val="30"/>
      <w:szCs w:val="16"/>
    </w:rPr>
  </w:style>
  <w:style w:type="paragraph" w:customStyle="1" w:styleId="afffffffd">
    <w:name w:val="НУМ"/>
    <w:basedOn w:val="afff1"/>
    <w:next w:val="afff1"/>
    <w:uiPriority w:val="99"/>
    <w:qFormat/>
    <w:rsid w:val="000E70C3"/>
    <w:pPr>
      <w:spacing w:line="264" w:lineRule="auto"/>
      <w:jc w:val="both"/>
    </w:pPr>
    <w:rPr>
      <w:rFonts w:cs="Arial"/>
      <w:sz w:val="30"/>
      <w:szCs w:val="16"/>
    </w:rPr>
  </w:style>
  <w:style w:type="paragraph" w:customStyle="1" w:styleId="afffffffe">
    <w:name w:val="Список М"/>
    <w:basedOn w:val="afff1"/>
    <w:uiPriority w:val="99"/>
    <w:qFormat/>
    <w:rsid w:val="000E70C3"/>
    <w:pPr>
      <w:spacing w:line="288" w:lineRule="auto"/>
      <w:jc w:val="both"/>
    </w:pPr>
    <w:rPr>
      <w:sz w:val="30"/>
      <w:szCs w:val="30"/>
    </w:rPr>
  </w:style>
  <w:style w:type="paragraph" w:customStyle="1" w:styleId="Style29">
    <w:name w:val="Style29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485" w:lineRule="exact"/>
      <w:ind w:firstLine="696"/>
      <w:jc w:val="both"/>
    </w:pPr>
    <w:rPr>
      <w:rFonts w:eastAsia="Times New Roman"/>
      <w:szCs w:val="24"/>
    </w:rPr>
  </w:style>
  <w:style w:type="paragraph" w:customStyle="1" w:styleId="146">
    <w:name w:val="Знак Знак Знак Знак Знак Знак Знак14"/>
    <w:basedOn w:val="a2"/>
    <w:uiPriority w:val="99"/>
    <w:qFormat/>
    <w:rsid w:val="000E70C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field-label-subj-value3font-optima-mb">
    <w:name w:val="field-label-subj-value3 font-optima-mb"/>
    <w:basedOn w:val="a3"/>
    <w:uiPriority w:val="99"/>
    <w:qFormat/>
    <w:rsid w:val="000E70C3"/>
    <w:rPr>
      <w:rFonts w:cs="Times New Roman"/>
    </w:rPr>
  </w:style>
  <w:style w:type="paragraph" w:customStyle="1" w:styleId="affffffff">
    <w:name w:val="Маркированный."/>
    <w:basedOn w:val="a2"/>
    <w:uiPriority w:val="99"/>
    <w:qFormat/>
    <w:rsid w:val="000E70C3"/>
    <w:pPr>
      <w:widowControl/>
      <w:snapToGrid/>
      <w:spacing w:before="0" w:after="0"/>
      <w:ind w:left="1429" w:hanging="360"/>
    </w:pPr>
    <w:rPr>
      <w:rFonts w:eastAsia="Times New Roman"/>
      <w:szCs w:val="22"/>
      <w:lang w:eastAsia="en-US"/>
    </w:rPr>
  </w:style>
  <w:style w:type="character" w:customStyle="1" w:styleId="65">
    <w:name w:val="Знак6 Знак Знак"/>
    <w:uiPriority w:val="99"/>
    <w:qFormat/>
    <w:rsid w:val="000E70C3"/>
    <w:rPr>
      <w:sz w:val="24"/>
      <w:lang w:val="ru-RU" w:eastAsia="ru-RU"/>
    </w:rPr>
  </w:style>
  <w:style w:type="character" w:customStyle="1" w:styleId="searchterm">
    <w:name w:val="searchterm"/>
    <w:basedOn w:val="a3"/>
    <w:uiPriority w:val="99"/>
    <w:qFormat/>
    <w:rsid w:val="000E70C3"/>
    <w:rPr>
      <w:rFonts w:cs="Times New Roman"/>
    </w:rPr>
  </w:style>
  <w:style w:type="paragraph" w:customStyle="1" w:styleId="p">
    <w:name w:val="p"/>
    <w:basedOn w:val="a2"/>
    <w:uiPriority w:val="99"/>
    <w:qFormat/>
    <w:rsid w:val="000E70C3"/>
    <w:pPr>
      <w:widowControl/>
      <w:snapToGrid/>
      <w:spacing w:before="75" w:after="75"/>
      <w:ind w:left="75" w:right="75"/>
      <w:jc w:val="both"/>
    </w:pPr>
    <w:rPr>
      <w:rFonts w:ascii="Verdana" w:eastAsia="Times New Roman" w:hAnsi="Verdana"/>
      <w:sz w:val="20"/>
    </w:rPr>
  </w:style>
  <w:style w:type="character" w:customStyle="1" w:styleId="3200">
    <w:name w:val="Основной текст (3) + Полужирный20"/>
    <w:uiPriority w:val="99"/>
    <w:qFormat/>
    <w:rsid w:val="000E70C3"/>
    <w:rPr>
      <w:rFonts w:ascii="Times New Roman" w:hAnsi="Times New Roman"/>
      <w:b/>
      <w:i/>
      <w:spacing w:val="0"/>
      <w:sz w:val="23"/>
    </w:rPr>
  </w:style>
  <w:style w:type="paragraph" w:customStyle="1" w:styleId="1ffff2">
    <w:name w:val="Обычный + полужирный+1"/>
    <w:basedOn w:val="a2"/>
    <w:uiPriority w:val="99"/>
    <w:qFormat/>
    <w:rsid w:val="000E70C3"/>
    <w:pPr>
      <w:widowControl/>
      <w:autoSpaceDE w:val="0"/>
      <w:autoSpaceDN w:val="0"/>
      <w:adjustRightInd w:val="0"/>
      <w:snapToGrid/>
      <w:spacing w:before="0" w:after="0"/>
      <w:ind w:firstLine="709"/>
      <w:jc w:val="both"/>
      <w:outlineLvl w:val="1"/>
    </w:pPr>
    <w:rPr>
      <w:rFonts w:eastAsia="Times New Roman"/>
      <w:b/>
      <w:bCs/>
      <w:szCs w:val="24"/>
    </w:rPr>
  </w:style>
  <w:style w:type="character" w:customStyle="1" w:styleId="349">
    <w:name w:val="Основной текст (3)49"/>
    <w:uiPriority w:val="99"/>
    <w:qFormat/>
    <w:rsid w:val="000E70C3"/>
    <w:rPr>
      <w:rFonts w:ascii="Times New Roman" w:hAnsi="Times New Roman"/>
      <w:spacing w:val="0"/>
      <w:sz w:val="20"/>
    </w:rPr>
  </w:style>
  <w:style w:type="character" w:customStyle="1" w:styleId="Heading1Char1">
    <w:name w:val="Heading 1 Char1"/>
    <w:uiPriority w:val="99"/>
    <w:qFormat/>
    <w:locked/>
    <w:rsid w:val="000E70C3"/>
    <w:rPr>
      <w:rFonts w:ascii="Times New Roman" w:hAnsi="Times New Roman"/>
      <w:b/>
      <w:kern w:val="32"/>
      <w:sz w:val="32"/>
      <w:lang w:eastAsia="ru-RU"/>
    </w:rPr>
  </w:style>
  <w:style w:type="character" w:customStyle="1" w:styleId="news">
    <w:name w:val="news"/>
    <w:uiPriority w:val="99"/>
    <w:qFormat/>
    <w:rsid w:val="000E70C3"/>
    <w:rPr>
      <w:rFonts w:ascii="Times New Roman" w:hAnsi="Times New Roman"/>
    </w:rPr>
  </w:style>
  <w:style w:type="character" w:customStyle="1" w:styleId="affffffff0">
    <w:name w:val="выделение"/>
    <w:uiPriority w:val="99"/>
    <w:qFormat/>
    <w:rsid w:val="000E70C3"/>
    <w:rPr>
      <w:rFonts w:ascii="Times New Roman" w:hAnsi="Times New Roman"/>
    </w:rPr>
  </w:style>
  <w:style w:type="character" w:customStyle="1" w:styleId="347">
    <w:name w:val="Основной текст (3)47"/>
    <w:uiPriority w:val="99"/>
    <w:qFormat/>
    <w:rsid w:val="000E70C3"/>
    <w:rPr>
      <w:rFonts w:ascii="Times New Roman" w:hAnsi="Times New Roman"/>
      <w:spacing w:val="0"/>
      <w:sz w:val="20"/>
    </w:rPr>
  </w:style>
  <w:style w:type="character" w:customStyle="1" w:styleId="345">
    <w:name w:val="Основной текст (3)45"/>
    <w:uiPriority w:val="99"/>
    <w:qFormat/>
    <w:rsid w:val="000E70C3"/>
    <w:rPr>
      <w:rFonts w:ascii="Times New Roman" w:hAnsi="Times New Roman"/>
      <w:spacing w:val="0"/>
      <w:sz w:val="20"/>
    </w:rPr>
  </w:style>
  <w:style w:type="character" w:customStyle="1" w:styleId="FootnoteTextChar2">
    <w:name w:val="Footnote Text Char2"/>
    <w:uiPriority w:val="99"/>
    <w:locked/>
    <w:rsid w:val="000E70C3"/>
    <w:rPr>
      <w:lang w:eastAsia="ru-RU"/>
    </w:rPr>
  </w:style>
  <w:style w:type="character" w:customStyle="1" w:styleId="612">
    <w:name w:val="Знак Знак61"/>
    <w:uiPriority w:val="99"/>
    <w:qFormat/>
    <w:rsid w:val="000E70C3"/>
    <w:rPr>
      <w:rFonts w:ascii="Arial" w:hAnsi="Arial"/>
      <w:b/>
      <w:kern w:val="32"/>
      <w:sz w:val="32"/>
    </w:rPr>
  </w:style>
  <w:style w:type="paragraph" w:customStyle="1" w:styleId="Style210">
    <w:name w:val="Style21"/>
    <w:basedOn w:val="a2"/>
    <w:qFormat/>
    <w:rsid w:val="000E70C3"/>
    <w:pPr>
      <w:autoSpaceDE w:val="0"/>
      <w:autoSpaceDN w:val="0"/>
      <w:adjustRightInd w:val="0"/>
      <w:snapToGrid/>
      <w:spacing w:before="0" w:after="0"/>
    </w:pPr>
    <w:rPr>
      <w:rFonts w:ascii="Trebuchet MS" w:eastAsia="Times New Roman" w:hAnsi="Trebuchet MS"/>
      <w:szCs w:val="24"/>
    </w:rPr>
  </w:style>
  <w:style w:type="character" w:customStyle="1" w:styleId="FontStyle205">
    <w:name w:val="Font Style205"/>
    <w:uiPriority w:val="99"/>
    <w:qFormat/>
    <w:rsid w:val="000E70C3"/>
    <w:rPr>
      <w:rFonts w:ascii="Times New Roman" w:hAnsi="Times New Roman"/>
      <w:color w:val="000000"/>
      <w:sz w:val="18"/>
    </w:rPr>
  </w:style>
  <w:style w:type="paragraph" w:customStyle="1" w:styleId="psection">
    <w:name w:val="psection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otnoteTextChar1">
    <w:name w:val="Footnote Text Char1"/>
    <w:uiPriority w:val="99"/>
    <w:qFormat/>
    <w:rsid w:val="000E70C3"/>
    <w:rPr>
      <w:rFonts w:ascii="Times New Roman" w:hAnsi="Times New Roman"/>
    </w:rPr>
  </w:style>
  <w:style w:type="character" w:customStyle="1" w:styleId="BodyTextIndentChar3">
    <w:name w:val="Body Text Indent Char3"/>
    <w:uiPriority w:val="99"/>
    <w:locked/>
    <w:rsid w:val="000E70C3"/>
    <w:rPr>
      <w:sz w:val="24"/>
    </w:rPr>
  </w:style>
  <w:style w:type="character" w:customStyle="1" w:styleId="BodyTextIndentChar1">
    <w:name w:val="Body Text Indent Char1"/>
    <w:uiPriority w:val="99"/>
    <w:qFormat/>
    <w:rsid w:val="000E70C3"/>
    <w:rPr>
      <w:rFonts w:ascii="Times New Roman" w:hAnsi="Times New Roman"/>
      <w:sz w:val="24"/>
    </w:rPr>
  </w:style>
  <w:style w:type="character" w:customStyle="1" w:styleId="PlainTextChar1">
    <w:name w:val="Plain Text Char1"/>
    <w:uiPriority w:val="99"/>
    <w:qFormat/>
    <w:rsid w:val="000E70C3"/>
    <w:rPr>
      <w:rFonts w:ascii="Courier New" w:hAnsi="Courier New"/>
    </w:rPr>
  </w:style>
  <w:style w:type="character" w:customStyle="1" w:styleId="HeaderChar1">
    <w:name w:val="Header Char1"/>
    <w:uiPriority w:val="99"/>
    <w:qFormat/>
    <w:rsid w:val="000E70C3"/>
    <w:rPr>
      <w:rFonts w:ascii="Times New Roman" w:hAnsi="Times New Roman"/>
      <w:sz w:val="24"/>
    </w:rPr>
  </w:style>
  <w:style w:type="character" w:customStyle="1" w:styleId="FooterChar1">
    <w:name w:val="Footer Char1"/>
    <w:uiPriority w:val="99"/>
    <w:qFormat/>
    <w:rsid w:val="000E70C3"/>
    <w:rPr>
      <w:rFonts w:ascii="Times New Roman" w:hAnsi="Times New Roman"/>
      <w:sz w:val="24"/>
    </w:rPr>
  </w:style>
  <w:style w:type="character" w:customStyle="1" w:styleId="TitleChar1">
    <w:name w:val="Title Char1"/>
    <w:uiPriority w:val="99"/>
    <w:qFormat/>
    <w:rsid w:val="000E70C3"/>
    <w:rPr>
      <w:rFonts w:ascii="Cambria" w:hAnsi="Cambria"/>
      <w:b/>
      <w:kern w:val="28"/>
      <w:sz w:val="32"/>
    </w:rPr>
  </w:style>
  <w:style w:type="character" w:customStyle="1" w:styleId="BodyText2Char1">
    <w:name w:val="Body Text 2 Char1"/>
    <w:uiPriority w:val="99"/>
    <w:qFormat/>
    <w:rsid w:val="000E70C3"/>
    <w:rPr>
      <w:rFonts w:ascii="Times New Roman" w:hAnsi="Times New Roman"/>
      <w:sz w:val="24"/>
    </w:rPr>
  </w:style>
  <w:style w:type="character" w:customStyle="1" w:styleId="BodyText3Char1">
    <w:name w:val="Body Text 3 Char1"/>
    <w:uiPriority w:val="99"/>
    <w:qFormat/>
    <w:rsid w:val="000E70C3"/>
    <w:rPr>
      <w:rFonts w:ascii="Times New Roman" w:hAnsi="Times New Roman"/>
      <w:sz w:val="16"/>
    </w:rPr>
  </w:style>
  <w:style w:type="character" w:customStyle="1" w:styleId="BodyTextIndent2Char1">
    <w:name w:val="Body Text Indent 2 Char1"/>
    <w:uiPriority w:val="99"/>
    <w:qFormat/>
    <w:rsid w:val="000E70C3"/>
    <w:rPr>
      <w:rFonts w:ascii="Times New Roman" w:hAnsi="Times New Roman"/>
      <w:sz w:val="24"/>
    </w:rPr>
  </w:style>
  <w:style w:type="character" w:customStyle="1" w:styleId="BodyTextIndent3Char1">
    <w:name w:val="Body Text Indent 3 Char1"/>
    <w:uiPriority w:val="99"/>
    <w:qFormat/>
    <w:rsid w:val="000E70C3"/>
    <w:rPr>
      <w:rFonts w:ascii="Times New Roman" w:hAnsi="Times New Roman"/>
      <w:sz w:val="16"/>
    </w:rPr>
  </w:style>
  <w:style w:type="character" w:customStyle="1" w:styleId="DocumentMapChar1">
    <w:name w:val="Document Map Char1"/>
    <w:uiPriority w:val="99"/>
    <w:qFormat/>
    <w:rsid w:val="000E70C3"/>
    <w:rPr>
      <w:rFonts w:ascii="Times New Roman" w:hAnsi="Times New Roman"/>
      <w:sz w:val="2"/>
    </w:rPr>
  </w:style>
  <w:style w:type="character" w:customStyle="1" w:styleId="CommentSubjectChar1">
    <w:name w:val="Comment Subject Char1"/>
    <w:uiPriority w:val="99"/>
    <w:qFormat/>
    <w:rsid w:val="000E70C3"/>
    <w:rPr>
      <w:rFonts w:ascii="Times New Roman" w:hAnsi="Times New Roman"/>
      <w:b/>
      <w:i/>
      <w:color w:val="4F81BD"/>
      <w:spacing w:val="15"/>
      <w:sz w:val="20"/>
      <w:lang w:eastAsia="ru-RU"/>
    </w:rPr>
  </w:style>
  <w:style w:type="character" w:customStyle="1" w:styleId="BalloonTextChar1">
    <w:name w:val="Balloon Text Char1"/>
    <w:uiPriority w:val="99"/>
    <w:qFormat/>
    <w:rsid w:val="000E70C3"/>
    <w:rPr>
      <w:rFonts w:ascii="Times New Roman" w:hAnsi="Times New Roman"/>
      <w:sz w:val="2"/>
    </w:rPr>
  </w:style>
  <w:style w:type="character" w:customStyle="1" w:styleId="SubtitleChar1">
    <w:name w:val="Subtitle Char1"/>
    <w:uiPriority w:val="99"/>
    <w:qFormat/>
    <w:rsid w:val="000E70C3"/>
    <w:rPr>
      <w:rFonts w:ascii="Cambria" w:hAnsi="Cambria"/>
      <w:sz w:val="24"/>
    </w:rPr>
  </w:style>
  <w:style w:type="character" w:customStyle="1" w:styleId="QuoteChar1">
    <w:name w:val="Quote Char1"/>
    <w:uiPriority w:val="99"/>
    <w:qFormat/>
    <w:rsid w:val="000E70C3"/>
    <w:rPr>
      <w:rFonts w:ascii="Times New Roman" w:hAnsi="Times New Roman"/>
      <w:i/>
      <w:color w:val="000000"/>
      <w:sz w:val="24"/>
    </w:rPr>
  </w:style>
  <w:style w:type="character" w:customStyle="1" w:styleId="IntenseQuoteChar1">
    <w:name w:val="Intense Quote Char1"/>
    <w:uiPriority w:val="99"/>
    <w:qFormat/>
    <w:rsid w:val="000E70C3"/>
    <w:rPr>
      <w:rFonts w:ascii="Times New Roman" w:hAnsi="Times New Roman"/>
      <w:b/>
      <w:i/>
      <w:color w:val="4F81BD"/>
      <w:sz w:val="24"/>
    </w:rPr>
  </w:style>
  <w:style w:type="character" w:customStyle="1" w:styleId="BodyTextFirstIndentChar1">
    <w:name w:val="Body Text First Indent Char1"/>
    <w:uiPriority w:val="99"/>
    <w:qFormat/>
    <w:rsid w:val="000E70C3"/>
    <w:rPr>
      <w:rFonts w:ascii="Times New Roman" w:hAnsi="Times New Roman"/>
      <w:sz w:val="24"/>
      <w:lang w:eastAsia="ru-RU"/>
    </w:rPr>
  </w:style>
  <w:style w:type="character" w:customStyle="1" w:styleId="BodyTextFirstIndent2Char1">
    <w:name w:val="Body Text First Indent 2 Char1"/>
    <w:uiPriority w:val="99"/>
    <w:qFormat/>
    <w:rsid w:val="000E70C3"/>
    <w:rPr>
      <w:rFonts w:ascii="Times New Roman" w:hAnsi="Times New Roman"/>
      <w:sz w:val="24"/>
      <w:lang w:eastAsia="ru-RU"/>
    </w:rPr>
  </w:style>
  <w:style w:type="character" w:customStyle="1" w:styleId="1111">
    <w:name w:val="Слабое выделение111"/>
    <w:uiPriority w:val="99"/>
    <w:qFormat/>
    <w:rsid w:val="000E70C3"/>
    <w:rPr>
      <w:i/>
      <w:color w:val="808080"/>
    </w:rPr>
  </w:style>
  <w:style w:type="paragraph" w:customStyle="1" w:styleId="p35">
    <w:name w:val="p35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6">
    <w:name w:val="p36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14">
    <w:name w:val="fontstyle14"/>
    <w:basedOn w:val="a3"/>
    <w:uiPriority w:val="99"/>
    <w:qFormat/>
    <w:rsid w:val="000E70C3"/>
    <w:rPr>
      <w:rFonts w:cs="Times New Roman"/>
    </w:rPr>
  </w:style>
  <w:style w:type="character" w:customStyle="1" w:styleId="FontStyle820">
    <w:name w:val="Font Style820"/>
    <w:uiPriority w:val="99"/>
    <w:qFormat/>
    <w:rsid w:val="000E70C3"/>
    <w:rPr>
      <w:rFonts w:ascii="Times New Roman" w:hAnsi="Times New Roman"/>
      <w:sz w:val="22"/>
    </w:rPr>
  </w:style>
  <w:style w:type="character" w:customStyle="1" w:styleId="FontStyle594">
    <w:name w:val="Font Style594"/>
    <w:uiPriority w:val="99"/>
    <w:qFormat/>
    <w:rsid w:val="000E70C3"/>
    <w:rPr>
      <w:rFonts w:ascii="Times New Roman" w:hAnsi="Times New Roman"/>
      <w:i/>
      <w:sz w:val="20"/>
    </w:rPr>
  </w:style>
  <w:style w:type="character" w:customStyle="1" w:styleId="FontStyle187">
    <w:name w:val="Font Style187"/>
    <w:uiPriority w:val="99"/>
    <w:qFormat/>
    <w:rsid w:val="000E70C3"/>
    <w:rPr>
      <w:rFonts w:ascii="Times New Roman" w:hAnsi="Times New Roman"/>
      <w:i/>
      <w:sz w:val="20"/>
    </w:rPr>
  </w:style>
  <w:style w:type="character" w:customStyle="1" w:styleId="FontStyle600">
    <w:name w:val="Font Style600"/>
    <w:uiPriority w:val="99"/>
    <w:qFormat/>
    <w:rsid w:val="000E70C3"/>
    <w:rPr>
      <w:rFonts w:ascii="Times New Roman" w:hAnsi="Times New Roman"/>
      <w:sz w:val="22"/>
    </w:rPr>
  </w:style>
  <w:style w:type="character" w:customStyle="1" w:styleId="FontStyle624">
    <w:name w:val="Font Style624"/>
    <w:uiPriority w:val="99"/>
    <w:qFormat/>
    <w:rsid w:val="000E70C3"/>
    <w:rPr>
      <w:rFonts w:ascii="Times New Roman" w:hAnsi="Times New Roman"/>
      <w:b/>
      <w:i/>
      <w:sz w:val="22"/>
    </w:rPr>
  </w:style>
  <w:style w:type="character" w:customStyle="1" w:styleId="FontStyle572">
    <w:name w:val="Font Style572"/>
    <w:uiPriority w:val="99"/>
    <w:qFormat/>
    <w:rsid w:val="000E70C3"/>
    <w:rPr>
      <w:rFonts w:ascii="Times New Roman" w:hAnsi="Times New Roman"/>
      <w:sz w:val="16"/>
    </w:rPr>
  </w:style>
  <w:style w:type="character" w:customStyle="1" w:styleId="FontStyle184">
    <w:name w:val="Font Style184"/>
    <w:uiPriority w:val="99"/>
    <w:qFormat/>
    <w:rsid w:val="000E70C3"/>
    <w:rPr>
      <w:rFonts w:ascii="Times New Roman" w:hAnsi="Times New Roman"/>
      <w:sz w:val="20"/>
    </w:rPr>
  </w:style>
  <w:style w:type="character" w:customStyle="1" w:styleId="550">
    <w:name w:val="Знак Знак55"/>
    <w:uiPriority w:val="99"/>
    <w:qFormat/>
    <w:locked/>
    <w:rsid w:val="000E70C3"/>
    <w:rPr>
      <w:sz w:val="24"/>
      <w:lang w:val="ru-RU" w:eastAsia="ru-RU"/>
    </w:rPr>
  </w:style>
  <w:style w:type="paragraph" w:customStyle="1" w:styleId="TextBody">
    <w:name w:val="Text Body"/>
    <w:basedOn w:val="a2"/>
    <w:uiPriority w:val="99"/>
    <w:qFormat/>
    <w:rsid w:val="000E70C3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character" w:customStyle="1" w:styleId="650">
    <w:name w:val="Знак Знак65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640">
    <w:name w:val="Знак Знак64"/>
    <w:uiPriority w:val="99"/>
    <w:qFormat/>
    <w:locked/>
    <w:rsid w:val="000E70C3"/>
    <w:rPr>
      <w:b/>
      <w:sz w:val="28"/>
      <w:lang w:val="ru-RU" w:eastAsia="ru-RU"/>
    </w:rPr>
  </w:style>
  <w:style w:type="character" w:customStyle="1" w:styleId="630">
    <w:name w:val="Знак Знак63"/>
    <w:uiPriority w:val="99"/>
    <w:qFormat/>
    <w:locked/>
    <w:rsid w:val="000E70C3"/>
    <w:rPr>
      <w:b/>
      <w:i/>
      <w:sz w:val="26"/>
      <w:lang w:val="ru-RU" w:eastAsia="ru-RU"/>
    </w:rPr>
  </w:style>
  <w:style w:type="character" w:customStyle="1" w:styleId="620">
    <w:name w:val="Знак Знак62"/>
    <w:uiPriority w:val="99"/>
    <w:qFormat/>
    <w:locked/>
    <w:rsid w:val="000E70C3"/>
    <w:rPr>
      <w:sz w:val="24"/>
      <w:lang w:val="ru-RU" w:eastAsia="ru-RU"/>
    </w:rPr>
  </w:style>
  <w:style w:type="character" w:customStyle="1" w:styleId="6110">
    <w:name w:val="Знак Знак611"/>
    <w:uiPriority w:val="99"/>
    <w:qFormat/>
    <w:locked/>
    <w:rsid w:val="000E70C3"/>
    <w:rPr>
      <w:sz w:val="24"/>
      <w:lang w:val="ru-RU" w:eastAsia="ru-RU"/>
    </w:rPr>
  </w:style>
  <w:style w:type="character" w:customStyle="1" w:styleId="600">
    <w:name w:val="Знак Знак60"/>
    <w:uiPriority w:val="99"/>
    <w:qFormat/>
    <w:locked/>
    <w:rsid w:val="000E70C3"/>
    <w:rPr>
      <w:i/>
      <w:sz w:val="24"/>
      <w:lang w:val="ru-RU" w:eastAsia="ru-RU"/>
    </w:rPr>
  </w:style>
  <w:style w:type="character" w:customStyle="1" w:styleId="59">
    <w:name w:val="Знак Знак59"/>
    <w:uiPriority w:val="99"/>
    <w:qFormat/>
    <w:locked/>
    <w:rsid w:val="000E70C3"/>
    <w:rPr>
      <w:rFonts w:ascii="Arial" w:hAnsi="Arial"/>
      <w:sz w:val="22"/>
      <w:lang w:val="ru-RU" w:eastAsia="ru-RU"/>
    </w:rPr>
  </w:style>
  <w:style w:type="character" w:customStyle="1" w:styleId="58">
    <w:name w:val="Знак Знак58"/>
    <w:uiPriority w:val="99"/>
    <w:qFormat/>
    <w:locked/>
    <w:rsid w:val="000E70C3"/>
    <w:rPr>
      <w:rFonts w:ascii="Courier New" w:hAnsi="Courier New"/>
      <w:lang w:val="ru-RU" w:eastAsia="ru-RU"/>
    </w:rPr>
  </w:style>
  <w:style w:type="character" w:customStyle="1" w:styleId="57">
    <w:name w:val="Знак Знак57"/>
    <w:uiPriority w:val="99"/>
    <w:qFormat/>
    <w:locked/>
    <w:rsid w:val="000E70C3"/>
    <w:rPr>
      <w:lang w:val="ru-RU" w:eastAsia="ru-RU"/>
    </w:rPr>
  </w:style>
  <w:style w:type="character" w:customStyle="1" w:styleId="560">
    <w:name w:val="Знак Знак56"/>
    <w:uiPriority w:val="99"/>
    <w:qFormat/>
    <w:locked/>
    <w:rsid w:val="000E70C3"/>
    <w:rPr>
      <w:sz w:val="24"/>
      <w:lang w:val="ru-RU" w:eastAsia="ru-RU"/>
    </w:rPr>
  </w:style>
  <w:style w:type="character" w:customStyle="1" w:styleId="540">
    <w:name w:val="Знак Знак54"/>
    <w:uiPriority w:val="99"/>
    <w:qFormat/>
    <w:locked/>
    <w:rsid w:val="000E70C3"/>
    <w:rPr>
      <w:sz w:val="24"/>
      <w:lang w:val="en-US" w:eastAsia="ru-RU"/>
    </w:rPr>
  </w:style>
  <w:style w:type="paragraph" w:customStyle="1" w:styleId="p10">
    <w:name w:val="p10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g3">
    <w:name w:val="eg3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material-headdate-day">
    <w:name w:val="b-material-head__date-day"/>
    <w:basedOn w:val="a3"/>
    <w:uiPriority w:val="99"/>
    <w:qFormat/>
    <w:rsid w:val="000E70C3"/>
    <w:rPr>
      <w:rFonts w:cs="Times New Roman"/>
    </w:rPr>
  </w:style>
  <w:style w:type="character" w:customStyle="1" w:styleId="s2">
    <w:name w:val="s2"/>
    <w:basedOn w:val="a3"/>
    <w:uiPriority w:val="99"/>
    <w:qFormat/>
    <w:rsid w:val="000E70C3"/>
    <w:rPr>
      <w:rFonts w:cs="Times New Roman"/>
    </w:rPr>
  </w:style>
  <w:style w:type="paragraph" w:customStyle="1" w:styleId="p2">
    <w:name w:val="p2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5">
    <w:name w:val="p5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W8Num16z0">
    <w:name w:val="WW8Num16z0"/>
    <w:uiPriority w:val="99"/>
    <w:qFormat/>
    <w:rsid w:val="000E70C3"/>
    <w:rPr>
      <w:rFonts w:ascii="Wingdings" w:hAnsi="Wingdings"/>
    </w:rPr>
  </w:style>
  <w:style w:type="character" w:customStyle="1" w:styleId="WW8Num4z0">
    <w:name w:val="WW8Num4z0"/>
    <w:uiPriority w:val="99"/>
    <w:qFormat/>
    <w:rsid w:val="000E70C3"/>
    <w:rPr>
      <w:color w:val="auto"/>
    </w:rPr>
  </w:style>
  <w:style w:type="character" w:customStyle="1" w:styleId="WW8Num5z0">
    <w:name w:val="WW8Num5z0"/>
    <w:uiPriority w:val="99"/>
    <w:qFormat/>
    <w:rsid w:val="000E70C3"/>
    <w:rPr>
      <w:b/>
      <w:sz w:val="20"/>
    </w:rPr>
  </w:style>
  <w:style w:type="character" w:customStyle="1" w:styleId="WW8Num6z0">
    <w:name w:val="WW8Num6z0"/>
    <w:uiPriority w:val="99"/>
    <w:qFormat/>
    <w:rsid w:val="000E70C3"/>
    <w:rPr>
      <w:sz w:val="20"/>
    </w:rPr>
  </w:style>
  <w:style w:type="character" w:customStyle="1" w:styleId="WW8Num7z0">
    <w:name w:val="WW8Num7z0"/>
    <w:uiPriority w:val="99"/>
    <w:qFormat/>
    <w:rsid w:val="000E70C3"/>
    <w:rPr>
      <w:b/>
      <w:sz w:val="20"/>
    </w:rPr>
  </w:style>
  <w:style w:type="character" w:customStyle="1" w:styleId="WW8Num9z0">
    <w:name w:val="WW8Num9z0"/>
    <w:uiPriority w:val="99"/>
    <w:qFormat/>
    <w:rsid w:val="000E70C3"/>
    <w:rPr>
      <w:sz w:val="20"/>
    </w:rPr>
  </w:style>
  <w:style w:type="character" w:customStyle="1" w:styleId="WW8Num9z1">
    <w:name w:val="WW8Num9z1"/>
    <w:uiPriority w:val="99"/>
    <w:qFormat/>
    <w:rsid w:val="000E70C3"/>
    <w:rPr>
      <w:rFonts w:ascii="Symbol" w:hAnsi="Symbol"/>
      <w:sz w:val="20"/>
    </w:rPr>
  </w:style>
  <w:style w:type="character" w:customStyle="1" w:styleId="WW8Num9z2">
    <w:name w:val="WW8Num9z2"/>
    <w:uiPriority w:val="99"/>
    <w:qFormat/>
    <w:rsid w:val="000E70C3"/>
  </w:style>
  <w:style w:type="character" w:customStyle="1" w:styleId="WW8Num9z3">
    <w:name w:val="WW8Num9z3"/>
    <w:uiPriority w:val="99"/>
    <w:qFormat/>
    <w:rsid w:val="000E70C3"/>
  </w:style>
  <w:style w:type="character" w:customStyle="1" w:styleId="WW8Num9z4">
    <w:name w:val="WW8Num9z4"/>
    <w:uiPriority w:val="99"/>
    <w:qFormat/>
    <w:rsid w:val="000E70C3"/>
  </w:style>
  <w:style w:type="character" w:customStyle="1" w:styleId="WW8Num9z5">
    <w:name w:val="WW8Num9z5"/>
    <w:uiPriority w:val="99"/>
    <w:qFormat/>
    <w:rsid w:val="000E70C3"/>
  </w:style>
  <w:style w:type="character" w:customStyle="1" w:styleId="WW8Num9z6">
    <w:name w:val="WW8Num9z6"/>
    <w:uiPriority w:val="99"/>
    <w:qFormat/>
    <w:rsid w:val="000E70C3"/>
  </w:style>
  <w:style w:type="character" w:customStyle="1" w:styleId="WW8Num9z7">
    <w:name w:val="WW8Num9z7"/>
    <w:uiPriority w:val="99"/>
    <w:qFormat/>
    <w:rsid w:val="000E70C3"/>
  </w:style>
  <w:style w:type="character" w:customStyle="1" w:styleId="WW8Num9z8">
    <w:name w:val="WW8Num9z8"/>
    <w:uiPriority w:val="99"/>
    <w:qFormat/>
    <w:rsid w:val="000E70C3"/>
  </w:style>
  <w:style w:type="character" w:customStyle="1" w:styleId="WW8Num10z0">
    <w:name w:val="WW8Num10z0"/>
    <w:uiPriority w:val="99"/>
    <w:qFormat/>
    <w:rsid w:val="000E70C3"/>
    <w:rPr>
      <w:sz w:val="20"/>
    </w:rPr>
  </w:style>
  <w:style w:type="character" w:customStyle="1" w:styleId="WW8Num11z0">
    <w:name w:val="WW8Num11z0"/>
    <w:uiPriority w:val="99"/>
    <w:qFormat/>
    <w:rsid w:val="000E70C3"/>
    <w:rPr>
      <w:rFonts w:ascii="Symbol" w:hAnsi="Symbol"/>
      <w:b/>
    </w:rPr>
  </w:style>
  <w:style w:type="character" w:customStyle="1" w:styleId="WW8Num12z0">
    <w:name w:val="WW8Num12z0"/>
    <w:uiPriority w:val="99"/>
    <w:qFormat/>
    <w:rsid w:val="000E70C3"/>
    <w:rPr>
      <w:rFonts w:ascii="Symbol" w:hAnsi="Symbol"/>
      <w:sz w:val="24"/>
    </w:rPr>
  </w:style>
  <w:style w:type="character" w:customStyle="1" w:styleId="WW8Num13z0">
    <w:name w:val="WW8Num13z0"/>
    <w:uiPriority w:val="99"/>
    <w:qFormat/>
    <w:rsid w:val="000E70C3"/>
    <w:rPr>
      <w:rFonts w:ascii="Symbol" w:hAnsi="Symbol"/>
      <w:sz w:val="20"/>
    </w:rPr>
  </w:style>
  <w:style w:type="character" w:customStyle="1" w:styleId="WW8Num14z0">
    <w:name w:val="WW8Num14z0"/>
    <w:uiPriority w:val="99"/>
    <w:qFormat/>
    <w:rsid w:val="000E70C3"/>
    <w:rPr>
      <w:sz w:val="20"/>
    </w:rPr>
  </w:style>
  <w:style w:type="character" w:customStyle="1" w:styleId="WW8Num15z0">
    <w:name w:val="WW8Num15z0"/>
    <w:uiPriority w:val="99"/>
    <w:qFormat/>
    <w:rsid w:val="000E70C3"/>
    <w:rPr>
      <w:sz w:val="20"/>
    </w:rPr>
  </w:style>
  <w:style w:type="character" w:customStyle="1" w:styleId="WW8Num17z0">
    <w:name w:val="WW8Num17z0"/>
    <w:uiPriority w:val="99"/>
    <w:qFormat/>
    <w:rsid w:val="000E70C3"/>
    <w:rPr>
      <w:rFonts w:ascii="Wingdings" w:hAnsi="Wingdings"/>
    </w:rPr>
  </w:style>
  <w:style w:type="character" w:customStyle="1" w:styleId="WW8Num18z0">
    <w:name w:val="WW8Num18z0"/>
    <w:uiPriority w:val="99"/>
    <w:qFormat/>
    <w:rsid w:val="000E70C3"/>
  </w:style>
  <w:style w:type="character" w:customStyle="1" w:styleId="WW8Num18z1">
    <w:name w:val="WW8Num18z1"/>
    <w:uiPriority w:val="99"/>
    <w:qFormat/>
    <w:rsid w:val="000E70C3"/>
    <w:rPr>
      <w:rFonts w:ascii="Symbol" w:hAnsi="Symbol"/>
      <w:sz w:val="20"/>
    </w:rPr>
  </w:style>
  <w:style w:type="character" w:customStyle="1" w:styleId="WW8Num18z2">
    <w:name w:val="WW8Num18z2"/>
    <w:uiPriority w:val="99"/>
    <w:qFormat/>
    <w:rsid w:val="000E70C3"/>
  </w:style>
  <w:style w:type="character" w:customStyle="1" w:styleId="WW8Num18z3">
    <w:name w:val="WW8Num18z3"/>
    <w:uiPriority w:val="99"/>
    <w:qFormat/>
    <w:rsid w:val="000E70C3"/>
  </w:style>
  <w:style w:type="character" w:customStyle="1" w:styleId="WW8Num18z4">
    <w:name w:val="WW8Num18z4"/>
    <w:uiPriority w:val="99"/>
    <w:qFormat/>
    <w:rsid w:val="000E70C3"/>
  </w:style>
  <w:style w:type="character" w:customStyle="1" w:styleId="WW8Num18z5">
    <w:name w:val="WW8Num18z5"/>
    <w:uiPriority w:val="99"/>
    <w:qFormat/>
    <w:rsid w:val="000E70C3"/>
  </w:style>
  <w:style w:type="character" w:customStyle="1" w:styleId="WW8Num18z6">
    <w:name w:val="WW8Num18z6"/>
    <w:uiPriority w:val="99"/>
    <w:qFormat/>
    <w:rsid w:val="000E70C3"/>
  </w:style>
  <w:style w:type="character" w:customStyle="1" w:styleId="WW8Num18z7">
    <w:name w:val="WW8Num18z7"/>
    <w:uiPriority w:val="99"/>
    <w:qFormat/>
    <w:rsid w:val="000E70C3"/>
  </w:style>
  <w:style w:type="character" w:customStyle="1" w:styleId="WW8Num18z8">
    <w:name w:val="WW8Num18z8"/>
    <w:uiPriority w:val="99"/>
    <w:qFormat/>
    <w:rsid w:val="000E70C3"/>
  </w:style>
  <w:style w:type="character" w:customStyle="1" w:styleId="WW8Num19z0">
    <w:name w:val="WW8Num19z0"/>
    <w:uiPriority w:val="99"/>
    <w:qFormat/>
    <w:rsid w:val="000E70C3"/>
  </w:style>
  <w:style w:type="character" w:customStyle="1" w:styleId="WW8Num19z1">
    <w:name w:val="WW8Num19z1"/>
    <w:uiPriority w:val="99"/>
    <w:qFormat/>
    <w:rsid w:val="000E70C3"/>
  </w:style>
  <w:style w:type="character" w:customStyle="1" w:styleId="WW8Num19z2">
    <w:name w:val="WW8Num19z2"/>
    <w:uiPriority w:val="99"/>
    <w:qFormat/>
    <w:rsid w:val="000E70C3"/>
  </w:style>
  <w:style w:type="character" w:customStyle="1" w:styleId="WW8Num19z3">
    <w:name w:val="WW8Num19z3"/>
    <w:uiPriority w:val="99"/>
    <w:qFormat/>
    <w:rsid w:val="000E70C3"/>
  </w:style>
  <w:style w:type="character" w:customStyle="1" w:styleId="WW8Num19z4">
    <w:name w:val="WW8Num19z4"/>
    <w:uiPriority w:val="99"/>
    <w:qFormat/>
    <w:rsid w:val="000E70C3"/>
  </w:style>
  <w:style w:type="character" w:customStyle="1" w:styleId="WW8Num19z5">
    <w:name w:val="WW8Num19z5"/>
    <w:uiPriority w:val="99"/>
    <w:qFormat/>
    <w:rsid w:val="000E70C3"/>
  </w:style>
  <w:style w:type="character" w:customStyle="1" w:styleId="WW8Num19z6">
    <w:name w:val="WW8Num19z6"/>
    <w:uiPriority w:val="99"/>
    <w:qFormat/>
    <w:rsid w:val="000E70C3"/>
  </w:style>
  <w:style w:type="character" w:customStyle="1" w:styleId="WW8Num19z7">
    <w:name w:val="WW8Num19z7"/>
    <w:uiPriority w:val="99"/>
    <w:qFormat/>
    <w:rsid w:val="000E70C3"/>
  </w:style>
  <w:style w:type="character" w:customStyle="1" w:styleId="WW8Num19z8">
    <w:name w:val="WW8Num19z8"/>
    <w:uiPriority w:val="99"/>
    <w:qFormat/>
    <w:rsid w:val="000E70C3"/>
  </w:style>
  <w:style w:type="character" w:customStyle="1" w:styleId="WW8Num4z1">
    <w:name w:val="WW8Num4z1"/>
    <w:uiPriority w:val="99"/>
    <w:qFormat/>
    <w:rsid w:val="000E70C3"/>
  </w:style>
  <w:style w:type="character" w:customStyle="1" w:styleId="WW8Num4z2">
    <w:name w:val="WW8Num4z2"/>
    <w:uiPriority w:val="99"/>
    <w:qFormat/>
    <w:rsid w:val="000E70C3"/>
  </w:style>
  <w:style w:type="character" w:customStyle="1" w:styleId="WW8Num4z3">
    <w:name w:val="WW8Num4z3"/>
    <w:uiPriority w:val="99"/>
    <w:qFormat/>
    <w:rsid w:val="000E70C3"/>
  </w:style>
  <w:style w:type="character" w:customStyle="1" w:styleId="WW8Num4z4">
    <w:name w:val="WW8Num4z4"/>
    <w:uiPriority w:val="99"/>
    <w:qFormat/>
    <w:rsid w:val="000E70C3"/>
  </w:style>
  <w:style w:type="character" w:customStyle="1" w:styleId="WW8Num4z5">
    <w:name w:val="WW8Num4z5"/>
    <w:uiPriority w:val="99"/>
    <w:qFormat/>
    <w:rsid w:val="000E70C3"/>
  </w:style>
  <w:style w:type="character" w:customStyle="1" w:styleId="WW8Num4z6">
    <w:name w:val="WW8Num4z6"/>
    <w:uiPriority w:val="99"/>
    <w:qFormat/>
    <w:rsid w:val="000E70C3"/>
  </w:style>
  <w:style w:type="character" w:customStyle="1" w:styleId="WW8Num4z7">
    <w:name w:val="WW8Num4z7"/>
    <w:uiPriority w:val="99"/>
    <w:qFormat/>
    <w:rsid w:val="000E70C3"/>
  </w:style>
  <w:style w:type="character" w:customStyle="1" w:styleId="WW8Num4z8">
    <w:name w:val="WW8Num4z8"/>
    <w:uiPriority w:val="99"/>
    <w:qFormat/>
    <w:rsid w:val="000E70C3"/>
  </w:style>
  <w:style w:type="character" w:customStyle="1" w:styleId="WW8Num5z1">
    <w:name w:val="WW8Num5z1"/>
    <w:uiPriority w:val="99"/>
    <w:qFormat/>
    <w:rsid w:val="000E70C3"/>
  </w:style>
  <w:style w:type="character" w:customStyle="1" w:styleId="WW8Num5z2">
    <w:name w:val="WW8Num5z2"/>
    <w:uiPriority w:val="99"/>
    <w:qFormat/>
    <w:rsid w:val="000E70C3"/>
  </w:style>
  <w:style w:type="character" w:customStyle="1" w:styleId="WW8Num5z3">
    <w:name w:val="WW8Num5z3"/>
    <w:uiPriority w:val="99"/>
    <w:qFormat/>
    <w:rsid w:val="000E70C3"/>
  </w:style>
  <w:style w:type="character" w:customStyle="1" w:styleId="WW8Num5z4">
    <w:name w:val="WW8Num5z4"/>
    <w:uiPriority w:val="99"/>
    <w:qFormat/>
    <w:rsid w:val="000E70C3"/>
  </w:style>
  <w:style w:type="character" w:customStyle="1" w:styleId="WW8Num5z5">
    <w:name w:val="WW8Num5z5"/>
    <w:uiPriority w:val="99"/>
    <w:qFormat/>
    <w:rsid w:val="000E70C3"/>
  </w:style>
  <w:style w:type="character" w:customStyle="1" w:styleId="WW8Num5z6">
    <w:name w:val="WW8Num5z6"/>
    <w:uiPriority w:val="99"/>
    <w:qFormat/>
    <w:rsid w:val="000E70C3"/>
  </w:style>
  <w:style w:type="character" w:customStyle="1" w:styleId="WW8Num5z7">
    <w:name w:val="WW8Num5z7"/>
    <w:uiPriority w:val="99"/>
    <w:qFormat/>
    <w:rsid w:val="000E70C3"/>
  </w:style>
  <w:style w:type="character" w:customStyle="1" w:styleId="WW8Num5z8">
    <w:name w:val="WW8Num5z8"/>
    <w:uiPriority w:val="99"/>
    <w:qFormat/>
    <w:rsid w:val="000E70C3"/>
  </w:style>
  <w:style w:type="character" w:customStyle="1" w:styleId="WW8Num6z1">
    <w:name w:val="WW8Num6z1"/>
    <w:uiPriority w:val="99"/>
    <w:qFormat/>
    <w:rsid w:val="000E70C3"/>
  </w:style>
  <w:style w:type="character" w:customStyle="1" w:styleId="WW8Num6z2">
    <w:name w:val="WW8Num6z2"/>
    <w:uiPriority w:val="99"/>
    <w:qFormat/>
    <w:rsid w:val="000E70C3"/>
  </w:style>
  <w:style w:type="character" w:customStyle="1" w:styleId="WW8Num6z3">
    <w:name w:val="WW8Num6z3"/>
    <w:uiPriority w:val="99"/>
    <w:qFormat/>
    <w:rsid w:val="000E70C3"/>
  </w:style>
  <w:style w:type="character" w:customStyle="1" w:styleId="WW8Num6z4">
    <w:name w:val="WW8Num6z4"/>
    <w:uiPriority w:val="99"/>
    <w:qFormat/>
    <w:rsid w:val="000E70C3"/>
  </w:style>
  <w:style w:type="character" w:customStyle="1" w:styleId="WW8Num6z5">
    <w:name w:val="WW8Num6z5"/>
    <w:uiPriority w:val="99"/>
    <w:qFormat/>
    <w:rsid w:val="000E70C3"/>
  </w:style>
  <w:style w:type="character" w:customStyle="1" w:styleId="WW8Num6z6">
    <w:name w:val="WW8Num6z6"/>
    <w:uiPriority w:val="99"/>
    <w:qFormat/>
    <w:rsid w:val="000E70C3"/>
  </w:style>
  <w:style w:type="character" w:customStyle="1" w:styleId="WW8Num6z7">
    <w:name w:val="WW8Num6z7"/>
    <w:uiPriority w:val="99"/>
    <w:qFormat/>
    <w:rsid w:val="000E70C3"/>
  </w:style>
  <w:style w:type="character" w:customStyle="1" w:styleId="WW8Num6z8">
    <w:name w:val="WW8Num6z8"/>
    <w:uiPriority w:val="99"/>
    <w:qFormat/>
    <w:rsid w:val="000E70C3"/>
  </w:style>
  <w:style w:type="character" w:customStyle="1" w:styleId="WW8Num7z1">
    <w:name w:val="WW8Num7z1"/>
    <w:uiPriority w:val="99"/>
    <w:qFormat/>
    <w:rsid w:val="000E70C3"/>
  </w:style>
  <w:style w:type="character" w:customStyle="1" w:styleId="WW8Num7z2">
    <w:name w:val="WW8Num7z2"/>
    <w:uiPriority w:val="99"/>
    <w:qFormat/>
    <w:rsid w:val="000E70C3"/>
  </w:style>
  <w:style w:type="character" w:customStyle="1" w:styleId="WW8Num7z3">
    <w:name w:val="WW8Num7z3"/>
    <w:uiPriority w:val="99"/>
    <w:qFormat/>
    <w:rsid w:val="000E70C3"/>
  </w:style>
  <w:style w:type="character" w:customStyle="1" w:styleId="WW8Num7z4">
    <w:name w:val="WW8Num7z4"/>
    <w:uiPriority w:val="99"/>
    <w:qFormat/>
    <w:rsid w:val="000E70C3"/>
  </w:style>
  <w:style w:type="character" w:customStyle="1" w:styleId="WW8Num7z5">
    <w:name w:val="WW8Num7z5"/>
    <w:uiPriority w:val="99"/>
    <w:qFormat/>
    <w:rsid w:val="000E70C3"/>
  </w:style>
  <w:style w:type="character" w:customStyle="1" w:styleId="WW8Num7z6">
    <w:name w:val="WW8Num7z6"/>
    <w:uiPriority w:val="99"/>
    <w:qFormat/>
    <w:rsid w:val="000E70C3"/>
  </w:style>
  <w:style w:type="character" w:customStyle="1" w:styleId="WW8Num7z7">
    <w:name w:val="WW8Num7z7"/>
    <w:uiPriority w:val="99"/>
    <w:qFormat/>
    <w:rsid w:val="000E70C3"/>
  </w:style>
  <w:style w:type="character" w:customStyle="1" w:styleId="WW8Num7z8">
    <w:name w:val="WW8Num7z8"/>
    <w:uiPriority w:val="99"/>
    <w:qFormat/>
    <w:rsid w:val="000E70C3"/>
  </w:style>
  <w:style w:type="character" w:customStyle="1" w:styleId="WW8Num8z1">
    <w:name w:val="WW8Num8z1"/>
    <w:uiPriority w:val="99"/>
    <w:qFormat/>
    <w:rsid w:val="000E70C3"/>
    <w:rPr>
      <w:rFonts w:ascii="Symbol" w:hAnsi="Symbol"/>
      <w:sz w:val="20"/>
    </w:rPr>
  </w:style>
  <w:style w:type="character" w:customStyle="1" w:styleId="WW8Num8z2">
    <w:name w:val="WW8Num8z2"/>
    <w:uiPriority w:val="99"/>
    <w:qFormat/>
    <w:rsid w:val="000E70C3"/>
  </w:style>
  <w:style w:type="character" w:customStyle="1" w:styleId="WW8Num8z3">
    <w:name w:val="WW8Num8z3"/>
    <w:uiPriority w:val="99"/>
    <w:qFormat/>
    <w:rsid w:val="000E70C3"/>
  </w:style>
  <w:style w:type="character" w:customStyle="1" w:styleId="WW8Num8z4">
    <w:name w:val="WW8Num8z4"/>
    <w:uiPriority w:val="99"/>
    <w:qFormat/>
    <w:rsid w:val="000E70C3"/>
  </w:style>
  <w:style w:type="character" w:customStyle="1" w:styleId="WW8Num8z5">
    <w:name w:val="WW8Num8z5"/>
    <w:uiPriority w:val="99"/>
    <w:qFormat/>
    <w:rsid w:val="000E70C3"/>
  </w:style>
  <w:style w:type="character" w:customStyle="1" w:styleId="WW8Num8z6">
    <w:name w:val="WW8Num8z6"/>
    <w:uiPriority w:val="99"/>
    <w:qFormat/>
    <w:rsid w:val="000E70C3"/>
  </w:style>
  <w:style w:type="character" w:customStyle="1" w:styleId="WW8Num8z7">
    <w:name w:val="WW8Num8z7"/>
    <w:uiPriority w:val="99"/>
    <w:qFormat/>
    <w:rsid w:val="000E70C3"/>
  </w:style>
  <w:style w:type="character" w:customStyle="1" w:styleId="WW8Num8z8">
    <w:name w:val="WW8Num8z8"/>
    <w:uiPriority w:val="99"/>
    <w:qFormat/>
    <w:rsid w:val="000E70C3"/>
  </w:style>
  <w:style w:type="character" w:customStyle="1" w:styleId="WW8Num10z1">
    <w:name w:val="WW8Num10z1"/>
    <w:uiPriority w:val="99"/>
    <w:qFormat/>
    <w:rsid w:val="000E70C3"/>
  </w:style>
  <w:style w:type="character" w:customStyle="1" w:styleId="WW8Num10z2">
    <w:name w:val="WW8Num10z2"/>
    <w:uiPriority w:val="99"/>
    <w:qFormat/>
    <w:rsid w:val="000E70C3"/>
  </w:style>
  <w:style w:type="character" w:customStyle="1" w:styleId="WW8Num10z3">
    <w:name w:val="WW8Num10z3"/>
    <w:uiPriority w:val="99"/>
    <w:qFormat/>
    <w:rsid w:val="000E70C3"/>
  </w:style>
  <w:style w:type="character" w:customStyle="1" w:styleId="WW8Num10z4">
    <w:name w:val="WW8Num10z4"/>
    <w:uiPriority w:val="99"/>
    <w:qFormat/>
    <w:rsid w:val="000E70C3"/>
  </w:style>
  <w:style w:type="character" w:customStyle="1" w:styleId="WW8Num10z5">
    <w:name w:val="WW8Num10z5"/>
    <w:uiPriority w:val="99"/>
    <w:qFormat/>
    <w:rsid w:val="000E70C3"/>
  </w:style>
  <w:style w:type="character" w:customStyle="1" w:styleId="WW8Num10z6">
    <w:name w:val="WW8Num10z6"/>
    <w:uiPriority w:val="99"/>
    <w:qFormat/>
    <w:rsid w:val="000E70C3"/>
  </w:style>
  <w:style w:type="character" w:customStyle="1" w:styleId="WW8Num10z7">
    <w:name w:val="WW8Num10z7"/>
    <w:uiPriority w:val="99"/>
    <w:qFormat/>
    <w:rsid w:val="000E70C3"/>
  </w:style>
  <w:style w:type="character" w:customStyle="1" w:styleId="WW8Num10z8">
    <w:name w:val="WW8Num10z8"/>
    <w:uiPriority w:val="99"/>
    <w:qFormat/>
    <w:rsid w:val="000E70C3"/>
  </w:style>
  <w:style w:type="character" w:customStyle="1" w:styleId="WW8Num11z1">
    <w:name w:val="WW8Num11z1"/>
    <w:uiPriority w:val="99"/>
    <w:qFormat/>
    <w:rsid w:val="000E70C3"/>
    <w:rPr>
      <w:sz w:val="20"/>
    </w:rPr>
  </w:style>
  <w:style w:type="character" w:customStyle="1" w:styleId="WW8Num11z2">
    <w:name w:val="WW8Num11z2"/>
    <w:uiPriority w:val="99"/>
    <w:qFormat/>
    <w:rsid w:val="000E70C3"/>
  </w:style>
  <w:style w:type="character" w:customStyle="1" w:styleId="WW8Num11z3">
    <w:name w:val="WW8Num11z3"/>
    <w:uiPriority w:val="99"/>
    <w:qFormat/>
    <w:rsid w:val="000E70C3"/>
  </w:style>
  <w:style w:type="character" w:customStyle="1" w:styleId="WW8Num11z4">
    <w:name w:val="WW8Num11z4"/>
    <w:uiPriority w:val="99"/>
    <w:qFormat/>
    <w:rsid w:val="000E70C3"/>
  </w:style>
  <w:style w:type="character" w:customStyle="1" w:styleId="WW8Num11z5">
    <w:name w:val="WW8Num11z5"/>
    <w:uiPriority w:val="99"/>
    <w:qFormat/>
    <w:rsid w:val="000E70C3"/>
  </w:style>
  <w:style w:type="character" w:customStyle="1" w:styleId="WW8Num11z6">
    <w:name w:val="WW8Num11z6"/>
    <w:uiPriority w:val="99"/>
    <w:qFormat/>
    <w:rsid w:val="000E70C3"/>
  </w:style>
  <w:style w:type="character" w:customStyle="1" w:styleId="WW8Num11z7">
    <w:name w:val="WW8Num11z7"/>
    <w:uiPriority w:val="99"/>
    <w:qFormat/>
    <w:rsid w:val="000E70C3"/>
  </w:style>
  <w:style w:type="character" w:customStyle="1" w:styleId="WW8Num11z8">
    <w:name w:val="WW8Num11z8"/>
    <w:uiPriority w:val="99"/>
    <w:qFormat/>
    <w:rsid w:val="000E70C3"/>
  </w:style>
  <w:style w:type="character" w:customStyle="1" w:styleId="WW8Num12z2">
    <w:name w:val="WW8Num12z2"/>
    <w:uiPriority w:val="99"/>
    <w:qFormat/>
    <w:rsid w:val="000E70C3"/>
    <w:rPr>
      <w:rFonts w:ascii="Wingdings" w:hAnsi="Wingdings"/>
    </w:rPr>
  </w:style>
  <w:style w:type="character" w:customStyle="1" w:styleId="WW8Num12z3">
    <w:name w:val="WW8Num12z3"/>
    <w:uiPriority w:val="99"/>
    <w:qFormat/>
    <w:rsid w:val="000E70C3"/>
    <w:rPr>
      <w:rFonts w:ascii="Symbol" w:hAnsi="Symbol"/>
    </w:rPr>
  </w:style>
  <w:style w:type="character" w:customStyle="1" w:styleId="WW8Num12z4">
    <w:name w:val="WW8Num12z4"/>
    <w:uiPriority w:val="99"/>
    <w:qFormat/>
    <w:rsid w:val="000E70C3"/>
    <w:rPr>
      <w:rFonts w:ascii="Courier New" w:hAnsi="Courier New"/>
    </w:rPr>
  </w:style>
  <w:style w:type="character" w:customStyle="1" w:styleId="WW8Num13z1">
    <w:name w:val="WW8Num13z1"/>
    <w:uiPriority w:val="99"/>
    <w:qFormat/>
    <w:rsid w:val="000E70C3"/>
  </w:style>
  <w:style w:type="character" w:customStyle="1" w:styleId="WW8Num13z2">
    <w:name w:val="WW8Num13z2"/>
    <w:uiPriority w:val="99"/>
    <w:qFormat/>
    <w:rsid w:val="000E70C3"/>
  </w:style>
  <w:style w:type="character" w:customStyle="1" w:styleId="WW8Num13z3">
    <w:name w:val="WW8Num13z3"/>
    <w:uiPriority w:val="99"/>
    <w:qFormat/>
    <w:rsid w:val="000E70C3"/>
  </w:style>
  <w:style w:type="character" w:customStyle="1" w:styleId="WW8Num13z4">
    <w:name w:val="WW8Num13z4"/>
    <w:uiPriority w:val="99"/>
    <w:qFormat/>
    <w:rsid w:val="000E70C3"/>
  </w:style>
  <w:style w:type="character" w:customStyle="1" w:styleId="WW8Num13z5">
    <w:name w:val="WW8Num13z5"/>
    <w:uiPriority w:val="99"/>
    <w:qFormat/>
    <w:rsid w:val="000E70C3"/>
  </w:style>
  <w:style w:type="character" w:customStyle="1" w:styleId="WW8Num13z6">
    <w:name w:val="WW8Num13z6"/>
    <w:uiPriority w:val="99"/>
    <w:qFormat/>
    <w:rsid w:val="000E70C3"/>
  </w:style>
  <w:style w:type="character" w:customStyle="1" w:styleId="WW8Num13z7">
    <w:name w:val="WW8Num13z7"/>
    <w:uiPriority w:val="99"/>
    <w:qFormat/>
    <w:rsid w:val="000E70C3"/>
  </w:style>
  <w:style w:type="character" w:customStyle="1" w:styleId="WW8Num13z8">
    <w:name w:val="WW8Num13z8"/>
    <w:uiPriority w:val="99"/>
    <w:qFormat/>
    <w:rsid w:val="000E70C3"/>
  </w:style>
  <w:style w:type="character" w:customStyle="1" w:styleId="WW8Num14z1">
    <w:name w:val="WW8Num14z1"/>
    <w:uiPriority w:val="99"/>
    <w:qFormat/>
    <w:rsid w:val="000E70C3"/>
  </w:style>
  <w:style w:type="character" w:customStyle="1" w:styleId="WW8Num14z2">
    <w:name w:val="WW8Num14z2"/>
    <w:uiPriority w:val="99"/>
    <w:qFormat/>
    <w:rsid w:val="000E70C3"/>
  </w:style>
  <w:style w:type="character" w:customStyle="1" w:styleId="WW8Num14z3">
    <w:name w:val="WW8Num14z3"/>
    <w:uiPriority w:val="99"/>
    <w:qFormat/>
    <w:rsid w:val="000E70C3"/>
  </w:style>
  <w:style w:type="character" w:customStyle="1" w:styleId="WW8Num14z4">
    <w:name w:val="WW8Num14z4"/>
    <w:uiPriority w:val="99"/>
    <w:qFormat/>
    <w:rsid w:val="000E70C3"/>
  </w:style>
  <w:style w:type="character" w:customStyle="1" w:styleId="WW8Num14z5">
    <w:name w:val="WW8Num14z5"/>
    <w:uiPriority w:val="99"/>
    <w:qFormat/>
    <w:rsid w:val="000E70C3"/>
  </w:style>
  <w:style w:type="character" w:customStyle="1" w:styleId="WW8Num14z6">
    <w:name w:val="WW8Num14z6"/>
    <w:uiPriority w:val="99"/>
    <w:qFormat/>
    <w:rsid w:val="000E70C3"/>
  </w:style>
  <w:style w:type="character" w:customStyle="1" w:styleId="WW8Num14z7">
    <w:name w:val="WW8Num14z7"/>
    <w:uiPriority w:val="99"/>
    <w:qFormat/>
    <w:rsid w:val="000E70C3"/>
  </w:style>
  <w:style w:type="character" w:customStyle="1" w:styleId="WW8Num14z8">
    <w:name w:val="WW8Num14z8"/>
    <w:uiPriority w:val="99"/>
    <w:qFormat/>
    <w:rsid w:val="000E70C3"/>
  </w:style>
  <w:style w:type="character" w:customStyle="1" w:styleId="WW8Num15z1">
    <w:name w:val="WW8Num15z1"/>
    <w:uiPriority w:val="99"/>
    <w:qFormat/>
    <w:rsid w:val="000E70C3"/>
  </w:style>
  <w:style w:type="character" w:customStyle="1" w:styleId="WW8Num15z2">
    <w:name w:val="WW8Num15z2"/>
    <w:uiPriority w:val="99"/>
    <w:qFormat/>
    <w:rsid w:val="000E70C3"/>
  </w:style>
  <w:style w:type="character" w:customStyle="1" w:styleId="WW8Num15z3">
    <w:name w:val="WW8Num15z3"/>
    <w:uiPriority w:val="99"/>
    <w:qFormat/>
    <w:rsid w:val="000E70C3"/>
  </w:style>
  <w:style w:type="character" w:customStyle="1" w:styleId="WW8Num15z4">
    <w:name w:val="WW8Num15z4"/>
    <w:uiPriority w:val="99"/>
    <w:qFormat/>
    <w:rsid w:val="000E70C3"/>
  </w:style>
  <w:style w:type="character" w:customStyle="1" w:styleId="WW8Num15z5">
    <w:name w:val="WW8Num15z5"/>
    <w:uiPriority w:val="99"/>
    <w:qFormat/>
    <w:rsid w:val="000E70C3"/>
  </w:style>
  <w:style w:type="character" w:customStyle="1" w:styleId="WW8Num15z6">
    <w:name w:val="WW8Num15z6"/>
    <w:uiPriority w:val="99"/>
    <w:qFormat/>
    <w:rsid w:val="000E70C3"/>
  </w:style>
  <w:style w:type="character" w:customStyle="1" w:styleId="WW8Num15z7">
    <w:name w:val="WW8Num15z7"/>
    <w:uiPriority w:val="99"/>
    <w:qFormat/>
    <w:rsid w:val="000E70C3"/>
  </w:style>
  <w:style w:type="character" w:customStyle="1" w:styleId="WW8Num15z8">
    <w:name w:val="WW8Num15z8"/>
    <w:uiPriority w:val="99"/>
    <w:qFormat/>
    <w:rsid w:val="000E70C3"/>
  </w:style>
  <w:style w:type="character" w:customStyle="1" w:styleId="WW8Num16z1">
    <w:name w:val="WW8Num16z1"/>
    <w:uiPriority w:val="99"/>
    <w:qFormat/>
    <w:rsid w:val="000E70C3"/>
  </w:style>
  <w:style w:type="character" w:customStyle="1" w:styleId="WW8Num16z2">
    <w:name w:val="WW8Num16z2"/>
    <w:uiPriority w:val="99"/>
    <w:qFormat/>
    <w:rsid w:val="000E70C3"/>
  </w:style>
  <w:style w:type="character" w:customStyle="1" w:styleId="WW8Num16z3">
    <w:name w:val="WW8Num16z3"/>
    <w:uiPriority w:val="99"/>
    <w:qFormat/>
    <w:rsid w:val="000E70C3"/>
  </w:style>
  <w:style w:type="character" w:customStyle="1" w:styleId="WW8Num16z4">
    <w:name w:val="WW8Num16z4"/>
    <w:uiPriority w:val="99"/>
    <w:qFormat/>
    <w:rsid w:val="000E70C3"/>
  </w:style>
  <w:style w:type="character" w:customStyle="1" w:styleId="WW8Num16z5">
    <w:name w:val="WW8Num16z5"/>
    <w:uiPriority w:val="99"/>
    <w:qFormat/>
    <w:rsid w:val="000E70C3"/>
  </w:style>
  <w:style w:type="character" w:customStyle="1" w:styleId="WW8Num16z6">
    <w:name w:val="WW8Num16z6"/>
    <w:uiPriority w:val="99"/>
    <w:qFormat/>
    <w:rsid w:val="000E70C3"/>
  </w:style>
  <w:style w:type="character" w:customStyle="1" w:styleId="WW8Num16z7">
    <w:name w:val="WW8Num16z7"/>
    <w:uiPriority w:val="99"/>
    <w:qFormat/>
    <w:rsid w:val="000E70C3"/>
  </w:style>
  <w:style w:type="character" w:customStyle="1" w:styleId="WW8Num16z8">
    <w:name w:val="WW8Num16z8"/>
    <w:uiPriority w:val="99"/>
    <w:qFormat/>
    <w:rsid w:val="000E70C3"/>
  </w:style>
  <w:style w:type="character" w:customStyle="1" w:styleId="affffffff1">
    <w:name w:val="Символ нумерации"/>
    <w:uiPriority w:val="99"/>
    <w:qFormat/>
    <w:rsid w:val="000E70C3"/>
  </w:style>
  <w:style w:type="paragraph" w:customStyle="1" w:styleId="1ffff3">
    <w:name w:val="Название1"/>
    <w:basedOn w:val="a2"/>
    <w:uiPriority w:val="99"/>
    <w:qFormat/>
    <w:rsid w:val="000E70C3"/>
    <w:pPr>
      <w:widowControl/>
      <w:suppressLineNumbers/>
      <w:suppressAutoHyphens/>
      <w:snapToGrid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1ffff4">
    <w:name w:val="Текст примечания1"/>
    <w:basedOn w:val="a2"/>
    <w:uiPriority w:val="99"/>
    <w:qFormat/>
    <w:rsid w:val="000E70C3"/>
    <w:pPr>
      <w:widowControl/>
      <w:suppressAutoHyphens/>
      <w:snapToGrid/>
      <w:spacing w:before="0" w:after="0"/>
    </w:pPr>
    <w:rPr>
      <w:rFonts w:eastAsia="Times New Roman"/>
      <w:sz w:val="20"/>
      <w:lang w:eastAsia="ar-SA"/>
    </w:rPr>
  </w:style>
  <w:style w:type="paragraph" w:customStyle="1" w:styleId="1ffff5">
    <w:name w:val="Нумерованный список1"/>
    <w:basedOn w:val="a2"/>
    <w:uiPriority w:val="99"/>
    <w:qFormat/>
    <w:rsid w:val="000E70C3"/>
    <w:pPr>
      <w:widowControl/>
      <w:tabs>
        <w:tab w:val="left" w:pos="720"/>
      </w:tabs>
      <w:suppressAutoHyphens/>
      <w:snapToGrid/>
      <w:spacing w:before="0" w:after="0"/>
      <w:ind w:left="720" w:hanging="360"/>
    </w:pPr>
    <w:rPr>
      <w:rFonts w:eastAsia="Times New Roman"/>
      <w:szCs w:val="24"/>
      <w:lang w:eastAsia="ar-SA"/>
    </w:rPr>
  </w:style>
  <w:style w:type="paragraph" w:customStyle="1" w:styleId="21d">
    <w:name w:val="Маркированный список 21"/>
    <w:basedOn w:val="a2"/>
    <w:uiPriority w:val="99"/>
    <w:qFormat/>
    <w:rsid w:val="000E70C3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ar-SA"/>
    </w:rPr>
  </w:style>
  <w:style w:type="paragraph" w:customStyle="1" w:styleId="1ffff6">
    <w:name w:val="Название объекта1"/>
    <w:basedOn w:val="a2"/>
    <w:next w:val="a2"/>
    <w:uiPriority w:val="99"/>
    <w:qFormat/>
    <w:rsid w:val="000E70C3"/>
    <w:pPr>
      <w:widowControl/>
      <w:suppressAutoHyphens/>
      <w:snapToGrid/>
      <w:spacing w:before="0" w:after="0"/>
    </w:pPr>
    <w:rPr>
      <w:rFonts w:eastAsia="Times New Roman"/>
      <w:b/>
      <w:bCs/>
      <w:color w:val="4F81BD"/>
      <w:sz w:val="18"/>
      <w:szCs w:val="18"/>
      <w:lang w:eastAsia="ar-SA"/>
    </w:rPr>
  </w:style>
  <w:style w:type="paragraph" w:customStyle="1" w:styleId="21e">
    <w:name w:val="Список 21"/>
    <w:basedOn w:val="a2"/>
    <w:uiPriority w:val="99"/>
    <w:qFormat/>
    <w:rsid w:val="000E70C3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ar-SA"/>
    </w:rPr>
  </w:style>
  <w:style w:type="paragraph" w:customStyle="1" w:styleId="413">
    <w:name w:val="Список 41"/>
    <w:basedOn w:val="a2"/>
    <w:uiPriority w:val="99"/>
    <w:qFormat/>
    <w:rsid w:val="000E70C3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ar-SA"/>
    </w:rPr>
  </w:style>
  <w:style w:type="character" w:customStyle="1" w:styleId="z-11">
    <w:name w:val="z-Начало формы Знак1"/>
    <w:uiPriority w:val="99"/>
    <w:qFormat/>
    <w:rsid w:val="000E70C3"/>
    <w:rPr>
      <w:rFonts w:ascii="Arial" w:hAnsi="Arial"/>
      <w:vanish/>
      <w:sz w:val="16"/>
    </w:rPr>
  </w:style>
  <w:style w:type="paragraph" w:customStyle="1" w:styleId="0">
    <w:name w:val="Стиль По левому краю Первая строка:  0 см"/>
    <w:basedOn w:val="a2"/>
    <w:uiPriority w:val="99"/>
    <w:qFormat/>
    <w:rsid w:val="000E70C3"/>
    <w:pPr>
      <w:widowControl/>
      <w:snapToGrid/>
      <w:spacing w:before="0" w:after="0"/>
      <w:contextualSpacing/>
    </w:pPr>
    <w:rPr>
      <w:rFonts w:eastAsia="Times New Roman"/>
      <w:sz w:val="28"/>
      <w:lang w:eastAsia="en-US"/>
    </w:rPr>
  </w:style>
  <w:style w:type="character" w:customStyle="1" w:styleId="431">
    <w:name w:val="Знак Знак431"/>
    <w:uiPriority w:val="99"/>
    <w:qFormat/>
    <w:locked/>
    <w:rsid w:val="000E70C3"/>
    <w:rPr>
      <w:sz w:val="24"/>
    </w:rPr>
  </w:style>
  <w:style w:type="character" w:customStyle="1" w:styleId="501">
    <w:name w:val="Знак Знак501"/>
    <w:uiPriority w:val="99"/>
    <w:qFormat/>
    <w:locked/>
    <w:rsid w:val="000E70C3"/>
    <w:rPr>
      <w:b/>
      <w:sz w:val="28"/>
      <w:lang w:val="ru-RU" w:eastAsia="ru-RU"/>
    </w:rPr>
  </w:style>
  <w:style w:type="character" w:customStyle="1" w:styleId="5111">
    <w:name w:val="Знак Знак511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421">
    <w:name w:val="Знак Знак421"/>
    <w:uiPriority w:val="99"/>
    <w:qFormat/>
    <w:locked/>
    <w:rsid w:val="000E70C3"/>
    <w:rPr>
      <w:color w:val="000000"/>
      <w:sz w:val="24"/>
      <w:lang w:val="ru-RU" w:eastAsia="ru-RU"/>
    </w:rPr>
  </w:style>
  <w:style w:type="character" w:customStyle="1" w:styleId="441">
    <w:name w:val="Знак Знак441"/>
    <w:uiPriority w:val="99"/>
    <w:qFormat/>
    <w:rsid w:val="000E70C3"/>
    <w:rPr>
      <w:sz w:val="24"/>
      <w:lang w:val="ru-RU" w:eastAsia="ru-RU"/>
    </w:rPr>
  </w:style>
  <w:style w:type="character" w:customStyle="1" w:styleId="521">
    <w:name w:val="Знак Знак521"/>
    <w:uiPriority w:val="99"/>
    <w:qFormat/>
    <w:rsid w:val="000E70C3"/>
    <w:rPr>
      <w:rFonts w:ascii="Arial" w:hAnsi="Arial"/>
      <w:b/>
      <w:i/>
      <w:sz w:val="28"/>
    </w:rPr>
  </w:style>
  <w:style w:type="paragraph" w:customStyle="1" w:styleId="p32">
    <w:name w:val="p32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7">
    <w:name w:val="p17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6">
    <w:name w:val="p26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00">
    <w:name w:val="s10"/>
    <w:basedOn w:val="a3"/>
    <w:uiPriority w:val="99"/>
    <w:qFormat/>
    <w:rsid w:val="000E70C3"/>
    <w:rPr>
      <w:rFonts w:cs="Times New Roman"/>
    </w:rPr>
  </w:style>
  <w:style w:type="character" w:customStyle="1" w:styleId="Heading12">
    <w:name w:val="Heading 12 Знак Знак"/>
    <w:uiPriority w:val="99"/>
    <w:qFormat/>
    <w:rsid w:val="000E70C3"/>
    <w:rPr>
      <w:rFonts w:ascii="Courier New" w:hAnsi="Courier New"/>
    </w:rPr>
  </w:style>
  <w:style w:type="character" w:customStyle="1" w:styleId="afffff1">
    <w:name w:val="Обычный текст Знак"/>
    <w:link w:val="afffff0"/>
    <w:uiPriority w:val="99"/>
    <w:qFormat/>
    <w:locked/>
    <w:rsid w:val="000E70C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7">
    <w:name w:val="Знак Знак67"/>
    <w:uiPriority w:val="99"/>
    <w:qFormat/>
    <w:rsid w:val="000E70C3"/>
    <w:rPr>
      <w:rFonts w:ascii="Arial" w:hAnsi="Arial"/>
      <w:b/>
      <w:sz w:val="26"/>
    </w:rPr>
  </w:style>
  <w:style w:type="character" w:customStyle="1" w:styleId="66">
    <w:name w:val="Знак Знак66"/>
    <w:uiPriority w:val="99"/>
    <w:qFormat/>
    <w:rsid w:val="000E70C3"/>
    <w:rPr>
      <w:b/>
      <w:sz w:val="28"/>
    </w:rPr>
  </w:style>
  <w:style w:type="character" w:customStyle="1" w:styleId="11f4">
    <w:name w:val="Текст сноски Знак Знак Знак11"/>
    <w:uiPriority w:val="99"/>
    <w:qFormat/>
    <w:rsid w:val="000E70C3"/>
    <w:rPr>
      <w:lang w:eastAsia="en-US"/>
    </w:rPr>
  </w:style>
  <w:style w:type="character" w:customStyle="1" w:styleId="225">
    <w:name w:val="Заголовок 2 Знак2"/>
    <w:uiPriority w:val="99"/>
    <w:qFormat/>
    <w:rsid w:val="000E70C3"/>
    <w:rPr>
      <w:rFonts w:ascii="Arial" w:hAnsi="Arial"/>
      <w:b/>
      <w:i/>
      <w:sz w:val="28"/>
    </w:rPr>
  </w:style>
  <w:style w:type="paragraph" w:customStyle="1" w:styleId="1ffff7">
    <w:name w:val="Знак Знак Знак Знак Знак Знак1"/>
    <w:basedOn w:val="a2"/>
    <w:uiPriority w:val="99"/>
    <w:qFormat/>
    <w:rsid w:val="000E70C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ffff2">
    <w:name w:val="Основной текст Знак Знак Знак Знак"/>
    <w:uiPriority w:val="99"/>
    <w:locked/>
    <w:rsid w:val="000E70C3"/>
    <w:rPr>
      <w:sz w:val="24"/>
    </w:rPr>
  </w:style>
  <w:style w:type="paragraph" w:customStyle="1" w:styleId="paragraf2">
    <w:name w:val="paragraf2"/>
    <w:basedOn w:val="a2"/>
    <w:uiPriority w:val="99"/>
    <w:qFormat/>
    <w:rsid w:val="000E70C3"/>
    <w:pPr>
      <w:snapToGrid/>
      <w:spacing w:before="72" w:after="0"/>
      <w:ind w:left="510"/>
      <w:jc w:val="both"/>
    </w:pPr>
    <w:rPr>
      <w:rFonts w:ascii="Antiqua" w:eastAsia="Times New Roman" w:hAnsi="Antiqua"/>
      <w:sz w:val="28"/>
      <w:lang w:val="en-GB"/>
    </w:rPr>
  </w:style>
  <w:style w:type="paragraph" w:customStyle="1" w:styleId="2ff5">
    <w:name w:val="Загол. 2 ур."/>
    <w:basedOn w:val="a2"/>
    <w:uiPriority w:val="99"/>
    <w:qFormat/>
    <w:rsid w:val="000E70C3"/>
    <w:pPr>
      <w:keepNext/>
      <w:autoSpaceDE w:val="0"/>
      <w:autoSpaceDN w:val="0"/>
      <w:adjustRightInd w:val="0"/>
      <w:snapToGrid/>
      <w:spacing w:before="221" w:after="221" w:line="220" w:lineRule="atLeast"/>
      <w:jc w:val="center"/>
    </w:pPr>
    <w:rPr>
      <w:rFonts w:ascii="PragmaticaCTT" w:eastAsia="Times New Roman" w:hAnsi="PragmaticaCTT"/>
      <w:b/>
      <w:bCs/>
      <w:sz w:val="22"/>
      <w:szCs w:val="22"/>
    </w:rPr>
  </w:style>
  <w:style w:type="paragraph" w:customStyle="1" w:styleId="Mycell">
    <w:name w:val="My cell"/>
    <w:basedOn w:val="a2"/>
    <w:uiPriority w:val="99"/>
    <w:qFormat/>
    <w:rsid w:val="000E70C3"/>
    <w:pPr>
      <w:snapToGrid/>
      <w:spacing w:before="0" w:after="0"/>
      <w:jc w:val="both"/>
    </w:pPr>
    <w:rPr>
      <w:rFonts w:ascii="Antiqua" w:eastAsia="Times New Roman" w:hAnsi="Antiqua"/>
      <w:lang w:val="en-GB"/>
    </w:rPr>
  </w:style>
  <w:style w:type="paragraph" w:customStyle="1" w:styleId="Style49">
    <w:name w:val="Style49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480" w:lineRule="exact"/>
      <w:ind w:firstLine="240"/>
      <w:jc w:val="both"/>
    </w:pPr>
    <w:rPr>
      <w:rFonts w:eastAsia="Times New Roman"/>
      <w:szCs w:val="24"/>
    </w:rPr>
  </w:style>
  <w:style w:type="character" w:customStyle="1" w:styleId="EndnoteTextChar">
    <w:name w:val="Endnote Text Char"/>
    <w:basedOn w:val="a3"/>
    <w:uiPriority w:val="99"/>
    <w:qFormat/>
    <w:locked/>
    <w:rsid w:val="000E70C3"/>
    <w:rPr>
      <w:rFonts w:cs="Times New Roman"/>
      <w:color w:val="000000"/>
      <w:sz w:val="24"/>
    </w:rPr>
  </w:style>
  <w:style w:type="paragraph" w:customStyle="1" w:styleId="TablLeft">
    <w:name w:val="Tabl Left"/>
    <w:basedOn w:val="a2"/>
    <w:uiPriority w:val="99"/>
    <w:qFormat/>
    <w:rsid w:val="000E70C3"/>
    <w:pPr>
      <w:widowControl/>
      <w:overflowPunct w:val="0"/>
      <w:autoSpaceDE w:val="0"/>
      <w:autoSpaceDN w:val="0"/>
      <w:adjustRightInd w:val="0"/>
      <w:snapToGrid/>
      <w:spacing w:before="0" w:after="0"/>
      <w:textAlignment w:val="baseline"/>
    </w:pPr>
    <w:rPr>
      <w:rFonts w:eastAsia="Times New Roman"/>
      <w:sz w:val="28"/>
    </w:rPr>
  </w:style>
  <w:style w:type="paragraph" w:customStyle="1" w:styleId="1ffff8">
    <w:name w:val="Заголовок 1+"/>
    <w:basedOn w:val="10"/>
    <w:uiPriority w:val="99"/>
    <w:qFormat/>
    <w:rsid w:val="000E70C3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right"/>
    </w:pPr>
    <w:rPr>
      <w:rFonts w:ascii="Times New Roman" w:eastAsia="SimSun" w:hAnsi="Times New Roman"/>
      <w:bCs/>
      <w:sz w:val="24"/>
      <w:szCs w:val="24"/>
    </w:rPr>
  </w:style>
  <w:style w:type="paragraph" w:customStyle="1" w:styleId="2120">
    <w:name w:val="Стиль Заголовок 2 + 12 пт По левому краю"/>
    <w:basedOn w:val="20"/>
    <w:uiPriority w:val="99"/>
    <w:qFormat/>
    <w:rsid w:val="000E70C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i/>
      <w:color w:val="000000"/>
      <w:sz w:val="24"/>
      <w:lang w:eastAsia="en-US"/>
    </w:rPr>
  </w:style>
  <w:style w:type="paragraph" w:customStyle="1" w:styleId="1085">
    <w:name w:val="Стиль Заголовок 1 + По ширине Справа:  085 см"/>
    <w:basedOn w:val="10"/>
    <w:uiPriority w:val="99"/>
    <w:qFormat/>
    <w:rsid w:val="000E70C3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right="482" w:firstLine="454"/>
    </w:pPr>
    <w:rPr>
      <w:rFonts w:ascii="Times New Roman" w:hAnsi="Times New Roman"/>
      <w:bCs/>
      <w:sz w:val="24"/>
    </w:rPr>
  </w:style>
  <w:style w:type="paragraph" w:customStyle="1" w:styleId="10851">
    <w:name w:val="Стиль Заголовок 1 + По ширине Справа:  085 см1"/>
    <w:basedOn w:val="10"/>
    <w:uiPriority w:val="99"/>
    <w:qFormat/>
    <w:rsid w:val="000E70C3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sz w:val="24"/>
    </w:rPr>
  </w:style>
  <w:style w:type="paragraph" w:customStyle="1" w:styleId="Iauiue0">
    <w:name w:val="Iau.iue"/>
    <w:basedOn w:val="Default"/>
    <w:next w:val="Default"/>
    <w:uiPriority w:val="99"/>
    <w:qFormat/>
    <w:rsid w:val="000E70C3"/>
    <w:rPr>
      <w:color w:val="auto"/>
    </w:rPr>
  </w:style>
  <w:style w:type="paragraph" w:customStyle="1" w:styleId="Caaieiaie2">
    <w:name w:val="Caaieiaie 2"/>
    <w:basedOn w:val="Default"/>
    <w:next w:val="Default"/>
    <w:uiPriority w:val="99"/>
    <w:qFormat/>
    <w:rsid w:val="000E70C3"/>
    <w:rPr>
      <w:color w:val="auto"/>
    </w:rPr>
  </w:style>
  <w:style w:type="paragraph" w:customStyle="1" w:styleId="affffffff3">
    <w:name w:val="Обычный.Нормальный"/>
    <w:uiPriority w:val="99"/>
    <w:qFormat/>
    <w:rsid w:val="000E70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5">
    <w:name w:val="1 Заголовок 1 Знак"/>
    <w:link w:val="11f6"/>
    <w:uiPriority w:val="99"/>
    <w:qFormat/>
    <w:locked/>
    <w:rsid w:val="000E70C3"/>
    <w:rPr>
      <w:rFonts w:ascii="Arial" w:hAnsi="Arial"/>
      <w:b/>
      <w:sz w:val="32"/>
    </w:rPr>
  </w:style>
  <w:style w:type="paragraph" w:customStyle="1" w:styleId="11f6">
    <w:name w:val="1 Заголовок 1"/>
    <w:basedOn w:val="a2"/>
    <w:link w:val="11f5"/>
    <w:uiPriority w:val="99"/>
    <w:qFormat/>
    <w:rsid w:val="000E70C3"/>
    <w:pPr>
      <w:widowControl/>
      <w:snapToGrid/>
      <w:spacing w:before="240" w:after="60"/>
    </w:pPr>
    <w:rPr>
      <w:rFonts w:ascii="Arial" w:eastAsiaTheme="minorHAnsi" w:hAnsi="Arial" w:cstheme="minorBidi"/>
      <w:b/>
      <w:sz w:val="32"/>
      <w:szCs w:val="22"/>
      <w:lang w:eastAsia="en-US"/>
    </w:rPr>
  </w:style>
  <w:style w:type="character" w:customStyle="1" w:styleId="3c">
    <w:name w:val="Стиль3 Знак"/>
    <w:link w:val="3b"/>
    <w:uiPriority w:val="99"/>
    <w:qFormat/>
    <w:locked/>
    <w:rsid w:val="000E70C3"/>
    <w:rPr>
      <w:rFonts w:ascii="Arial" w:eastAsia="Calibri" w:hAnsi="Arial" w:cs="Times New Roman"/>
      <w:color w:val="622423"/>
      <w:sz w:val="32"/>
      <w:szCs w:val="20"/>
      <w:shd w:val="clear" w:color="auto" w:fill="F2DBDB"/>
      <w:lang w:eastAsia="ru-RU"/>
    </w:rPr>
  </w:style>
  <w:style w:type="character" w:customStyle="1" w:styleId="FontStyle528">
    <w:name w:val="Font Style528"/>
    <w:uiPriority w:val="99"/>
    <w:qFormat/>
    <w:rsid w:val="000E70C3"/>
    <w:rPr>
      <w:rFonts w:ascii="Times New Roman" w:hAnsi="Times New Roman"/>
      <w:b/>
      <w:i/>
      <w:sz w:val="16"/>
    </w:rPr>
  </w:style>
  <w:style w:type="character" w:customStyle="1" w:styleId="FontStyle514">
    <w:name w:val="Font Style514"/>
    <w:uiPriority w:val="99"/>
    <w:qFormat/>
    <w:rsid w:val="000E70C3"/>
    <w:rPr>
      <w:rFonts w:ascii="Times New Roman" w:hAnsi="Times New Roman"/>
      <w:sz w:val="20"/>
    </w:rPr>
  </w:style>
  <w:style w:type="paragraph" w:customStyle="1" w:styleId="Style46">
    <w:name w:val="Style46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240" w:lineRule="exact"/>
      <w:ind w:hanging="106"/>
    </w:pPr>
    <w:rPr>
      <w:rFonts w:eastAsia="Times New Roman"/>
      <w:szCs w:val="24"/>
    </w:rPr>
  </w:style>
  <w:style w:type="paragraph" w:customStyle="1" w:styleId="Style61">
    <w:name w:val="Style61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242" w:lineRule="exact"/>
      <w:ind w:hanging="446"/>
    </w:pPr>
    <w:rPr>
      <w:rFonts w:eastAsia="Times New Roman"/>
      <w:szCs w:val="24"/>
    </w:rPr>
  </w:style>
  <w:style w:type="character" w:customStyle="1" w:styleId="FontStyle511">
    <w:name w:val="Font Style511"/>
    <w:uiPriority w:val="99"/>
    <w:qFormat/>
    <w:rsid w:val="000E70C3"/>
    <w:rPr>
      <w:rFonts w:ascii="Times New Roman" w:hAnsi="Times New Roman"/>
      <w:i/>
      <w:sz w:val="20"/>
    </w:rPr>
  </w:style>
  <w:style w:type="paragraph" w:customStyle="1" w:styleId="FR21">
    <w:name w:val="[О] FR2"/>
    <w:uiPriority w:val="99"/>
    <w:qFormat/>
    <w:rsid w:val="000E70C3"/>
    <w:pPr>
      <w:tabs>
        <w:tab w:val="right" w:leader="dot" w:pos="7002"/>
      </w:tabs>
      <w:autoSpaceDE w:val="0"/>
      <w:autoSpaceDN w:val="0"/>
      <w:adjustRightInd w:val="0"/>
      <w:spacing w:after="0" w:line="240" w:lineRule="auto"/>
      <w:ind w:left="283" w:hanging="283"/>
    </w:pPr>
    <w:rPr>
      <w:rFonts w:ascii="PragmaticaCTT" w:eastAsia="Times New Roman" w:hAnsi="PragmaticaCTT" w:cs="PragmaticaCTT"/>
      <w:b/>
      <w:bCs/>
      <w:lang w:eastAsia="ru-RU"/>
    </w:rPr>
  </w:style>
  <w:style w:type="paragraph" w:customStyle="1" w:styleId="e">
    <w:name w:val="Основн*e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keyword1">
    <w:name w:val="keyword1"/>
    <w:uiPriority w:val="99"/>
    <w:qFormat/>
    <w:rsid w:val="000E70C3"/>
    <w:rPr>
      <w:i/>
    </w:rPr>
  </w:style>
  <w:style w:type="character" w:customStyle="1" w:styleId="font2">
    <w:name w:val="font2"/>
    <w:uiPriority w:val="99"/>
    <w:qFormat/>
    <w:rsid w:val="000E70C3"/>
  </w:style>
  <w:style w:type="character" w:customStyle="1" w:styleId="keyworddef1">
    <w:name w:val="keyword_def1"/>
    <w:uiPriority w:val="99"/>
    <w:qFormat/>
    <w:rsid w:val="000E70C3"/>
    <w:rPr>
      <w:b/>
      <w:i/>
    </w:rPr>
  </w:style>
  <w:style w:type="character" w:customStyle="1" w:styleId="affffffff4">
    <w:name w:val="Выделение в тексте документа"/>
    <w:uiPriority w:val="99"/>
    <w:qFormat/>
    <w:rsid w:val="000E70C3"/>
    <w:rPr>
      <w:b/>
    </w:rPr>
  </w:style>
  <w:style w:type="paragraph" w:customStyle="1" w:styleId="affffffff5">
    <w:name w:val="Текст документа"/>
    <w:basedOn w:val="a2"/>
    <w:uiPriority w:val="99"/>
    <w:qFormat/>
    <w:rsid w:val="000E70C3"/>
    <w:pPr>
      <w:widowControl/>
      <w:snapToGrid/>
      <w:spacing w:before="0" w:after="0"/>
      <w:ind w:firstLine="709"/>
      <w:jc w:val="both"/>
    </w:pPr>
    <w:rPr>
      <w:rFonts w:eastAsia="Times New Roman"/>
      <w:szCs w:val="24"/>
    </w:rPr>
  </w:style>
  <w:style w:type="character" w:customStyle="1" w:styleId="xmlemitalic1">
    <w:name w:val="xml_em_italic1"/>
    <w:uiPriority w:val="99"/>
    <w:qFormat/>
    <w:rsid w:val="000E70C3"/>
    <w:rPr>
      <w:i/>
    </w:rPr>
  </w:style>
  <w:style w:type="paragraph" w:customStyle="1" w:styleId="Style164">
    <w:name w:val="Style164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247" w:lineRule="exact"/>
      <w:ind w:firstLine="528"/>
      <w:jc w:val="both"/>
    </w:pPr>
    <w:rPr>
      <w:rFonts w:eastAsia="Times New Roman"/>
      <w:szCs w:val="24"/>
    </w:rPr>
  </w:style>
  <w:style w:type="paragraph" w:customStyle="1" w:styleId="14pt">
    <w:name w:val="Стиль Обычный. + 14 pt"/>
    <w:basedOn w:val="a2"/>
    <w:link w:val="14pt0"/>
    <w:uiPriority w:val="99"/>
    <w:qFormat/>
    <w:rsid w:val="000E70C3"/>
    <w:pPr>
      <w:widowControl/>
      <w:shd w:val="clear" w:color="auto" w:fill="FFFFFF"/>
      <w:suppressAutoHyphens/>
      <w:autoSpaceDE w:val="0"/>
      <w:autoSpaceDN w:val="0"/>
      <w:adjustRightInd w:val="0"/>
      <w:snapToGrid/>
      <w:spacing w:before="0" w:after="0" w:line="310" w:lineRule="auto"/>
      <w:ind w:firstLine="454"/>
      <w:jc w:val="both"/>
    </w:pPr>
  </w:style>
  <w:style w:type="character" w:customStyle="1" w:styleId="14pt0">
    <w:name w:val="Стиль Обычный. + 14 pt Знак"/>
    <w:link w:val="14pt"/>
    <w:uiPriority w:val="99"/>
    <w:qFormat/>
    <w:locked/>
    <w:rsid w:val="000E70C3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affffffff6">
    <w:name w:val="Текст.Акцентированный"/>
    <w:uiPriority w:val="99"/>
    <w:qFormat/>
    <w:rsid w:val="000E70C3"/>
    <w:rPr>
      <w:i/>
    </w:rPr>
  </w:style>
  <w:style w:type="paragraph" w:customStyle="1" w:styleId="68">
    <w:name w:val="Обычный (веб)6"/>
    <w:basedOn w:val="a2"/>
    <w:uiPriority w:val="99"/>
    <w:qFormat/>
    <w:rsid w:val="000E70C3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fontstyle27">
    <w:name w:val="fontstyle27"/>
    <w:uiPriority w:val="99"/>
    <w:qFormat/>
    <w:rsid w:val="000E70C3"/>
  </w:style>
  <w:style w:type="character" w:customStyle="1" w:styleId="pav31">
    <w:name w:val="pav31"/>
    <w:uiPriority w:val="99"/>
    <w:qFormat/>
    <w:rsid w:val="000E70C3"/>
    <w:rPr>
      <w:rFonts w:ascii="Comic Sans MS" w:hAnsi="Comic Sans MS"/>
      <w:color w:val="272652"/>
      <w:sz w:val="12"/>
    </w:rPr>
  </w:style>
  <w:style w:type="paragraph" w:customStyle="1" w:styleId="pri">
    <w:name w:val="pri"/>
    <w:basedOn w:val="a2"/>
    <w:uiPriority w:val="99"/>
    <w:qFormat/>
    <w:rsid w:val="000E70C3"/>
    <w:pPr>
      <w:widowControl/>
      <w:snapToGrid/>
      <w:spacing w:before="60" w:afterAutospacing="1"/>
      <w:ind w:left="100" w:right="100"/>
    </w:pPr>
    <w:rPr>
      <w:rFonts w:ascii="Comic Sans MS" w:eastAsia="Times New Roman" w:hAnsi="Comic Sans MS"/>
      <w:i/>
      <w:iCs/>
      <w:color w:val="111565"/>
      <w:sz w:val="18"/>
      <w:szCs w:val="18"/>
    </w:rPr>
  </w:style>
  <w:style w:type="character" w:customStyle="1" w:styleId="WW8Num3z1">
    <w:name w:val="WW8Num3z1"/>
    <w:uiPriority w:val="99"/>
    <w:qFormat/>
    <w:rsid w:val="000E70C3"/>
    <w:rPr>
      <w:rFonts w:ascii="Times New Roman" w:hAnsi="Times New Roman"/>
    </w:rPr>
  </w:style>
  <w:style w:type="character" w:customStyle="1" w:styleId="WW8Num17z1">
    <w:name w:val="WW8Num17z1"/>
    <w:uiPriority w:val="99"/>
    <w:qFormat/>
    <w:rsid w:val="000E70C3"/>
    <w:rPr>
      <w:rFonts w:ascii="Times New Roman" w:hAnsi="Times New Roman"/>
    </w:rPr>
  </w:style>
  <w:style w:type="character" w:customStyle="1" w:styleId="MTEquationSection">
    <w:name w:val="MTEquationSection"/>
    <w:uiPriority w:val="99"/>
    <w:qFormat/>
    <w:rsid w:val="000E70C3"/>
    <w:rPr>
      <w:vanish/>
      <w:color w:val="FF0000"/>
      <w:lang w:val="en-US"/>
    </w:rPr>
  </w:style>
  <w:style w:type="character" w:customStyle="1" w:styleId="texample1">
    <w:name w:val="texample1"/>
    <w:uiPriority w:val="99"/>
    <w:qFormat/>
    <w:rsid w:val="000E70C3"/>
    <w:rPr>
      <w:rFonts w:ascii="Courier New" w:hAnsi="Courier New"/>
      <w:color w:val="8B0000"/>
    </w:rPr>
  </w:style>
  <w:style w:type="character" w:customStyle="1" w:styleId="FontStyle28">
    <w:name w:val="Font Style28"/>
    <w:uiPriority w:val="99"/>
    <w:qFormat/>
    <w:rsid w:val="000E70C3"/>
    <w:rPr>
      <w:rFonts w:ascii="Times New Roman" w:hAnsi="Times New Roman"/>
      <w:i/>
      <w:sz w:val="18"/>
    </w:rPr>
  </w:style>
  <w:style w:type="character" w:customStyle="1" w:styleId="FontStyle20">
    <w:name w:val="Font Style20"/>
    <w:uiPriority w:val="99"/>
    <w:qFormat/>
    <w:rsid w:val="000E70C3"/>
    <w:rPr>
      <w:rFonts w:ascii="Book Antiqua" w:hAnsi="Book Antiqua"/>
      <w:sz w:val="18"/>
    </w:rPr>
  </w:style>
  <w:style w:type="character" w:customStyle="1" w:styleId="FontStyle140">
    <w:name w:val="Font Style14"/>
    <w:uiPriority w:val="99"/>
    <w:qFormat/>
    <w:rsid w:val="000E70C3"/>
    <w:rPr>
      <w:rFonts w:ascii="Franklin Gothic Book" w:hAnsi="Franklin Gothic Book"/>
      <w:b/>
      <w:sz w:val="30"/>
    </w:rPr>
  </w:style>
  <w:style w:type="character" w:customStyle="1" w:styleId="FontStyle13">
    <w:name w:val="Font Style13"/>
    <w:uiPriority w:val="99"/>
    <w:qFormat/>
    <w:rsid w:val="000E70C3"/>
    <w:rPr>
      <w:rFonts w:ascii="Arial" w:hAnsi="Arial"/>
      <w:b/>
      <w:sz w:val="14"/>
    </w:rPr>
  </w:style>
  <w:style w:type="paragraph" w:customStyle="1" w:styleId="3f7">
    <w:name w:val="Загол. 3 ур."/>
    <w:uiPriority w:val="99"/>
    <w:qFormat/>
    <w:rsid w:val="000E70C3"/>
    <w:pPr>
      <w:keepNext/>
      <w:keepLines/>
      <w:autoSpaceDE w:val="0"/>
      <w:autoSpaceDN w:val="0"/>
      <w:adjustRightInd w:val="0"/>
      <w:spacing w:before="221" w:after="221" w:line="220" w:lineRule="atLeast"/>
      <w:jc w:val="center"/>
    </w:pPr>
    <w:rPr>
      <w:rFonts w:ascii="PragmaticaCTT" w:eastAsia="Times New Roman" w:hAnsi="PragmaticaCTT" w:cs="PragmaticaCTT"/>
      <w:b/>
      <w:bCs/>
      <w:color w:val="000000"/>
      <w:sz w:val="20"/>
      <w:szCs w:val="20"/>
      <w:lang w:eastAsia="ru-RU"/>
    </w:rPr>
  </w:style>
  <w:style w:type="paragraph" w:customStyle="1" w:styleId="affffffff7">
    <w:name w:val="Обычный. Знак Знак"/>
    <w:basedOn w:val="a2"/>
    <w:uiPriority w:val="99"/>
    <w:qFormat/>
    <w:rsid w:val="000E70C3"/>
    <w:pPr>
      <w:shd w:val="clear" w:color="auto" w:fill="FFFFFF"/>
      <w:tabs>
        <w:tab w:val="left" w:pos="567"/>
      </w:tabs>
      <w:autoSpaceDE w:val="0"/>
      <w:autoSpaceDN w:val="0"/>
      <w:adjustRightInd w:val="0"/>
      <w:snapToGrid/>
      <w:spacing w:before="0" w:after="0" w:line="384" w:lineRule="auto"/>
      <w:ind w:left="737" w:hanging="283"/>
      <w:jc w:val="both"/>
    </w:pPr>
    <w:rPr>
      <w:rFonts w:eastAsia="Times New Roman"/>
      <w:sz w:val="20"/>
    </w:rPr>
  </w:style>
  <w:style w:type="character" w:customStyle="1" w:styleId="fontstyle15">
    <w:name w:val="fontstyle15"/>
    <w:uiPriority w:val="99"/>
    <w:qFormat/>
    <w:rsid w:val="000E70C3"/>
  </w:style>
  <w:style w:type="character" w:customStyle="1" w:styleId="fontstyle160">
    <w:name w:val="fontstyle16"/>
    <w:uiPriority w:val="99"/>
    <w:qFormat/>
    <w:rsid w:val="000E70C3"/>
  </w:style>
  <w:style w:type="character" w:customStyle="1" w:styleId="noprint">
    <w:name w:val="noprint"/>
    <w:uiPriority w:val="99"/>
    <w:qFormat/>
    <w:rsid w:val="000E70C3"/>
  </w:style>
  <w:style w:type="paragraph" w:customStyle="1" w:styleId="center">
    <w:name w:val="center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2left">
    <w:name w:val="p12_left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00">
    <w:name w:val="a0"/>
    <w:uiPriority w:val="99"/>
    <w:qFormat/>
    <w:rsid w:val="000E70C3"/>
  </w:style>
  <w:style w:type="character" w:customStyle="1" w:styleId="Typewriter">
    <w:name w:val="Typewriter"/>
    <w:uiPriority w:val="99"/>
    <w:qFormat/>
    <w:rsid w:val="000E70C3"/>
    <w:rPr>
      <w:rFonts w:ascii="Courier New" w:hAnsi="Courier New"/>
      <w:sz w:val="20"/>
    </w:rPr>
  </w:style>
  <w:style w:type="character" w:customStyle="1" w:styleId="keyword">
    <w:name w:val="keyword"/>
    <w:uiPriority w:val="99"/>
    <w:qFormat/>
    <w:rsid w:val="000E70C3"/>
  </w:style>
  <w:style w:type="character" w:customStyle="1" w:styleId="texample">
    <w:name w:val="texample"/>
    <w:uiPriority w:val="99"/>
    <w:qFormat/>
    <w:rsid w:val="000E70C3"/>
  </w:style>
  <w:style w:type="character" w:customStyle="1" w:styleId="sentence">
    <w:name w:val="sentence"/>
    <w:uiPriority w:val="99"/>
    <w:qFormat/>
    <w:rsid w:val="000E70C3"/>
  </w:style>
  <w:style w:type="character" w:customStyle="1" w:styleId="input">
    <w:name w:val="input"/>
    <w:uiPriority w:val="99"/>
    <w:qFormat/>
    <w:rsid w:val="000E70C3"/>
  </w:style>
  <w:style w:type="character" w:customStyle="1" w:styleId="xmlemitalic">
    <w:name w:val="xml_em_italic"/>
    <w:uiPriority w:val="99"/>
    <w:qFormat/>
    <w:rsid w:val="000E70C3"/>
  </w:style>
  <w:style w:type="character" w:customStyle="1" w:styleId="serp-urlitem">
    <w:name w:val="serp-url__item"/>
    <w:uiPriority w:val="99"/>
    <w:qFormat/>
    <w:rsid w:val="000E70C3"/>
  </w:style>
  <w:style w:type="character" w:customStyle="1" w:styleId="1ffff9">
    <w:name w:val="Гиперссылка1"/>
    <w:uiPriority w:val="99"/>
    <w:qFormat/>
    <w:rsid w:val="000E70C3"/>
    <w:rPr>
      <w:color w:val="006890"/>
      <w:u w:val="none"/>
    </w:rPr>
  </w:style>
  <w:style w:type="character" w:customStyle="1" w:styleId="1fffe">
    <w:name w:val="ЗАГОЛОВОК 1 Знак"/>
    <w:link w:val="1fffd"/>
    <w:uiPriority w:val="99"/>
    <w:qFormat/>
    <w:locked/>
    <w:rsid w:val="000E70C3"/>
    <w:rPr>
      <w:rFonts w:ascii="Times New Roman" w:eastAsia="Calibri" w:hAnsi="Times New Roman" w:cs="Times New Roman"/>
      <w:b/>
      <w:caps/>
      <w:lang w:eastAsia="ru-RU"/>
    </w:rPr>
  </w:style>
  <w:style w:type="paragraph" w:customStyle="1" w:styleId="TableParagraph">
    <w:name w:val="Table Paragraph"/>
    <w:basedOn w:val="a2"/>
    <w:uiPriority w:val="99"/>
    <w:qFormat/>
    <w:rsid w:val="000E70C3"/>
    <w:pPr>
      <w:snapToGrid/>
      <w:spacing w:before="0" w:after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414">
    <w:name w:val="Заголовок 41"/>
    <w:basedOn w:val="1f0"/>
    <w:next w:val="1f0"/>
    <w:uiPriority w:val="99"/>
    <w:qFormat/>
    <w:rsid w:val="000E70C3"/>
    <w:pPr>
      <w:keepNext/>
      <w:widowControl/>
      <w:spacing w:line="240" w:lineRule="auto"/>
      <w:ind w:firstLine="0"/>
      <w:jc w:val="left"/>
    </w:pPr>
    <w:rPr>
      <w:sz w:val="24"/>
    </w:rPr>
  </w:style>
  <w:style w:type="paragraph" w:customStyle="1" w:styleId="affffffff8">
    <w:name w:val="Мой стиль"/>
    <w:basedOn w:val="a2"/>
    <w:uiPriority w:val="99"/>
    <w:qFormat/>
    <w:rsid w:val="000E70C3"/>
    <w:pPr>
      <w:widowControl/>
      <w:snapToGrid/>
      <w:spacing w:before="0" w:after="0"/>
      <w:ind w:left="284" w:right="567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base">
    <w:name w:val="bas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aintxt">
    <w:name w:val="maintxt"/>
    <w:uiPriority w:val="99"/>
    <w:qFormat/>
    <w:rsid w:val="000E70C3"/>
  </w:style>
  <w:style w:type="character" w:customStyle="1" w:styleId="zagl">
    <w:name w:val="zagl"/>
    <w:uiPriority w:val="99"/>
    <w:qFormat/>
    <w:rsid w:val="000E70C3"/>
  </w:style>
  <w:style w:type="character" w:customStyle="1" w:styleId="FontStyle135">
    <w:name w:val="Font Style135"/>
    <w:uiPriority w:val="99"/>
    <w:qFormat/>
    <w:rsid w:val="000E70C3"/>
    <w:rPr>
      <w:rFonts w:ascii="Times New Roman" w:hAnsi="Times New Roman"/>
      <w:sz w:val="20"/>
    </w:rPr>
  </w:style>
  <w:style w:type="character" w:customStyle="1" w:styleId="wrc131">
    <w:name w:val="wrc131"/>
    <w:uiPriority w:val="99"/>
    <w:qFormat/>
    <w:rsid w:val="000E70C3"/>
    <w:rPr>
      <w:vanish/>
    </w:rPr>
  </w:style>
  <w:style w:type="character" w:customStyle="1" w:styleId="butback">
    <w:name w:val="butback"/>
    <w:uiPriority w:val="99"/>
    <w:qFormat/>
    <w:rsid w:val="000E70C3"/>
  </w:style>
  <w:style w:type="character" w:customStyle="1" w:styleId="3f8">
    <w:name w:val="Основной текст Знак Знак3"/>
    <w:uiPriority w:val="99"/>
    <w:locked/>
    <w:rsid w:val="000E70C3"/>
    <w:rPr>
      <w:sz w:val="24"/>
      <w:lang w:val="ru-RU" w:eastAsia="ru-RU"/>
    </w:rPr>
  </w:style>
  <w:style w:type="character" w:customStyle="1" w:styleId="a30">
    <w:name w:val="a3"/>
    <w:uiPriority w:val="99"/>
    <w:qFormat/>
    <w:rsid w:val="000E70C3"/>
  </w:style>
  <w:style w:type="character" w:customStyle="1" w:styleId="formula">
    <w:name w:val="formula"/>
    <w:uiPriority w:val="99"/>
    <w:qFormat/>
    <w:rsid w:val="000E70C3"/>
  </w:style>
  <w:style w:type="character" w:customStyle="1" w:styleId="style170">
    <w:name w:val="style17"/>
    <w:uiPriority w:val="99"/>
    <w:qFormat/>
    <w:rsid w:val="000E70C3"/>
  </w:style>
  <w:style w:type="character" w:customStyle="1" w:styleId="texhtml">
    <w:name w:val="texhtml"/>
    <w:uiPriority w:val="99"/>
    <w:qFormat/>
    <w:rsid w:val="000E70C3"/>
  </w:style>
  <w:style w:type="character" w:customStyle="1" w:styleId="style230">
    <w:name w:val="style23"/>
    <w:uiPriority w:val="99"/>
    <w:qFormat/>
    <w:rsid w:val="000E70C3"/>
  </w:style>
  <w:style w:type="character" w:customStyle="1" w:styleId="BodyTextChar1">
    <w:name w:val="Body Text Char1"/>
    <w:uiPriority w:val="99"/>
    <w:qFormat/>
    <w:locked/>
    <w:rsid w:val="000E70C3"/>
    <w:rPr>
      <w:sz w:val="24"/>
      <w:lang w:eastAsia="ru-RU"/>
    </w:rPr>
  </w:style>
  <w:style w:type="character" w:customStyle="1" w:styleId="FontStyle29">
    <w:name w:val="Font Style29"/>
    <w:uiPriority w:val="99"/>
    <w:qFormat/>
    <w:rsid w:val="000E70C3"/>
    <w:rPr>
      <w:rFonts w:ascii="Times New Roman" w:hAnsi="Times New Roman"/>
      <w:sz w:val="26"/>
    </w:rPr>
  </w:style>
  <w:style w:type="character" w:customStyle="1" w:styleId="small1">
    <w:name w:val="small1"/>
    <w:uiPriority w:val="99"/>
    <w:qFormat/>
    <w:rsid w:val="000E70C3"/>
  </w:style>
  <w:style w:type="character" w:customStyle="1" w:styleId="answer-source">
    <w:name w:val="answer-source"/>
    <w:uiPriority w:val="99"/>
    <w:qFormat/>
    <w:rsid w:val="000E70C3"/>
  </w:style>
  <w:style w:type="character" w:customStyle="1" w:styleId="reftag">
    <w:name w:val="reftag"/>
    <w:uiPriority w:val="99"/>
    <w:qFormat/>
    <w:rsid w:val="000E70C3"/>
  </w:style>
  <w:style w:type="character" w:customStyle="1" w:styleId="tgc">
    <w:name w:val="_tgc"/>
    <w:uiPriority w:val="99"/>
    <w:qFormat/>
    <w:rsid w:val="000E70C3"/>
  </w:style>
  <w:style w:type="paragraph" w:customStyle="1" w:styleId="Style134">
    <w:name w:val="Style134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228" w:lineRule="exact"/>
      <w:ind w:firstLine="288"/>
    </w:pPr>
    <w:rPr>
      <w:rFonts w:ascii="Franklin Gothic Demi Cond" w:eastAsia="Times New Roman" w:hAnsi="Franklin Gothic Demi Cond"/>
      <w:szCs w:val="24"/>
    </w:rPr>
  </w:style>
  <w:style w:type="character" w:customStyle="1" w:styleId="FontStyle39">
    <w:name w:val="Font Style39"/>
    <w:uiPriority w:val="99"/>
    <w:qFormat/>
    <w:rsid w:val="000E70C3"/>
    <w:rPr>
      <w:rFonts w:ascii="Times New Roman" w:hAnsi="Times New Roman"/>
      <w:b/>
      <w:sz w:val="24"/>
    </w:rPr>
  </w:style>
  <w:style w:type="character" w:customStyle="1" w:styleId="FontStyle816">
    <w:name w:val="Font Style816"/>
    <w:uiPriority w:val="99"/>
    <w:qFormat/>
    <w:rsid w:val="000E70C3"/>
    <w:rPr>
      <w:rFonts w:ascii="Times New Roman" w:hAnsi="Times New Roman"/>
      <w:sz w:val="20"/>
    </w:rPr>
  </w:style>
  <w:style w:type="paragraph" w:customStyle="1" w:styleId="1ffffa">
    <w:name w:val="Без интервала1"/>
    <w:uiPriority w:val="99"/>
    <w:qFormat/>
    <w:rsid w:val="000E7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f6">
    <w:name w:val="Абзац списка2"/>
    <w:basedOn w:val="a2"/>
    <w:uiPriority w:val="99"/>
    <w:qFormat/>
    <w:rsid w:val="000E70C3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Heading91">
    <w:name w:val="Heading 91"/>
    <w:uiPriority w:val="99"/>
    <w:qFormat/>
    <w:rsid w:val="000E70C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1">
    <w:name w:val="Heading 11"/>
    <w:uiPriority w:val="99"/>
    <w:qFormat/>
    <w:rsid w:val="000E70C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1">
    <w:name w:val="Heading 61"/>
    <w:uiPriority w:val="99"/>
    <w:qFormat/>
    <w:rsid w:val="000E70C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1">
    <w:name w:val="Heading 71"/>
    <w:uiPriority w:val="99"/>
    <w:qFormat/>
    <w:rsid w:val="000E70C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1">
    <w:name w:val="Heading 21"/>
    <w:uiPriority w:val="99"/>
    <w:qFormat/>
    <w:rsid w:val="000E70C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1">
    <w:name w:val="Heading 51"/>
    <w:uiPriority w:val="99"/>
    <w:qFormat/>
    <w:rsid w:val="000E70C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EndnoteTextChar1">
    <w:name w:val="Endnote Text Char1"/>
    <w:uiPriority w:val="99"/>
    <w:qFormat/>
    <w:rsid w:val="000E70C3"/>
    <w:rPr>
      <w:rFonts w:ascii="Times New Roman" w:hAnsi="Times New Roman"/>
    </w:rPr>
  </w:style>
  <w:style w:type="character" w:customStyle="1" w:styleId="11f7">
    <w:name w:val="Выделенная цитата Знак11"/>
    <w:uiPriority w:val="99"/>
    <w:qFormat/>
    <w:rsid w:val="000E70C3"/>
    <w:rPr>
      <w:b/>
      <w:i/>
      <w:color w:val="4F81BD"/>
      <w:sz w:val="24"/>
    </w:rPr>
  </w:style>
  <w:style w:type="paragraph" w:customStyle="1" w:styleId="p11">
    <w:name w:val="p1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5">
    <w:name w:val="p15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7">
    <w:name w:val="s7"/>
    <w:uiPriority w:val="99"/>
    <w:qFormat/>
    <w:rsid w:val="000E70C3"/>
  </w:style>
  <w:style w:type="character" w:customStyle="1" w:styleId="s13">
    <w:name w:val="s13"/>
    <w:uiPriority w:val="99"/>
    <w:qFormat/>
    <w:rsid w:val="000E70C3"/>
  </w:style>
  <w:style w:type="paragraph" w:customStyle="1" w:styleId="p29">
    <w:name w:val="p29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0">
    <w:name w:val="p30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1">
    <w:name w:val="p3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4">
    <w:name w:val="s14"/>
    <w:uiPriority w:val="99"/>
    <w:qFormat/>
    <w:rsid w:val="000E70C3"/>
  </w:style>
  <w:style w:type="character" w:customStyle="1" w:styleId="s15">
    <w:name w:val="s15"/>
    <w:uiPriority w:val="99"/>
    <w:qFormat/>
    <w:rsid w:val="000E70C3"/>
  </w:style>
  <w:style w:type="paragraph" w:customStyle="1" w:styleId="p33">
    <w:name w:val="p33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3">
    <w:name w:val="p13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9">
    <w:name w:val="s9"/>
    <w:uiPriority w:val="99"/>
    <w:qFormat/>
    <w:rsid w:val="000E70C3"/>
  </w:style>
  <w:style w:type="paragraph" w:customStyle="1" w:styleId="p25">
    <w:name w:val="p25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2">
    <w:name w:val="Обычный (веб) Знак"/>
    <w:aliases w:val=" Знак Знак23 Знак,Обычный (Web) Знак1"/>
    <w:link w:val="afff1"/>
    <w:uiPriority w:val="99"/>
    <w:qFormat/>
    <w:locked/>
    <w:rsid w:val="000E70C3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29">
    <w:name w:val="Знак1 Знак2"/>
    <w:uiPriority w:val="99"/>
    <w:qFormat/>
    <w:rsid w:val="000E70C3"/>
    <w:rPr>
      <w:sz w:val="24"/>
    </w:rPr>
  </w:style>
  <w:style w:type="character" w:customStyle="1" w:styleId="1ffffb">
    <w:name w:val="Красная строка Знак1"/>
    <w:uiPriority w:val="99"/>
    <w:qFormat/>
    <w:rsid w:val="000E70C3"/>
    <w:rPr>
      <w:sz w:val="24"/>
    </w:rPr>
  </w:style>
  <w:style w:type="character" w:customStyle="1" w:styleId="2610">
    <w:name w:val="Знак Знак261"/>
    <w:uiPriority w:val="99"/>
    <w:qFormat/>
    <w:rsid w:val="000E70C3"/>
    <w:rPr>
      <w:rFonts w:ascii="Cambria" w:hAnsi="Cambria"/>
      <w:b/>
      <w:sz w:val="26"/>
    </w:rPr>
  </w:style>
  <w:style w:type="character" w:customStyle="1" w:styleId="2410">
    <w:name w:val="Знак Знак241"/>
    <w:uiPriority w:val="99"/>
    <w:qFormat/>
    <w:rsid w:val="000E70C3"/>
    <w:rPr>
      <w:rFonts w:ascii="Times New Roman" w:hAnsi="Times New Roman"/>
      <w:b/>
      <w:i/>
      <w:sz w:val="26"/>
    </w:rPr>
  </w:style>
  <w:style w:type="character" w:customStyle="1" w:styleId="1ffffc">
    <w:name w:val="Текст концевой сноски Знак1"/>
    <w:basedOn w:val="a3"/>
    <w:uiPriority w:val="99"/>
    <w:qFormat/>
    <w:rsid w:val="000E70C3"/>
    <w:rPr>
      <w:rFonts w:cs="Times New Roman"/>
    </w:rPr>
  </w:style>
  <w:style w:type="character" w:customStyle="1" w:styleId="2112">
    <w:name w:val="Цитата 2 Знак11"/>
    <w:uiPriority w:val="99"/>
    <w:qFormat/>
    <w:rsid w:val="000E70C3"/>
    <w:rPr>
      <w:i/>
      <w:color w:val="404040"/>
      <w:sz w:val="24"/>
    </w:rPr>
  </w:style>
  <w:style w:type="character" w:customStyle="1" w:styleId="1112">
    <w:name w:val="Знак1 Знак Знак11"/>
    <w:uiPriority w:val="99"/>
    <w:qFormat/>
    <w:locked/>
    <w:rsid w:val="000E70C3"/>
    <w:rPr>
      <w:rFonts w:ascii="Times New Roman" w:hAnsi="Times New Roman"/>
      <w:sz w:val="24"/>
      <w:lang w:eastAsia="ru-RU"/>
    </w:rPr>
  </w:style>
  <w:style w:type="character" w:customStyle="1" w:styleId="481">
    <w:name w:val="Знак Знак481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491">
    <w:name w:val="Знак Знак491"/>
    <w:uiPriority w:val="99"/>
    <w:qFormat/>
    <w:rsid w:val="000E70C3"/>
    <w:rPr>
      <w:rFonts w:ascii="Times New Roman" w:hAnsi="Times New Roman"/>
      <w:b/>
      <w:caps/>
      <w:sz w:val="24"/>
      <w:lang w:eastAsia="ru-RU"/>
    </w:rPr>
  </w:style>
  <w:style w:type="character" w:customStyle="1" w:styleId="471">
    <w:name w:val="Знак Знак471"/>
    <w:uiPriority w:val="99"/>
    <w:qFormat/>
    <w:rsid w:val="000E70C3"/>
    <w:rPr>
      <w:rFonts w:ascii="Times New Roman" w:hAnsi="Times New Roman"/>
      <w:b/>
      <w:sz w:val="27"/>
      <w:lang w:eastAsia="ru-RU"/>
    </w:rPr>
  </w:style>
  <w:style w:type="character" w:customStyle="1" w:styleId="451">
    <w:name w:val="Знак Знак451"/>
    <w:uiPriority w:val="99"/>
    <w:qFormat/>
    <w:rsid w:val="000E70C3"/>
    <w:rPr>
      <w:rFonts w:ascii="Times New Roman" w:hAnsi="Times New Roman"/>
      <w:b/>
      <w:i/>
      <w:sz w:val="26"/>
      <w:lang w:eastAsia="ru-RU"/>
    </w:rPr>
  </w:style>
  <w:style w:type="character" w:customStyle="1" w:styleId="1ffffd">
    <w:name w:val="Текст макроса Знак1"/>
    <w:uiPriority w:val="99"/>
    <w:qFormat/>
    <w:rsid w:val="000E70C3"/>
    <w:rPr>
      <w:rFonts w:ascii="Consolas" w:hAnsi="Consolas"/>
    </w:rPr>
  </w:style>
  <w:style w:type="character" w:customStyle="1" w:styleId="1210">
    <w:name w:val="Знак1 Знак Знак21"/>
    <w:uiPriority w:val="99"/>
    <w:qFormat/>
    <w:locked/>
    <w:rsid w:val="000E70C3"/>
    <w:rPr>
      <w:sz w:val="24"/>
    </w:rPr>
  </w:style>
  <w:style w:type="character" w:customStyle="1" w:styleId="613">
    <w:name w:val="Знак6 Знак Знак1"/>
    <w:uiPriority w:val="99"/>
    <w:qFormat/>
    <w:rsid w:val="000E70C3"/>
    <w:rPr>
      <w:sz w:val="24"/>
      <w:lang w:val="ru-RU" w:eastAsia="ru-RU"/>
    </w:rPr>
  </w:style>
  <w:style w:type="paragraph" w:customStyle="1" w:styleId="Caaieiaie5">
    <w:name w:val="Caaieiaie 5"/>
    <w:basedOn w:val="a2"/>
    <w:next w:val="a2"/>
    <w:uiPriority w:val="99"/>
    <w:qFormat/>
    <w:rsid w:val="000E70C3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  <w:lang w:eastAsia="en-US"/>
    </w:rPr>
  </w:style>
  <w:style w:type="character" w:customStyle="1" w:styleId="712">
    <w:name w:val="Знак Знак71"/>
    <w:uiPriority w:val="99"/>
    <w:qFormat/>
    <w:rsid w:val="000E70C3"/>
    <w:rPr>
      <w:sz w:val="16"/>
      <w:lang w:val="ru-RU" w:eastAsia="ru-RU"/>
    </w:rPr>
  </w:style>
  <w:style w:type="character" w:customStyle="1" w:styleId="1610">
    <w:name w:val="Знак Знак161"/>
    <w:uiPriority w:val="99"/>
    <w:qFormat/>
    <w:rsid w:val="000E70C3"/>
    <w:rPr>
      <w:rFonts w:ascii="Cambria" w:hAnsi="Cambria"/>
      <w:b/>
      <w:kern w:val="32"/>
      <w:sz w:val="32"/>
    </w:rPr>
  </w:style>
  <w:style w:type="paragraph" w:customStyle="1" w:styleId="226">
    <w:name w:val="Основной текст 22"/>
    <w:basedOn w:val="a2"/>
    <w:uiPriority w:val="99"/>
    <w:qFormat/>
    <w:rsid w:val="000E70C3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paragraph" w:customStyle="1" w:styleId="322">
    <w:name w:val="Основной текст 32"/>
    <w:basedOn w:val="2ff1"/>
    <w:uiPriority w:val="99"/>
    <w:qFormat/>
    <w:rsid w:val="000E70C3"/>
    <w:pPr>
      <w:widowControl/>
      <w:spacing w:line="240" w:lineRule="auto"/>
      <w:ind w:firstLine="0"/>
    </w:pPr>
    <w:rPr>
      <w:i/>
      <w:sz w:val="26"/>
    </w:rPr>
  </w:style>
  <w:style w:type="paragraph" w:customStyle="1" w:styleId="3f9">
    <w:name w:val="Обычный3"/>
    <w:basedOn w:val="a2"/>
    <w:uiPriority w:val="99"/>
    <w:qFormat/>
    <w:rsid w:val="000E70C3"/>
    <w:pPr>
      <w:widowControl/>
      <w:spacing w:before="0" w:after="0"/>
    </w:pPr>
    <w:rPr>
      <w:rFonts w:eastAsia="Times New Roman"/>
      <w:sz w:val="20"/>
    </w:rPr>
  </w:style>
  <w:style w:type="paragraph" w:customStyle="1" w:styleId="11f8">
    <w:name w:val="Основной текст11"/>
    <w:basedOn w:val="a2"/>
    <w:uiPriority w:val="99"/>
    <w:qFormat/>
    <w:rsid w:val="000E70C3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  <w:shd w:val="clear" w:color="auto" w:fill="FFFFFF"/>
    </w:rPr>
  </w:style>
  <w:style w:type="paragraph" w:customStyle="1" w:styleId="2ff7">
    <w:name w:val="Цитата2"/>
    <w:basedOn w:val="a2"/>
    <w:uiPriority w:val="99"/>
    <w:qFormat/>
    <w:rsid w:val="000E70C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ff8">
    <w:name w:val="Знак Знак Знак Знак Знак Знак Знак Знак Знак Знак Знак Знак Знак2"/>
    <w:basedOn w:val="a2"/>
    <w:uiPriority w:val="99"/>
    <w:qFormat/>
    <w:rsid w:val="000E70C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s4">
    <w:name w:val="s4"/>
    <w:basedOn w:val="a3"/>
    <w:uiPriority w:val="99"/>
    <w:qFormat/>
    <w:rsid w:val="000E70C3"/>
    <w:rPr>
      <w:rFonts w:cs="Times New Roman"/>
    </w:rPr>
  </w:style>
  <w:style w:type="paragraph" w:customStyle="1" w:styleId="p21">
    <w:name w:val="p2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4">
    <w:name w:val="p24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fa">
    <w:name w:val="Гиперссылка3"/>
    <w:uiPriority w:val="99"/>
    <w:qFormat/>
    <w:rsid w:val="000E70C3"/>
    <w:rPr>
      <w:color w:val="2C437A"/>
      <w:u w:val="none"/>
    </w:rPr>
  </w:style>
  <w:style w:type="character" w:customStyle="1" w:styleId="700">
    <w:name w:val="Знак Знак70"/>
    <w:uiPriority w:val="99"/>
    <w:qFormat/>
    <w:rsid w:val="000E70C3"/>
    <w:rPr>
      <w:rFonts w:ascii="Arial" w:hAnsi="Arial"/>
      <w:b/>
      <w:sz w:val="26"/>
    </w:rPr>
  </w:style>
  <w:style w:type="character" w:customStyle="1" w:styleId="69">
    <w:name w:val="Знак Знак69"/>
    <w:uiPriority w:val="99"/>
    <w:qFormat/>
    <w:rsid w:val="000E70C3"/>
    <w:rPr>
      <w:b/>
      <w:sz w:val="28"/>
    </w:rPr>
  </w:style>
  <w:style w:type="character" w:customStyle="1" w:styleId="680">
    <w:name w:val="Знак Знак68"/>
    <w:uiPriority w:val="99"/>
    <w:qFormat/>
    <w:rsid w:val="000E70C3"/>
    <w:rPr>
      <w:b/>
      <w:i/>
      <w:sz w:val="26"/>
    </w:rPr>
  </w:style>
  <w:style w:type="character" w:customStyle="1" w:styleId="Heading121">
    <w:name w:val="Heading 12 Знак Знак1"/>
    <w:uiPriority w:val="99"/>
    <w:qFormat/>
    <w:rsid w:val="000E70C3"/>
    <w:rPr>
      <w:rFonts w:ascii="Courier New" w:hAnsi="Courier New"/>
    </w:rPr>
  </w:style>
  <w:style w:type="character" w:customStyle="1" w:styleId="hps">
    <w:name w:val="hps"/>
    <w:basedOn w:val="a3"/>
    <w:uiPriority w:val="99"/>
    <w:qFormat/>
    <w:rsid w:val="000E70C3"/>
    <w:rPr>
      <w:rFonts w:cs="Times New Roman"/>
    </w:rPr>
  </w:style>
  <w:style w:type="paragraph" w:customStyle="1" w:styleId="3fb">
    <w:name w:val="Основной текст3"/>
    <w:basedOn w:val="a2"/>
    <w:uiPriority w:val="99"/>
    <w:qFormat/>
    <w:rsid w:val="000E70C3"/>
    <w:pPr>
      <w:shd w:val="clear" w:color="auto" w:fill="FFFFFF"/>
      <w:snapToGrid/>
      <w:spacing w:before="0" w:after="540" w:line="240" w:lineRule="atLeast"/>
    </w:pPr>
    <w:rPr>
      <w:rFonts w:ascii="Arial Unicode MS" w:eastAsia="Times New Roman"/>
      <w:sz w:val="19"/>
      <w:szCs w:val="19"/>
    </w:rPr>
  </w:style>
  <w:style w:type="character" w:customStyle="1" w:styleId="HTML20">
    <w:name w:val="Стандартный HTML Знак2"/>
    <w:uiPriority w:val="99"/>
    <w:qFormat/>
    <w:locked/>
    <w:rsid w:val="000E70C3"/>
    <w:rPr>
      <w:rFonts w:ascii="Courier New" w:hAnsi="Courier New"/>
      <w:lang w:val="ru-RU" w:eastAsia="ru-RU"/>
    </w:rPr>
  </w:style>
  <w:style w:type="paragraph" w:customStyle="1" w:styleId="3113">
    <w:name w:val="Основной текст с отступом 311"/>
    <w:basedOn w:val="a2"/>
    <w:uiPriority w:val="99"/>
    <w:qFormat/>
    <w:rsid w:val="000E70C3"/>
    <w:pPr>
      <w:widowControl/>
      <w:overflowPunct w:val="0"/>
      <w:autoSpaceDE w:val="0"/>
      <w:autoSpaceDN w:val="0"/>
      <w:adjustRightInd w:val="0"/>
      <w:snapToGrid/>
      <w:spacing w:before="0" w:after="120" w:line="312" w:lineRule="auto"/>
      <w:ind w:left="283" w:firstLine="709"/>
      <w:jc w:val="both"/>
    </w:pPr>
    <w:rPr>
      <w:rFonts w:eastAsia="Times New Roman"/>
      <w:sz w:val="16"/>
    </w:rPr>
  </w:style>
  <w:style w:type="paragraph" w:customStyle="1" w:styleId="2113">
    <w:name w:val="Заголовок 211"/>
    <w:basedOn w:val="a2"/>
    <w:next w:val="a2"/>
    <w:uiPriority w:val="99"/>
    <w:qFormat/>
    <w:rsid w:val="000E70C3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1f">
    <w:name w:val="Текст21"/>
    <w:basedOn w:val="11b"/>
    <w:uiPriority w:val="99"/>
    <w:qFormat/>
    <w:rsid w:val="000E70C3"/>
    <w:pPr>
      <w:widowControl/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11">
    <w:name w:val="Заголовок 411"/>
    <w:basedOn w:val="11b"/>
    <w:next w:val="11b"/>
    <w:uiPriority w:val="99"/>
    <w:qFormat/>
    <w:rsid w:val="000E70C3"/>
    <w:pPr>
      <w:keepNext/>
      <w:widowControl/>
      <w:spacing w:line="240" w:lineRule="auto"/>
      <w:ind w:firstLine="0"/>
      <w:jc w:val="left"/>
    </w:pPr>
    <w:rPr>
      <w:sz w:val="24"/>
    </w:rPr>
  </w:style>
  <w:style w:type="character" w:customStyle="1" w:styleId="11f9">
    <w:name w:val="Знак11"/>
    <w:uiPriority w:val="99"/>
    <w:qFormat/>
    <w:rsid w:val="000E70C3"/>
    <w:rPr>
      <w:rFonts w:ascii="Arial" w:hAnsi="Arial"/>
      <w:b/>
      <w:kern w:val="32"/>
      <w:sz w:val="32"/>
      <w:lang w:val="ru-RU" w:eastAsia="ru-RU"/>
    </w:rPr>
  </w:style>
  <w:style w:type="paragraph" w:customStyle="1" w:styleId="ledge1">
    <w:name w:val="ledge1"/>
    <w:basedOn w:val="a2"/>
    <w:uiPriority w:val="99"/>
    <w:qFormat/>
    <w:rsid w:val="000E70C3"/>
    <w:pPr>
      <w:widowControl/>
      <w:snapToGrid/>
      <w:spacing w:beforeAutospacing="1" w:afterAutospacing="1" w:line="360" w:lineRule="atLeast"/>
      <w:jc w:val="both"/>
    </w:pPr>
    <w:rPr>
      <w:rFonts w:eastAsia="Times New Roman"/>
      <w:szCs w:val="24"/>
    </w:rPr>
  </w:style>
  <w:style w:type="character" w:customStyle="1" w:styleId="rubric2">
    <w:name w:val="rubric2"/>
    <w:uiPriority w:val="99"/>
    <w:qFormat/>
    <w:rsid w:val="000E70C3"/>
    <w:rPr>
      <w:shd w:val="clear" w:color="auto" w:fill="FFFFFF"/>
    </w:rPr>
  </w:style>
  <w:style w:type="paragraph" w:customStyle="1" w:styleId="WW-Normal">
    <w:name w:val="WW-Normal"/>
    <w:uiPriority w:val="99"/>
    <w:qFormat/>
    <w:rsid w:val="000E70C3"/>
    <w:pPr>
      <w:suppressAutoHyphens/>
      <w:autoSpaceDE w:val="0"/>
      <w:spacing w:after="0" w:line="240" w:lineRule="auto"/>
      <w:ind w:left="-533" w:firstLine="142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zh-CN"/>
    </w:rPr>
  </w:style>
  <w:style w:type="character" w:customStyle="1" w:styleId="A10">
    <w:name w:val="A1"/>
    <w:uiPriority w:val="99"/>
    <w:qFormat/>
    <w:rsid w:val="000E70C3"/>
    <w:rPr>
      <w:color w:val="000000"/>
      <w:sz w:val="20"/>
    </w:rPr>
  </w:style>
  <w:style w:type="character" w:customStyle="1" w:styleId="A31">
    <w:name w:val="A3"/>
    <w:uiPriority w:val="99"/>
    <w:qFormat/>
    <w:rsid w:val="000E70C3"/>
    <w:rPr>
      <w:b/>
      <w:color w:val="000000"/>
      <w:sz w:val="30"/>
    </w:rPr>
  </w:style>
  <w:style w:type="character" w:customStyle="1" w:styleId="para6">
    <w:name w:val="para6"/>
    <w:uiPriority w:val="99"/>
    <w:qFormat/>
    <w:rsid w:val="000E70C3"/>
  </w:style>
  <w:style w:type="character" w:customStyle="1" w:styleId="affffffff9">
    <w:name w:val="Абзац списка Знак"/>
    <w:link w:val="5a"/>
    <w:uiPriority w:val="34"/>
    <w:qFormat/>
    <w:locked/>
    <w:rsid w:val="000E70C3"/>
    <w:rPr>
      <w:rFonts w:eastAsia="Times New Roman"/>
      <w:sz w:val="24"/>
      <w:lang w:eastAsia="ru-RU"/>
    </w:rPr>
  </w:style>
  <w:style w:type="paragraph" w:customStyle="1" w:styleId="5a">
    <w:name w:val="Абзац списка5"/>
    <w:basedOn w:val="a2"/>
    <w:link w:val="affffffff9"/>
    <w:uiPriority w:val="34"/>
    <w:qFormat/>
    <w:rsid w:val="000E70C3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Cs w:val="22"/>
    </w:rPr>
  </w:style>
  <w:style w:type="character" w:customStyle="1" w:styleId="FontStyle31">
    <w:name w:val="Font Style31"/>
    <w:uiPriority w:val="99"/>
    <w:qFormat/>
    <w:rsid w:val="000E70C3"/>
    <w:rPr>
      <w:rFonts w:ascii="Times New Roman" w:hAnsi="Times New Roman"/>
      <w:b/>
      <w:sz w:val="28"/>
    </w:rPr>
  </w:style>
  <w:style w:type="character" w:customStyle="1" w:styleId="342">
    <w:name w:val="Знак3 Знак Знак4"/>
    <w:uiPriority w:val="99"/>
    <w:qFormat/>
    <w:locked/>
    <w:rsid w:val="000E70C3"/>
    <w:rPr>
      <w:rFonts w:ascii="Courier New" w:hAnsi="Courier New"/>
      <w:lang w:val="ru-RU" w:eastAsia="ru-RU"/>
    </w:rPr>
  </w:style>
  <w:style w:type="paragraph" w:customStyle="1" w:styleId="Style15">
    <w:name w:val="Style15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269" w:lineRule="exact"/>
    </w:pPr>
    <w:rPr>
      <w:rFonts w:eastAsia="Times New Roman"/>
      <w:szCs w:val="24"/>
    </w:rPr>
  </w:style>
  <w:style w:type="character" w:customStyle="1" w:styleId="FontStyle30">
    <w:name w:val="Font Style30"/>
    <w:uiPriority w:val="99"/>
    <w:qFormat/>
    <w:rsid w:val="000E70C3"/>
    <w:rPr>
      <w:rFonts w:ascii="Times New Roman" w:hAnsi="Times New Roman"/>
      <w:sz w:val="22"/>
    </w:rPr>
  </w:style>
  <w:style w:type="paragraph" w:customStyle="1" w:styleId="Style32">
    <w:name w:val="Style32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0">
    <w:name w:val="Style40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480" w:lineRule="exact"/>
      <w:ind w:firstLine="773"/>
    </w:pPr>
    <w:rPr>
      <w:rFonts w:eastAsia="Times New Roman"/>
      <w:szCs w:val="24"/>
    </w:rPr>
  </w:style>
  <w:style w:type="paragraph" w:customStyle="1" w:styleId="Style45">
    <w:name w:val="Style45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480" w:lineRule="exact"/>
      <w:ind w:firstLine="691"/>
      <w:jc w:val="both"/>
    </w:pPr>
    <w:rPr>
      <w:rFonts w:eastAsia="Times New Roman"/>
      <w:szCs w:val="24"/>
    </w:rPr>
  </w:style>
  <w:style w:type="paragraph" w:customStyle="1" w:styleId="1ffffe">
    <w:name w:val="Заголовок 1ъ"/>
    <w:basedOn w:val="1f3"/>
    <w:uiPriority w:val="99"/>
    <w:qFormat/>
    <w:rsid w:val="000E70C3"/>
    <w:pPr>
      <w:spacing w:before="0" w:after="0" w:line="240" w:lineRule="auto"/>
      <w:ind w:firstLine="709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0E70C3"/>
    <w:rPr>
      <w:rFonts w:ascii="Times New Roman" w:hAnsi="Times New Roman"/>
      <w:i/>
      <w:sz w:val="26"/>
    </w:rPr>
  </w:style>
  <w:style w:type="paragraph" w:customStyle="1" w:styleId="CharChar0">
    <w:name w:val="первый Char Char"/>
    <w:basedOn w:val="a2"/>
    <w:uiPriority w:val="99"/>
    <w:qFormat/>
    <w:rsid w:val="000E70C3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paragraph" w:customStyle="1" w:styleId="Char">
    <w:name w:val="первый Char"/>
    <w:basedOn w:val="a2"/>
    <w:uiPriority w:val="99"/>
    <w:qFormat/>
    <w:rsid w:val="000E70C3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character" w:customStyle="1" w:styleId="gray1">
    <w:name w:val="gray1"/>
    <w:uiPriority w:val="99"/>
    <w:qFormat/>
    <w:rsid w:val="000E70C3"/>
    <w:rPr>
      <w:color w:val="808080"/>
    </w:rPr>
  </w:style>
  <w:style w:type="paragraph" w:customStyle="1" w:styleId="small">
    <w:name w:val="small"/>
    <w:basedOn w:val="a2"/>
    <w:uiPriority w:val="99"/>
    <w:qFormat/>
    <w:rsid w:val="000E70C3"/>
    <w:pPr>
      <w:widowControl/>
      <w:snapToGrid/>
      <w:spacing w:beforeAutospacing="1" w:afterAutospacing="1"/>
    </w:pPr>
    <w:rPr>
      <w:rFonts w:ascii="Verdana" w:eastAsia="Times New Roman" w:hAnsi="Verdana"/>
      <w:sz w:val="15"/>
      <w:szCs w:val="15"/>
    </w:rPr>
  </w:style>
  <w:style w:type="character" w:customStyle="1" w:styleId="style161">
    <w:name w:val="style161"/>
    <w:uiPriority w:val="99"/>
    <w:qFormat/>
    <w:rsid w:val="000E70C3"/>
    <w:rPr>
      <w:rFonts w:ascii="Verdana" w:hAnsi="Verdana"/>
      <w:sz w:val="24"/>
    </w:rPr>
  </w:style>
  <w:style w:type="paragraph" w:customStyle="1" w:styleId="affffffffa">
    <w:name w:val="Содержание"/>
    <w:basedOn w:val="a2"/>
    <w:uiPriority w:val="99"/>
    <w:qFormat/>
    <w:rsid w:val="000E70C3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paragraph" w:customStyle="1" w:styleId="affffffffb">
    <w:name w:val="Модули"/>
    <w:basedOn w:val="a2"/>
    <w:uiPriority w:val="99"/>
    <w:qFormat/>
    <w:rsid w:val="000E70C3"/>
    <w:pPr>
      <w:keepNext/>
      <w:widowControl/>
      <w:snapToGrid/>
      <w:spacing w:before="0" w:after="0"/>
    </w:pPr>
    <w:rPr>
      <w:rFonts w:eastAsia="Times New Roman"/>
      <w:b/>
      <w:bCs/>
      <w:szCs w:val="24"/>
    </w:rPr>
  </w:style>
  <w:style w:type="character" w:customStyle="1" w:styleId="description2">
    <w:name w:val="description2"/>
    <w:uiPriority w:val="99"/>
    <w:qFormat/>
    <w:rsid w:val="000E70C3"/>
    <w:rPr>
      <w:color w:val="000000"/>
      <w:sz w:val="20"/>
    </w:rPr>
  </w:style>
  <w:style w:type="paragraph" w:customStyle="1" w:styleId="227">
    <w:name w:val="Îñíî´2íîé òåêñò 2"/>
    <w:basedOn w:val="a2"/>
    <w:uiPriority w:val="99"/>
    <w:qFormat/>
    <w:rsid w:val="000E70C3"/>
    <w:pPr>
      <w:snapToGrid/>
      <w:spacing w:before="0" w:after="0"/>
      <w:ind w:firstLine="709"/>
      <w:jc w:val="both"/>
    </w:pPr>
    <w:rPr>
      <w:rFonts w:eastAsia="Times New Roman"/>
    </w:rPr>
  </w:style>
  <w:style w:type="paragraph" w:customStyle="1" w:styleId="Noeeu3">
    <w:name w:val="Noeeu3"/>
    <w:basedOn w:val="a2"/>
    <w:uiPriority w:val="99"/>
    <w:qFormat/>
    <w:rsid w:val="000E70C3"/>
    <w:pPr>
      <w:snapToGrid/>
      <w:spacing w:before="0" w:after="0"/>
      <w:ind w:firstLine="284"/>
      <w:jc w:val="both"/>
    </w:pPr>
    <w:rPr>
      <w:rFonts w:eastAsia="Times New Roman"/>
      <w:sz w:val="20"/>
    </w:rPr>
  </w:style>
  <w:style w:type="character" w:customStyle="1" w:styleId="c17">
    <w:name w:val="c17"/>
    <w:basedOn w:val="a3"/>
    <w:uiPriority w:val="99"/>
    <w:qFormat/>
    <w:rsid w:val="000E70C3"/>
    <w:rPr>
      <w:rFonts w:cs="Times New Roman"/>
    </w:rPr>
  </w:style>
  <w:style w:type="character" w:customStyle="1" w:styleId="searchhit">
    <w:name w:val="search_hit"/>
    <w:basedOn w:val="a3"/>
    <w:uiPriority w:val="99"/>
    <w:qFormat/>
    <w:rsid w:val="000E70C3"/>
    <w:rPr>
      <w:rFonts w:cs="Times New Roman"/>
    </w:rPr>
  </w:style>
  <w:style w:type="paragraph" w:customStyle="1" w:styleId="a0">
    <w:name w:val="заголовок"/>
    <w:basedOn w:val="a2"/>
    <w:uiPriority w:val="99"/>
    <w:qFormat/>
    <w:rsid w:val="000E70C3"/>
    <w:pPr>
      <w:widowControl/>
      <w:numPr>
        <w:numId w:val="6"/>
      </w:numPr>
      <w:snapToGrid/>
      <w:spacing w:before="0" w:after="0"/>
      <w:jc w:val="both"/>
    </w:pPr>
    <w:rPr>
      <w:rFonts w:eastAsia="Times New Roman"/>
      <w:b/>
      <w:szCs w:val="24"/>
    </w:rPr>
  </w:style>
  <w:style w:type="character" w:customStyle="1" w:styleId="FontStyle111">
    <w:name w:val="Font Style111"/>
    <w:uiPriority w:val="99"/>
    <w:qFormat/>
    <w:rsid w:val="000E70C3"/>
    <w:rPr>
      <w:rFonts w:ascii="Century Schoolbook" w:hAnsi="Century Schoolbook"/>
      <w:sz w:val="18"/>
    </w:rPr>
  </w:style>
  <w:style w:type="character" w:customStyle="1" w:styleId="FontStyle136">
    <w:name w:val="Font Style136"/>
    <w:uiPriority w:val="99"/>
    <w:qFormat/>
    <w:rsid w:val="000E70C3"/>
    <w:rPr>
      <w:rFonts w:ascii="Century Schoolbook" w:hAnsi="Century Schoolbook"/>
      <w:b/>
      <w:sz w:val="18"/>
    </w:rPr>
  </w:style>
  <w:style w:type="paragraph" w:customStyle="1" w:styleId="Style67">
    <w:name w:val="Style67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/>
    </w:pPr>
    <w:rPr>
      <w:rFonts w:ascii="Arial Black" w:eastAsia="Times New Roman" w:hAnsi="Arial Black"/>
      <w:szCs w:val="24"/>
    </w:rPr>
  </w:style>
  <w:style w:type="character" w:customStyle="1" w:styleId="rl">
    <w:name w:val="rl"/>
    <w:uiPriority w:val="99"/>
    <w:qFormat/>
    <w:rsid w:val="000E70C3"/>
  </w:style>
  <w:style w:type="paragraph" w:customStyle="1" w:styleId="affffffffc">
    <w:name w:val="_Обычный"/>
    <w:basedOn w:val="a2"/>
    <w:uiPriority w:val="99"/>
    <w:qFormat/>
    <w:rsid w:val="000E70C3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Cs w:val="24"/>
    </w:rPr>
  </w:style>
  <w:style w:type="character" w:customStyle="1" w:styleId="NoBreak">
    <w:name w:val="_NoBreak"/>
    <w:uiPriority w:val="99"/>
    <w:qFormat/>
    <w:rsid w:val="000E70C3"/>
  </w:style>
  <w:style w:type="paragraph" w:customStyle="1" w:styleId="1270">
    <w:name w:val="Стиль по ширине Первая строка:  127 см"/>
    <w:basedOn w:val="a2"/>
    <w:uiPriority w:val="99"/>
    <w:qFormat/>
    <w:rsid w:val="000E70C3"/>
    <w:pPr>
      <w:widowControl/>
      <w:snapToGrid/>
      <w:spacing w:before="0" w:after="0" w:line="360" w:lineRule="auto"/>
      <w:ind w:firstLine="720"/>
      <w:jc w:val="both"/>
    </w:pPr>
    <w:rPr>
      <w:rFonts w:eastAsia="Times New Roman"/>
    </w:rPr>
  </w:style>
  <w:style w:type="character" w:customStyle="1" w:styleId="mymarkfind">
    <w:name w:val="my_mark_find"/>
    <w:basedOn w:val="a3"/>
    <w:uiPriority w:val="99"/>
    <w:qFormat/>
    <w:rsid w:val="000E70C3"/>
    <w:rPr>
      <w:rFonts w:cs="Times New Roman"/>
    </w:rPr>
  </w:style>
  <w:style w:type="character" w:customStyle="1" w:styleId="hl">
    <w:name w:val="hl"/>
    <w:uiPriority w:val="99"/>
    <w:qFormat/>
    <w:rsid w:val="000E70C3"/>
  </w:style>
  <w:style w:type="paragraph" w:customStyle="1" w:styleId="book">
    <w:name w:val="book"/>
    <w:basedOn w:val="a2"/>
    <w:uiPriority w:val="99"/>
    <w:qFormat/>
    <w:rsid w:val="000E70C3"/>
    <w:pPr>
      <w:widowControl/>
      <w:snapToGrid/>
      <w:spacing w:before="0" w:after="0"/>
      <w:ind w:firstLine="450"/>
      <w:jc w:val="both"/>
    </w:pPr>
    <w:rPr>
      <w:rFonts w:eastAsia="Times New Roman"/>
      <w:szCs w:val="24"/>
    </w:rPr>
  </w:style>
  <w:style w:type="character" w:customStyle="1" w:styleId="Arial16">
    <w:name w:val="Стиль Arial 16 пт полужирный"/>
    <w:uiPriority w:val="99"/>
    <w:qFormat/>
    <w:rsid w:val="000E70C3"/>
    <w:rPr>
      <w:rFonts w:ascii="Arial" w:hAnsi="Arial"/>
      <w:b/>
      <w:sz w:val="32"/>
    </w:rPr>
  </w:style>
  <w:style w:type="character" w:customStyle="1" w:styleId="b">
    <w:name w:val="b"/>
    <w:uiPriority w:val="99"/>
    <w:qFormat/>
    <w:rsid w:val="000E70C3"/>
  </w:style>
  <w:style w:type="paragraph" w:customStyle="1" w:styleId="12a">
    <w:name w:val="стиль12"/>
    <w:basedOn w:val="a2"/>
    <w:uiPriority w:val="99"/>
    <w:qFormat/>
    <w:rsid w:val="000E70C3"/>
    <w:pPr>
      <w:widowControl/>
      <w:snapToGrid/>
      <w:spacing w:beforeAutospacing="1" w:afterAutospacing="1"/>
    </w:pPr>
    <w:rPr>
      <w:rFonts w:ascii="Arial" w:eastAsia="Times New Roman" w:hAnsi="Arial" w:cs="Arial"/>
      <w:color w:val="676767"/>
      <w:sz w:val="20"/>
    </w:rPr>
  </w:style>
  <w:style w:type="character" w:customStyle="1" w:styleId="FontStyle61">
    <w:name w:val="Font Style61"/>
    <w:uiPriority w:val="99"/>
    <w:qFormat/>
    <w:rsid w:val="000E70C3"/>
    <w:rPr>
      <w:rFonts w:ascii="MS Reference Sans Serif" w:hAnsi="MS Reference Sans Serif"/>
      <w:sz w:val="12"/>
    </w:rPr>
  </w:style>
  <w:style w:type="character" w:customStyle="1" w:styleId="FontStyle60">
    <w:name w:val="Font Style60"/>
    <w:uiPriority w:val="99"/>
    <w:qFormat/>
    <w:rsid w:val="000E70C3"/>
    <w:rPr>
      <w:rFonts w:ascii="MS Reference Sans Serif" w:hAnsi="MS Reference Sans Serif"/>
      <w:sz w:val="16"/>
    </w:rPr>
  </w:style>
  <w:style w:type="paragraph" w:customStyle="1" w:styleId="Style101">
    <w:name w:val="Стиль Style10 + Черный"/>
    <w:basedOn w:val="a2"/>
    <w:next w:val="a2"/>
    <w:uiPriority w:val="99"/>
    <w:qFormat/>
    <w:rsid w:val="000E70C3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paragraph" w:customStyle="1" w:styleId="Style1010">
    <w:name w:val="Стиль Style10 + Черный1"/>
    <w:basedOn w:val="a2"/>
    <w:next w:val="a2"/>
    <w:uiPriority w:val="99"/>
    <w:qFormat/>
    <w:rsid w:val="000E70C3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character" w:customStyle="1" w:styleId="FontStyle79">
    <w:name w:val="Font Style79"/>
    <w:uiPriority w:val="99"/>
    <w:qFormat/>
    <w:rsid w:val="000E70C3"/>
    <w:rPr>
      <w:rFonts w:ascii="MS Reference Sans Serif" w:hAnsi="MS Reference Sans Serif"/>
      <w:sz w:val="22"/>
    </w:rPr>
  </w:style>
  <w:style w:type="paragraph" w:customStyle="1" w:styleId="Style48">
    <w:name w:val="Style48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WW8Num2z1">
    <w:name w:val="WW8Num2z1"/>
    <w:uiPriority w:val="99"/>
    <w:qFormat/>
    <w:rsid w:val="000E70C3"/>
    <w:rPr>
      <w:rFonts w:ascii="Times New Roman" w:hAnsi="Times New Roman"/>
    </w:rPr>
  </w:style>
  <w:style w:type="paragraph" w:customStyle="1" w:styleId="Textbody0">
    <w:name w:val="Text body"/>
    <w:basedOn w:val="Standard"/>
    <w:uiPriority w:val="99"/>
    <w:qFormat/>
    <w:rsid w:val="000E70C3"/>
    <w:pPr>
      <w:autoSpaceDN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Index">
    <w:name w:val="Index"/>
    <w:basedOn w:val="Standard"/>
    <w:uiPriority w:val="99"/>
    <w:qFormat/>
    <w:rsid w:val="000E70C3"/>
    <w:pPr>
      <w:suppressLineNumbers/>
      <w:autoSpaceDN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TimesET10pt">
    <w:name w:val="Стиль Основной текст + TimesET 10 pt Знак Знак Знак Знак Знак Знак Знак Знак Знак Знак Знак Знак Знак Знак Знак Знак Знак Знак"/>
    <w:basedOn w:val="aff1"/>
    <w:link w:val="TimesET10pt0"/>
    <w:uiPriority w:val="99"/>
    <w:qFormat/>
    <w:rsid w:val="000E70C3"/>
    <w:pPr>
      <w:autoSpaceDE w:val="0"/>
      <w:autoSpaceDN w:val="0"/>
      <w:adjustRightInd w:val="0"/>
      <w:spacing w:line="240" w:lineRule="auto"/>
      <w:ind w:firstLine="340"/>
      <w:jc w:val="both"/>
    </w:pPr>
    <w:rPr>
      <w:rFonts w:ascii="TimesET" w:eastAsia="Calibri" w:hAnsi="TimesET"/>
      <w:color w:val="000000"/>
      <w:sz w:val="19"/>
    </w:rPr>
  </w:style>
  <w:style w:type="character" w:customStyle="1" w:styleId="TimesET10pt0">
    <w:name w:val="Стиль Основной текст + TimesET 10 pt Знак Знак Знак Знак Знак Знак Знак Знак Знак Знак Знак Знак Знак Знак Знак Знак Знак Знак Знак"/>
    <w:link w:val="TimesET10pt"/>
    <w:uiPriority w:val="99"/>
    <w:qFormat/>
    <w:locked/>
    <w:rsid w:val="000E70C3"/>
    <w:rPr>
      <w:rFonts w:ascii="TimesET" w:eastAsia="Calibri" w:hAnsi="TimesET" w:cs="Times New Roman"/>
      <w:color w:val="000000"/>
      <w:sz w:val="19"/>
      <w:szCs w:val="20"/>
      <w:lang w:eastAsia="ru-RU"/>
    </w:rPr>
  </w:style>
  <w:style w:type="character" w:customStyle="1" w:styleId="331">
    <w:name w:val="Знак3 Знак Знак3"/>
    <w:uiPriority w:val="99"/>
    <w:qFormat/>
    <w:locked/>
    <w:rsid w:val="000E70C3"/>
    <w:rPr>
      <w:rFonts w:ascii="Courier New" w:hAnsi="Courier New"/>
      <w:lang w:val="ru-RU" w:eastAsia="ru-RU"/>
    </w:rPr>
  </w:style>
  <w:style w:type="character" w:customStyle="1" w:styleId="WW8Num2z2">
    <w:name w:val="WW8Num2z2"/>
    <w:uiPriority w:val="99"/>
    <w:qFormat/>
    <w:rsid w:val="000E70C3"/>
    <w:rPr>
      <w:rFonts w:ascii="Wingdings" w:hAnsi="Wingdings"/>
    </w:rPr>
  </w:style>
  <w:style w:type="character" w:customStyle="1" w:styleId="WW8Num3z2">
    <w:name w:val="WW8Num3z2"/>
    <w:uiPriority w:val="99"/>
    <w:qFormat/>
    <w:rsid w:val="000E70C3"/>
    <w:rPr>
      <w:rFonts w:ascii="Wingdings" w:hAnsi="Wingdings"/>
    </w:rPr>
  </w:style>
  <w:style w:type="character" w:customStyle="1" w:styleId="WW8Num3z3">
    <w:name w:val="WW8Num3z3"/>
    <w:uiPriority w:val="99"/>
    <w:qFormat/>
    <w:rsid w:val="000E70C3"/>
    <w:rPr>
      <w:rFonts w:ascii="Symbol" w:hAnsi="Symbol"/>
    </w:rPr>
  </w:style>
  <w:style w:type="character" w:customStyle="1" w:styleId="WW8Num12z1">
    <w:name w:val="WW8Num12z1"/>
    <w:uiPriority w:val="99"/>
    <w:qFormat/>
    <w:rsid w:val="000E70C3"/>
    <w:rPr>
      <w:b/>
    </w:rPr>
  </w:style>
  <w:style w:type="character" w:customStyle="1" w:styleId="WW8Num12z5">
    <w:name w:val="WW8Num12z5"/>
    <w:uiPriority w:val="99"/>
    <w:qFormat/>
    <w:rsid w:val="000E70C3"/>
  </w:style>
  <w:style w:type="character" w:customStyle="1" w:styleId="WW8Num12z6">
    <w:name w:val="WW8Num12z6"/>
    <w:uiPriority w:val="99"/>
    <w:qFormat/>
    <w:rsid w:val="000E70C3"/>
  </w:style>
  <w:style w:type="character" w:customStyle="1" w:styleId="WW8Num12z7">
    <w:name w:val="WW8Num12z7"/>
    <w:uiPriority w:val="99"/>
    <w:qFormat/>
    <w:rsid w:val="000E70C3"/>
  </w:style>
  <w:style w:type="character" w:customStyle="1" w:styleId="WW8Num12z8">
    <w:name w:val="WW8Num12z8"/>
    <w:uiPriority w:val="99"/>
    <w:qFormat/>
    <w:rsid w:val="000E70C3"/>
  </w:style>
  <w:style w:type="character" w:customStyle="1" w:styleId="WW8Num17z2">
    <w:name w:val="WW8Num17z2"/>
    <w:uiPriority w:val="99"/>
    <w:qFormat/>
    <w:rsid w:val="000E70C3"/>
  </w:style>
  <w:style w:type="character" w:customStyle="1" w:styleId="WW8Num17z3">
    <w:name w:val="WW8Num17z3"/>
    <w:uiPriority w:val="99"/>
    <w:qFormat/>
    <w:rsid w:val="000E70C3"/>
  </w:style>
  <w:style w:type="character" w:customStyle="1" w:styleId="WW8Num17z4">
    <w:name w:val="WW8Num17z4"/>
    <w:uiPriority w:val="99"/>
    <w:qFormat/>
    <w:rsid w:val="000E70C3"/>
  </w:style>
  <w:style w:type="character" w:customStyle="1" w:styleId="WW8Num17z5">
    <w:name w:val="WW8Num17z5"/>
    <w:uiPriority w:val="99"/>
    <w:qFormat/>
    <w:rsid w:val="000E70C3"/>
  </w:style>
  <w:style w:type="character" w:customStyle="1" w:styleId="WW8Num17z6">
    <w:name w:val="WW8Num17z6"/>
    <w:uiPriority w:val="99"/>
    <w:qFormat/>
    <w:rsid w:val="000E70C3"/>
  </w:style>
  <w:style w:type="character" w:customStyle="1" w:styleId="WW8Num17z7">
    <w:name w:val="WW8Num17z7"/>
    <w:uiPriority w:val="99"/>
    <w:qFormat/>
    <w:rsid w:val="000E70C3"/>
  </w:style>
  <w:style w:type="character" w:customStyle="1" w:styleId="WW8Num17z8">
    <w:name w:val="WW8Num17z8"/>
    <w:uiPriority w:val="99"/>
    <w:qFormat/>
    <w:rsid w:val="000E70C3"/>
  </w:style>
  <w:style w:type="character" w:customStyle="1" w:styleId="WW8Num20z0">
    <w:name w:val="WW8Num20z0"/>
    <w:uiPriority w:val="99"/>
    <w:qFormat/>
    <w:rsid w:val="000E70C3"/>
  </w:style>
  <w:style w:type="character" w:customStyle="1" w:styleId="WW8Num21z0">
    <w:name w:val="WW8Num21z0"/>
    <w:uiPriority w:val="99"/>
    <w:qFormat/>
    <w:rsid w:val="000E70C3"/>
  </w:style>
  <w:style w:type="character" w:customStyle="1" w:styleId="WW8Num21z1">
    <w:name w:val="WW8Num21z1"/>
    <w:uiPriority w:val="99"/>
    <w:qFormat/>
    <w:rsid w:val="000E70C3"/>
  </w:style>
  <w:style w:type="character" w:customStyle="1" w:styleId="WW8Num21z2">
    <w:name w:val="WW8Num21z2"/>
    <w:uiPriority w:val="99"/>
    <w:qFormat/>
    <w:rsid w:val="000E70C3"/>
  </w:style>
  <w:style w:type="character" w:customStyle="1" w:styleId="WW8Num21z3">
    <w:name w:val="WW8Num21z3"/>
    <w:uiPriority w:val="99"/>
    <w:qFormat/>
    <w:rsid w:val="000E70C3"/>
  </w:style>
  <w:style w:type="character" w:customStyle="1" w:styleId="WW8Num21z4">
    <w:name w:val="WW8Num21z4"/>
    <w:uiPriority w:val="99"/>
    <w:qFormat/>
    <w:rsid w:val="000E70C3"/>
  </w:style>
  <w:style w:type="character" w:customStyle="1" w:styleId="WW8Num21z5">
    <w:name w:val="WW8Num21z5"/>
    <w:uiPriority w:val="99"/>
    <w:qFormat/>
    <w:rsid w:val="000E70C3"/>
  </w:style>
  <w:style w:type="character" w:customStyle="1" w:styleId="WW8Num21z6">
    <w:name w:val="WW8Num21z6"/>
    <w:uiPriority w:val="99"/>
    <w:qFormat/>
    <w:rsid w:val="000E70C3"/>
  </w:style>
  <w:style w:type="character" w:customStyle="1" w:styleId="WW8Num21z7">
    <w:name w:val="WW8Num21z7"/>
    <w:uiPriority w:val="99"/>
    <w:qFormat/>
    <w:rsid w:val="000E70C3"/>
  </w:style>
  <w:style w:type="character" w:customStyle="1" w:styleId="WW8Num21z8">
    <w:name w:val="WW8Num21z8"/>
    <w:uiPriority w:val="99"/>
    <w:qFormat/>
    <w:rsid w:val="000E70C3"/>
  </w:style>
  <w:style w:type="character" w:customStyle="1" w:styleId="WW8Num22z0">
    <w:name w:val="WW8Num22z0"/>
    <w:uiPriority w:val="99"/>
    <w:qFormat/>
    <w:rsid w:val="000E70C3"/>
    <w:rPr>
      <w:rFonts w:ascii="Symbol" w:hAnsi="Symbol"/>
    </w:rPr>
  </w:style>
  <w:style w:type="character" w:customStyle="1" w:styleId="WW8Num22z1">
    <w:name w:val="WW8Num22z1"/>
    <w:uiPriority w:val="99"/>
    <w:qFormat/>
    <w:rsid w:val="000E70C3"/>
    <w:rPr>
      <w:rFonts w:ascii="Courier New" w:hAnsi="Courier New"/>
    </w:rPr>
  </w:style>
  <w:style w:type="character" w:customStyle="1" w:styleId="WW8Num22z2">
    <w:name w:val="WW8Num22z2"/>
    <w:uiPriority w:val="99"/>
    <w:qFormat/>
    <w:rsid w:val="000E70C3"/>
    <w:rPr>
      <w:rFonts w:ascii="Wingdings" w:hAnsi="Wingdings"/>
    </w:rPr>
  </w:style>
  <w:style w:type="character" w:customStyle="1" w:styleId="WW8Num23z0">
    <w:name w:val="WW8Num23z0"/>
    <w:uiPriority w:val="99"/>
    <w:qFormat/>
    <w:rsid w:val="000E70C3"/>
  </w:style>
  <w:style w:type="character" w:customStyle="1" w:styleId="WW8Num23z1">
    <w:name w:val="WW8Num23z1"/>
    <w:uiPriority w:val="99"/>
    <w:qFormat/>
    <w:rsid w:val="000E70C3"/>
  </w:style>
  <w:style w:type="character" w:customStyle="1" w:styleId="WW8Num23z2">
    <w:name w:val="WW8Num23z2"/>
    <w:uiPriority w:val="99"/>
    <w:qFormat/>
    <w:rsid w:val="000E70C3"/>
  </w:style>
  <w:style w:type="character" w:customStyle="1" w:styleId="WW8Num23z3">
    <w:name w:val="WW8Num23z3"/>
    <w:uiPriority w:val="99"/>
    <w:qFormat/>
    <w:rsid w:val="000E70C3"/>
  </w:style>
  <w:style w:type="character" w:customStyle="1" w:styleId="WW8Num23z4">
    <w:name w:val="WW8Num23z4"/>
    <w:uiPriority w:val="99"/>
    <w:qFormat/>
    <w:rsid w:val="000E70C3"/>
  </w:style>
  <w:style w:type="character" w:customStyle="1" w:styleId="WW8Num23z5">
    <w:name w:val="WW8Num23z5"/>
    <w:uiPriority w:val="99"/>
    <w:qFormat/>
    <w:rsid w:val="000E70C3"/>
  </w:style>
  <w:style w:type="character" w:customStyle="1" w:styleId="WW8Num23z6">
    <w:name w:val="WW8Num23z6"/>
    <w:uiPriority w:val="99"/>
    <w:qFormat/>
    <w:rsid w:val="000E70C3"/>
  </w:style>
  <w:style w:type="character" w:customStyle="1" w:styleId="WW8Num23z7">
    <w:name w:val="WW8Num23z7"/>
    <w:uiPriority w:val="99"/>
    <w:qFormat/>
    <w:rsid w:val="000E70C3"/>
  </w:style>
  <w:style w:type="character" w:customStyle="1" w:styleId="WW8Num23z8">
    <w:name w:val="WW8Num23z8"/>
    <w:uiPriority w:val="99"/>
    <w:qFormat/>
    <w:rsid w:val="000E70C3"/>
  </w:style>
  <w:style w:type="character" w:customStyle="1" w:styleId="WW8Num24z0">
    <w:name w:val="WW8Num24z0"/>
    <w:uiPriority w:val="99"/>
    <w:qFormat/>
    <w:rsid w:val="000E70C3"/>
    <w:rPr>
      <w:rFonts w:ascii="Symbol" w:hAnsi="Symbol"/>
      <w:sz w:val="24"/>
    </w:rPr>
  </w:style>
  <w:style w:type="character" w:customStyle="1" w:styleId="WW8Num24z1">
    <w:name w:val="WW8Num24z1"/>
    <w:uiPriority w:val="99"/>
    <w:qFormat/>
    <w:rsid w:val="000E70C3"/>
    <w:rPr>
      <w:rFonts w:ascii="Courier New" w:hAnsi="Courier New"/>
    </w:rPr>
  </w:style>
  <w:style w:type="character" w:customStyle="1" w:styleId="WW8Num24z2">
    <w:name w:val="WW8Num24z2"/>
    <w:uiPriority w:val="99"/>
    <w:qFormat/>
    <w:rsid w:val="000E70C3"/>
    <w:rPr>
      <w:rFonts w:ascii="Wingdings" w:hAnsi="Wingdings"/>
    </w:rPr>
  </w:style>
  <w:style w:type="character" w:customStyle="1" w:styleId="WW8Num24z3">
    <w:name w:val="WW8Num24z3"/>
    <w:uiPriority w:val="99"/>
    <w:qFormat/>
    <w:rsid w:val="000E70C3"/>
    <w:rPr>
      <w:rFonts w:ascii="Symbol" w:hAnsi="Symbol"/>
    </w:rPr>
  </w:style>
  <w:style w:type="character" w:customStyle="1" w:styleId="WW8Num25z0">
    <w:name w:val="WW8Num25z0"/>
    <w:uiPriority w:val="99"/>
    <w:qFormat/>
    <w:rsid w:val="000E70C3"/>
    <w:rPr>
      <w:rFonts w:ascii="Symbol" w:hAnsi="Symbol"/>
      <w:color w:val="auto"/>
    </w:rPr>
  </w:style>
  <w:style w:type="character" w:customStyle="1" w:styleId="WW8Num25z1">
    <w:name w:val="WW8Num25z1"/>
    <w:uiPriority w:val="99"/>
    <w:qFormat/>
    <w:rsid w:val="000E70C3"/>
    <w:rPr>
      <w:rFonts w:ascii="Courier New" w:hAnsi="Courier New"/>
    </w:rPr>
  </w:style>
  <w:style w:type="character" w:customStyle="1" w:styleId="WW8Num25z2">
    <w:name w:val="WW8Num25z2"/>
    <w:uiPriority w:val="99"/>
    <w:qFormat/>
    <w:rsid w:val="000E70C3"/>
    <w:rPr>
      <w:rFonts w:ascii="Wingdings" w:hAnsi="Wingdings"/>
    </w:rPr>
  </w:style>
  <w:style w:type="character" w:customStyle="1" w:styleId="WW8Num25z3">
    <w:name w:val="WW8Num25z3"/>
    <w:uiPriority w:val="99"/>
    <w:qFormat/>
    <w:rsid w:val="000E70C3"/>
    <w:rPr>
      <w:rFonts w:ascii="Symbol" w:hAnsi="Symbol"/>
    </w:rPr>
  </w:style>
  <w:style w:type="character" w:customStyle="1" w:styleId="WW8Num26z0">
    <w:name w:val="WW8Num26z0"/>
    <w:uiPriority w:val="99"/>
    <w:qFormat/>
    <w:rsid w:val="000E70C3"/>
    <w:rPr>
      <w:rFonts w:ascii="Symbol" w:hAnsi="Symbol"/>
    </w:rPr>
  </w:style>
  <w:style w:type="character" w:customStyle="1" w:styleId="WW8Num26z1">
    <w:name w:val="WW8Num26z1"/>
    <w:uiPriority w:val="99"/>
    <w:qFormat/>
    <w:rsid w:val="000E70C3"/>
    <w:rPr>
      <w:rFonts w:ascii="Courier New" w:hAnsi="Courier New"/>
    </w:rPr>
  </w:style>
  <w:style w:type="character" w:customStyle="1" w:styleId="WW8Num26z2">
    <w:name w:val="WW8Num26z2"/>
    <w:uiPriority w:val="99"/>
    <w:qFormat/>
    <w:rsid w:val="000E70C3"/>
    <w:rPr>
      <w:rFonts w:ascii="Wingdings" w:hAnsi="Wingdings"/>
    </w:rPr>
  </w:style>
  <w:style w:type="character" w:customStyle="1" w:styleId="WW8Num27z0">
    <w:name w:val="WW8Num27z0"/>
    <w:uiPriority w:val="99"/>
    <w:qFormat/>
    <w:rsid w:val="000E70C3"/>
  </w:style>
  <w:style w:type="character" w:customStyle="1" w:styleId="WW8Num27z1">
    <w:name w:val="WW8Num27z1"/>
    <w:uiPriority w:val="99"/>
    <w:qFormat/>
    <w:rsid w:val="000E70C3"/>
  </w:style>
  <w:style w:type="character" w:customStyle="1" w:styleId="WW8Num27z2">
    <w:name w:val="WW8Num27z2"/>
    <w:uiPriority w:val="99"/>
    <w:qFormat/>
    <w:rsid w:val="000E70C3"/>
  </w:style>
  <w:style w:type="character" w:customStyle="1" w:styleId="WW8Num27z3">
    <w:name w:val="WW8Num27z3"/>
    <w:uiPriority w:val="99"/>
    <w:qFormat/>
    <w:rsid w:val="000E70C3"/>
  </w:style>
  <w:style w:type="character" w:customStyle="1" w:styleId="WW8Num27z4">
    <w:name w:val="WW8Num27z4"/>
    <w:uiPriority w:val="99"/>
    <w:qFormat/>
    <w:rsid w:val="000E70C3"/>
  </w:style>
  <w:style w:type="character" w:customStyle="1" w:styleId="WW8Num27z5">
    <w:name w:val="WW8Num27z5"/>
    <w:uiPriority w:val="99"/>
    <w:qFormat/>
    <w:rsid w:val="000E70C3"/>
  </w:style>
  <w:style w:type="character" w:customStyle="1" w:styleId="WW8Num27z6">
    <w:name w:val="WW8Num27z6"/>
    <w:uiPriority w:val="99"/>
    <w:qFormat/>
    <w:rsid w:val="000E70C3"/>
  </w:style>
  <w:style w:type="character" w:customStyle="1" w:styleId="WW8Num27z7">
    <w:name w:val="WW8Num27z7"/>
    <w:uiPriority w:val="99"/>
    <w:qFormat/>
    <w:rsid w:val="000E70C3"/>
  </w:style>
  <w:style w:type="character" w:customStyle="1" w:styleId="WW8Num27z8">
    <w:name w:val="WW8Num27z8"/>
    <w:uiPriority w:val="99"/>
    <w:qFormat/>
    <w:rsid w:val="000E70C3"/>
  </w:style>
  <w:style w:type="character" w:customStyle="1" w:styleId="WW8Num28z0">
    <w:name w:val="WW8Num28z0"/>
    <w:uiPriority w:val="99"/>
    <w:qFormat/>
    <w:rsid w:val="000E70C3"/>
  </w:style>
  <w:style w:type="character" w:customStyle="1" w:styleId="WW8Num28z1">
    <w:name w:val="WW8Num28z1"/>
    <w:uiPriority w:val="99"/>
    <w:qFormat/>
    <w:rsid w:val="000E70C3"/>
    <w:rPr>
      <w:rFonts w:ascii="Symbol" w:hAnsi="Symbol"/>
      <w:sz w:val="24"/>
    </w:rPr>
  </w:style>
  <w:style w:type="character" w:customStyle="1" w:styleId="WW8Num28z2">
    <w:name w:val="WW8Num28z2"/>
    <w:uiPriority w:val="99"/>
    <w:qFormat/>
    <w:rsid w:val="000E70C3"/>
  </w:style>
  <w:style w:type="character" w:customStyle="1" w:styleId="WW8Num28z3">
    <w:name w:val="WW8Num28z3"/>
    <w:uiPriority w:val="99"/>
    <w:qFormat/>
    <w:rsid w:val="000E70C3"/>
  </w:style>
  <w:style w:type="character" w:customStyle="1" w:styleId="WW8Num28z4">
    <w:name w:val="WW8Num28z4"/>
    <w:uiPriority w:val="99"/>
    <w:qFormat/>
    <w:rsid w:val="000E70C3"/>
  </w:style>
  <w:style w:type="character" w:customStyle="1" w:styleId="WW8Num28z5">
    <w:name w:val="WW8Num28z5"/>
    <w:uiPriority w:val="99"/>
    <w:qFormat/>
    <w:rsid w:val="000E70C3"/>
  </w:style>
  <w:style w:type="character" w:customStyle="1" w:styleId="WW8Num28z6">
    <w:name w:val="WW8Num28z6"/>
    <w:uiPriority w:val="99"/>
    <w:qFormat/>
    <w:rsid w:val="000E70C3"/>
  </w:style>
  <w:style w:type="character" w:customStyle="1" w:styleId="WW8Num28z7">
    <w:name w:val="WW8Num28z7"/>
    <w:uiPriority w:val="99"/>
    <w:qFormat/>
    <w:rsid w:val="000E70C3"/>
  </w:style>
  <w:style w:type="character" w:customStyle="1" w:styleId="WW8Num28z8">
    <w:name w:val="WW8Num28z8"/>
    <w:uiPriority w:val="99"/>
    <w:qFormat/>
    <w:rsid w:val="000E70C3"/>
  </w:style>
  <w:style w:type="character" w:customStyle="1" w:styleId="WW8Num29z0">
    <w:name w:val="WW8Num29z0"/>
    <w:uiPriority w:val="99"/>
    <w:qFormat/>
    <w:rsid w:val="000E70C3"/>
  </w:style>
  <w:style w:type="character" w:customStyle="1" w:styleId="WW8Num29z1">
    <w:name w:val="WW8Num29z1"/>
    <w:uiPriority w:val="99"/>
    <w:qFormat/>
    <w:rsid w:val="000E70C3"/>
  </w:style>
  <w:style w:type="character" w:customStyle="1" w:styleId="WW8Num29z2">
    <w:name w:val="WW8Num29z2"/>
    <w:uiPriority w:val="99"/>
    <w:qFormat/>
    <w:rsid w:val="000E70C3"/>
  </w:style>
  <w:style w:type="character" w:customStyle="1" w:styleId="WW8Num29z3">
    <w:name w:val="WW8Num29z3"/>
    <w:uiPriority w:val="99"/>
    <w:qFormat/>
    <w:rsid w:val="000E70C3"/>
  </w:style>
  <w:style w:type="character" w:customStyle="1" w:styleId="WW8Num29z4">
    <w:name w:val="WW8Num29z4"/>
    <w:uiPriority w:val="99"/>
    <w:qFormat/>
    <w:rsid w:val="000E70C3"/>
  </w:style>
  <w:style w:type="character" w:customStyle="1" w:styleId="WW8Num29z5">
    <w:name w:val="WW8Num29z5"/>
    <w:uiPriority w:val="99"/>
    <w:qFormat/>
    <w:rsid w:val="000E70C3"/>
  </w:style>
  <w:style w:type="character" w:customStyle="1" w:styleId="WW8Num29z6">
    <w:name w:val="WW8Num29z6"/>
    <w:uiPriority w:val="99"/>
    <w:qFormat/>
    <w:rsid w:val="000E70C3"/>
  </w:style>
  <w:style w:type="character" w:customStyle="1" w:styleId="WW8Num29z7">
    <w:name w:val="WW8Num29z7"/>
    <w:uiPriority w:val="99"/>
    <w:qFormat/>
    <w:rsid w:val="000E70C3"/>
  </w:style>
  <w:style w:type="character" w:customStyle="1" w:styleId="WW8Num29z8">
    <w:name w:val="WW8Num29z8"/>
    <w:uiPriority w:val="99"/>
    <w:qFormat/>
    <w:rsid w:val="000E70C3"/>
  </w:style>
  <w:style w:type="character" w:customStyle="1" w:styleId="WW8Num30z0">
    <w:name w:val="WW8Num30z0"/>
    <w:uiPriority w:val="99"/>
    <w:qFormat/>
    <w:rsid w:val="000E70C3"/>
    <w:rPr>
      <w:rFonts w:ascii="Wingdings" w:hAnsi="Wingdings"/>
    </w:rPr>
  </w:style>
  <w:style w:type="character" w:customStyle="1" w:styleId="WW8Num30z1">
    <w:name w:val="WW8Num30z1"/>
    <w:uiPriority w:val="99"/>
    <w:qFormat/>
    <w:rsid w:val="000E70C3"/>
    <w:rPr>
      <w:rFonts w:ascii="Courier New" w:hAnsi="Courier New"/>
    </w:rPr>
  </w:style>
  <w:style w:type="character" w:customStyle="1" w:styleId="WW8Num30z3">
    <w:name w:val="WW8Num30z3"/>
    <w:uiPriority w:val="99"/>
    <w:qFormat/>
    <w:rsid w:val="000E70C3"/>
    <w:rPr>
      <w:rFonts w:ascii="Symbol" w:hAnsi="Symbol"/>
    </w:rPr>
  </w:style>
  <w:style w:type="character" w:customStyle="1" w:styleId="WW8Num31z0">
    <w:name w:val="WW8Num31z0"/>
    <w:uiPriority w:val="99"/>
    <w:qFormat/>
    <w:rsid w:val="000E70C3"/>
    <w:rPr>
      <w:rFonts w:ascii="Wingdings" w:hAnsi="Wingdings"/>
    </w:rPr>
  </w:style>
  <w:style w:type="character" w:customStyle="1" w:styleId="WW8Num31z1">
    <w:name w:val="WW8Num31z1"/>
    <w:uiPriority w:val="99"/>
    <w:qFormat/>
    <w:rsid w:val="000E70C3"/>
    <w:rPr>
      <w:rFonts w:ascii="Courier New" w:hAnsi="Courier New"/>
    </w:rPr>
  </w:style>
  <w:style w:type="character" w:customStyle="1" w:styleId="WW8Num31z3">
    <w:name w:val="WW8Num31z3"/>
    <w:uiPriority w:val="99"/>
    <w:qFormat/>
    <w:rsid w:val="000E70C3"/>
    <w:rPr>
      <w:rFonts w:ascii="Symbol" w:hAnsi="Symbol"/>
    </w:rPr>
  </w:style>
  <w:style w:type="character" w:customStyle="1" w:styleId="WW8Num32z0">
    <w:name w:val="WW8Num32z0"/>
    <w:uiPriority w:val="99"/>
    <w:qFormat/>
    <w:rsid w:val="000E70C3"/>
  </w:style>
  <w:style w:type="character" w:customStyle="1" w:styleId="WW8Num32z1">
    <w:name w:val="WW8Num32z1"/>
    <w:uiPriority w:val="99"/>
    <w:qFormat/>
    <w:rsid w:val="000E70C3"/>
    <w:rPr>
      <w:rFonts w:ascii="Courier New" w:hAnsi="Courier New"/>
    </w:rPr>
  </w:style>
  <w:style w:type="character" w:customStyle="1" w:styleId="WW8Num32z2">
    <w:name w:val="WW8Num32z2"/>
    <w:uiPriority w:val="99"/>
    <w:qFormat/>
    <w:rsid w:val="000E70C3"/>
    <w:rPr>
      <w:rFonts w:ascii="Wingdings" w:hAnsi="Wingdings"/>
    </w:rPr>
  </w:style>
  <w:style w:type="character" w:customStyle="1" w:styleId="WW8Num32z3">
    <w:name w:val="WW8Num32z3"/>
    <w:uiPriority w:val="99"/>
    <w:qFormat/>
    <w:rsid w:val="000E70C3"/>
    <w:rPr>
      <w:rFonts w:ascii="Symbol" w:hAnsi="Symbol"/>
    </w:rPr>
  </w:style>
  <w:style w:type="paragraph" w:customStyle="1" w:styleId="affffffffd">
    <w:name w:val="Содержимое врезки"/>
    <w:basedOn w:val="a2"/>
    <w:uiPriority w:val="99"/>
    <w:qFormat/>
    <w:rsid w:val="000E70C3"/>
    <w:pPr>
      <w:widowControl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ext1">
    <w:name w:val="text1"/>
    <w:basedOn w:val="a2"/>
    <w:uiPriority w:val="99"/>
    <w:qFormat/>
    <w:rsid w:val="000E70C3"/>
    <w:pPr>
      <w:widowControl/>
      <w:snapToGrid/>
      <w:spacing w:before="0" w:after="300"/>
    </w:pPr>
    <w:rPr>
      <w:rFonts w:eastAsia="Times New Roman"/>
      <w:szCs w:val="24"/>
    </w:rPr>
  </w:style>
  <w:style w:type="character" w:customStyle="1" w:styleId="FontStyle310">
    <w:name w:val="Font Style310"/>
    <w:uiPriority w:val="99"/>
    <w:qFormat/>
    <w:rsid w:val="000E70C3"/>
    <w:rPr>
      <w:rFonts w:ascii="Times New Roman" w:hAnsi="Times New Roman"/>
      <w:sz w:val="18"/>
    </w:rPr>
  </w:style>
  <w:style w:type="paragraph" w:customStyle="1" w:styleId="2121">
    <w:name w:val="Стиль Заголовок 2 + 12 пт"/>
    <w:basedOn w:val="20"/>
    <w:uiPriority w:val="99"/>
    <w:qFormat/>
    <w:rsid w:val="000E70C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affffffffe">
    <w:name w:val="Базовый"/>
    <w:uiPriority w:val="99"/>
    <w:qFormat/>
    <w:rsid w:val="000E70C3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0">
    <w:name w:val="Интернет-ссылка"/>
    <w:uiPriority w:val="99"/>
    <w:qFormat/>
    <w:rsid w:val="000E70C3"/>
    <w:rPr>
      <w:color w:val="0000FF"/>
      <w:u w:val="single"/>
    </w:rPr>
  </w:style>
  <w:style w:type="character" w:customStyle="1" w:styleId="textmaincenter">
    <w:name w:val="textmain_center"/>
    <w:basedOn w:val="a3"/>
    <w:uiPriority w:val="99"/>
    <w:qFormat/>
    <w:rsid w:val="000E70C3"/>
    <w:rPr>
      <w:rFonts w:cs="Times New Roman"/>
    </w:rPr>
  </w:style>
  <w:style w:type="character" w:customStyle="1" w:styleId="WW8Num2z3">
    <w:name w:val="WW8Num2z3"/>
    <w:uiPriority w:val="99"/>
    <w:qFormat/>
    <w:rsid w:val="000E70C3"/>
  </w:style>
  <w:style w:type="character" w:customStyle="1" w:styleId="WW8Num2z4">
    <w:name w:val="WW8Num2z4"/>
    <w:uiPriority w:val="99"/>
    <w:qFormat/>
    <w:rsid w:val="000E70C3"/>
  </w:style>
  <w:style w:type="character" w:customStyle="1" w:styleId="WW8Num2z5">
    <w:name w:val="WW8Num2z5"/>
    <w:uiPriority w:val="99"/>
    <w:qFormat/>
    <w:rsid w:val="000E70C3"/>
  </w:style>
  <w:style w:type="character" w:customStyle="1" w:styleId="WW8Num2z6">
    <w:name w:val="WW8Num2z6"/>
    <w:uiPriority w:val="99"/>
    <w:qFormat/>
    <w:rsid w:val="000E70C3"/>
  </w:style>
  <w:style w:type="character" w:customStyle="1" w:styleId="WW8Num2z7">
    <w:name w:val="WW8Num2z7"/>
    <w:uiPriority w:val="99"/>
    <w:qFormat/>
    <w:rsid w:val="000E70C3"/>
  </w:style>
  <w:style w:type="character" w:customStyle="1" w:styleId="WW8Num2z8">
    <w:name w:val="WW8Num2z8"/>
    <w:uiPriority w:val="99"/>
    <w:qFormat/>
    <w:rsid w:val="000E70C3"/>
  </w:style>
  <w:style w:type="character" w:customStyle="1" w:styleId="WW8Num3z4">
    <w:name w:val="WW8Num3z4"/>
    <w:uiPriority w:val="99"/>
    <w:qFormat/>
    <w:rsid w:val="000E70C3"/>
  </w:style>
  <w:style w:type="character" w:customStyle="1" w:styleId="WW8Num3z5">
    <w:name w:val="WW8Num3z5"/>
    <w:uiPriority w:val="99"/>
    <w:qFormat/>
    <w:rsid w:val="000E70C3"/>
  </w:style>
  <w:style w:type="character" w:customStyle="1" w:styleId="WW8Num3z6">
    <w:name w:val="WW8Num3z6"/>
    <w:uiPriority w:val="99"/>
    <w:qFormat/>
    <w:rsid w:val="000E70C3"/>
  </w:style>
  <w:style w:type="character" w:customStyle="1" w:styleId="WW8Num3z7">
    <w:name w:val="WW8Num3z7"/>
    <w:uiPriority w:val="99"/>
    <w:qFormat/>
    <w:rsid w:val="000E70C3"/>
  </w:style>
  <w:style w:type="character" w:customStyle="1" w:styleId="WW8Num3z8">
    <w:name w:val="WW8Num3z8"/>
    <w:uiPriority w:val="99"/>
    <w:qFormat/>
    <w:rsid w:val="000E70C3"/>
  </w:style>
  <w:style w:type="paragraph" w:customStyle="1" w:styleId="LO-Normal">
    <w:name w:val="LO-Normal"/>
    <w:uiPriority w:val="99"/>
    <w:qFormat/>
    <w:rsid w:val="000E70C3"/>
    <w:pPr>
      <w:widowControl w:val="0"/>
      <w:suppressAutoHyphens/>
      <w:spacing w:after="0" w:line="240" w:lineRule="auto"/>
      <w:ind w:firstLine="420"/>
      <w:jc w:val="both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afffffffff">
    <w:name w:val="Стиль Обычный"/>
    <w:uiPriority w:val="99"/>
    <w:qFormat/>
    <w:rsid w:val="000E70C3"/>
    <w:rPr>
      <w:rFonts w:ascii="Times New Roman" w:hAnsi="Times New Roman"/>
      <w:sz w:val="24"/>
    </w:rPr>
  </w:style>
  <w:style w:type="paragraph" w:customStyle="1" w:styleId="afffffffff0">
    <w:name w:val="Стиль Основной текст"/>
    <w:basedOn w:val="a2"/>
    <w:uiPriority w:val="99"/>
    <w:qFormat/>
    <w:rsid w:val="000E70C3"/>
    <w:pPr>
      <w:widowControl/>
      <w:snapToGrid/>
      <w:spacing w:before="0" w:after="0"/>
    </w:pPr>
    <w:rPr>
      <w:rFonts w:eastAsia="Times New Roman"/>
    </w:rPr>
  </w:style>
  <w:style w:type="paragraph" w:customStyle="1" w:styleId="afffffffff1">
    <w:name w:val="Основа"/>
    <w:basedOn w:val="a2"/>
    <w:uiPriority w:val="99"/>
    <w:qFormat/>
    <w:rsid w:val="000E70C3"/>
    <w:pPr>
      <w:widowControl/>
      <w:snapToGrid/>
      <w:spacing w:before="0" w:after="0"/>
      <w:ind w:firstLine="709"/>
      <w:jc w:val="both"/>
    </w:pPr>
    <w:rPr>
      <w:rFonts w:ascii="Verdana" w:eastAsia="Times New Roman" w:hAnsi="Verdana"/>
      <w:bCs/>
      <w:sz w:val="20"/>
    </w:rPr>
  </w:style>
  <w:style w:type="paragraph" w:customStyle="1" w:styleId="1271">
    <w:name w:val="Стиль По ширине Первая строка:  127 см Междустр.интервал:  полут..."/>
    <w:basedOn w:val="a2"/>
    <w:uiPriority w:val="99"/>
    <w:qFormat/>
    <w:rsid w:val="000E70C3"/>
    <w:pPr>
      <w:widowControl/>
      <w:snapToGrid/>
      <w:spacing w:before="0" w:after="0" w:line="360" w:lineRule="auto"/>
    </w:pPr>
    <w:rPr>
      <w:rFonts w:eastAsia="Times New Roman"/>
    </w:rPr>
  </w:style>
  <w:style w:type="paragraph" w:customStyle="1" w:styleId="21f0">
    <w:name w:val="Красная строка 21"/>
    <w:basedOn w:val="aff8"/>
    <w:uiPriority w:val="99"/>
    <w:qFormat/>
    <w:rsid w:val="000E70C3"/>
    <w:pPr>
      <w:suppressAutoHyphens/>
      <w:snapToGrid/>
      <w:spacing w:before="0"/>
      <w:ind w:firstLine="210"/>
    </w:pPr>
    <w:rPr>
      <w:rFonts w:ascii="Arial" w:eastAsia="MS PMincho" w:hAnsi="Arial" w:cs="Mangal"/>
      <w:b/>
      <w:bCs/>
      <w:kern w:val="1"/>
      <w:sz w:val="32"/>
      <w:szCs w:val="32"/>
      <w:lang w:val="en-US" w:eastAsia="hi-IN" w:bidi="hi-IN"/>
    </w:rPr>
  </w:style>
  <w:style w:type="paragraph" w:customStyle="1" w:styleId="09">
    <w:name w:val="Стиль Междустр.интервал:  множитель 09 ин"/>
    <w:basedOn w:val="a2"/>
    <w:uiPriority w:val="99"/>
    <w:qFormat/>
    <w:rsid w:val="000E70C3"/>
    <w:pPr>
      <w:widowControl/>
      <w:snapToGrid/>
      <w:spacing w:before="0" w:after="0"/>
    </w:pPr>
    <w:rPr>
      <w:rFonts w:eastAsia="Times New Roman"/>
    </w:rPr>
  </w:style>
  <w:style w:type="character" w:customStyle="1" w:styleId="butback1">
    <w:name w:val="butback1"/>
    <w:uiPriority w:val="99"/>
    <w:qFormat/>
    <w:rsid w:val="000E70C3"/>
    <w:rPr>
      <w:color w:val="666666"/>
    </w:rPr>
  </w:style>
  <w:style w:type="character" w:customStyle="1" w:styleId="FontStyle95">
    <w:name w:val="Font Style95"/>
    <w:uiPriority w:val="99"/>
    <w:qFormat/>
    <w:rsid w:val="000E70C3"/>
    <w:rPr>
      <w:rFonts w:ascii="Times New Roman" w:hAnsi="Times New Roman"/>
      <w:sz w:val="22"/>
    </w:rPr>
  </w:style>
  <w:style w:type="character" w:customStyle="1" w:styleId="FontStyle94">
    <w:name w:val="Font Style94"/>
    <w:uiPriority w:val="99"/>
    <w:qFormat/>
    <w:rsid w:val="000E70C3"/>
    <w:rPr>
      <w:rFonts w:ascii="Times New Roman" w:hAnsi="Times New Roman"/>
      <w:b/>
      <w:sz w:val="22"/>
    </w:rPr>
  </w:style>
  <w:style w:type="character" w:customStyle="1" w:styleId="FontStyle231">
    <w:name w:val="Font Style231"/>
    <w:uiPriority w:val="99"/>
    <w:qFormat/>
    <w:rsid w:val="000E70C3"/>
    <w:rPr>
      <w:rFonts w:ascii="Times New Roman" w:hAnsi="Times New Roman"/>
      <w:sz w:val="26"/>
    </w:rPr>
  </w:style>
  <w:style w:type="character" w:customStyle="1" w:styleId="FontStyle145">
    <w:name w:val="Font Style145"/>
    <w:uiPriority w:val="99"/>
    <w:qFormat/>
    <w:rsid w:val="000E70C3"/>
    <w:rPr>
      <w:rFonts w:ascii="Times New Roman" w:hAnsi="Times New Roman"/>
      <w:color w:val="000000"/>
      <w:sz w:val="18"/>
    </w:rPr>
  </w:style>
  <w:style w:type="character" w:customStyle="1" w:styleId="FontStyle215">
    <w:name w:val="Font Style215"/>
    <w:uiPriority w:val="99"/>
    <w:qFormat/>
    <w:rsid w:val="000E70C3"/>
    <w:rPr>
      <w:rFonts w:ascii="Times New Roman" w:hAnsi="Times New Roman"/>
      <w:b/>
      <w:color w:val="000000"/>
      <w:sz w:val="18"/>
    </w:rPr>
  </w:style>
  <w:style w:type="character" w:customStyle="1" w:styleId="FontStyle153">
    <w:name w:val="Font Style153"/>
    <w:uiPriority w:val="99"/>
    <w:qFormat/>
    <w:rsid w:val="000E70C3"/>
    <w:rPr>
      <w:rFonts w:ascii="Times New Roman" w:hAnsi="Times New Roman"/>
      <w:i/>
      <w:color w:val="000000"/>
      <w:sz w:val="18"/>
    </w:rPr>
  </w:style>
  <w:style w:type="paragraph" w:customStyle="1" w:styleId="Style1011">
    <w:name w:val="Style101"/>
    <w:basedOn w:val="a2"/>
    <w:uiPriority w:val="99"/>
    <w:qFormat/>
    <w:rsid w:val="000E70C3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character" w:customStyle="1" w:styleId="FontStyle173">
    <w:name w:val="Font Style173"/>
    <w:uiPriority w:val="99"/>
    <w:qFormat/>
    <w:rsid w:val="000E70C3"/>
    <w:rPr>
      <w:rFonts w:ascii="Times New Roman" w:hAnsi="Times New Roman"/>
      <w:i/>
      <w:color w:val="000000"/>
      <w:spacing w:val="20"/>
      <w:sz w:val="18"/>
    </w:rPr>
  </w:style>
  <w:style w:type="paragraph" w:customStyle="1" w:styleId="Style92">
    <w:name w:val="Style92"/>
    <w:basedOn w:val="a2"/>
    <w:uiPriority w:val="99"/>
    <w:qFormat/>
    <w:rsid w:val="000E70C3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Style87">
    <w:name w:val="Style87"/>
    <w:basedOn w:val="a2"/>
    <w:uiPriority w:val="99"/>
    <w:qFormat/>
    <w:rsid w:val="000E70C3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text0">
    <w:name w:val="text0"/>
    <w:basedOn w:val="a2"/>
    <w:uiPriority w:val="99"/>
    <w:qFormat/>
    <w:rsid w:val="000E70C3"/>
    <w:pPr>
      <w:widowControl/>
      <w:snapToGrid/>
      <w:spacing w:before="48" w:after="48"/>
      <w:jc w:val="both"/>
    </w:pPr>
    <w:rPr>
      <w:rFonts w:eastAsia="Times New Roman"/>
      <w:szCs w:val="24"/>
    </w:rPr>
  </w:style>
  <w:style w:type="character" w:customStyle="1" w:styleId="b-serp-url">
    <w:name w:val="b-serp-url"/>
    <w:basedOn w:val="a3"/>
    <w:uiPriority w:val="99"/>
    <w:qFormat/>
    <w:rsid w:val="000E70C3"/>
    <w:rPr>
      <w:rFonts w:cs="Times New Roman"/>
    </w:rPr>
  </w:style>
  <w:style w:type="paragraph" w:customStyle="1" w:styleId="biblio">
    <w:name w:val="biblio"/>
    <w:basedOn w:val="a2"/>
    <w:uiPriority w:val="99"/>
    <w:qFormat/>
    <w:rsid w:val="000E70C3"/>
    <w:pPr>
      <w:widowControl/>
      <w:snapToGrid/>
      <w:spacing w:before="48" w:after="48"/>
      <w:ind w:firstLine="360"/>
      <w:jc w:val="both"/>
    </w:pPr>
    <w:rPr>
      <w:rFonts w:eastAsia="Times New Roman"/>
      <w:sz w:val="19"/>
      <w:szCs w:val="19"/>
    </w:rPr>
  </w:style>
  <w:style w:type="paragraph" w:customStyle="1" w:styleId="biblio0">
    <w:name w:val="biblio0"/>
    <w:basedOn w:val="a2"/>
    <w:uiPriority w:val="99"/>
    <w:qFormat/>
    <w:rsid w:val="000E70C3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podpis">
    <w:name w:val="podpis"/>
    <w:basedOn w:val="a2"/>
    <w:uiPriority w:val="99"/>
    <w:qFormat/>
    <w:rsid w:val="000E70C3"/>
    <w:pPr>
      <w:widowControl/>
      <w:snapToGrid/>
      <w:spacing w:before="48" w:after="48"/>
      <w:jc w:val="right"/>
    </w:pPr>
    <w:rPr>
      <w:rFonts w:eastAsia="Times New Roman"/>
      <w:i/>
      <w:iCs/>
      <w:sz w:val="19"/>
      <w:szCs w:val="19"/>
    </w:rPr>
  </w:style>
  <w:style w:type="paragraph" w:customStyle="1" w:styleId="ris">
    <w:name w:val="ris"/>
    <w:basedOn w:val="a2"/>
    <w:uiPriority w:val="99"/>
    <w:qFormat/>
    <w:rsid w:val="000E70C3"/>
    <w:pPr>
      <w:widowControl/>
      <w:snapToGrid/>
      <w:spacing w:before="48" w:after="48"/>
      <w:jc w:val="center"/>
    </w:pPr>
    <w:rPr>
      <w:rFonts w:eastAsia="Times New Roman"/>
      <w:i/>
      <w:iCs/>
      <w:sz w:val="19"/>
      <w:szCs w:val="19"/>
    </w:rPr>
  </w:style>
  <w:style w:type="paragraph" w:customStyle="1" w:styleId="small0">
    <w:name w:val="small0"/>
    <w:basedOn w:val="a2"/>
    <w:uiPriority w:val="99"/>
    <w:qFormat/>
    <w:rsid w:val="000E70C3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stih4">
    <w:name w:val="stih4"/>
    <w:basedOn w:val="a2"/>
    <w:uiPriority w:val="99"/>
    <w:qFormat/>
    <w:rsid w:val="000E70C3"/>
    <w:pPr>
      <w:widowControl/>
      <w:snapToGrid/>
      <w:spacing w:before="120" w:after="120"/>
      <w:ind w:left="3240"/>
    </w:pPr>
    <w:rPr>
      <w:rFonts w:eastAsia="Times New Roman"/>
      <w:sz w:val="19"/>
      <w:szCs w:val="19"/>
    </w:rPr>
  </w:style>
  <w:style w:type="paragraph" w:customStyle="1" w:styleId="zag8">
    <w:name w:val="zag8"/>
    <w:basedOn w:val="a2"/>
    <w:uiPriority w:val="99"/>
    <w:qFormat/>
    <w:rsid w:val="000E70C3"/>
    <w:pPr>
      <w:widowControl/>
      <w:snapToGrid/>
      <w:spacing w:before="240" w:after="48"/>
      <w:jc w:val="center"/>
    </w:pPr>
    <w:rPr>
      <w:rFonts w:eastAsia="Times New Roman"/>
      <w:sz w:val="19"/>
      <w:szCs w:val="19"/>
    </w:rPr>
  </w:style>
  <w:style w:type="character" w:customStyle="1" w:styleId="page">
    <w:name w:val="page"/>
    <w:uiPriority w:val="99"/>
    <w:rsid w:val="000E70C3"/>
    <w:rPr>
      <w:i/>
      <w:vanish/>
      <w:color w:val="00008B"/>
      <w:sz w:val="19"/>
      <w:bdr w:val="single" w:sz="4" w:space="0" w:color="C1C1C1"/>
    </w:rPr>
  </w:style>
  <w:style w:type="paragraph" w:customStyle="1" w:styleId="hook">
    <w:name w:val="hook"/>
    <w:basedOn w:val="a2"/>
    <w:uiPriority w:val="99"/>
    <w:qFormat/>
    <w:rsid w:val="000E70C3"/>
    <w:pPr>
      <w:widowControl/>
      <w:snapToGrid/>
      <w:spacing w:beforeAutospacing="1" w:afterAutospacing="1"/>
    </w:pPr>
    <w:rPr>
      <w:rFonts w:ascii="Comic Sans MS" w:eastAsia="Times New Roman" w:hAnsi="Comic Sans MS"/>
      <w:b/>
      <w:bCs/>
      <w:szCs w:val="24"/>
    </w:rPr>
  </w:style>
  <w:style w:type="character" w:customStyle="1" w:styleId="current">
    <w:name w:val="current"/>
    <w:basedOn w:val="a3"/>
    <w:uiPriority w:val="99"/>
    <w:qFormat/>
    <w:rsid w:val="000E70C3"/>
    <w:rPr>
      <w:rFonts w:cs="Times New Roman"/>
    </w:rPr>
  </w:style>
  <w:style w:type="paragraph" w:customStyle="1" w:styleId="afffffffff2">
    <w:name w:val="Цитаты"/>
    <w:basedOn w:val="a2"/>
    <w:uiPriority w:val="99"/>
    <w:qFormat/>
    <w:rsid w:val="000E70C3"/>
    <w:pPr>
      <w:widowControl/>
      <w:ind w:left="360" w:right="360"/>
    </w:pPr>
    <w:rPr>
      <w:rFonts w:eastAsia="Times New Roman"/>
    </w:rPr>
  </w:style>
  <w:style w:type="character" w:customStyle="1" w:styleId="FontStyle235">
    <w:name w:val="Font Style235"/>
    <w:uiPriority w:val="99"/>
    <w:qFormat/>
    <w:rsid w:val="000E70C3"/>
    <w:rPr>
      <w:rFonts w:ascii="Arial" w:hAnsi="Arial"/>
      <w:b/>
      <w:sz w:val="18"/>
    </w:rPr>
  </w:style>
  <w:style w:type="character" w:customStyle="1" w:styleId="FontStyle255">
    <w:name w:val="Font Style255"/>
    <w:uiPriority w:val="99"/>
    <w:qFormat/>
    <w:rsid w:val="000E70C3"/>
    <w:rPr>
      <w:rFonts w:ascii="Times New Roman" w:hAnsi="Times New Roman"/>
      <w:b/>
      <w:i/>
      <w:sz w:val="20"/>
    </w:rPr>
  </w:style>
  <w:style w:type="character" w:customStyle="1" w:styleId="FontStyle256">
    <w:name w:val="Font Style256"/>
    <w:uiPriority w:val="99"/>
    <w:qFormat/>
    <w:rsid w:val="000E70C3"/>
    <w:rPr>
      <w:rFonts w:ascii="Times New Roman" w:hAnsi="Times New Roman"/>
      <w:b/>
      <w:sz w:val="20"/>
    </w:rPr>
  </w:style>
  <w:style w:type="character" w:customStyle="1" w:styleId="FontStyle240">
    <w:name w:val="Font Style240"/>
    <w:uiPriority w:val="99"/>
    <w:qFormat/>
    <w:rsid w:val="000E70C3"/>
    <w:rPr>
      <w:rFonts w:ascii="Times New Roman" w:hAnsi="Times New Roman"/>
      <w:sz w:val="18"/>
    </w:rPr>
  </w:style>
  <w:style w:type="character" w:customStyle="1" w:styleId="FontStyle253">
    <w:name w:val="Font Style253"/>
    <w:uiPriority w:val="99"/>
    <w:qFormat/>
    <w:rsid w:val="000E70C3"/>
    <w:rPr>
      <w:rFonts w:ascii="Times New Roman" w:hAnsi="Times New Roman"/>
      <w:i/>
      <w:sz w:val="18"/>
    </w:rPr>
  </w:style>
  <w:style w:type="character" w:customStyle="1" w:styleId="FontStyle234">
    <w:name w:val="Font Style234"/>
    <w:uiPriority w:val="99"/>
    <w:qFormat/>
    <w:rsid w:val="000E70C3"/>
    <w:rPr>
      <w:rFonts w:ascii="Arial" w:hAnsi="Arial"/>
      <w:b/>
      <w:sz w:val="16"/>
    </w:rPr>
  </w:style>
  <w:style w:type="paragraph" w:customStyle="1" w:styleId="Style55">
    <w:name w:val="Style55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paragraph" w:customStyle="1" w:styleId="Style69">
    <w:name w:val="Style69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235" w:lineRule="exact"/>
      <w:ind w:hanging="206"/>
      <w:jc w:val="both"/>
    </w:pPr>
    <w:rPr>
      <w:rFonts w:ascii="Segoe UI" w:eastAsia="Times New Roman" w:hAnsi="Segoe UI" w:cs="Segoe UI"/>
      <w:szCs w:val="24"/>
    </w:rPr>
  </w:style>
  <w:style w:type="paragraph" w:customStyle="1" w:styleId="Style72">
    <w:name w:val="Style72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character" w:customStyle="1" w:styleId="citation">
    <w:name w:val="citation"/>
    <w:basedOn w:val="a3"/>
    <w:uiPriority w:val="99"/>
    <w:qFormat/>
    <w:rsid w:val="000E70C3"/>
    <w:rPr>
      <w:rFonts w:cs="Times New Roman"/>
    </w:rPr>
  </w:style>
  <w:style w:type="character" w:customStyle="1" w:styleId="xmlemitalic10">
    <w:name w:val="xmlemitalic1"/>
    <w:basedOn w:val="a3"/>
    <w:uiPriority w:val="99"/>
    <w:qFormat/>
    <w:rsid w:val="000E70C3"/>
    <w:rPr>
      <w:rFonts w:cs="Times New Roman"/>
    </w:rPr>
  </w:style>
  <w:style w:type="paragraph" w:customStyle="1" w:styleId="nospacing">
    <w:name w:val="nospacing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ilogRazd">
    <w:name w:val="Prilog Razd"/>
    <w:uiPriority w:val="99"/>
    <w:qFormat/>
    <w:rsid w:val="000E70C3"/>
    <w:pPr>
      <w:keepNext/>
      <w:widowControl w:val="0"/>
      <w:autoSpaceDE w:val="0"/>
      <w:autoSpaceDN w:val="0"/>
      <w:adjustRightInd w:val="0"/>
      <w:spacing w:line="207" w:lineRule="atLeast"/>
      <w:jc w:val="center"/>
    </w:pPr>
    <w:rPr>
      <w:rFonts w:ascii="SchoolBookCTT" w:eastAsia="Times New Roman" w:hAnsi="SchoolBookCTT" w:cs="SchoolBookCTT"/>
      <w:b/>
      <w:bCs/>
      <w:sz w:val="20"/>
      <w:szCs w:val="20"/>
      <w:lang w:eastAsia="ru-RU"/>
    </w:rPr>
  </w:style>
  <w:style w:type="paragraph" w:customStyle="1" w:styleId="osntext">
    <w:name w:val="osn_text"/>
    <w:basedOn w:val="a2"/>
    <w:uiPriority w:val="99"/>
    <w:qFormat/>
    <w:rsid w:val="000E70C3"/>
    <w:pPr>
      <w:snapToGrid/>
      <w:spacing w:before="0" w:after="0"/>
      <w:ind w:firstLine="567"/>
      <w:jc w:val="both"/>
    </w:pPr>
    <w:rPr>
      <w:rFonts w:eastAsia="Times New Roman"/>
      <w:sz w:val="20"/>
    </w:rPr>
  </w:style>
  <w:style w:type="paragraph" w:customStyle="1" w:styleId="Style43">
    <w:name w:val="Style43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475" w:lineRule="exact"/>
      <w:ind w:firstLine="706"/>
      <w:jc w:val="both"/>
    </w:pPr>
    <w:rPr>
      <w:rFonts w:eastAsia="Times New Roman"/>
      <w:szCs w:val="24"/>
    </w:rPr>
  </w:style>
  <w:style w:type="character" w:customStyle="1" w:styleId="font23">
    <w:name w:val="font23"/>
    <w:uiPriority w:val="99"/>
    <w:qFormat/>
    <w:rsid w:val="000E70C3"/>
  </w:style>
  <w:style w:type="character" w:customStyle="1" w:styleId="texttext1">
    <w:name w:val="texttext1"/>
    <w:uiPriority w:val="99"/>
    <w:qFormat/>
    <w:rsid w:val="000E70C3"/>
    <w:rPr>
      <w:rFonts w:ascii="Verdana" w:hAnsi="Verdana"/>
      <w:color w:val="000000"/>
      <w:sz w:val="19"/>
      <w:u w:val="none"/>
    </w:rPr>
  </w:style>
  <w:style w:type="character" w:customStyle="1" w:styleId="FontStyle64">
    <w:name w:val="Font Style64"/>
    <w:uiPriority w:val="99"/>
    <w:qFormat/>
    <w:rsid w:val="000E70C3"/>
    <w:rPr>
      <w:rFonts w:ascii="Times New Roman" w:hAnsi="Times New Roman"/>
      <w:b/>
      <w:sz w:val="24"/>
    </w:rPr>
  </w:style>
  <w:style w:type="character" w:customStyle="1" w:styleId="authorabout">
    <w:name w:val="authorabout"/>
    <w:uiPriority w:val="99"/>
    <w:qFormat/>
    <w:rsid w:val="000E70C3"/>
    <w:rPr>
      <w:rFonts w:ascii="Times New Roman" w:hAnsi="Times New Roman"/>
    </w:rPr>
  </w:style>
  <w:style w:type="character" w:customStyle="1" w:styleId="textbf">
    <w:name w:val="textbf"/>
    <w:uiPriority w:val="99"/>
    <w:qFormat/>
    <w:rsid w:val="000E70C3"/>
  </w:style>
  <w:style w:type="character" w:customStyle="1" w:styleId="textit">
    <w:name w:val="textit"/>
    <w:uiPriority w:val="99"/>
    <w:qFormat/>
    <w:rsid w:val="000E70C3"/>
  </w:style>
  <w:style w:type="character" w:customStyle="1" w:styleId="textdoc1">
    <w:name w:val="textdoc1"/>
    <w:uiPriority w:val="99"/>
    <w:qFormat/>
    <w:rsid w:val="000E70C3"/>
  </w:style>
  <w:style w:type="paragraph" w:customStyle="1" w:styleId="textdoc">
    <w:name w:val="textdoc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sonormalcxsplast">
    <w:name w:val="msonormalcxsplast"/>
    <w:basedOn w:val="a2"/>
    <w:uiPriority w:val="99"/>
    <w:qFormat/>
    <w:rsid w:val="000E70C3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paragraph" w:customStyle="1" w:styleId="msonormalcxspmiddlecxspmiddle">
    <w:name w:val="msonormalcxspmiddlecxspmiddle"/>
    <w:basedOn w:val="a2"/>
    <w:uiPriority w:val="99"/>
    <w:qFormat/>
    <w:rsid w:val="000E70C3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character" w:customStyle="1" w:styleId="FontStyle52">
    <w:name w:val="Font Style52"/>
    <w:uiPriority w:val="99"/>
    <w:qFormat/>
    <w:rsid w:val="000E70C3"/>
    <w:rPr>
      <w:rFonts w:ascii="Times New Roman" w:hAnsi="Times New Roman"/>
      <w:sz w:val="20"/>
    </w:rPr>
  </w:style>
  <w:style w:type="character" w:customStyle="1" w:styleId="snsep">
    <w:name w:val="snsep"/>
    <w:uiPriority w:val="99"/>
    <w:qFormat/>
    <w:rsid w:val="000E70C3"/>
  </w:style>
  <w:style w:type="paragraph" w:customStyle="1" w:styleId="normalrus">
    <w:name w:val="normalrus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0cxspmiddle">
    <w:name w:val="a0cxspmiddl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w-editsection">
    <w:name w:val="mw-editsection"/>
    <w:uiPriority w:val="99"/>
    <w:qFormat/>
    <w:rsid w:val="000E70C3"/>
  </w:style>
  <w:style w:type="character" w:customStyle="1" w:styleId="num0">
    <w:name w:val="num0"/>
    <w:uiPriority w:val="99"/>
    <w:qFormat/>
    <w:rsid w:val="000E70C3"/>
  </w:style>
  <w:style w:type="paragraph" w:customStyle="1" w:styleId="Style27">
    <w:name w:val="Style27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446" w:lineRule="exact"/>
      <w:ind w:firstLine="533"/>
      <w:jc w:val="both"/>
    </w:pPr>
    <w:rPr>
      <w:rFonts w:eastAsia="Times New Roman"/>
      <w:szCs w:val="24"/>
    </w:rPr>
  </w:style>
  <w:style w:type="character" w:customStyle="1" w:styleId="copy3">
    <w:name w:val="copy3"/>
    <w:uiPriority w:val="99"/>
    <w:qFormat/>
    <w:rsid w:val="000E70C3"/>
  </w:style>
  <w:style w:type="character" w:customStyle="1" w:styleId="style80">
    <w:name w:val="style8"/>
    <w:uiPriority w:val="99"/>
    <w:qFormat/>
    <w:rsid w:val="000E70C3"/>
  </w:style>
  <w:style w:type="paragraph" w:customStyle="1" w:styleId="ptx2">
    <w:name w:val="ptx2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512">
    <w:name w:val="Заголовок 5 Знак1"/>
    <w:uiPriority w:val="99"/>
    <w:qFormat/>
    <w:locked/>
    <w:rsid w:val="000E70C3"/>
    <w:rPr>
      <w:b/>
      <w:i/>
      <w:sz w:val="26"/>
    </w:rPr>
  </w:style>
  <w:style w:type="character" w:customStyle="1" w:styleId="afffffffff3">
    <w:name w:val="Выделение жирным"/>
    <w:uiPriority w:val="99"/>
    <w:qFormat/>
    <w:rsid w:val="000E70C3"/>
    <w:rPr>
      <w:b/>
    </w:rPr>
  </w:style>
  <w:style w:type="character" w:customStyle="1" w:styleId="ListLabel1">
    <w:name w:val="ListLabel 1"/>
    <w:uiPriority w:val="99"/>
    <w:qFormat/>
    <w:rsid w:val="000E70C3"/>
    <w:rPr>
      <w:color w:val="000000"/>
      <w:spacing w:val="0"/>
      <w:position w:val="0"/>
      <w:sz w:val="20"/>
      <w:u w:val="none"/>
      <w:vertAlign w:val="baseline"/>
    </w:rPr>
  </w:style>
  <w:style w:type="character" w:customStyle="1" w:styleId="ListLabel2">
    <w:name w:val="ListLabel 2"/>
    <w:uiPriority w:val="99"/>
    <w:qFormat/>
    <w:rsid w:val="000E70C3"/>
  </w:style>
  <w:style w:type="character" w:customStyle="1" w:styleId="ListLabel3">
    <w:name w:val="ListLabel 3"/>
    <w:uiPriority w:val="99"/>
    <w:qFormat/>
    <w:rsid w:val="000E70C3"/>
    <w:rPr>
      <w:b/>
    </w:rPr>
  </w:style>
  <w:style w:type="character" w:customStyle="1" w:styleId="ListLabel4">
    <w:name w:val="ListLabel 4"/>
    <w:uiPriority w:val="99"/>
    <w:qFormat/>
    <w:rsid w:val="000E70C3"/>
  </w:style>
  <w:style w:type="character" w:customStyle="1" w:styleId="ListLabel5">
    <w:name w:val="ListLabel 5"/>
    <w:uiPriority w:val="99"/>
    <w:qFormat/>
    <w:rsid w:val="000E70C3"/>
    <w:rPr>
      <w:color w:val="00000A"/>
    </w:rPr>
  </w:style>
  <w:style w:type="character" w:customStyle="1" w:styleId="ListLabel6">
    <w:name w:val="ListLabel 6"/>
    <w:uiPriority w:val="99"/>
    <w:qFormat/>
    <w:rsid w:val="000E70C3"/>
    <w:rPr>
      <w:sz w:val="20"/>
    </w:rPr>
  </w:style>
  <w:style w:type="character" w:customStyle="1" w:styleId="2ff9">
    <w:name w:val="Название Знак2"/>
    <w:uiPriority w:val="99"/>
    <w:qFormat/>
    <w:locked/>
    <w:rsid w:val="000E70C3"/>
    <w:rPr>
      <w:i/>
      <w:color w:val="00000A"/>
      <w:sz w:val="24"/>
    </w:rPr>
  </w:style>
  <w:style w:type="character" w:customStyle="1" w:styleId="2ffa">
    <w:name w:val="Схема документа Знак2"/>
    <w:uiPriority w:val="99"/>
    <w:qFormat/>
    <w:locked/>
    <w:rsid w:val="000E70C3"/>
    <w:rPr>
      <w:rFonts w:ascii="Tahoma" w:hAnsi="Tahoma"/>
      <w:color w:val="00000A"/>
      <w:shd w:val="clear" w:color="auto" w:fill="000080"/>
    </w:rPr>
  </w:style>
  <w:style w:type="character" w:customStyle="1" w:styleId="323">
    <w:name w:val="Основной текст с отступом 3 Знак2"/>
    <w:uiPriority w:val="99"/>
    <w:qFormat/>
    <w:locked/>
    <w:rsid w:val="000E70C3"/>
    <w:rPr>
      <w:color w:val="00000A"/>
      <w:sz w:val="16"/>
      <w:lang w:val="ru-RU" w:eastAsia="ru-RU"/>
    </w:rPr>
  </w:style>
  <w:style w:type="character" w:customStyle="1" w:styleId="2ffb">
    <w:name w:val="Нижний колонтитул Знак2"/>
    <w:uiPriority w:val="99"/>
    <w:qFormat/>
    <w:locked/>
    <w:rsid w:val="000E70C3"/>
    <w:rPr>
      <w:sz w:val="24"/>
    </w:rPr>
  </w:style>
  <w:style w:type="character" w:customStyle="1" w:styleId="2ffc">
    <w:name w:val="Текст выноски Знак2"/>
    <w:uiPriority w:val="99"/>
    <w:qFormat/>
    <w:locked/>
    <w:rsid w:val="000E70C3"/>
    <w:rPr>
      <w:rFonts w:ascii="Tahoma" w:hAnsi="Tahoma"/>
      <w:color w:val="00000A"/>
      <w:sz w:val="16"/>
    </w:rPr>
  </w:style>
  <w:style w:type="character" w:customStyle="1" w:styleId="228">
    <w:name w:val="Основной текст 2 Знак2"/>
    <w:uiPriority w:val="99"/>
    <w:qFormat/>
    <w:locked/>
    <w:rsid w:val="000E70C3"/>
    <w:rPr>
      <w:sz w:val="24"/>
    </w:rPr>
  </w:style>
  <w:style w:type="paragraph" w:customStyle="1" w:styleId="afffffffff4">
    <w:name w:val="Заглавие"/>
    <w:basedOn w:val="affffffffe"/>
    <w:uiPriority w:val="99"/>
    <w:qFormat/>
    <w:rsid w:val="000E70C3"/>
    <w:pPr>
      <w:jc w:val="center"/>
    </w:pPr>
    <w:rPr>
      <w:sz w:val="20"/>
      <w:szCs w:val="20"/>
    </w:rPr>
  </w:style>
  <w:style w:type="table" w:customStyle="1" w:styleId="11fa">
    <w:name w:val="Сетка таблицы11"/>
    <w:uiPriority w:val="99"/>
    <w:rsid w:val="000E70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1834">
    <w:name w:val="ft1834"/>
    <w:uiPriority w:val="99"/>
    <w:qFormat/>
    <w:rsid w:val="000E70C3"/>
  </w:style>
  <w:style w:type="character" w:customStyle="1" w:styleId="ft1846">
    <w:name w:val="ft1846"/>
    <w:uiPriority w:val="99"/>
    <w:qFormat/>
    <w:rsid w:val="000E70C3"/>
  </w:style>
  <w:style w:type="character" w:customStyle="1" w:styleId="ft1850">
    <w:name w:val="ft1850"/>
    <w:uiPriority w:val="99"/>
    <w:qFormat/>
    <w:rsid w:val="000E70C3"/>
  </w:style>
  <w:style w:type="character" w:customStyle="1" w:styleId="ft1994">
    <w:name w:val="ft1994"/>
    <w:uiPriority w:val="99"/>
    <w:qFormat/>
    <w:rsid w:val="000E70C3"/>
  </w:style>
  <w:style w:type="character" w:customStyle="1" w:styleId="ft2006">
    <w:name w:val="ft2006"/>
    <w:uiPriority w:val="99"/>
    <w:qFormat/>
    <w:rsid w:val="000E70C3"/>
  </w:style>
  <w:style w:type="character" w:customStyle="1" w:styleId="ft2181">
    <w:name w:val="ft2181"/>
    <w:uiPriority w:val="99"/>
    <w:qFormat/>
    <w:rsid w:val="000E70C3"/>
  </w:style>
  <w:style w:type="character" w:customStyle="1" w:styleId="ft2193">
    <w:name w:val="ft2193"/>
    <w:uiPriority w:val="99"/>
    <w:qFormat/>
    <w:rsid w:val="000E70C3"/>
  </w:style>
  <w:style w:type="character" w:customStyle="1" w:styleId="ft2205">
    <w:name w:val="ft2205"/>
    <w:uiPriority w:val="99"/>
    <w:qFormat/>
    <w:rsid w:val="000E70C3"/>
  </w:style>
  <w:style w:type="character" w:customStyle="1" w:styleId="ft2213">
    <w:name w:val="ft2213"/>
    <w:uiPriority w:val="99"/>
    <w:qFormat/>
    <w:rsid w:val="000E70C3"/>
  </w:style>
  <w:style w:type="character" w:customStyle="1" w:styleId="editsection">
    <w:name w:val="editsection"/>
    <w:uiPriority w:val="99"/>
    <w:qFormat/>
    <w:rsid w:val="000E70C3"/>
  </w:style>
  <w:style w:type="paragraph" w:customStyle="1" w:styleId="-10-11">
    <w:name w:val="А-10-11"/>
    <w:basedOn w:val="a2"/>
    <w:uiPriority w:val="99"/>
    <w:qFormat/>
    <w:rsid w:val="000E70C3"/>
    <w:pPr>
      <w:widowControl/>
      <w:snapToGrid/>
      <w:spacing w:before="0" w:after="0" w:line="233" w:lineRule="exact"/>
      <w:ind w:firstLine="397"/>
      <w:jc w:val="both"/>
    </w:pPr>
    <w:rPr>
      <w:rFonts w:eastAsia="Times New Roman"/>
      <w:sz w:val="20"/>
    </w:rPr>
  </w:style>
  <w:style w:type="paragraph" w:customStyle="1" w:styleId="iauiueiiiaaiio">
    <w:name w:val="iau?iue ii i?aaiio"/>
    <w:basedOn w:val="a2"/>
    <w:uiPriority w:val="99"/>
    <w:qFormat/>
    <w:rsid w:val="000E70C3"/>
    <w:pPr>
      <w:widowControl/>
      <w:overflowPunct w:val="0"/>
      <w:autoSpaceDE w:val="0"/>
      <w:autoSpaceDN w:val="0"/>
      <w:adjustRightInd w:val="0"/>
      <w:snapToGrid/>
      <w:spacing w:before="0" w:after="0"/>
      <w:jc w:val="right"/>
      <w:textAlignment w:val="baseline"/>
    </w:pPr>
    <w:rPr>
      <w:rFonts w:eastAsia="Times New Roman"/>
      <w:sz w:val="20"/>
    </w:rPr>
  </w:style>
  <w:style w:type="character" w:customStyle="1" w:styleId="f1">
    <w:name w:val="f1"/>
    <w:uiPriority w:val="99"/>
    <w:qFormat/>
    <w:rsid w:val="000E70C3"/>
  </w:style>
  <w:style w:type="paragraph" w:customStyle="1" w:styleId="131">
    <w:name w:val="Стиль Стиль по ширине Междустр.интервал:  множитель 13 ин + полужир...1"/>
    <w:basedOn w:val="a2"/>
    <w:uiPriority w:val="99"/>
    <w:qFormat/>
    <w:rsid w:val="000E70C3"/>
    <w:pPr>
      <w:widowControl/>
      <w:numPr>
        <w:numId w:val="7"/>
      </w:numPr>
      <w:tabs>
        <w:tab w:val="left" w:pos="680"/>
        <w:tab w:val="left" w:pos="851"/>
      </w:tabs>
      <w:snapToGrid/>
      <w:spacing w:before="0" w:after="0" w:line="312" w:lineRule="auto"/>
      <w:ind w:left="680" w:hanging="226"/>
    </w:pPr>
    <w:rPr>
      <w:rFonts w:eastAsia="Times New Roman"/>
      <w:bCs/>
      <w:i/>
    </w:rPr>
  </w:style>
  <w:style w:type="table" w:customStyle="1" w:styleId="12b">
    <w:name w:val="Сетка таблицы12"/>
    <w:uiPriority w:val="99"/>
    <w:rsid w:val="000E70C3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imesNewRoman122">
    <w:name w:val="Стиль Заголовок 2 + Times New Roman 12 пт По левому краю"/>
    <w:basedOn w:val="20"/>
    <w:uiPriority w:val="99"/>
    <w:qFormat/>
    <w:rsid w:val="000E70C3"/>
    <w:p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1TimesNewRoman12">
    <w:name w:val="Стиль Загол. 1 ур. + Times New Roman 12 пт"/>
    <w:basedOn w:val="a2"/>
    <w:uiPriority w:val="99"/>
    <w:qFormat/>
    <w:rsid w:val="000E70C3"/>
    <w:pPr>
      <w:keepNext/>
      <w:widowControl/>
      <w:autoSpaceDE w:val="0"/>
      <w:autoSpaceDN w:val="0"/>
      <w:adjustRightInd w:val="0"/>
      <w:snapToGrid/>
      <w:spacing w:before="0" w:after="0" w:line="360" w:lineRule="auto"/>
      <w:jc w:val="center"/>
    </w:pPr>
    <w:rPr>
      <w:rFonts w:eastAsia="Times New Roman" w:cs="PragmaticaCTT"/>
      <w:b/>
      <w:bCs/>
      <w:caps/>
      <w:sz w:val="26"/>
    </w:rPr>
  </w:style>
  <w:style w:type="paragraph" w:customStyle="1" w:styleId="afffffffff5">
    <w:name w:val="НаКурсач"/>
    <w:basedOn w:val="a2"/>
    <w:uiPriority w:val="99"/>
    <w:qFormat/>
    <w:rsid w:val="000E70C3"/>
    <w:pPr>
      <w:widowControl/>
      <w:snapToGrid/>
      <w:spacing w:before="0" w:after="0" w:line="312" w:lineRule="auto"/>
      <w:jc w:val="both"/>
    </w:pPr>
    <w:rPr>
      <w:rFonts w:eastAsia="Times New Roman"/>
      <w:sz w:val="28"/>
      <w:szCs w:val="24"/>
    </w:rPr>
  </w:style>
  <w:style w:type="character" w:customStyle="1" w:styleId="a11">
    <w:name w:val="a1"/>
    <w:uiPriority w:val="99"/>
    <w:qFormat/>
    <w:rsid w:val="000E70C3"/>
  </w:style>
  <w:style w:type="character" w:customStyle="1" w:styleId="1113">
    <w:name w:val="Сильное выделение111"/>
    <w:uiPriority w:val="99"/>
    <w:qFormat/>
    <w:rsid w:val="000E70C3"/>
    <w:rPr>
      <w:b/>
    </w:rPr>
  </w:style>
  <w:style w:type="paragraph" w:customStyle="1" w:styleId="HTML1a">
    <w:name w:val="Стандартный HTML1"/>
    <w:basedOn w:val="a2"/>
    <w:uiPriority w:val="99"/>
    <w:qFormat/>
    <w:rsid w:val="000E70C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eastAsia="Times New Roman" w:hAnsi="Courier New" w:cs="Courier New"/>
      <w:kern w:val="1"/>
      <w:sz w:val="20"/>
      <w:lang w:eastAsia="hi-IN" w:bidi="hi-IN"/>
    </w:rPr>
  </w:style>
  <w:style w:type="character" w:customStyle="1" w:styleId="field-content">
    <w:name w:val="field-content"/>
    <w:uiPriority w:val="99"/>
    <w:qFormat/>
    <w:rsid w:val="000E70C3"/>
  </w:style>
  <w:style w:type="character" w:customStyle="1" w:styleId="reference-text">
    <w:name w:val="reference-text"/>
    <w:uiPriority w:val="99"/>
    <w:qFormat/>
    <w:rsid w:val="000E70C3"/>
  </w:style>
  <w:style w:type="paragraph" w:customStyle="1" w:styleId="snip1">
    <w:name w:val="snip1"/>
    <w:basedOn w:val="a2"/>
    <w:uiPriority w:val="99"/>
    <w:qFormat/>
    <w:rsid w:val="000E70C3"/>
    <w:pPr>
      <w:widowControl/>
      <w:snapToGrid/>
      <w:spacing w:before="49" w:after="0" w:line="300" w:lineRule="atLeast"/>
    </w:pPr>
    <w:rPr>
      <w:rFonts w:eastAsia="Times New Roman"/>
      <w:color w:val="000000"/>
      <w:szCs w:val="24"/>
    </w:rPr>
  </w:style>
  <w:style w:type="paragraph" w:customStyle="1" w:styleId="Style74">
    <w:name w:val="Style74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274" w:lineRule="exact"/>
      <w:ind w:firstLine="293"/>
      <w:jc w:val="both"/>
    </w:pPr>
    <w:rPr>
      <w:rFonts w:eastAsia="Times New Roman"/>
      <w:szCs w:val="24"/>
    </w:rPr>
  </w:style>
  <w:style w:type="paragraph" w:customStyle="1" w:styleId="-1">
    <w:name w:val="Обычный-1"/>
    <w:basedOn w:val="a2"/>
    <w:uiPriority w:val="99"/>
    <w:qFormat/>
    <w:rsid w:val="000E70C3"/>
    <w:pPr>
      <w:snapToGrid/>
      <w:spacing w:before="0" w:after="0" w:line="360" w:lineRule="auto"/>
      <w:ind w:firstLine="720"/>
      <w:jc w:val="both"/>
    </w:pPr>
    <w:rPr>
      <w:rFonts w:eastAsia="Times New Roman"/>
    </w:rPr>
  </w:style>
  <w:style w:type="paragraph" w:customStyle="1" w:styleId="normal5">
    <w:name w:val="normal5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c">
    <w:name w:val="Абзац списка Знак1"/>
    <w:link w:val="afffc"/>
    <w:uiPriority w:val="34"/>
    <w:qFormat/>
    <w:locked/>
    <w:rsid w:val="000E70C3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2c">
    <w:name w:val="Обычный12"/>
    <w:uiPriority w:val="99"/>
    <w:qFormat/>
    <w:rsid w:val="000E70C3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2">
    <w:name w:val="Знак Знак202"/>
    <w:uiPriority w:val="99"/>
    <w:qFormat/>
    <w:rsid w:val="000E70C3"/>
    <w:rPr>
      <w:rFonts w:ascii="Arial" w:hAnsi="Arial"/>
      <w:sz w:val="22"/>
    </w:rPr>
  </w:style>
  <w:style w:type="paragraph" w:customStyle="1" w:styleId="3fc">
    <w:name w:val="Знак Знак Знак Знак Знак Знак3"/>
    <w:basedOn w:val="a2"/>
    <w:uiPriority w:val="99"/>
    <w:qFormat/>
    <w:rsid w:val="000E70C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42">
    <w:name w:val="Знак Знак74"/>
    <w:uiPriority w:val="99"/>
    <w:qFormat/>
    <w:rsid w:val="000E70C3"/>
    <w:rPr>
      <w:sz w:val="16"/>
      <w:lang w:val="ru-RU" w:eastAsia="ru-RU"/>
    </w:rPr>
  </w:style>
  <w:style w:type="character" w:customStyle="1" w:styleId="1420">
    <w:name w:val="Знак Знак142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102">
    <w:name w:val="Знак Знак102"/>
    <w:uiPriority w:val="99"/>
    <w:qFormat/>
    <w:locked/>
    <w:rsid w:val="000E70C3"/>
    <w:rPr>
      <w:sz w:val="16"/>
      <w:lang w:val="ru-RU" w:eastAsia="ru-RU"/>
    </w:rPr>
  </w:style>
  <w:style w:type="character" w:customStyle="1" w:styleId="6120">
    <w:name w:val="Знак Знак612"/>
    <w:uiPriority w:val="99"/>
    <w:qFormat/>
    <w:rsid w:val="000E70C3"/>
    <w:rPr>
      <w:rFonts w:ascii="Arial" w:hAnsi="Arial"/>
      <w:b/>
      <w:i/>
      <w:sz w:val="28"/>
      <w:lang w:val="ru-RU" w:eastAsia="en-US"/>
    </w:rPr>
  </w:style>
  <w:style w:type="character" w:customStyle="1" w:styleId="1630">
    <w:name w:val="Знак Знак163"/>
    <w:uiPriority w:val="99"/>
    <w:qFormat/>
    <w:locked/>
    <w:rsid w:val="000E70C3"/>
    <w:rPr>
      <w:b/>
      <w:caps/>
      <w:sz w:val="24"/>
      <w:lang w:val="ru-RU" w:eastAsia="ru-RU"/>
    </w:rPr>
  </w:style>
  <w:style w:type="character" w:customStyle="1" w:styleId="4b">
    <w:name w:val="Знак Знак Знак4"/>
    <w:uiPriority w:val="99"/>
    <w:qFormat/>
    <w:rsid w:val="000E70C3"/>
    <w:rPr>
      <w:rFonts w:ascii="Times New Roman" w:hAnsi="Times New Roman"/>
      <w:b/>
      <w:caps/>
      <w:sz w:val="28"/>
    </w:rPr>
  </w:style>
  <w:style w:type="character" w:customStyle="1" w:styleId="252">
    <w:name w:val="Знак Знак252"/>
    <w:uiPriority w:val="99"/>
    <w:qFormat/>
    <w:rsid w:val="000E70C3"/>
    <w:rPr>
      <w:rFonts w:ascii="Times New Roman" w:hAnsi="Times New Roman"/>
      <w:b/>
      <w:sz w:val="28"/>
    </w:rPr>
  </w:style>
  <w:style w:type="character" w:customStyle="1" w:styleId="2220">
    <w:name w:val="Знак Знак222"/>
    <w:uiPriority w:val="99"/>
    <w:qFormat/>
    <w:rsid w:val="000E70C3"/>
    <w:rPr>
      <w:rFonts w:ascii="Times New Roman" w:hAnsi="Times New Roman"/>
      <w:sz w:val="24"/>
    </w:rPr>
  </w:style>
  <w:style w:type="character" w:customStyle="1" w:styleId="1920">
    <w:name w:val="Знак Знак192"/>
    <w:uiPriority w:val="99"/>
    <w:qFormat/>
    <w:rsid w:val="000E70C3"/>
    <w:rPr>
      <w:rFonts w:ascii="Times New Roman" w:hAnsi="Times New Roman"/>
      <w:sz w:val="16"/>
      <w:lang w:eastAsia="ru-RU"/>
    </w:rPr>
  </w:style>
  <w:style w:type="character" w:customStyle="1" w:styleId="1820">
    <w:name w:val="Знак Знак182"/>
    <w:uiPriority w:val="99"/>
    <w:qFormat/>
    <w:rsid w:val="000E70C3"/>
    <w:rPr>
      <w:rFonts w:ascii="Courier New" w:hAnsi="Courier New"/>
    </w:rPr>
  </w:style>
  <w:style w:type="character" w:customStyle="1" w:styleId="1720">
    <w:name w:val="Знак Знак172"/>
    <w:uiPriority w:val="99"/>
    <w:qFormat/>
    <w:rsid w:val="000E70C3"/>
    <w:rPr>
      <w:rFonts w:ascii="Times New Roman" w:hAnsi="Times New Roman"/>
      <w:sz w:val="24"/>
    </w:rPr>
  </w:style>
  <w:style w:type="character" w:customStyle="1" w:styleId="1520">
    <w:name w:val="Знак Знак152"/>
    <w:uiPriority w:val="99"/>
    <w:qFormat/>
    <w:rsid w:val="000E70C3"/>
    <w:rPr>
      <w:b/>
      <w:sz w:val="28"/>
    </w:rPr>
  </w:style>
  <w:style w:type="character" w:customStyle="1" w:styleId="4120">
    <w:name w:val="Знак Знак412"/>
    <w:uiPriority w:val="99"/>
    <w:qFormat/>
    <w:locked/>
    <w:rsid w:val="000E70C3"/>
    <w:rPr>
      <w:rFonts w:ascii="Arial" w:hAnsi="Arial"/>
      <w:b/>
      <w:i/>
      <w:sz w:val="28"/>
      <w:lang w:val="ru-RU" w:eastAsia="en-US"/>
    </w:rPr>
  </w:style>
  <w:style w:type="character" w:customStyle="1" w:styleId="233">
    <w:name w:val="Знак Знак23 Знак3"/>
    <w:uiPriority w:val="99"/>
    <w:locked/>
    <w:rsid w:val="000E70C3"/>
    <w:rPr>
      <w:rFonts w:ascii="Tahoma" w:hAnsi="Tahoma"/>
      <w:sz w:val="16"/>
    </w:rPr>
  </w:style>
  <w:style w:type="paragraph" w:customStyle="1" w:styleId="4c">
    <w:name w:val="Знак Знак Знак Знак Знак Знак Знак Знак Знак Знак Знак Знак Знак4"/>
    <w:basedOn w:val="a2"/>
    <w:uiPriority w:val="99"/>
    <w:qFormat/>
    <w:rsid w:val="000E70C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24">
    <w:name w:val="Знак32"/>
    <w:basedOn w:val="a2"/>
    <w:uiPriority w:val="99"/>
    <w:qFormat/>
    <w:rsid w:val="000E70C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20">
    <w:name w:val="Знак Знак532"/>
    <w:uiPriority w:val="99"/>
    <w:qFormat/>
    <w:locked/>
    <w:rsid w:val="000E70C3"/>
    <w:rPr>
      <w:b/>
      <w:caps/>
      <w:sz w:val="24"/>
      <w:lang w:val="ru-RU" w:eastAsia="ru-RU"/>
    </w:rPr>
  </w:style>
  <w:style w:type="character" w:customStyle="1" w:styleId="2ffd">
    <w:name w:val="Без интервала Знак2"/>
    <w:uiPriority w:val="99"/>
    <w:qFormat/>
    <w:locked/>
    <w:rsid w:val="000E70C3"/>
    <w:rPr>
      <w:sz w:val="24"/>
      <w:lang w:eastAsia="en-US"/>
    </w:rPr>
  </w:style>
  <w:style w:type="character" w:customStyle="1" w:styleId="1121">
    <w:name w:val="Знак1 Знак Знак12"/>
    <w:uiPriority w:val="99"/>
    <w:qFormat/>
    <w:locked/>
    <w:rsid w:val="000E70C3"/>
    <w:rPr>
      <w:rFonts w:ascii="Times New Roman" w:hAnsi="Times New Roman"/>
      <w:sz w:val="24"/>
      <w:lang w:eastAsia="ru-RU"/>
    </w:rPr>
  </w:style>
  <w:style w:type="character" w:customStyle="1" w:styleId="462">
    <w:name w:val="Знак Знак462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482">
    <w:name w:val="Знак Знак482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442">
    <w:name w:val="Знак Знак442"/>
    <w:uiPriority w:val="99"/>
    <w:qFormat/>
    <w:locked/>
    <w:rsid w:val="000E70C3"/>
    <w:rPr>
      <w:sz w:val="24"/>
    </w:rPr>
  </w:style>
  <w:style w:type="character" w:customStyle="1" w:styleId="5120">
    <w:name w:val="Знак Знак512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432">
    <w:name w:val="Знак Знак432"/>
    <w:uiPriority w:val="99"/>
    <w:qFormat/>
    <w:locked/>
    <w:rsid w:val="000E70C3"/>
    <w:rPr>
      <w:color w:val="000000"/>
      <w:sz w:val="24"/>
      <w:lang w:eastAsia="ru-RU"/>
    </w:rPr>
  </w:style>
  <w:style w:type="character" w:customStyle="1" w:styleId="422">
    <w:name w:val="Знак Знак422"/>
    <w:uiPriority w:val="99"/>
    <w:qFormat/>
    <w:rsid w:val="000E70C3"/>
    <w:rPr>
      <w:rFonts w:ascii="Times New Roman" w:hAnsi="Times New Roman"/>
      <w:sz w:val="16"/>
    </w:rPr>
  </w:style>
  <w:style w:type="character" w:customStyle="1" w:styleId="492">
    <w:name w:val="Знак Знак492"/>
    <w:uiPriority w:val="99"/>
    <w:qFormat/>
    <w:rsid w:val="000E70C3"/>
    <w:rPr>
      <w:rFonts w:ascii="Times New Roman" w:hAnsi="Times New Roman"/>
      <w:b/>
      <w:caps/>
      <w:sz w:val="24"/>
      <w:lang w:eastAsia="ru-RU"/>
    </w:rPr>
  </w:style>
  <w:style w:type="character" w:customStyle="1" w:styleId="472">
    <w:name w:val="Знак Знак472"/>
    <w:uiPriority w:val="99"/>
    <w:qFormat/>
    <w:rsid w:val="000E70C3"/>
    <w:rPr>
      <w:rFonts w:ascii="Times New Roman" w:hAnsi="Times New Roman"/>
      <w:b/>
      <w:sz w:val="27"/>
      <w:lang w:eastAsia="ru-RU"/>
    </w:rPr>
  </w:style>
  <w:style w:type="character" w:customStyle="1" w:styleId="452">
    <w:name w:val="Знак Знак452"/>
    <w:uiPriority w:val="99"/>
    <w:qFormat/>
    <w:rsid w:val="000E70C3"/>
    <w:rPr>
      <w:rFonts w:ascii="Times New Roman" w:hAnsi="Times New Roman"/>
      <w:b/>
      <w:i/>
      <w:sz w:val="26"/>
      <w:lang w:eastAsia="ru-RU"/>
    </w:rPr>
  </w:style>
  <w:style w:type="character" w:customStyle="1" w:styleId="534">
    <w:name w:val="Знак5 Знак Знак3"/>
    <w:uiPriority w:val="99"/>
    <w:qFormat/>
    <w:locked/>
    <w:rsid w:val="000E70C3"/>
    <w:rPr>
      <w:sz w:val="16"/>
    </w:rPr>
  </w:style>
  <w:style w:type="character" w:customStyle="1" w:styleId="502">
    <w:name w:val="Знак Знак502"/>
    <w:uiPriority w:val="99"/>
    <w:qFormat/>
    <w:locked/>
    <w:rsid w:val="000E70C3"/>
    <w:rPr>
      <w:b/>
      <w:sz w:val="28"/>
      <w:lang w:val="ru-RU" w:eastAsia="ru-RU"/>
    </w:rPr>
  </w:style>
  <w:style w:type="character" w:customStyle="1" w:styleId="522">
    <w:name w:val="Знак Знак522"/>
    <w:uiPriority w:val="99"/>
    <w:qFormat/>
    <w:rsid w:val="000E70C3"/>
    <w:rPr>
      <w:rFonts w:ascii="Arial" w:hAnsi="Arial"/>
      <w:b/>
      <w:i/>
      <w:sz w:val="28"/>
    </w:rPr>
  </w:style>
  <w:style w:type="character" w:customStyle="1" w:styleId="5121">
    <w:name w:val="Знак5 Знак Знак12"/>
    <w:uiPriority w:val="99"/>
    <w:qFormat/>
    <w:locked/>
    <w:rsid w:val="000E70C3"/>
    <w:rPr>
      <w:sz w:val="16"/>
      <w:lang w:val="ru-RU" w:eastAsia="ru-RU"/>
    </w:rPr>
  </w:style>
  <w:style w:type="character" w:customStyle="1" w:styleId="621">
    <w:name w:val="Знак6 Знак Знак2"/>
    <w:uiPriority w:val="99"/>
    <w:qFormat/>
    <w:rsid w:val="000E70C3"/>
    <w:rPr>
      <w:sz w:val="24"/>
      <w:lang w:val="ru-RU" w:eastAsia="ru-RU"/>
    </w:rPr>
  </w:style>
  <w:style w:type="character" w:customStyle="1" w:styleId="5210">
    <w:name w:val="Знак5 Знак21"/>
    <w:uiPriority w:val="99"/>
    <w:rsid w:val="000E70C3"/>
    <w:rPr>
      <w:sz w:val="16"/>
    </w:rPr>
  </w:style>
  <w:style w:type="character" w:customStyle="1" w:styleId="UnresolvedMention">
    <w:name w:val="Unresolved Mention"/>
    <w:basedOn w:val="a3"/>
    <w:uiPriority w:val="99"/>
    <w:semiHidden/>
    <w:qFormat/>
    <w:rsid w:val="000E70C3"/>
    <w:rPr>
      <w:rFonts w:cs="Times New Roman"/>
      <w:color w:val="605E5C"/>
      <w:shd w:val="clear" w:color="auto" w:fill="E1DFDD"/>
    </w:rPr>
  </w:style>
  <w:style w:type="character" w:customStyle="1" w:styleId="203">
    <w:name w:val="Знак Знак203"/>
    <w:uiPriority w:val="99"/>
    <w:qFormat/>
    <w:rsid w:val="000E70C3"/>
    <w:rPr>
      <w:rFonts w:ascii="Arial" w:hAnsi="Arial"/>
      <w:sz w:val="22"/>
    </w:rPr>
  </w:style>
  <w:style w:type="paragraph" w:customStyle="1" w:styleId="4d">
    <w:name w:val="Знак Знак Знак Знак Знак Знак4"/>
    <w:basedOn w:val="a2"/>
    <w:uiPriority w:val="99"/>
    <w:qFormat/>
    <w:rsid w:val="000E70C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50">
    <w:name w:val="Знак Знак75"/>
    <w:uiPriority w:val="99"/>
    <w:rsid w:val="000E70C3"/>
    <w:rPr>
      <w:sz w:val="16"/>
      <w:lang w:val="ru-RU" w:eastAsia="ru-RU"/>
    </w:rPr>
  </w:style>
  <w:style w:type="character" w:customStyle="1" w:styleId="1430">
    <w:name w:val="Знак Знак143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103">
    <w:name w:val="Знак Знак103"/>
    <w:uiPriority w:val="99"/>
    <w:qFormat/>
    <w:locked/>
    <w:rsid w:val="000E70C3"/>
    <w:rPr>
      <w:sz w:val="16"/>
      <w:lang w:val="ru-RU" w:eastAsia="ru-RU"/>
    </w:rPr>
  </w:style>
  <w:style w:type="character" w:customStyle="1" w:styleId="6130">
    <w:name w:val="Знак Знак613"/>
    <w:uiPriority w:val="99"/>
    <w:qFormat/>
    <w:rsid w:val="000E70C3"/>
    <w:rPr>
      <w:rFonts w:ascii="Arial" w:hAnsi="Arial"/>
      <w:b/>
      <w:i/>
      <w:sz w:val="28"/>
      <w:lang w:val="ru-RU" w:eastAsia="en-US"/>
    </w:rPr>
  </w:style>
  <w:style w:type="character" w:customStyle="1" w:styleId="164">
    <w:name w:val="Знак Знак164"/>
    <w:uiPriority w:val="99"/>
    <w:qFormat/>
    <w:locked/>
    <w:rsid w:val="000E70C3"/>
    <w:rPr>
      <w:b/>
      <w:caps/>
      <w:sz w:val="24"/>
      <w:lang w:val="ru-RU" w:eastAsia="ru-RU"/>
    </w:rPr>
  </w:style>
  <w:style w:type="character" w:customStyle="1" w:styleId="5b">
    <w:name w:val="Знак Знак Знак5"/>
    <w:uiPriority w:val="99"/>
    <w:qFormat/>
    <w:rsid w:val="000E70C3"/>
    <w:rPr>
      <w:rFonts w:ascii="Times New Roman" w:hAnsi="Times New Roman"/>
      <w:b/>
      <w:caps/>
      <w:sz w:val="28"/>
    </w:rPr>
  </w:style>
  <w:style w:type="character" w:customStyle="1" w:styleId="253">
    <w:name w:val="Знак Знак253"/>
    <w:uiPriority w:val="99"/>
    <w:qFormat/>
    <w:rsid w:val="000E70C3"/>
    <w:rPr>
      <w:rFonts w:ascii="Times New Roman" w:hAnsi="Times New Roman"/>
      <w:b/>
      <w:sz w:val="28"/>
    </w:rPr>
  </w:style>
  <w:style w:type="character" w:customStyle="1" w:styleId="2230">
    <w:name w:val="Знак Знак223"/>
    <w:uiPriority w:val="99"/>
    <w:qFormat/>
    <w:rsid w:val="000E70C3"/>
    <w:rPr>
      <w:rFonts w:ascii="Times New Roman" w:hAnsi="Times New Roman"/>
      <w:sz w:val="24"/>
    </w:rPr>
  </w:style>
  <w:style w:type="character" w:customStyle="1" w:styleId="193">
    <w:name w:val="Знак Знак193"/>
    <w:uiPriority w:val="99"/>
    <w:qFormat/>
    <w:rsid w:val="000E70C3"/>
    <w:rPr>
      <w:rFonts w:ascii="Times New Roman" w:hAnsi="Times New Roman"/>
      <w:sz w:val="16"/>
      <w:lang w:eastAsia="ru-RU"/>
    </w:rPr>
  </w:style>
  <w:style w:type="character" w:customStyle="1" w:styleId="183">
    <w:name w:val="Знак Знак183"/>
    <w:uiPriority w:val="99"/>
    <w:qFormat/>
    <w:rsid w:val="000E70C3"/>
    <w:rPr>
      <w:rFonts w:ascii="Courier New" w:hAnsi="Courier New"/>
    </w:rPr>
  </w:style>
  <w:style w:type="character" w:customStyle="1" w:styleId="173">
    <w:name w:val="Знак Знак173"/>
    <w:uiPriority w:val="99"/>
    <w:qFormat/>
    <w:rsid w:val="000E70C3"/>
    <w:rPr>
      <w:rFonts w:ascii="Times New Roman" w:hAnsi="Times New Roman"/>
      <w:sz w:val="24"/>
    </w:rPr>
  </w:style>
  <w:style w:type="character" w:customStyle="1" w:styleId="153">
    <w:name w:val="Знак Знак153"/>
    <w:uiPriority w:val="99"/>
    <w:qFormat/>
    <w:rsid w:val="000E70C3"/>
    <w:rPr>
      <w:b/>
      <w:sz w:val="28"/>
    </w:rPr>
  </w:style>
  <w:style w:type="character" w:customStyle="1" w:styleId="4130">
    <w:name w:val="Знак Знак413"/>
    <w:uiPriority w:val="99"/>
    <w:qFormat/>
    <w:locked/>
    <w:rsid w:val="000E70C3"/>
    <w:rPr>
      <w:rFonts w:ascii="Arial" w:hAnsi="Arial"/>
      <w:b/>
      <w:i/>
      <w:sz w:val="28"/>
      <w:lang w:val="ru-RU" w:eastAsia="en-US"/>
    </w:rPr>
  </w:style>
  <w:style w:type="character" w:customStyle="1" w:styleId="234">
    <w:name w:val="Знак Знак23 Знак4"/>
    <w:uiPriority w:val="99"/>
    <w:qFormat/>
    <w:locked/>
    <w:rsid w:val="000E70C3"/>
    <w:rPr>
      <w:rFonts w:ascii="Tahoma" w:hAnsi="Tahoma"/>
      <w:sz w:val="16"/>
    </w:rPr>
  </w:style>
  <w:style w:type="paragraph" w:customStyle="1" w:styleId="5c">
    <w:name w:val="Знак Знак Знак Знак Знак Знак Знак Знак Знак Знак Знак Знак Знак5"/>
    <w:basedOn w:val="a2"/>
    <w:uiPriority w:val="99"/>
    <w:qFormat/>
    <w:rsid w:val="000E70C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32">
    <w:name w:val="Знак33"/>
    <w:basedOn w:val="a2"/>
    <w:uiPriority w:val="99"/>
    <w:qFormat/>
    <w:rsid w:val="000E70C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30">
    <w:name w:val="Знак Знак533"/>
    <w:uiPriority w:val="99"/>
    <w:qFormat/>
    <w:locked/>
    <w:rsid w:val="000E70C3"/>
    <w:rPr>
      <w:b/>
      <w:caps/>
      <w:sz w:val="24"/>
      <w:lang w:val="ru-RU" w:eastAsia="ru-RU"/>
    </w:rPr>
  </w:style>
  <w:style w:type="character" w:customStyle="1" w:styleId="3fd">
    <w:name w:val="Без интервала Знак3"/>
    <w:uiPriority w:val="99"/>
    <w:qFormat/>
    <w:locked/>
    <w:rsid w:val="000E70C3"/>
    <w:rPr>
      <w:sz w:val="24"/>
      <w:lang w:eastAsia="en-US"/>
    </w:rPr>
  </w:style>
  <w:style w:type="character" w:customStyle="1" w:styleId="1131">
    <w:name w:val="Знак1 Знак Знак13"/>
    <w:uiPriority w:val="99"/>
    <w:qFormat/>
    <w:locked/>
    <w:rsid w:val="000E70C3"/>
    <w:rPr>
      <w:rFonts w:ascii="Times New Roman" w:hAnsi="Times New Roman"/>
      <w:sz w:val="24"/>
      <w:lang w:eastAsia="ru-RU"/>
    </w:rPr>
  </w:style>
  <w:style w:type="character" w:customStyle="1" w:styleId="463">
    <w:name w:val="Знак Знак463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483">
    <w:name w:val="Знак Знак483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443">
    <w:name w:val="Знак Знак443"/>
    <w:uiPriority w:val="99"/>
    <w:qFormat/>
    <w:locked/>
    <w:rsid w:val="000E70C3"/>
    <w:rPr>
      <w:sz w:val="24"/>
    </w:rPr>
  </w:style>
  <w:style w:type="character" w:customStyle="1" w:styleId="513">
    <w:name w:val="Знак Знак513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433">
    <w:name w:val="Знак Знак433"/>
    <w:uiPriority w:val="99"/>
    <w:qFormat/>
    <w:locked/>
    <w:rsid w:val="000E70C3"/>
    <w:rPr>
      <w:color w:val="000000"/>
      <w:sz w:val="24"/>
      <w:lang w:eastAsia="ru-RU"/>
    </w:rPr>
  </w:style>
  <w:style w:type="character" w:customStyle="1" w:styleId="423">
    <w:name w:val="Знак Знак423"/>
    <w:uiPriority w:val="99"/>
    <w:qFormat/>
    <w:rsid w:val="000E70C3"/>
    <w:rPr>
      <w:rFonts w:ascii="Times New Roman" w:hAnsi="Times New Roman"/>
      <w:sz w:val="16"/>
    </w:rPr>
  </w:style>
  <w:style w:type="character" w:customStyle="1" w:styleId="493">
    <w:name w:val="Знак Знак493"/>
    <w:uiPriority w:val="99"/>
    <w:qFormat/>
    <w:rsid w:val="000E70C3"/>
    <w:rPr>
      <w:rFonts w:ascii="Times New Roman" w:hAnsi="Times New Roman"/>
      <w:b/>
      <w:caps/>
      <w:sz w:val="24"/>
      <w:lang w:eastAsia="ru-RU"/>
    </w:rPr>
  </w:style>
  <w:style w:type="character" w:customStyle="1" w:styleId="473">
    <w:name w:val="Знак Знак473"/>
    <w:uiPriority w:val="99"/>
    <w:qFormat/>
    <w:rsid w:val="000E70C3"/>
    <w:rPr>
      <w:rFonts w:ascii="Times New Roman" w:hAnsi="Times New Roman"/>
      <w:b/>
      <w:sz w:val="27"/>
      <w:lang w:eastAsia="ru-RU"/>
    </w:rPr>
  </w:style>
  <w:style w:type="character" w:customStyle="1" w:styleId="453">
    <w:name w:val="Знак Знак453"/>
    <w:uiPriority w:val="99"/>
    <w:qFormat/>
    <w:rsid w:val="000E70C3"/>
    <w:rPr>
      <w:rFonts w:ascii="Times New Roman" w:hAnsi="Times New Roman"/>
      <w:b/>
      <w:i/>
      <w:sz w:val="26"/>
      <w:lang w:eastAsia="ru-RU"/>
    </w:rPr>
  </w:style>
  <w:style w:type="character" w:customStyle="1" w:styleId="541">
    <w:name w:val="Знак5 Знак Знак4"/>
    <w:uiPriority w:val="99"/>
    <w:qFormat/>
    <w:locked/>
    <w:rsid w:val="000E70C3"/>
    <w:rPr>
      <w:sz w:val="16"/>
    </w:rPr>
  </w:style>
  <w:style w:type="character" w:customStyle="1" w:styleId="503">
    <w:name w:val="Знак Знак503"/>
    <w:uiPriority w:val="99"/>
    <w:qFormat/>
    <w:locked/>
    <w:rsid w:val="000E70C3"/>
    <w:rPr>
      <w:b/>
      <w:sz w:val="28"/>
      <w:lang w:val="ru-RU" w:eastAsia="ru-RU"/>
    </w:rPr>
  </w:style>
  <w:style w:type="character" w:customStyle="1" w:styleId="523">
    <w:name w:val="Знак Знак523"/>
    <w:uiPriority w:val="99"/>
    <w:qFormat/>
    <w:rsid w:val="000E70C3"/>
    <w:rPr>
      <w:rFonts w:ascii="Arial" w:hAnsi="Arial"/>
      <w:b/>
      <w:i/>
      <w:sz w:val="28"/>
    </w:rPr>
  </w:style>
  <w:style w:type="character" w:customStyle="1" w:styleId="5130">
    <w:name w:val="Знак5 Знак Знак13"/>
    <w:uiPriority w:val="99"/>
    <w:qFormat/>
    <w:locked/>
    <w:rsid w:val="000E70C3"/>
    <w:rPr>
      <w:sz w:val="16"/>
      <w:lang w:val="ru-RU" w:eastAsia="ru-RU"/>
    </w:rPr>
  </w:style>
  <w:style w:type="character" w:customStyle="1" w:styleId="631">
    <w:name w:val="Знак6 Знак Знак3"/>
    <w:uiPriority w:val="99"/>
    <w:qFormat/>
    <w:rsid w:val="000E70C3"/>
    <w:rPr>
      <w:sz w:val="24"/>
      <w:lang w:val="ru-RU" w:eastAsia="ru-RU"/>
    </w:rPr>
  </w:style>
  <w:style w:type="paragraph" w:customStyle="1" w:styleId="5d">
    <w:name w:val="Знак Знак Знак Знак Знак Знак5"/>
    <w:basedOn w:val="a2"/>
    <w:uiPriority w:val="99"/>
    <w:qFormat/>
    <w:rsid w:val="000E70C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6">
    <w:name w:val="Знак Знак76"/>
    <w:uiPriority w:val="99"/>
    <w:qFormat/>
    <w:rsid w:val="000E70C3"/>
    <w:rPr>
      <w:sz w:val="16"/>
      <w:lang w:val="ru-RU" w:eastAsia="ru-RU"/>
    </w:rPr>
  </w:style>
  <w:style w:type="character" w:customStyle="1" w:styleId="1440">
    <w:name w:val="Знак Знак144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104">
    <w:name w:val="Знак Знак104"/>
    <w:uiPriority w:val="99"/>
    <w:qFormat/>
    <w:locked/>
    <w:rsid w:val="000E70C3"/>
    <w:rPr>
      <w:sz w:val="16"/>
      <w:lang w:val="ru-RU" w:eastAsia="ru-RU"/>
    </w:rPr>
  </w:style>
  <w:style w:type="character" w:customStyle="1" w:styleId="614">
    <w:name w:val="Знак Знак614"/>
    <w:uiPriority w:val="99"/>
    <w:qFormat/>
    <w:rsid w:val="000E70C3"/>
    <w:rPr>
      <w:rFonts w:ascii="Arial" w:hAnsi="Arial"/>
      <w:b/>
      <w:i/>
      <w:sz w:val="28"/>
      <w:lang w:val="ru-RU" w:eastAsia="en-US"/>
    </w:rPr>
  </w:style>
  <w:style w:type="character" w:customStyle="1" w:styleId="165">
    <w:name w:val="Знак Знак165"/>
    <w:uiPriority w:val="99"/>
    <w:qFormat/>
    <w:locked/>
    <w:rsid w:val="000E70C3"/>
    <w:rPr>
      <w:b/>
      <w:caps/>
      <w:sz w:val="24"/>
      <w:lang w:val="ru-RU" w:eastAsia="ru-RU"/>
    </w:rPr>
  </w:style>
  <w:style w:type="character" w:customStyle="1" w:styleId="6a">
    <w:name w:val="Знак Знак Знак6"/>
    <w:uiPriority w:val="99"/>
    <w:qFormat/>
    <w:rsid w:val="000E70C3"/>
    <w:rPr>
      <w:rFonts w:ascii="Times New Roman" w:hAnsi="Times New Roman"/>
      <w:b/>
      <w:caps/>
      <w:sz w:val="28"/>
    </w:rPr>
  </w:style>
  <w:style w:type="character" w:customStyle="1" w:styleId="254">
    <w:name w:val="Знак Знак254"/>
    <w:uiPriority w:val="99"/>
    <w:qFormat/>
    <w:rsid w:val="000E70C3"/>
    <w:rPr>
      <w:rFonts w:ascii="Times New Roman" w:hAnsi="Times New Roman"/>
      <w:b/>
      <w:sz w:val="28"/>
    </w:rPr>
  </w:style>
  <w:style w:type="character" w:customStyle="1" w:styleId="2240">
    <w:name w:val="Знак Знак224"/>
    <w:uiPriority w:val="99"/>
    <w:qFormat/>
    <w:rsid w:val="000E70C3"/>
    <w:rPr>
      <w:rFonts w:ascii="Times New Roman" w:hAnsi="Times New Roman"/>
      <w:sz w:val="24"/>
    </w:rPr>
  </w:style>
  <w:style w:type="character" w:customStyle="1" w:styleId="204">
    <w:name w:val="Знак Знак204"/>
    <w:uiPriority w:val="99"/>
    <w:qFormat/>
    <w:rsid w:val="000E70C3"/>
    <w:rPr>
      <w:rFonts w:ascii="Arial" w:hAnsi="Arial"/>
      <w:sz w:val="22"/>
    </w:rPr>
  </w:style>
  <w:style w:type="character" w:customStyle="1" w:styleId="194">
    <w:name w:val="Знак Знак194"/>
    <w:uiPriority w:val="99"/>
    <w:qFormat/>
    <w:rsid w:val="000E70C3"/>
    <w:rPr>
      <w:rFonts w:ascii="Times New Roman" w:hAnsi="Times New Roman"/>
      <w:sz w:val="16"/>
      <w:lang w:eastAsia="ru-RU"/>
    </w:rPr>
  </w:style>
  <w:style w:type="character" w:customStyle="1" w:styleId="184">
    <w:name w:val="Знак Знак184"/>
    <w:uiPriority w:val="99"/>
    <w:qFormat/>
    <w:rsid w:val="000E70C3"/>
    <w:rPr>
      <w:rFonts w:ascii="Courier New" w:hAnsi="Courier New"/>
    </w:rPr>
  </w:style>
  <w:style w:type="character" w:customStyle="1" w:styleId="174">
    <w:name w:val="Знак Знак174"/>
    <w:uiPriority w:val="99"/>
    <w:qFormat/>
    <w:rsid w:val="000E70C3"/>
    <w:rPr>
      <w:rFonts w:ascii="Times New Roman" w:hAnsi="Times New Roman"/>
      <w:sz w:val="24"/>
    </w:rPr>
  </w:style>
  <w:style w:type="character" w:customStyle="1" w:styleId="154">
    <w:name w:val="Знак Знак154"/>
    <w:uiPriority w:val="99"/>
    <w:qFormat/>
    <w:rsid w:val="000E70C3"/>
    <w:rPr>
      <w:b/>
      <w:sz w:val="28"/>
    </w:rPr>
  </w:style>
  <w:style w:type="character" w:customStyle="1" w:styleId="4140">
    <w:name w:val="Знак Знак414"/>
    <w:uiPriority w:val="99"/>
    <w:qFormat/>
    <w:locked/>
    <w:rsid w:val="000E70C3"/>
    <w:rPr>
      <w:rFonts w:ascii="Arial" w:hAnsi="Arial"/>
      <w:b/>
      <w:i/>
      <w:sz w:val="28"/>
      <w:lang w:val="ru-RU" w:eastAsia="en-US"/>
    </w:rPr>
  </w:style>
  <w:style w:type="character" w:customStyle="1" w:styleId="235">
    <w:name w:val="Знак Знак23 Знак5"/>
    <w:uiPriority w:val="99"/>
    <w:qFormat/>
    <w:locked/>
    <w:rsid w:val="000E70C3"/>
    <w:rPr>
      <w:rFonts w:ascii="Tahoma" w:hAnsi="Tahoma"/>
      <w:sz w:val="16"/>
    </w:rPr>
  </w:style>
  <w:style w:type="paragraph" w:customStyle="1" w:styleId="6b">
    <w:name w:val="Знак Знак Знак Знак Знак Знак Знак Знак Знак Знак Знак Знак Знак6"/>
    <w:basedOn w:val="a2"/>
    <w:uiPriority w:val="99"/>
    <w:qFormat/>
    <w:rsid w:val="000E70C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43">
    <w:name w:val="Знак34"/>
    <w:basedOn w:val="a2"/>
    <w:uiPriority w:val="99"/>
    <w:qFormat/>
    <w:rsid w:val="000E70C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40">
    <w:name w:val="Знак Знак534"/>
    <w:uiPriority w:val="99"/>
    <w:qFormat/>
    <w:locked/>
    <w:rsid w:val="000E70C3"/>
    <w:rPr>
      <w:b/>
      <w:caps/>
      <w:sz w:val="24"/>
      <w:lang w:val="ru-RU" w:eastAsia="ru-RU"/>
    </w:rPr>
  </w:style>
  <w:style w:type="character" w:customStyle="1" w:styleId="4e">
    <w:name w:val="Без интервала Знак4"/>
    <w:uiPriority w:val="99"/>
    <w:qFormat/>
    <w:locked/>
    <w:rsid w:val="000E70C3"/>
    <w:rPr>
      <w:sz w:val="24"/>
      <w:lang w:eastAsia="en-US"/>
    </w:rPr>
  </w:style>
  <w:style w:type="character" w:customStyle="1" w:styleId="1141">
    <w:name w:val="Знак1 Знак Знак14"/>
    <w:uiPriority w:val="99"/>
    <w:qFormat/>
    <w:locked/>
    <w:rsid w:val="000E70C3"/>
    <w:rPr>
      <w:rFonts w:ascii="Times New Roman" w:hAnsi="Times New Roman"/>
      <w:sz w:val="24"/>
      <w:lang w:eastAsia="ru-RU"/>
    </w:rPr>
  </w:style>
  <w:style w:type="character" w:customStyle="1" w:styleId="464">
    <w:name w:val="Знак Знак464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484">
    <w:name w:val="Знак Знак484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444">
    <w:name w:val="Знак Знак444"/>
    <w:uiPriority w:val="99"/>
    <w:qFormat/>
    <w:locked/>
    <w:rsid w:val="000E70C3"/>
    <w:rPr>
      <w:sz w:val="24"/>
    </w:rPr>
  </w:style>
  <w:style w:type="character" w:customStyle="1" w:styleId="514">
    <w:name w:val="Знак Знак514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434">
    <w:name w:val="Знак Знак434"/>
    <w:uiPriority w:val="99"/>
    <w:qFormat/>
    <w:locked/>
    <w:rsid w:val="000E70C3"/>
    <w:rPr>
      <w:color w:val="000000"/>
      <w:sz w:val="24"/>
      <w:lang w:eastAsia="ru-RU"/>
    </w:rPr>
  </w:style>
  <w:style w:type="character" w:customStyle="1" w:styleId="424">
    <w:name w:val="Знак Знак424"/>
    <w:uiPriority w:val="99"/>
    <w:qFormat/>
    <w:rsid w:val="000E70C3"/>
    <w:rPr>
      <w:rFonts w:ascii="Times New Roman" w:hAnsi="Times New Roman"/>
      <w:sz w:val="16"/>
    </w:rPr>
  </w:style>
  <w:style w:type="character" w:customStyle="1" w:styleId="494">
    <w:name w:val="Знак Знак494"/>
    <w:uiPriority w:val="99"/>
    <w:qFormat/>
    <w:rsid w:val="000E70C3"/>
    <w:rPr>
      <w:rFonts w:ascii="Times New Roman" w:hAnsi="Times New Roman"/>
      <w:b/>
      <w:caps/>
      <w:sz w:val="24"/>
      <w:lang w:eastAsia="ru-RU"/>
    </w:rPr>
  </w:style>
  <w:style w:type="character" w:customStyle="1" w:styleId="474">
    <w:name w:val="Знак Знак474"/>
    <w:uiPriority w:val="99"/>
    <w:qFormat/>
    <w:rsid w:val="000E70C3"/>
    <w:rPr>
      <w:rFonts w:ascii="Times New Roman" w:hAnsi="Times New Roman"/>
      <w:b/>
      <w:sz w:val="27"/>
      <w:lang w:eastAsia="ru-RU"/>
    </w:rPr>
  </w:style>
  <w:style w:type="character" w:customStyle="1" w:styleId="454">
    <w:name w:val="Знак Знак454"/>
    <w:uiPriority w:val="99"/>
    <w:qFormat/>
    <w:rsid w:val="000E70C3"/>
    <w:rPr>
      <w:rFonts w:ascii="Times New Roman" w:hAnsi="Times New Roman"/>
      <w:b/>
      <w:i/>
      <w:sz w:val="26"/>
      <w:lang w:eastAsia="ru-RU"/>
    </w:rPr>
  </w:style>
  <w:style w:type="character" w:customStyle="1" w:styleId="551">
    <w:name w:val="Знак5 Знак Знак5"/>
    <w:uiPriority w:val="99"/>
    <w:qFormat/>
    <w:locked/>
    <w:rsid w:val="000E70C3"/>
    <w:rPr>
      <w:sz w:val="16"/>
    </w:rPr>
  </w:style>
  <w:style w:type="character" w:customStyle="1" w:styleId="504">
    <w:name w:val="Знак Знак504"/>
    <w:uiPriority w:val="99"/>
    <w:qFormat/>
    <w:locked/>
    <w:rsid w:val="000E70C3"/>
    <w:rPr>
      <w:b/>
      <w:sz w:val="28"/>
      <w:lang w:val="ru-RU" w:eastAsia="ru-RU"/>
    </w:rPr>
  </w:style>
  <w:style w:type="character" w:customStyle="1" w:styleId="524">
    <w:name w:val="Знак Знак524"/>
    <w:uiPriority w:val="99"/>
    <w:qFormat/>
    <w:rsid w:val="000E70C3"/>
    <w:rPr>
      <w:rFonts w:ascii="Arial" w:hAnsi="Arial"/>
      <w:b/>
      <w:i/>
      <w:sz w:val="28"/>
    </w:rPr>
  </w:style>
  <w:style w:type="character" w:customStyle="1" w:styleId="5140">
    <w:name w:val="Знак5 Знак Знак14"/>
    <w:uiPriority w:val="99"/>
    <w:qFormat/>
    <w:locked/>
    <w:rsid w:val="000E70C3"/>
    <w:rPr>
      <w:sz w:val="16"/>
      <w:lang w:val="ru-RU" w:eastAsia="ru-RU"/>
    </w:rPr>
  </w:style>
  <w:style w:type="character" w:customStyle="1" w:styleId="641">
    <w:name w:val="Знак6 Знак Знак4"/>
    <w:uiPriority w:val="99"/>
    <w:qFormat/>
    <w:rsid w:val="000E70C3"/>
    <w:rPr>
      <w:sz w:val="24"/>
      <w:lang w:val="ru-RU" w:eastAsia="ru-RU"/>
    </w:rPr>
  </w:style>
  <w:style w:type="character" w:customStyle="1" w:styleId="205">
    <w:name w:val="Знак Знак205"/>
    <w:uiPriority w:val="99"/>
    <w:qFormat/>
    <w:rsid w:val="000E70C3"/>
    <w:rPr>
      <w:rFonts w:ascii="Arial" w:hAnsi="Arial"/>
      <w:sz w:val="22"/>
    </w:rPr>
  </w:style>
  <w:style w:type="character" w:customStyle="1" w:styleId="206">
    <w:name w:val="Знак Знак206"/>
    <w:uiPriority w:val="99"/>
    <w:qFormat/>
    <w:rsid w:val="000E70C3"/>
    <w:rPr>
      <w:rFonts w:ascii="Arial" w:hAnsi="Arial"/>
      <w:sz w:val="22"/>
    </w:rPr>
  </w:style>
  <w:style w:type="paragraph" w:customStyle="1" w:styleId="6c">
    <w:name w:val="Знак Знак Знак Знак Знак Знак6"/>
    <w:basedOn w:val="a2"/>
    <w:uiPriority w:val="99"/>
    <w:qFormat/>
    <w:rsid w:val="000E70C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4f">
    <w:name w:val="Основной текст Знак4"/>
    <w:uiPriority w:val="99"/>
    <w:qFormat/>
    <w:rsid w:val="000E70C3"/>
    <w:rPr>
      <w:sz w:val="24"/>
    </w:rPr>
  </w:style>
  <w:style w:type="character" w:customStyle="1" w:styleId="77">
    <w:name w:val="Знак Знак77"/>
    <w:uiPriority w:val="99"/>
    <w:qFormat/>
    <w:rsid w:val="000E70C3"/>
    <w:rPr>
      <w:sz w:val="16"/>
      <w:lang w:val="ru-RU" w:eastAsia="ru-RU"/>
    </w:rPr>
  </w:style>
  <w:style w:type="character" w:customStyle="1" w:styleId="1450">
    <w:name w:val="Знак Знак145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105">
    <w:name w:val="Знак Знак105"/>
    <w:uiPriority w:val="99"/>
    <w:qFormat/>
    <w:locked/>
    <w:rsid w:val="000E70C3"/>
    <w:rPr>
      <w:sz w:val="16"/>
      <w:lang w:val="ru-RU" w:eastAsia="ru-RU"/>
    </w:rPr>
  </w:style>
  <w:style w:type="character" w:customStyle="1" w:styleId="615">
    <w:name w:val="Знак Знак615"/>
    <w:uiPriority w:val="99"/>
    <w:qFormat/>
    <w:rsid w:val="000E70C3"/>
    <w:rPr>
      <w:rFonts w:ascii="Arial" w:hAnsi="Arial"/>
      <w:b/>
      <w:i/>
      <w:sz w:val="28"/>
      <w:lang w:val="ru-RU" w:eastAsia="en-US"/>
    </w:rPr>
  </w:style>
  <w:style w:type="character" w:customStyle="1" w:styleId="166">
    <w:name w:val="Знак Знак166"/>
    <w:uiPriority w:val="99"/>
    <w:qFormat/>
    <w:locked/>
    <w:rsid w:val="000E70C3"/>
    <w:rPr>
      <w:b/>
      <w:caps/>
      <w:sz w:val="24"/>
      <w:lang w:val="ru-RU" w:eastAsia="ru-RU"/>
    </w:rPr>
  </w:style>
  <w:style w:type="character" w:customStyle="1" w:styleId="78">
    <w:name w:val="Знак Знак Знак7"/>
    <w:uiPriority w:val="99"/>
    <w:qFormat/>
    <w:rsid w:val="000E70C3"/>
    <w:rPr>
      <w:rFonts w:ascii="Times New Roman" w:hAnsi="Times New Roman"/>
      <w:b/>
      <w:caps/>
      <w:sz w:val="28"/>
    </w:rPr>
  </w:style>
  <w:style w:type="character" w:customStyle="1" w:styleId="255">
    <w:name w:val="Знак Знак255"/>
    <w:uiPriority w:val="99"/>
    <w:qFormat/>
    <w:rsid w:val="000E70C3"/>
    <w:rPr>
      <w:rFonts w:ascii="Times New Roman" w:hAnsi="Times New Roman"/>
      <w:b/>
      <w:sz w:val="28"/>
    </w:rPr>
  </w:style>
  <w:style w:type="character" w:customStyle="1" w:styleId="2250">
    <w:name w:val="Знак Знак225"/>
    <w:uiPriority w:val="99"/>
    <w:qFormat/>
    <w:rsid w:val="000E70C3"/>
    <w:rPr>
      <w:rFonts w:ascii="Times New Roman" w:hAnsi="Times New Roman"/>
      <w:sz w:val="24"/>
    </w:rPr>
  </w:style>
  <w:style w:type="character" w:customStyle="1" w:styleId="195">
    <w:name w:val="Знак Знак195"/>
    <w:uiPriority w:val="99"/>
    <w:qFormat/>
    <w:rsid w:val="000E70C3"/>
    <w:rPr>
      <w:rFonts w:ascii="Times New Roman" w:hAnsi="Times New Roman"/>
      <w:sz w:val="16"/>
      <w:lang w:eastAsia="ru-RU"/>
    </w:rPr>
  </w:style>
  <w:style w:type="character" w:customStyle="1" w:styleId="185">
    <w:name w:val="Знак Знак185"/>
    <w:uiPriority w:val="99"/>
    <w:qFormat/>
    <w:rsid w:val="000E70C3"/>
    <w:rPr>
      <w:rFonts w:ascii="Courier New" w:hAnsi="Courier New"/>
    </w:rPr>
  </w:style>
  <w:style w:type="character" w:customStyle="1" w:styleId="175">
    <w:name w:val="Знак Знак175"/>
    <w:uiPriority w:val="99"/>
    <w:qFormat/>
    <w:rsid w:val="000E70C3"/>
    <w:rPr>
      <w:rFonts w:ascii="Times New Roman" w:hAnsi="Times New Roman"/>
      <w:sz w:val="24"/>
    </w:rPr>
  </w:style>
  <w:style w:type="character" w:customStyle="1" w:styleId="155">
    <w:name w:val="Знак Знак155"/>
    <w:uiPriority w:val="99"/>
    <w:qFormat/>
    <w:rsid w:val="000E70C3"/>
    <w:rPr>
      <w:b/>
      <w:sz w:val="28"/>
    </w:rPr>
  </w:style>
  <w:style w:type="character" w:customStyle="1" w:styleId="415">
    <w:name w:val="Знак Знак415"/>
    <w:uiPriority w:val="99"/>
    <w:qFormat/>
    <w:locked/>
    <w:rsid w:val="000E70C3"/>
    <w:rPr>
      <w:rFonts w:ascii="Arial" w:hAnsi="Arial"/>
      <w:b/>
      <w:i/>
      <w:sz w:val="28"/>
      <w:lang w:val="ru-RU" w:eastAsia="en-US"/>
    </w:rPr>
  </w:style>
  <w:style w:type="character" w:customStyle="1" w:styleId="236">
    <w:name w:val="Знак Знак23 Знак6"/>
    <w:uiPriority w:val="99"/>
    <w:qFormat/>
    <w:locked/>
    <w:rsid w:val="000E70C3"/>
    <w:rPr>
      <w:rFonts w:ascii="Tahoma" w:hAnsi="Tahoma"/>
      <w:sz w:val="16"/>
    </w:rPr>
  </w:style>
  <w:style w:type="paragraph" w:customStyle="1" w:styleId="79">
    <w:name w:val="Знак Знак Знак Знак Знак Знак Знак Знак Знак Знак Знак Знак Знак7"/>
    <w:basedOn w:val="a2"/>
    <w:uiPriority w:val="99"/>
    <w:qFormat/>
    <w:rsid w:val="000E70C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52">
    <w:name w:val="Знак35"/>
    <w:basedOn w:val="a2"/>
    <w:uiPriority w:val="99"/>
    <w:qFormat/>
    <w:rsid w:val="000E70C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5">
    <w:name w:val="Знак Знак535"/>
    <w:uiPriority w:val="99"/>
    <w:qFormat/>
    <w:locked/>
    <w:rsid w:val="000E70C3"/>
    <w:rPr>
      <w:b/>
      <w:caps/>
      <w:sz w:val="24"/>
      <w:lang w:val="ru-RU" w:eastAsia="ru-RU"/>
    </w:rPr>
  </w:style>
  <w:style w:type="character" w:customStyle="1" w:styleId="5e">
    <w:name w:val="Без интервала Знак5"/>
    <w:uiPriority w:val="99"/>
    <w:qFormat/>
    <w:locked/>
    <w:rsid w:val="000E70C3"/>
    <w:rPr>
      <w:sz w:val="24"/>
      <w:lang w:eastAsia="en-US"/>
    </w:rPr>
  </w:style>
  <w:style w:type="character" w:customStyle="1" w:styleId="1151">
    <w:name w:val="Знак1 Знак Знак15"/>
    <w:uiPriority w:val="99"/>
    <w:qFormat/>
    <w:locked/>
    <w:rsid w:val="000E70C3"/>
    <w:rPr>
      <w:rFonts w:ascii="Times New Roman" w:hAnsi="Times New Roman"/>
      <w:sz w:val="24"/>
      <w:lang w:eastAsia="ru-RU"/>
    </w:rPr>
  </w:style>
  <w:style w:type="character" w:customStyle="1" w:styleId="465">
    <w:name w:val="Знак Знак465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485">
    <w:name w:val="Знак Знак485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445">
    <w:name w:val="Знак Знак445"/>
    <w:uiPriority w:val="99"/>
    <w:qFormat/>
    <w:locked/>
    <w:rsid w:val="000E70C3"/>
    <w:rPr>
      <w:sz w:val="24"/>
    </w:rPr>
  </w:style>
  <w:style w:type="character" w:customStyle="1" w:styleId="515">
    <w:name w:val="Знак Знак515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435">
    <w:name w:val="Знак Знак435"/>
    <w:uiPriority w:val="99"/>
    <w:qFormat/>
    <w:locked/>
    <w:rsid w:val="000E70C3"/>
    <w:rPr>
      <w:color w:val="000000"/>
      <w:sz w:val="24"/>
      <w:lang w:eastAsia="ru-RU"/>
    </w:rPr>
  </w:style>
  <w:style w:type="character" w:customStyle="1" w:styleId="425">
    <w:name w:val="Знак Знак425"/>
    <w:uiPriority w:val="99"/>
    <w:qFormat/>
    <w:rsid w:val="000E70C3"/>
    <w:rPr>
      <w:rFonts w:ascii="Times New Roman" w:hAnsi="Times New Roman"/>
      <w:sz w:val="16"/>
    </w:rPr>
  </w:style>
  <w:style w:type="character" w:customStyle="1" w:styleId="495">
    <w:name w:val="Знак Знак495"/>
    <w:uiPriority w:val="99"/>
    <w:qFormat/>
    <w:rsid w:val="000E70C3"/>
    <w:rPr>
      <w:rFonts w:ascii="Times New Roman" w:hAnsi="Times New Roman"/>
      <w:b/>
      <w:caps/>
      <w:sz w:val="24"/>
      <w:lang w:eastAsia="ru-RU"/>
    </w:rPr>
  </w:style>
  <w:style w:type="character" w:customStyle="1" w:styleId="475">
    <w:name w:val="Знак Знак475"/>
    <w:uiPriority w:val="99"/>
    <w:qFormat/>
    <w:rsid w:val="000E70C3"/>
    <w:rPr>
      <w:rFonts w:ascii="Times New Roman" w:hAnsi="Times New Roman"/>
      <w:b/>
      <w:sz w:val="27"/>
      <w:lang w:eastAsia="ru-RU"/>
    </w:rPr>
  </w:style>
  <w:style w:type="character" w:customStyle="1" w:styleId="455">
    <w:name w:val="Знак Знак455"/>
    <w:uiPriority w:val="99"/>
    <w:qFormat/>
    <w:rsid w:val="000E70C3"/>
    <w:rPr>
      <w:rFonts w:ascii="Times New Roman" w:hAnsi="Times New Roman"/>
      <w:b/>
      <w:i/>
      <w:sz w:val="26"/>
      <w:lang w:eastAsia="ru-RU"/>
    </w:rPr>
  </w:style>
  <w:style w:type="character" w:customStyle="1" w:styleId="561">
    <w:name w:val="Знак5 Знак Знак6"/>
    <w:uiPriority w:val="99"/>
    <w:qFormat/>
    <w:locked/>
    <w:rsid w:val="000E70C3"/>
    <w:rPr>
      <w:sz w:val="16"/>
    </w:rPr>
  </w:style>
  <w:style w:type="character" w:customStyle="1" w:styleId="505">
    <w:name w:val="Знак Знак505"/>
    <w:uiPriority w:val="99"/>
    <w:qFormat/>
    <w:locked/>
    <w:rsid w:val="000E70C3"/>
    <w:rPr>
      <w:b/>
      <w:sz w:val="28"/>
      <w:lang w:val="ru-RU" w:eastAsia="ru-RU"/>
    </w:rPr>
  </w:style>
  <w:style w:type="character" w:customStyle="1" w:styleId="525">
    <w:name w:val="Знак Знак525"/>
    <w:uiPriority w:val="99"/>
    <w:qFormat/>
    <w:rsid w:val="000E70C3"/>
    <w:rPr>
      <w:rFonts w:ascii="Arial" w:hAnsi="Arial"/>
      <w:b/>
      <w:i/>
      <w:sz w:val="28"/>
    </w:rPr>
  </w:style>
  <w:style w:type="character" w:customStyle="1" w:styleId="5150">
    <w:name w:val="Знак5 Знак Знак15"/>
    <w:uiPriority w:val="99"/>
    <w:qFormat/>
    <w:locked/>
    <w:rsid w:val="000E70C3"/>
    <w:rPr>
      <w:sz w:val="16"/>
      <w:lang w:val="ru-RU" w:eastAsia="ru-RU"/>
    </w:rPr>
  </w:style>
  <w:style w:type="character" w:customStyle="1" w:styleId="651">
    <w:name w:val="Знак6 Знак Знак5"/>
    <w:uiPriority w:val="99"/>
    <w:qFormat/>
    <w:rsid w:val="000E70C3"/>
    <w:rPr>
      <w:sz w:val="24"/>
      <w:lang w:val="ru-RU" w:eastAsia="ru-RU"/>
    </w:rPr>
  </w:style>
  <w:style w:type="character" w:customStyle="1" w:styleId="207">
    <w:name w:val="Знак Знак207"/>
    <w:uiPriority w:val="99"/>
    <w:qFormat/>
    <w:rsid w:val="000E70C3"/>
    <w:rPr>
      <w:rFonts w:ascii="Arial" w:hAnsi="Arial"/>
      <w:sz w:val="22"/>
    </w:rPr>
  </w:style>
  <w:style w:type="character" w:customStyle="1" w:styleId="208">
    <w:name w:val="Знак Знак208"/>
    <w:uiPriority w:val="99"/>
    <w:qFormat/>
    <w:rsid w:val="000E70C3"/>
    <w:rPr>
      <w:rFonts w:ascii="Arial" w:hAnsi="Arial"/>
      <w:sz w:val="22"/>
    </w:rPr>
  </w:style>
  <w:style w:type="character" w:customStyle="1" w:styleId="209">
    <w:name w:val="Знак Знак209"/>
    <w:uiPriority w:val="99"/>
    <w:qFormat/>
    <w:rsid w:val="000E70C3"/>
    <w:rPr>
      <w:rFonts w:ascii="Arial" w:hAnsi="Arial"/>
      <w:sz w:val="22"/>
    </w:rPr>
  </w:style>
  <w:style w:type="character" w:customStyle="1" w:styleId="616">
    <w:name w:val="Знак Знак616"/>
    <w:uiPriority w:val="99"/>
    <w:qFormat/>
    <w:rsid w:val="000E70C3"/>
    <w:rPr>
      <w:rFonts w:ascii="Calibri" w:hAnsi="Calibri"/>
      <w:i/>
      <w:sz w:val="24"/>
    </w:rPr>
  </w:style>
  <w:style w:type="paragraph" w:customStyle="1" w:styleId="7a">
    <w:name w:val="Знак Знак Знак Знак Знак Знак7"/>
    <w:basedOn w:val="a2"/>
    <w:uiPriority w:val="99"/>
    <w:qFormat/>
    <w:rsid w:val="000E70C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37">
    <w:name w:val="Основной текст 2 Знак3"/>
    <w:uiPriority w:val="99"/>
    <w:qFormat/>
    <w:rsid w:val="000E70C3"/>
    <w:rPr>
      <w:sz w:val="24"/>
    </w:rPr>
  </w:style>
  <w:style w:type="character" w:customStyle="1" w:styleId="780">
    <w:name w:val="Знак Знак78"/>
    <w:uiPriority w:val="99"/>
    <w:qFormat/>
    <w:rsid w:val="000E70C3"/>
    <w:rPr>
      <w:sz w:val="16"/>
      <w:lang w:val="ru-RU" w:eastAsia="ru-RU"/>
    </w:rPr>
  </w:style>
  <w:style w:type="character" w:customStyle="1" w:styleId="1460">
    <w:name w:val="Знак Знак146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106">
    <w:name w:val="Знак Знак106"/>
    <w:uiPriority w:val="99"/>
    <w:qFormat/>
    <w:locked/>
    <w:rsid w:val="000E70C3"/>
    <w:rPr>
      <w:sz w:val="16"/>
      <w:lang w:val="ru-RU" w:eastAsia="ru-RU"/>
    </w:rPr>
  </w:style>
  <w:style w:type="character" w:customStyle="1" w:styleId="167">
    <w:name w:val="Знак Знак167"/>
    <w:uiPriority w:val="99"/>
    <w:qFormat/>
    <w:locked/>
    <w:rsid w:val="000E70C3"/>
    <w:rPr>
      <w:b/>
      <w:caps/>
      <w:sz w:val="24"/>
      <w:lang w:val="ru-RU" w:eastAsia="ru-RU"/>
    </w:rPr>
  </w:style>
  <w:style w:type="character" w:customStyle="1" w:styleId="83">
    <w:name w:val="Знак Знак Знак8"/>
    <w:uiPriority w:val="99"/>
    <w:qFormat/>
    <w:rsid w:val="000E70C3"/>
    <w:rPr>
      <w:rFonts w:ascii="Times New Roman" w:hAnsi="Times New Roman"/>
      <w:b/>
      <w:caps/>
      <w:sz w:val="28"/>
    </w:rPr>
  </w:style>
  <w:style w:type="character" w:customStyle="1" w:styleId="256">
    <w:name w:val="Знак Знак256"/>
    <w:uiPriority w:val="99"/>
    <w:qFormat/>
    <w:rsid w:val="000E70C3"/>
    <w:rPr>
      <w:rFonts w:ascii="Times New Roman" w:hAnsi="Times New Roman"/>
      <w:b/>
      <w:sz w:val="28"/>
    </w:rPr>
  </w:style>
  <w:style w:type="character" w:customStyle="1" w:styleId="2260">
    <w:name w:val="Знак Знак226"/>
    <w:uiPriority w:val="99"/>
    <w:qFormat/>
    <w:rsid w:val="000E70C3"/>
    <w:rPr>
      <w:rFonts w:ascii="Times New Roman" w:hAnsi="Times New Roman"/>
      <w:sz w:val="24"/>
    </w:rPr>
  </w:style>
  <w:style w:type="character" w:customStyle="1" w:styleId="196">
    <w:name w:val="Знак Знак196"/>
    <w:uiPriority w:val="99"/>
    <w:qFormat/>
    <w:rsid w:val="000E70C3"/>
    <w:rPr>
      <w:rFonts w:ascii="Times New Roman" w:hAnsi="Times New Roman"/>
      <w:sz w:val="16"/>
      <w:lang w:eastAsia="ru-RU"/>
    </w:rPr>
  </w:style>
  <w:style w:type="character" w:customStyle="1" w:styleId="186">
    <w:name w:val="Знак Знак186"/>
    <w:uiPriority w:val="99"/>
    <w:qFormat/>
    <w:rsid w:val="000E70C3"/>
    <w:rPr>
      <w:rFonts w:ascii="Courier New" w:hAnsi="Courier New"/>
    </w:rPr>
  </w:style>
  <w:style w:type="character" w:customStyle="1" w:styleId="176">
    <w:name w:val="Знак Знак176"/>
    <w:uiPriority w:val="99"/>
    <w:qFormat/>
    <w:rsid w:val="000E70C3"/>
    <w:rPr>
      <w:rFonts w:ascii="Times New Roman" w:hAnsi="Times New Roman"/>
      <w:sz w:val="24"/>
    </w:rPr>
  </w:style>
  <w:style w:type="character" w:customStyle="1" w:styleId="156">
    <w:name w:val="Знак Знак156"/>
    <w:uiPriority w:val="99"/>
    <w:qFormat/>
    <w:rsid w:val="000E70C3"/>
    <w:rPr>
      <w:b/>
      <w:sz w:val="28"/>
    </w:rPr>
  </w:style>
  <w:style w:type="character" w:customStyle="1" w:styleId="416">
    <w:name w:val="Знак Знак416"/>
    <w:uiPriority w:val="99"/>
    <w:qFormat/>
    <w:locked/>
    <w:rsid w:val="000E70C3"/>
    <w:rPr>
      <w:rFonts w:ascii="Arial" w:hAnsi="Arial"/>
      <w:b/>
      <w:i/>
      <w:sz w:val="28"/>
      <w:lang w:val="ru-RU" w:eastAsia="en-US"/>
    </w:rPr>
  </w:style>
  <w:style w:type="character" w:customStyle="1" w:styleId="2370">
    <w:name w:val="Знак Знак23 Знак7"/>
    <w:uiPriority w:val="99"/>
    <w:qFormat/>
    <w:locked/>
    <w:rsid w:val="000E70C3"/>
    <w:rPr>
      <w:rFonts w:ascii="Tahoma" w:hAnsi="Tahoma"/>
      <w:sz w:val="16"/>
    </w:rPr>
  </w:style>
  <w:style w:type="paragraph" w:customStyle="1" w:styleId="84">
    <w:name w:val="Знак Знак Знак Знак Знак Знак Знак Знак Знак Знак Знак Знак Знак8"/>
    <w:basedOn w:val="a2"/>
    <w:uiPriority w:val="99"/>
    <w:qFormat/>
    <w:rsid w:val="000E70C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61">
    <w:name w:val="Знак36"/>
    <w:basedOn w:val="a2"/>
    <w:uiPriority w:val="99"/>
    <w:qFormat/>
    <w:rsid w:val="000E70C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6">
    <w:name w:val="Знак Знак536"/>
    <w:uiPriority w:val="99"/>
    <w:qFormat/>
    <w:locked/>
    <w:rsid w:val="000E70C3"/>
    <w:rPr>
      <w:b/>
      <w:caps/>
      <w:sz w:val="24"/>
      <w:lang w:val="ru-RU" w:eastAsia="ru-RU"/>
    </w:rPr>
  </w:style>
  <w:style w:type="character" w:customStyle="1" w:styleId="64">
    <w:name w:val="Без интервала Знак6"/>
    <w:link w:val="affffff2"/>
    <w:uiPriority w:val="99"/>
    <w:qFormat/>
    <w:locked/>
    <w:rsid w:val="000E70C3"/>
    <w:rPr>
      <w:rFonts w:ascii="Times New Roman" w:eastAsia="Calibri" w:hAnsi="Times New Roman" w:cs="Times New Roman"/>
      <w:lang w:eastAsia="ru-RU"/>
    </w:rPr>
  </w:style>
  <w:style w:type="character" w:customStyle="1" w:styleId="466">
    <w:name w:val="Знак Знак466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486">
    <w:name w:val="Знак Знак486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446">
    <w:name w:val="Знак Знак446"/>
    <w:uiPriority w:val="99"/>
    <w:qFormat/>
    <w:locked/>
    <w:rsid w:val="000E70C3"/>
    <w:rPr>
      <w:sz w:val="24"/>
    </w:rPr>
  </w:style>
  <w:style w:type="character" w:customStyle="1" w:styleId="516">
    <w:name w:val="Знак Знак516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436">
    <w:name w:val="Знак Знак436"/>
    <w:uiPriority w:val="99"/>
    <w:qFormat/>
    <w:locked/>
    <w:rsid w:val="000E70C3"/>
    <w:rPr>
      <w:color w:val="000000"/>
      <w:sz w:val="24"/>
      <w:lang w:eastAsia="ru-RU"/>
    </w:rPr>
  </w:style>
  <w:style w:type="character" w:customStyle="1" w:styleId="426">
    <w:name w:val="Знак Знак426"/>
    <w:uiPriority w:val="99"/>
    <w:qFormat/>
    <w:rsid w:val="000E70C3"/>
    <w:rPr>
      <w:rFonts w:ascii="Times New Roman" w:hAnsi="Times New Roman"/>
      <w:sz w:val="16"/>
    </w:rPr>
  </w:style>
  <w:style w:type="character" w:customStyle="1" w:styleId="496">
    <w:name w:val="Знак Знак496"/>
    <w:uiPriority w:val="99"/>
    <w:qFormat/>
    <w:rsid w:val="000E70C3"/>
    <w:rPr>
      <w:rFonts w:ascii="Times New Roman" w:hAnsi="Times New Roman"/>
      <w:b/>
      <w:caps/>
      <w:sz w:val="24"/>
      <w:lang w:eastAsia="ru-RU"/>
    </w:rPr>
  </w:style>
  <w:style w:type="character" w:customStyle="1" w:styleId="476">
    <w:name w:val="Знак Знак476"/>
    <w:uiPriority w:val="99"/>
    <w:qFormat/>
    <w:rsid w:val="000E70C3"/>
    <w:rPr>
      <w:rFonts w:ascii="Times New Roman" w:hAnsi="Times New Roman"/>
      <w:b/>
      <w:sz w:val="27"/>
      <w:lang w:eastAsia="ru-RU"/>
    </w:rPr>
  </w:style>
  <w:style w:type="character" w:customStyle="1" w:styleId="456">
    <w:name w:val="Знак Знак456"/>
    <w:uiPriority w:val="99"/>
    <w:qFormat/>
    <w:rsid w:val="000E70C3"/>
    <w:rPr>
      <w:rFonts w:ascii="Times New Roman" w:hAnsi="Times New Roman"/>
      <w:b/>
      <w:i/>
      <w:sz w:val="26"/>
      <w:lang w:eastAsia="ru-RU"/>
    </w:rPr>
  </w:style>
  <w:style w:type="character" w:customStyle="1" w:styleId="570">
    <w:name w:val="Знак5 Знак Знак7"/>
    <w:uiPriority w:val="99"/>
    <w:qFormat/>
    <w:locked/>
    <w:rsid w:val="000E70C3"/>
    <w:rPr>
      <w:sz w:val="16"/>
    </w:rPr>
  </w:style>
  <w:style w:type="character" w:customStyle="1" w:styleId="506">
    <w:name w:val="Знак Знак506"/>
    <w:uiPriority w:val="99"/>
    <w:qFormat/>
    <w:locked/>
    <w:rsid w:val="000E70C3"/>
    <w:rPr>
      <w:b/>
      <w:sz w:val="28"/>
      <w:lang w:val="ru-RU" w:eastAsia="ru-RU"/>
    </w:rPr>
  </w:style>
  <w:style w:type="character" w:customStyle="1" w:styleId="526">
    <w:name w:val="Знак Знак526"/>
    <w:uiPriority w:val="99"/>
    <w:qFormat/>
    <w:rsid w:val="000E70C3"/>
    <w:rPr>
      <w:rFonts w:ascii="Arial" w:hAnsi="Arial"/>
      <w:b/>
      <w:i/>
      <w:sz w:val="28"/>
    </w:rPr>
  </w:style>
  <w:style w:type="character" w:customStyle="1" w:styleId="660">
    <w:name w:val="Знак6 Знак Знак6"/>
    <w:uiPriority w:val="99"/>
    <w:qFormat/>
    <w:rsid w:val="000E70C3"/>
    <w:rPr>
      <w:sz w:val="24"/>
      <w:lang w:val="ru-RU" w:eastAsia="ru-RU"/>
    </w:rPr>
  </w:style>
  <w:style w:type="character" w:customStyle="1" w:styleId="402">
    <w:name w:val="Знак Знак40 Знак"/>
    <w:uiPriority w:val="99"/>
    <w:qFormat/>
    <w:locked/>
    <w:rsid w:val="000E70C3"/>
    <w:rPr>
      <w:sz w:val="24"/>
      <w:lang w:val="ru-RU" w:eastAsia="ru-RU"/>
    </w:rPr>
  </w:style>
  <w:style w:type="character" w:customStyle="1" w:styleId="afffffffff6">
    <w:name w:val="Тело ИАК Знак"/>
    <w:link w:val="afffffffff7"/>
    <w:uiPriority w:val="99"/>
    <w:qFormat/>
    <w:locked/>
    <w:rsid w:val="000E70C3"/>
    <w:rPr>
      <w:sz w:val="28"/>
    </w:rPr>
  </w:style>
  <w:style w:type="paragraph" w:customStyle="1" w:styleId="afffffffff7">
    <w:name w:val="Тело ИАК"/>
    <w:basedOn w:val="a2"/>
    <w:link w:val="afffffffff6"/>
    <w:uiPriority w:val="99"/>
    <w:qFormat/>
    <w:rsid w:val="000E70C3"/>
    <w:pPr>
      <w:widowControl/>
      <w:snapToGrid/>
      <w:spacing w:before="0" w:after="0" w:line="288" w:lineRule="auto"/>
      <w:ind w:firstLine="72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ffffffff8">
    <w:name w:val="кадр"/>
    <w:basedOn w:val="a3"/>
    <w:uiPriority w:val="99"/>
    <w:qFormat/>
    <w:rsid w:val="000E70C3"/>
    <w:rPr>
      <w:rFonts w:cs="Times New Roman"/>
    </w:rPr>
  </w:style>
  <w:style w:type="character" w:customStyle="1" w:styleId="16">
    <w:name w:val="Оглавление 1 Знак"/>
    <w:basedOn w:val="a3"/>
    <w:link w:val="15"/>
    <w:uiPriority w:val="99"/>
    <w:qFormat/>
    <w:locked/>
    <w:rsid w:val="000E70C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6">
    <w:name w:val="Знак9"/>
    <w:basedOn w:val="a2"/>
    <w:uiPriority w:val="99"/>
    <w:qFormat/>
    <w:rsid w:val="000E70C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useradditionalinfo1">
    <w:name w:val="useradditionalinfo1"/>
    <w:basedOn w:val="a2"/>
    <w:uiPriority w:val="99"/>
    <w:qFormat/>
    <w:rsid w:val="000E70C3"/>
    <w:pPr>
      <w:widowControl/>
      <w:pBdr>
        <w:top w:val="dotted" w:sz="4" w:space="3" w:color="CCCCCC"/>
      </w:pBdr>
      <w:snapToGrid/>
      <w:spacing w:after="0"/>
    </w:pPr>
    <w:rPr>
      <w:rFonts w:eastAsia="Times New Roman"/>
      <w:szCs w:val="24"/>
    </w:rPr>
  </w:style>
  <w:style w:type="paragraph" w:customStyle="1" w:styleId="0752">
    <w:name w:val="Стиль Нумерованный список + сверху: (одинарная Авто  075 пт лини...2"/>
    <w:basedOn w:val="afff"/>
    <w:uiPriority w:val="99"/>
    <w:qFormat/>
    <w:rsid w:val="000E70C3"/>
    <w:pPr>
      <w:numPr>
        <w:numId w:val="8"/>
      </w:numPr>
      <w:tabs>
        <w:tab w:val="left" w:pos="851"/>
      </w:tabs>
      <w:ind w:hanging="511"/>
    </w:pPr>
    <w:rPr>
      <w:szCs w:val="20"/>
    </w:rPr>
  </w:style>
  <w:style w:type="paragraph" w:customStyle="1" w:styleId="0753">
    <w:name w:val="Стиль Нумерованный список + сверху: (одинарная Авто  075 пт лини...3"/>
    <w:basedOn w:val="afff"/>
    <w:uiPriority w:val="99"/>
    <w:qFormat/>
    <w:rsid w:val="000E70C3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4">
    <w:name w:val="Стиль Нумерованный список + сверху: (одинарная Авто  075 пт лини...4"/>
    <w:basedOn w:val="afff"/>
    <w:uiPriority w:val="99"/>
    <w:qFormat/>
    <w:rsid w:val="000E70C3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5">
    <w:name w:val="Стиль Нумерованный список + сверху: (одинарная Авто  075 пт лини...5"/>
    <w:basedOn w:val="afff"/>
    <w:uiPriority w:val="99"/>
    <w:qFormat/>
    <w:rsid w:val="000E70C3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8">
    <w:name w:val="Стиль Нумерованный список + сверху: (одинарная Авто  075 пт лини...8"/>
    <w:basedOn w:val="afff"/>
    <w:uiPriority w:val="99"/>
    <w:qFormat/>
    <w:rsid w:val="000E70C3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9">
    <w:name w:val="Стиль Нумерованный список + сверху: (одинарная Авто  075 пт лини...9"/>
    <w:basedOn w:val="afff"/>
    <w:uiPriority w:val="99"/>
    <w:qFormat/>
    <w:rsid w:val="000E70C3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0">
    <w:name w:val="Стиль Нумерованный список + сверху: (одинарная Авто  075 пт лини...10"/>
    <w:basedOn w:val="afff"/>
    <w:uiPriority w:val="99"/>
    <w:qFormat/>
    <w:rsid w:val="000E70C3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1">
    <w:name w:val="Стиль Нумерованный список + сверху: (одинарная Авто  075 пт лини...11"/>
    <w:basedOn w:val="afff"/>
    <w:uiPriority w:val="99"/>
    <w:qFormat/>
    <w:rsid w:val="000E70C3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character" w:customStyle="1" w:styleId="7b">
    <w:name w:val="Основной текст (7)_"/>
    <w:basedOn w:val="a3"/>
    <w:uiPriority w:val="99"/>
    <w:qFormat/>
    <w:locked/>
    <w:rsid w:val="000E70C3"/>
    <w:rPr>
      <w:rFonts w:cs="Times New Roman"/>
      <w:b/>
      <w:bCs/>
      <w:i/>
      <w:iCs/>
      <w:lang w:bidi="ar-SA"/>
    </w:rPr>
  </w:style>
  <w:style w:type="paragraph" w:customStyle="1" w:styleId="bloc">
    <w:name w:val="bloc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rdered">
    <w:name w:val="bordered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">
    <w:name w:val="fr-collapsible-toggl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collapsed">
    <w:name w:val="fr-collapsible-toggle-collapsed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group-toogle-all">
    <w:name w:val="fr-collapsible-group-toogle-all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 w:val="18"/>
      <w:szCs w:val="18"/>
    </w:rPr>
  </w:style>
  <w:style w:type="paragraph" w:customStyle="1" w:styleId="toogleboxnew">
    <w:name w:val="toogleboxnew"/>
    <w:basedOn w:val="a2"/>
    <w:uiPriority w:val="99"/>
    <w:qFormat/>
    <w:rsid w:val="000E70C3"/>
    <w:pPr>
      <w:widowControl/>
      <w:pBdr>
        <w:top w:val="single" w:sz="6" w:space="2" w:color="AAAAAA"/>
        <w:left w:val="single" w:sz="6" w:space="2" w:color="AAAAAA"/>
        <w:bottom w:val="single" w:sz="6" w:space="0" w:color="AAAAAA"/>
        <w:right w:val="single" w:sz="6" w:space="2" w:color="AAAAAA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toogleboxnewtitle">
    <w:name w:val="toogleboxnew_title"/>
    <w:basedOn w:val="a2"/>
    <w:uiPriority w:val="99"/>
    <w:qFormat/>
    <w:rsid w:val="000E70C3"/>
    <w:pPr>
      <w:widowControl/>
      <w:shd w:val="clear" w:color="auto" w:fill="EFEFE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">
    <w:name w:val="navboxnew"/>
    <w:basedOn w:val="a2"/>
    <w:uiPriority w:val="99"/>
    <w:qFormat/>
    <w:rsid w:val="000E70C3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navbar">
    <w:name w:val="navboxnew_tnavbar"/>
    <w:basedOn w:val="a2"/>
    <w:uiPriority w:val="99"/>
    <w:qFormat/>
    <w:rsid w:val="000E70C3"/>
    <w:pPr>
      <w:widowControl/>
      <w:snapToGrid/>
      <w:spacing w:beforeAutospacing="1" w:afterAutospacing="1"/>
      <w:ind w:left="-1200"/>
    </w:pPr>
    <w:rPr>
      <w:rFonts w:eastAsia="Times New Roman"/>
      <w:sz w:val="19"/>
      <w:szCs w:val="19"/>
    </w:rPr>
  </w:style>
  <w:style w:type="paragraph" w:customStyle="1" w:styleId="navboxnewoldie">
    <w:name w:val="navboxnew_oldie"/>
    <w:basedOn w:val="a2"/>
    <w:uiPriority w:val="99"/>
    <w:qFormat/>
    <w:rsid w:val="000E70C3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table">
    <w:name w:val="mw-hiero-tabl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outer">
    <w:name w:val="mw-hiero-outer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box">
    <w:name w:val="mw-hiero-box"/>
    <w:basedOn w:val="a2"/>
    <w:uiPriority w:val="99"/>
    <w:qFormat/>
    <w:rsid w:val="000E70C3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hidden">
    <w:name w:val="ui-helper-hidden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ui-helper-reset">
    <w:name w:val="ui-helper-reset"/>
    <w:basedOn w:val="a2"/>
    <w:uiPriority w:val="99"/>
    <w:qFormat/>
    <w:rsid w:val="000E70C3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helper-clearfix">
    <w:name w:val="ui-helper-clearfix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zfix">
    <w:name w:val="ui-helper-zfix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">
    <w:name w:val="ui-icon"/>
    <w:basedOn w:val="a2"/>
    <w:uiPriority w:val="99"/>
    <w:qFormat/>
    <w:rsid w:val="000E70C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widget-overlay">
    <w:name w:val="ui-widget-overlay"/>
    <w:basedOn w:val="a2"/>
    <w:uiPriority w:val="99"/>
    <w:qFormat/>
    <w:rsid w:val="000E70C3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">
    <w:name w:val="ui-widget"/>
    <w:basedOn w:val="a2"/>
    <w:uiPriority w:val="99"/>
    <w:qFormat/>
    <w:rsid w:val="000E70C3"/>
    <w:pPr>
      <w:widowControl/>
      <w:snapToGrid/>
      <w:spacing w:beforeAutospacing="1" w:afterAutospacing="1"/>
    </w:pPr>
    <w:rPr>
      <w:rFonts w:ascii="Arial" w:eastAsia="Times New Roman" w:hAnsi="Arial" w:cs="Arial"/>
      <w:sz w:val="19"/>
      <w:szCs w:val="19"/>
    </w:rPr>
  </w:style>
  <w:style w:type="paragraph" w:customStyle="1" w:styleId="ui-widget-content">
    <w:name w:val="ui-widget-content"/>
    <w:basedOn w:val="a2"/>
    <w:uiPriority w:val="99"/>
    <w:qFormat/>
    <w:rsid w:val="000E70C3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napToGrid/>
      <w:spacing w:beforeAutospacing="1" w:afterAutospacing="1"/>
    </w:pPr>
    <w:rPr>
      <w:rFonts w:eastAsia="Times New Roman"/>
      <w:color w:val="362B36"/>
      <w:szCs w:val="24"/>
    </w:rPr>
  </w:style>
  <w:style w:type="paragraph" w:customStyle="1" w:styleId="ui-widget-header">
    <w:name w:val="ui-widget-header"/>
    <w:basedOn w:val="a2"/>
    <w:uiPriority w:val="99"/>
    <w:qFormat/>
    <w:rsid w:val="000E70C3"/>
    <w:pPr>
      <w:widowControl/>
      <w:pBdr>
        <w:bottom w:val="single" w:sz="6" w:space="0" w:color="BBBBBB"/>
      </w:pBdr>
      <w:shd w:val="clear" w:color="auto" w:fill="FFFFFF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state-default">
    <w:name w:val="ui-state-default"/>
    <w:basedOn w:val="a2"/>
    <w:uiPriority w:val="99"/>
    <w:qFormat/>
    <w:rsid w:val="000E70C3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">
    <w:name w:val="ui-state-hover"/>
    <w:basedOn w:val="a2"/>
    <w:uiPriority w:val="99"/>
    <w:qFormat/>
    <w:rsid w:val="000E70C3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">
    <w:name w:val="ui-state-focus"/>
    <w:basedOn w:val="a2"/>
    <w:uiPriority w:val="99"/>
    <w:qFormat/>
    <w:rsid w:val="000E70C3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">
    <w:name w:val="ui-state-active"/>
    <w:basedOn w:val="a2"/>
    <w:uiPriority w:val="99"/>
    <w:qFormat/>
    <w:rsid w:val="000E70C3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">
    <w:name w:val="ui-state-highlight"/>
    <w:basedOn w:val="a2"/>
    <w:uiPriority w:val="99"/>
    <w:qFormat/>
    <w:rsid w:val="000E70C3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">
    <w:name w:val="ui-state-error"/>
    <w:basedOn w:val="a2"/>
    <w:uiPriority w:val="99"/>
    <w:qFormat/>
    <w:rsid w:val="000E70C3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">
    <w:name w:val="ui-state-error-text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">
    <w:name w:val="ui-priority-primary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">
    <w:name w:val="ui-priority-secondary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">
    <w:name w:val="ui-state-disabled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shadow">
    <w:name w:val="ui-widget-shadow"/>
    <w:basedOn w:val="a2"/>
    <w:uiPriority w:val="99"/>
    <w:qFormat/>
    <w:rsid w:val="000E70C3"/>
    <w:pPr>
      <w:widowControl/>
      <w:shd w:val="clear" w:color="auto" w:fill="000000"/>
      <w:snapToGrid/>
      <w:spacing w:before="0" w:after="0"/>
      <w:ind w:left="-105"/>
    </w:pPr>
    <w:rPr>
      <w:rFonts w:eastAsia="Times New Roman"/>
      <w:szCs w:val="24"/>
    </w:rPr>
  </w:style>
  <w:style w:type="paragraph" w:customStyle="1" w:styleId="ui-resizable-handle">
    <w:name w:val="ui-resizable-handl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ui-resizable-n">
    <w:name w:val="ui-resizable-n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">
    <w:name w:val="ui-resizable-s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e">
    <w:name w:val="ui-resizable-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w">
    <w:name w:val="ui-resizable-w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e">
    <w:name w:val="ui-resizable-s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w">
    <w:name w:val="ui-resizable-sw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w">
    <w:name w:val="ui-resizable-nw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e">
    <w:name w:val="ui-resizable-n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">
    <w:name w:val="ui-button"/>
    <w:basedOn w:val="a2"/>
    <w:uiPriority w:val="99"/>
    <w:qFormat/>
    <w:rsid w:val="000E70C3"/>
    <w:pPr>
      <w:widowControl/>
      <w:snapToGrid/>
      <w:spacing w:beforeAutospacing="1" w:afterAutospacing="1"/>
      <w:ind w:right="24"/>
      <w:jc w:val="center"/>
    </w:pPr>
    <w:rPr>
      <w:rFonts w:eastAsia="Times New Roman"/>
      <w:szCs w:val="24"/>
    </w:rPr>
  </w:style>
  <w:style w:type="paragraph" w:customStyle="1" w:styleId="ui-button-icon-only">
    <w:name w:val="ui-button-icon-only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icons-only">
    <w:name w:val="ui-button-icons-only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set">
    <w:name w:val="ui-buttonset"/>
    <w:basedOn w:val="a2"/>
    <w:uiPriority w:val="99"/>
    <w:qFormat/>
    <w:rsid w:val="000E70C3"/>
    <w:pPr>
      <w:widowControl/>
      <w:snapToGrid/>
      <w:spacing w:beforeAutospacing="1" w:afterAutospacing="1"/>
      <w:ind w:right="105"/>
    </w:pPr>
    <w:rPr>
      <w:rFonts w:eastAsia="Times New Roman"/>
      <w:szCs w:val="24"/>
    </w:rPr>
  </w:style>
  <w:style w:type="paragraph" w:customStyle="1" w:styleId="ui-dialog">
    <w:name w:val="ui-dialog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uggestions">
    <w:name w:val="suggestions"/>
    <w:basedOn w:val="a2"/>
    <w:uiPriority w:val="99"/>
    <w:qFormat/>
    <w:rsid w:val="000E70C3"/>
    <w:pPr>
      <w:widowControl/>
      <w:snapToGrid/>
      <w:spacing w:before="0" w:after="0"/>
      <w:ind w:right="-15"/>
    </w:pPr>
    <w:rPr>
      <w:rFonts w:eastAsia="Times New Roman"/>
      <w:szCs w:val="24"/>
    </w:rPr>
  </w:style>
  <w:style w:type="paragraph" w:customStyle="1" w:styleId="suggestions-special">
    <w:name w:val="suggestions-special"/>
    <w:basedOn w:val="a2"/>
    <w:uiPriority w:val="99"/>
    <w:qFormat/>
    <w:rsid w:val="000E70C3"/>
    <w:pPr>
      <w:widowControl/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napToGrid/>
      <w:spacing w:before="0" w:after="0" w:line="300" w:lineRule="atLeast"/>
    </w:pPr>
    <w:rPr>
      <w:rFonts w:eastAsia="Times New Roman"/>
      <w:vanish/>
      <w:szCs w:val="24"/>
    </w:rPr>
  </w:style>
  <w:style w:type="paragraph" w:customStyle="1" w:styleId="suggestions-results">
    <w:name w:val="suggestions-results"/>
    <w:basedOn w:val="a2"/>
    <w:uiPriority w:val="99"/>
    <w:qFormat/>
    <w:rsid w:val="000E70C3"/>
    <w:pPr>
      <w:widowControl/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napToGrid/>
      <w:spacing w:before="0" w:after="0"/>
    </w:pPr>
    <w:rPr>
      <w:rFonts w:eastAsia="Times New Roman"/>
      <w:szCs w:val="24"/>
    </w:rPr>
  </w:style>
  <w:style w:type="paragraph" w:customStyle="1" w:styleId="suggestions-result">
    <w:name w:val="suggestions-result"/>
    <w:basedOn w:val="a2"/>
    <w:uiPriority w:val="99"/>
    <w:qFormat/>
    <w:rsid w:val="000E70C3"/>
    <w:pPr>
      <w:widowControl/>
      <w:snapToGrid/>
      <w:spacing w:before="0" w:after="0" w:line="360" w:lineRule="atLeast"/>
    </w:pPr>
    <w:rPr>
      <w:rFonts w:eastAsia="Times New Roman"/>
      <w:color w:val="000000"/>
      <w:szCs w:val="24"/>
    </w:rPr>
  </w:style>
  <w:style w:type="paragraph" w:customStyle="1" w:styleId="suggestions-result-current">
    <w:name w:val="suggestions-result-current"/>
    <w:basedOn w:val="a2"/>
    <w:uiPriority w:val="99"/>
    <w:qFormat/>
    <w:rsid w:val="000E70C3"/>
    <w:pPr>
      <w:widowControl/>
      <w:shd w:val="clear" w:color="auto" w:fill="4C59A6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autoellipsis-matched">
    <w:name w:val="autoellipsis-matched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mwembedplayer">
    <w:name w:val="mwembedplayer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oadingspinner">
    <w:name w:val="loadingspinner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imported-resource">
    <w:name w:val="mw-imported-resource"/>
    <w:basedOn w:val="a2"/>
    <w:uiPriority w:val="99"/>
    <w:qFormat/>
    <w:rsid w:val="000E70C3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kaltura-icon">
    <w:name w:val="kaltura-icon"/>
    <w:basedOn w:val="a2"/>
    <w:uiPriority w:val="99"/>
    <w:qFormat/>
    <w:rsid w:val="000E70C3"/>
    <w:pPr>
      <w:widowControl/>
      <w:snapToGrid/>
      <w:spacing w:before="30" w:afterAutospacing="1"/>
      <w:ind w:left="45"/>
    </w:pPr>
    <w:rPr>
      <w:rFonts w:eastAsia="Times New Roman"/>
      <w:szCs w:val="24"/>
    </w:rPr>
  </w:style>
  <w:style w:type="paragraph" w:customStyle="1" w:styleId="mw-fullscreen-overlay">
    <w:name w:val="mw-fullscreen-overlay"/>
    <w:basedOn w:val="a2"/>
    <w:uiPriority w:val="99"/>
    <w:qFormat/>
    <w:rsid w:val="000E70C3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">
    <w:name w:val="play-btn-larg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container">
    <w:name w:val="carouselcontainer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videotitle">
    <w:name w:val="carouselvideotitl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b/>
      <w:bCs/>
      <w:color w:val="FFFFFF"/>
      <w:szCs w:val="24"/>
    </w:rPr>
  </w:style>
  <w:style w:type="paragraph" w:customStyle="1" w:styleId="carouselvideotitletext">
    <w:name w:val="carouselvideotitletext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titleduration">
    <w:name w:val="carouseltitleduration"/>
    <w:basedOn w:val="a2"/>
    <w:uiPriority w:val="99"/>
    <w:qFormat/>
    <w:rsid w:val="000E70C3"/>
    <w:pPr>
      <w:widowControl/>
      <w:shd w:val="clear" w:color="auto" w:fill="5A5A5A"/>
      <w:snapToGrid/>
      <w:spacing w:beforeAutospacing="1" w:afterAutospacing="1"/>
    </w:pPr>
    <w:rPr>
      <w:rFonts w:eastAsia="Times New Roman"/>
      <w:color w:val="D9D9D9"/>
      <w:sz w:val="20"/>
    </w:rPr>
  </w:style>
  <w:style w:type="paragraph" w:customStyle="1" w:styleId="carouselimgtitle">
    <w:name w:val="carouselimgtitle"/>
    <w:basedOn w:val="a2"/>
    <w:uiPriority w:val="99"/>
    <w:qFormat/>
    <w:rsid w:val="000E70C3"/>
    <w:pPr>
      <w:widowControl/>
      <w:snapToGrid/>
      <w:spacing w:beforeAutospacing="1" w:afterAutospacing="1"/>
      <w:jc w:val="center"/>
    </w:pPr>
    <w:rPr>
      <w:rFonts w:eastAsia="Times New Roman"/>
      <w:color w:val="FFFFFF"/>
      <w:szCs w:val="24"/>
    </w:rPr>
  </w:style>
  <w:style w:type="paragraph" w:customStyle="1" w:styleId="carouselimgduration">
    <w:name w:val="carouselimgduration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carouselprevbutton">
    <w:name w:val="carouselprevbutton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nextbutton">
    <w:name w:val="carouselnextbutton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container">
    <w:name w:val="alert-container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itle">
    <w:name w:val="alert-title"/>
    <w:basedOn w:val="a2"/>
    <w:uiPriority w:val="99"/>
    <w:qFormat/>
    <w:rsid w:val="000E70C3"/>
    <w:pPr>
      <w:widowControl/>
      <w:pBdr>
        <w:bottom w:val="single" w:sz="6" w:space="4" w:color="D1D1D1"/>
      </w:pBdr>
      <w:shd w:val="clear" w:color="auto" w:fill="E6E6E6"/>
      <w:snapToGrid/>
      <w:spacing w:beforeAutospacing="1" w:afterAutospacing="1"/>
    </w:pPr>
    <w:rPr>
      <w:rFonts w:eastAsia="Times New Roman"/>
      <w:sz w:val="21"/>
      <w:szCs w:val="21"/>
    </w:rPr>
  </w:style>
  <w:style w:type="paragraph" w:customStyle="1" w:styleId="alert-message">
    <w:name w:val="alert-message"/>
    <w:basedOn w:val="a2"/>
    <w:uiPriority w:val="99"/>
    <w:qFormat/>
    <w:rsid w:val="000E70C3"/>
    <w:pPr>
      <w:widowControl/>
      <w:snapToGrid/>
      <w:spacing w:beforeAutospacing="1" w:afterAutospacing="1"/>
      <w:jc w:val="center"/>
    </w:pPr>
    <w:rPr>
      <w:rFonts w:eastAsia="Times New Roman"/>
      <w:sz w:val="21"/>
      <w:szCs w:val="21"/>
    </w:rPr>
  </w:style>
  <w:style w:type="paragraph" w:customStyle="1" w:styleId="alert-buttons-container">
    <w:name w:val="alert-buttons-container"/>
    <w:basedOn w:val="a2"/>
    <w:uiPriority w:val="99"/>
    <w:qFormat/>
    <w:rsid w:val="000E70C3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alert-button">
    <w:name w:val="alert-button"/>
    <w:basedOn w:val="a2"/>
    <w:uiPriority w:val="99"/>
    <w:qFormat/>
    <w:rsid w:val="000E70C3"/>
    <w:pPr>
      <w:widowControl/>
      <w:shd w:val="clear" w:color="auto" w:fill="474747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plusminus-pos">
    <w:name w:val="mw-plusminus-pos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color w:val="00B000"/>
      <w:szCs w:val="24"/>
    </w:rPr>
  </w:style>
  <w:style w:type="paragraph" w:customStyle="1" w:styleId="mw-plusminus-neg">
    <w:name w:val="mw-plusminus-neg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color w:val="FF2050"/>
      <w:szCs w:val="24"/>
    </w:rPr>
  </w:style>
  <w:style w:type="paragraph" w:customStyle="1" w:styleId="mw-plusminus-null">
    <w:name w:val="mw-plusminus-null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color w:val="999999"/>
      <w:szCs w:val="24"/>
    </w:rPr>
  </w:style>
  <w:style w:type="paragraph" w:customStyle="1" w:styleId="mw-tag-markers">
    <w:name w:val="mw-tag-markers"/>
    <w:basedOn w:val="a2"/>
    <w:uiPriority w:val="99"/>
    <w:qFormat/>
    <w:rsid w:val="000E70C3"/>
    <w:pPr>
      <w:widowControl/>
      <w:snapToGrid/>
      <w:spacing w:beforeAutospacing="1" w:afterAutospacing="1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history-size">
    <w:name w:val="history-siz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whatlinkshere-tools">
    <w:name w:val="mw-whatlinkshere-tools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italique">
    <w:name w:val="italiqu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nowrap">
    <w:name w:val="nowrap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coptions">
    <w:name w:val="rcoptions"/>
    <w:basedOn w:val="a2"/>
    <w:uiPriority w:val="99"/>
    <w:qFormat/>
    <w:rsid w:val="000E70C3"/>
    <w:pPr>
      <w:widowControl/>
      <w:pBdr>
        <w:top w:val="single" w:sz="6" w:space="0" w:color="DDDDF7"/>
        <w:left w:val="single" w:sz="48" w:space="6" w:color="DDDDF7"/>
        <w:bottom w:val="single" w:sz="6" w:space="0" w:color="DDDDF7"/>
        <w:right w:val="single" w:sz="6" w:space="6" w:color="DDDDF7"/>
      </w:pBdr>
      <w:shd w:val="clear" w:color="auto" w:fill="FFFFFF"/>
      <w:snapToGrid/>
      <w:spacing w:before="0" w:after="30"/>
    </w:pPr>
    <w:rPr>
      <w:rFonts w:eastAsia="Times New Roman"/>
      <w:szCs w:val="24"/>
    </w:rPr>
  </w:style>
  <w:style w:type="paragraph" w:customStyle="1" w:styleId="printcssonly">
    <w:name w:val="printcssonly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fieldsetlike">
    <w:name w:val="fieldsetlike"/>
    <w:basedOn w:val="a2"/>
    <w:uiPriority w:val="99"/>
    <w:qFormat/>
    <w:rsid w:val="000E70C3"/>
    <w:pPr>
      <w:widowControl/>
      <w:pBdr>
        <w:top w:val="single" w:sz="6" w:space="0" w:color="AAAAAA"/>
        <w:left w:val="single" w:sz="6" w:space="0" w:color="AAAAAA"/>
        <w:bottom w:val="single" w:sz="6" w:space="5" w:color="AAAAAA"/>
        <w:right w:val="single" w:sz="6" w:space="0" w:color="AAAAAA"/>
      </w:pBdr>
      <w:snapToGrid/>
      <w:spacing w:before="240" w:after="240"/>
      <w:jc w:val="center"/>
    </w:pPr>
    <w:rPr>
      <w:rFonts w:eastAsia="Times New Roman"/>
      <w:szCs w:val="24"/>
    </w:rPr>
  </w:style>
  <w:style w:type="paragraph" w:customStyle="1" w:styleId="homonymie">
    <w:name w:val="homonymie"/>
    <w:basedOn w:val="a2"/>
    <w:uiPriority w:val="99"/>
    <w:qFormat/>
    <w:rsid w:val="000E70C3"/>
    <w:pPr>
      <w:widowControl/>
      <w:pBdr>
        <w:bottom w:val="single" w:sz="6" w:space="6" w:color="AAAAAA"/>
      </w:pBdr>
      <w:shd w:val="clear" w:color="auto" w:fill="FFFFFF"/>
      <w:snapToGrid/>
      <w:spacing w:before="0" w:after="120"/>
    </w:pPr>
    <w:rPr>
      <w:rFonts w:eastAsia="Times New Roman"/>
      <w:i/>
      <w:iCs/>
      <w:szCs w:val="24"/>
    </w:rPr>
  </w:style>
  <w:style w:type="paragraph" w:customStyle="1" w:styleId="indicateur-langue">
    <w:name w:val="indicateur-langue"/>
    <w:basedOn w:val="a2"/>
    <w:uiPriority w:val="99"/>
    <w:qFormat/>
    <w:rsid w:val="000E70C3"/>
    <w:pPr>
      <w:widowControl/>
      <w:snapToGrid/>
      <w:spacing w:beforeAutospacing="1" w:afterAutospacing="1"/>
    </w:pPr>
    <w:rPr>
      <w:rFonts w:ascii="Courier New" w:eastAsia="Times New Roman" w:hAnsi="Courier New" w:cs="Courier New"/>
      <w:b/>
      <w:bCs/>
      <w:szCs w:val="24"/>
    </w:rPr>
  </w:style>
  <w:style w:type="paragraph" w:customStyle="1" w:styleId="romain">
    <w:name w:val="romain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mallCaps/>
      <w:szCs w:val="24"/>
    </w:rPr>
  </w:style>
  <w:style w:type="paragraph" w:customStyle="1" w:styleId="reference">
    <w:name w:val="referenc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exposant">
    <w:name w:val="exposant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magiclink-isbn">
    <w:name w:val="mw-magiclink-isbn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iblist">
    <w:name w:val="biblist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norme">
    <w:name w:val="wikinorm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bibtex">
    <w:name w:val="bibtex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bd">
    <w:name w:val="isbd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o690">
    <w:name w:val="iso690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specialbib">
    <w:name w:val="specialbib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citevirgule">
    <w:name w:val="cite_virgul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sans-fond">
    <w:name w:val="boite-sans-fond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grise">
    <w:name w:val="boite-grise"/>
    <w:basedOn w:val="a2"/>
    <w:uiPriority w:val="99"/>
    <w:qFormat/>
    <w:rsid w:val="000E70C3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grave">
    <w:name w:val="bandeau-niveau-grave"/>
    <w:basedOn w:val="a2"/>
    <w:uiPriority w:val="99"/>
    <w:qFormat/>
    <w:rsid w:val="000E70C3"/>
    <w:pPr>
      <w:widowControl/>
      <w:shd w:val="clear" w:color="auto" w:fill="FFCCCC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modere">
    <w:name w:val="bandeau-niveau-modere"/>
    <w:basedOn w:val="a2"/>
    <w:uiPriority w:val="99"/>
    <w:qFormat/>
    <w:rsid w:val="000E70C3"/>
    <w:pPr>
      <w:widowControl/>
      <w:shd w:val="clear" w:color="auto" w:fill="FFEEDD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ebauche">
    <w:name w:val="bandeau-niveau-ebauche"/>
    <w:basedOn w:val="a2"/>
    <w:uiPriority w:val="99"/>
    <w:qFormat/>
    <w:rsid w:val="000E70C3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information">
    <w:name w:val="bandeau-niveau-information"/>
    <w:basedOn w:val="a2"/>
    <w:uiPriority w:val="99"/>
    <w:qFormat/>
    <w:rsid w:val="000E70C3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">
    <w:name w:val="bandeau"/>
    <w:basedOn w:val="a2"/>
    <w:uiPriority w:val="99"/>
    <w:qFormat/>
    <w:rsid w:val="000E70C3"/>
    <w:pPr>
      <w:widowControl/>
      <w:pBdr>
        <w:top w:val="single" w:sz="6" w:space="2" w:color="auto"/>
        <w:left w:val="single" w:sz="48" w:space="8" w:color="auto"/>
        <w:bottom w:val="single" w:sz="6" w:space="2" w:color="auto"/>
        <w:right w:val="single" w:sz="6" w:space="8" w:color="auto"/>
      </w:pBdr>
      <w:snapToGrid/>
      <w:spacing w:before="120" w:after="180"/>
      <w:ind w:left="1224" w:right="1224"/>
    </w:pPr>
    <w:rPr>
      <w:rFonts w:eastAsia="Times New Roman"/>
      <w:szCs w:val="24"/>
    </w:rPr>
  </w:style>
  <w:style w:type="paragraph" w:customStyle="1" w:styleId="bandeau-icone">
    <w:name w:val="bandeau-icone"/>
    <w:basedOn w:val="a2"/>
    <w:uiPriority w:val="99"/>
    <w:qFormat/>
    <w:rsid w:val="000E70C3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andeau-titre">
    <w:name w:val="bandeau-titre"/>
    <w:basedOn w:val="a2"/>
    <w:uiPriority w:val="99"/>
    <w:qFormat/>
    <w:rsid w:val="000E70C3"/>
    <w:pPr>
      <w:widowControl/>
      <w:snapToGrid/>
      <w:spacing w:beforeAutospacing="1" w:after="120" w:line="336" w:lineRule="atLeast"/>
    </w:pPr>
    <w:rPr>
      <w:rFonts w:eastAsia="Times New Roman"/>
      <w:szCs w:val="24"/>
    </w:rPr>
  </w:style>
  <w:style w:type="paragraph" w:customStyle="1" w:styleId="bandeau-texte">
    <w:name w:val="bandeau-texte"/>
    <w:basedOn w:val="a2"/>
    <w:uiPriority w:val="99"/>
    <w:qFormat/>
    <w:rsid w:val="000E70C3"/>
    <w:pPr>
      <w:widowControl/>
      <w:snapToGrid/>
      <w:spacing w:beforeAutospacing="1" w:afterAutospacing="1" w:line="288" w:lineRule="atLeast"/>
    </w:pPr>
    <w:rPr>
      <w:rFonts w:eastAsia="Times New Roman"/>
      <w:sz w:val="22"/>
      <w:szCs w:val="22"/>
    </w:rPr>
  </w:style>
  <w:style w:type="paragraph" w:customStyle="1" w:styleId="indentation">
    <w:name w:val="indentation"/>
    <w:basedOn w:val="a2"/>
    <w:uiPriority w:val="99"/>
    <w:qFormat/>
    <w:rsid w:val="000E70C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loupe">
    <w:name w:val="loupe"/>
    <w:basedOn w:val="a2"/>
    <w:uiPriority w:val="99"/>
    <w:qFormat/>
    <w:rsid w:val="000E70C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eneral">
    <w:name w:val="general"/>
    <w:basedOn w:val="a2"/>
    <w:uiPriority w:val="99"/>
    <w:qFormat/>
    <w:rsid w:val="000E70C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ccessibilite">
    <w:name w:val="accessibilite"/>
    <w:basedOn w:val="a2"/>
    <w:uiPriority w:val="99"/>
    <w:qFormat/>
    <w:rsid w:val="000E70C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or">
    <w:name w:val="etoile-or"/>
    <w:basedOn w:val="a2"/>
    <w:uiPriority w:val="99"/>
    <w:qFormat/>
    <w:rsid w:val="000E70C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argent">
    <w:name w:val="etoile-argent"/>
    <w:basedOn w:val="a2"/>
    <w:uiPriority w:val="99"/>
    <w:qFormat/>
    <w:rsid w:val="000E70C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ategorie">
    <w:name w:val="categorie"/>
    <w:basedOn w:val="a2"/>
    <w:uiPriority w:val="99"/>
    <w:qFormat/>
    <w:rsid w:val="000E70C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recyclage">
    <w:name w:val="recyclage"/>
    <w:basedOn w:val="a2"/>
    <w:uiPriority w:val="99"/>
    <w:qFormat/>
    <w:rsid w:val="000E70C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rchives">
    <w:name w:val="archives"/>
    <w:basedOn w:val="a2"/>
    <w:uiPriority w:val="99"/>
    <w:qFormat/>
    <w:rsid w:val="000E70C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nflit-edition">
    <w:name w:val="conflit-edition"/>
    <w:basedOn w:val="a2"/>
    <w:uiPriority w:val="99"/>
    <w:qFormat/>
    <w:rsid w:val="000E70C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ns">
    <w:name w:val="sons"/>
    <w:basedOn w:val="a2"/>
    <w:uiPriority w:val="99"/>
    <w:qFormat/>
    <w:rsid w:val="000E70C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videos">
    <w:name w:val="videos"/>
    <w:basedOn w:val="a2"/>
    <w:uiPriority w:val="99"/>
    <w:qFormat/>
    <w:rsid w:val="000E70C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omplet">
    <w:name w:val="incomplet"/>
    <w:basedOn w:val="a2"/>
    <w:uiPriority w:val="99"/>
    <w:qFormat/>
    <w:rsid w:val="000E70C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urces">
    <w:name w:val="sources"/>
    <w:basedOn w:val="a2"/>
    <w:uiPriority w:val="99"/>
    <w:qFormat/>
    <w:rsid w:val="000E70C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mportant">
    <w:name w:val="important"/>
    <w:basedOn w:val="a2"/>
    <w:uiPriority w:val="99"/>
    <w:qFormat/>
    <w:rsid w:val="000E70C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n-travaux">
    <w:name w:val="en-travaux"/>
    <w:basedOn w:val="a2"/>
    <w:uiPriority w:val="99"/>
    <w:qFormat/>
    <w:rsid w:val="000E70C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ubator">
    <w:name w:val="incubator"/>
    <w:basedOn w:val="a2"/>
    <w:uiPriority w:val="99"/>
    <w:qFormat/>
    <w:rsid w:val="000E70C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xtension">
    <w:name w:val="extension"/>
    <w:basedOn w:val="a2"/>
    <w:uiPriority w:val="99"/>
    <w:qFormat/>
    <w:rsid w:val="000E70C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pecies">
    <w:name w:val="wikispecies"/>
    <w:basedOn w:val="a2"/>
    <w:uiPriority w:val="99"/>
    <w:qFormat/>
    <w:rsid w:val="000E70C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metawiki">
    <w:name w:val="metawiki"/>
    <w:basedOn w:val="a2"/>
    <w:uiPriority w:val="99"/>
    <w:qFormat/>
    <w:rsid w:val="000E70C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ersity">
    <w:name w:val="wikiversity"/>
    <w:basedOn w:val="a2"/>
    <w:uiPriority w:val="99"/>
    <w:qFormat/>
    <w:rsid w:val="000E70C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pedia">
    <w:name w:val="wikipedia"/>
    <w:basedOn w:val="a2"/>
    <w:uiPriority w:val="99"/>
    <w:qFormat/>
    <w:rsid w:val="000E70C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books">
    <w:name w:val="wikibooks"/>
    <w:basedOn w:val="a2"/>
    <w:uiPriority w:val="99"/>
    <w:qFormat/>
    <w:rsid w:val="000E70C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news">
    <w:name w:val="wikinews"/>
    <w:basedOn w:val="a2"/>
    <w:uiPriority w:val="99"/>
    <w:qFormat/>
    <w:rsid w:val="000E70C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quote">
    <w:name w:val="wikiquote"/>
    <w:basedOn w:val="a2"/>
    <w:uiPriority w:val="99"/>
    <w:qFormat/>
    <w:rsid w:val="000E70C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ource">
    <w:name w:val="wikisource"/>
    <w:basedOn w:val="a2"/>
    <w:uiPriority w:val="99"/>
    <w:qFormat/>
    <w:rsid w:val="000E70C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mmons">
    <w:name w:val="commons"/>
    <w:basedOn w:val="a2"/>
    <w:uiPriority w:val="99"/>
    <w:qFormat/>
    <w:rsid w:val="000E70C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media">
    <w:name w:val="wikimedia"/>
    <w:basedOn w:val="a2"/>
    <w:uiPriority w:val="99"/>
    <w:qFormat/>
    <w:rsid w:val="000E70C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tionary">
    <w:name w:val="wiktionary"/>
    <w:basedOn w:val="a2"/>
    <w:uiPriority w:val="99"/>
    <w:qFormat/>
    <w:rsid w:val="000E70C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data">
    <w:name w:val="wikidata"/>
    <w:basedOn w:val="a2"/>
    <w:uiPriority w:val="99"/>
    <w:qFormat/>
    <w:rsid w:val="000E70C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oyage">
    <w:name w:val="wikivoyage"/>
    <w:basedOn w:val="a2"/>
    <w:uiPriority w:val="99"/>
    <w:qFormat/>
    <w:rsid w:val="000E70C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rosse-icone">
    <w:name w:val="grosse-icon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e">
    <w:name w:val="alerte"/>
    <w:basedOn w:val="a2"/>
    <w:uiPriority w:val="99"/>
    <w:qFormat/>
    <w:rsid w:val="000E70C3"/>
    <w:pPr>
      <w:widowControl/>
      <w:shd w:val="clear" w:color="auto" w:fill="FFFFDD"/>
      <w:snapToGrid/>
      <w:spacing w:beforeAutospacing="1" w:after="96"/>
    </w:pPr>
    <w:rPr>
      <w:rFonts w:eastAsia="Times New Roman"/>
      <w:i/>
      <w:iCs/>
      <w:szCs w:val="24"/>
    </w:rPr>
  </w:style>
  <w:style w:type="paragraph" w:customStyle="1" w:styleId="grave">
    <w:name w:val="grave"/>
    <w:basedOn w:val="a2"/>
    <w:uiPriority w:val="99"/>
    <w:qFormat/>
    <w:rsid w:val="000E70C3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messagebox">
    <w:name w:val="messagebox"/>
    <w:basedOn w:val="a2"/>
    <w:uiPriority w:val="99"/>
    <w:qFormat/>
    <w:rsid w:val="000E70C3"/>
    <w:pPr>
      <w:widowControl/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napToGrid/>
      <w:spacing w:before="0" w:after="240"/>
      <w:jc w:val="both"/>
    </w:pPr>
    <w:rPr>
      <w:rFonts w:eastAsia="Times New Roman"/>
      <w:szCs w:val="24"/>
    </w:rPr>
  </w:style>
  <w:style w:type="paragraph" w:customStyle="1" w:styleId="vectorbox">
    <w:name w:val="vectorbox"/>
    <w:basedOn w:val="a2"/>
    <w:uiPriority w:val="99"/>
    <w:qFormat/>
    <w:rsid w:val="000E70C3"/>
    <w:pPr>
      <w:widowControl/>
      <w:pBdr>
        <w:top w:val="single" w:sz="6" w:space="0" w:color="A7D7F9"/>
        <w:left w:val="single" w:sz="6" w:space="0" w:color="A7D7F9"/>
        <w:bottom w:val="single" w:sz="6" w:space="0" w:color="A7D7F9"/>
        <w:right w:val="single" w:sz="6" w:space="0" w:color="A7D7F9"/>
      </w:pBdr>
      <w:shd w:val="clear" w:color="auto" w:fill="F5FAFF"/>
      <w:snapToGrid/>
      <w:spacing w:before="0" w:after="240"/>
    </w:pPr>
    <w:rPr>
      <w:rFonts w:eastAsia="Times New Roman"/>
      <w:szCs w:val="24"/>
    </w:rPr>
  </w:style>
  <w:style w:type="paragraph" w:customStyle="1" w:styleId="bandeau-portail-element">
    <w:name w:val="bandeau-portail-element"/>
    <w:basedOn w:val="a2"/>
    <w:uiPriority w:val="99"/>
    <w:qFormat/>
    <w:rsid w:val="000E70C3"/>
    <w:pPr>
      <w:widowControl/>
      <w:snapToGrid/>
      <w:spacing w:beforeAutospacing="1" w:afterAutospacing="1"/>
      <w:ind w:left="360" w:right="360"/>
    </w:pPr>
    <w:rPr>
      <w:rFonts w:eastAsia="Times New Roman"/>
      <w:szCs w:val="24"/>
    </w:rPr>
  </w:style>
  <w:style w:type="paragraph" w:customStyle="1" w:styleId="bandeau-portail-icone">
    <w:name w:val="bandeau-portail-icone"/>
    <w:basedOn w:val="a2"/>
    <w:uiPriority w:val="99"/>
    <w:qFormat/>
    <w:rsid w:val="000E70C3"/>
    <w:pPr>
      <w:widowControl/>
      <w:snapToGrid/>
      <w:spacing w:beforeAutospacing="1" w:afterAutospacing="1"/>
      <w:ind w:right="120"/>
    </w:pPr>
    <w:rPr>
      <w:rFonts w:eastAsia="Times New Roman"/>
      <w:szCs w:val="24"/>
    </w:rPr>
  </w:style>
  <w:style w:type="paragraph" w:customStyle="1" w:styleId="bandeau-portail-texte">
    <w:name w:val="bandeau-portail-text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exemple">
    <w:name w:val="exemple"/>
    <w:basedOn w:val="a2"/>
    <w:uiPriority w:val="99"/>
    <w:qFormat/>
    <w:rsid w:val="000E70C3"/>
    <w:pPr>
      <w:widowControl/>
      <w:pBdr>
        <w:top w:val="dashed" w:sz="6" w:space="6" w:color="ADD8E6"/>
        <w:left w:val="dashed" w:sz="6" w:space="6" w:color="ADD8E6"/>
        <w:bottom w:val="dashed" w:sz="6" w:space="6" w:color="ADD8E6"/>
        <w:right w:val="dashed" w:sz="6" w:space="6" w:color="ADD8E6"/>
      </w:pBdr>
      <w:shd w:val="clear" w:color="auto" w:fill="FFFFFF"/>
      <w:snapToGrid/>
      <w:spacing w:before="120" w:after="120"/>
      <w:ind w:left="120" w:right="120"/>
    </w:pPr>
    <w:rPr>
      <w:rFonts w:eastAsia="Times New Roman"/>
      <w:szCs w:val="24"/>
    </w:rPr>
  </w:style>
  <w:style w:type="paragraph" w:customStyle="1" w:styleId="avanceboite">
    <w:name w:val="avance_boite"/>
    <w:basedOn w:val="a2"/>
    <w:uiPriority w:val="99"/>
    <w:qFormat/>
    <w:rsid w:val="000E70C3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D3D3D3"/>
      <w:snapToGrid/>
      <w:spacing w:before="0" w:after="0"/>
    </w:pPr>
    <w:rPr>
      <w:rFonts w:eastAsia="Times New Roman"/>
      <w:szCs w:val="24"/>
    </w:rPr>
  </w:style>
  <w:style w:type="paragraph" w:customStyle="1" w:styleId="avancebarre">
    <w:name w:val="avance_barre"/>
    <w:basedOn w:val="a2"/>
    <w:uiPriority w:val="99"/>
    <w:qFormat/>
    <w:rsid w:val="000E70C3"/>
    <w:pPr>
      <w:widowControl/>
      <w:shd w:val="clear" w:color="auto" w:fill="A0A0FF"/>
      <w:snapToGrid/>
      <w:spacing w:before="0" w:after="0"/>
    </w:pPr>
    <w:rPr>
      <w:rFonts w:eastAsia="Times New Roman"/>
      <w:szCs w:val="24"/>
    </w:rPr>
  </w:style>
  <w:style w:type="paragraph" w:customStyle="1" w:styleId="avancetexte">
    <w:name w:val="avance_texte"/>
    <w:basedOn w:val="a2"/>
    <w:uiPriority w:val="99"/>
    <w:qFormat/>
    <w:rsid w:val="000E70C3"/>
    <w:pPr>
      <w:widowControl/>
      <w:snapToGrid/>
      <w:spacing w:before="0" w:after="0" w:line="240" w:lineRule="atLeast"/>
      <w:jc w:val="center"/>
    </w:pPr>
    <w:rPr>
      <w:rFonts w:eastAsia="Times New Roman"/>
      <w:sz w:val="21"/>
      <w:szCs w:val="21"/>
    </w:rPr>
  </w:style>
  <w:style w:type="paragraph" w:customStyle="1" w:styleId="mw-lag-warn-normal">
    <w:name w:val="mw-lag-warn-normal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mw-alerte">
    <w:name w:val="mw-alerte"/>
    <w:basedOn w:val="a2"/>
    <w:uiPriority w:val="99"/>
    <w:qFormat/>
    <w:rsid w:val="000E70C3"/>
    <w:pPr>
      <w:widowControl/>
      <w:pBdr>
        <w:top w:val="single" w:sz="12" w:space="0" w:color="FF8C00"/>
        <w:left w:val="single" w:sz="12" w:space="0" w:color="FF8C00"/>
        <w:bottom w:val="single" w:sz="12" w:space="0" w:color="FF8C00"/>
        <w:right w:val="single" w:sz="12" w:space="0" w:color="FF8C00"/>
      </w:pBdr>
      <w:shd w:val="clear" w:color="auto" w:fill="FAEBD7"/>
      <w:snapToGrid/>
      <w:spacing w:beforeAutospacing="1" w:afterAutospacing="1"/>
    </w:pPr>
    <w:rPr>
      <w:rFonts w:eastAsia="Times New Roman"/>
      <w:szCs w:val="24"/>
    </w:rPr>
  </w:style>
  <w:style w:type="paragraph" w:customStyle="1" w:styleId="mw-toolbox">
    <w:name w:val="mw-toolbox"/>
    <w:basedOn w:val="a2"/>
    <w:uiPriority w:val="99"/>
    <w:qFormat/>
    <w:rsid w:val="000E70C3"/>
    <w:pPr>
      <w:widowControl/>
      <w:pBdr>
        <w:top w:val="single" w:sz="6" w:space="3" w:color="B8B8B8"/>
        <w:left w:val="single" w:sz="6" w:space="12" w:color="B8B8B8"/>
        <w:bottom w:val="single" w:sz="6" w:space="3" w:color="B8B8B8"/>
        <w:right w:val="single" w:sz="6" w:space="12" w:color="B8B8B8"/>
      </w:pBdr>
      <w:shd w:val="clear" w:color="auto" w:fill="F8F8F8"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toggle">
    <w:name w:val="navboxtoggl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toggle">
    <w:name w:val="navtoggl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alternance">
    <w:name w:val="alternanc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ternance2">
    <w:name w:val="alternance2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">
    <w:name w:val="infobox"/>
    <w:basedOn w:val="a2"/>
    <w:uiPriority w:val="99"/>
    <w:qFormat/>
    <w:rsid w:val="000E70C3"/>
    <w:pPr>
      <w:widowControl/>
      <w:shd w:val="clear" w:color="auto" w:fill="EEEEEE"/>
      <w:snapToGrid/>
      <w:spacing w:before="0" w:after="120"/>
      <w:ind w:left="240"/>
    </w:pPr>
    <w:rPr>
      <w:rFonts w:eastAsia="Times New Roman"/>
      <w:color w:val="000000"/>
      <w:sz w:val="23"/>
      <w:szCs w:val="23"/>
    </w:rPr>
  </w:style>
  <w:style w:type="paragraph" w:customStyle="1" w:styleId="globegris">
    <w:name w:val="globegris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ssistant">
    <w:name w:val="assistant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eadergris">
    <w:name w:val="headergris"/>
    <w:basedOn w:val="a2"/>
    <w:uiPriority w:val="99"/>
    <w:qFormat/>
    <w:rsid w:val="000E70C3"/>
    <w:pPr>
      <w:widowControl/>
      <w:pBdr>
        <w:top w:val="single" w:sz="6" w:space="2" w:color="A3B0BF"/>
        <w:left w:val="single" w:sz="6" w:space="5" w:color="A3B0BF"/>
        <w:bottom w:val="single" w:sz="6" w:space="2" w:color="A3B0BF"/>
        <w:right w:val="single" w:sz="6" w:space="5" w:color="A3B0BF"/>
      </w:pBdr>
      <w:shd w:val="clear" w:color="auto" w:fill="F0F0F0"/>
      <w:snapToGrid/>
      <w:spacing w:before="0" w:after="0"/>
    </w:pPr>
    <w:rPr>
      <w:rFonts w:eastAsia="Times New Roman"/>
      <w:b/>
      <w:bCs/>
      <w:color w:val="000000"/>
      <w:sz w:val="29"/>
      <w:szCs w:val="29"/>
    </w:rPr>
  </w:style>
  <w:style w:type="paragraph" w:customStyle="1" w:styleId="cadregris">
    <w:name w:val="cadregris"/>
    <w:basedOn w:val="a2"/>
    <w:uiPriority w:val="99"/>
    <w:qFormat/>
    <w:rsid w:val="000E70C3"/>
    <w:pPr>
      <w:widowControl/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CFCFC"/>
      <w:snapToGrid/>
      <w:spacing w:beforeAutospacing="1" w:after="144"/>
    </w:pPr>
    <w:rPr>
      <w:rFonts w:eastAsia="Times New Roman"/>
      <w:szCs w:val="24"/>
    </w:rPr>
  </w:style>
  <w:style w:type="paragraph" w:customStyle="1" w:styleId="accueilcadrelien">
    <w:name w:val="accueil_cadre_lien"/>
    <w:basedOn w:val="a2"/>
    <w:uiPriority w:val="99"/>
    <w:qFormat/>
    <w:rsid w:val="000E70C3"/>
    <w:pPr>
      <w:widowControl/>
      <w:snapToGrid/>
      <w:spacing w:beforeAutospacing="1" w:afterAutospacing="1"/>
      <w:ind w:right="120"/>
      <w:jc w:val="right"/>
    </w:pPr>
    <w:rPr>
      <w:rFonts w:eastAsia="Times New Roman"/>
      <w:sz w:val="15"/>
      <w:szCs w:val="15"/>
    </w:rPr>
  </w:style>
  <w:style w:type="paragraph" w:customStyle="1" w:styleId="geo-default">
    <w:name w:val="geo-default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nondefault">
    <w:name w:val="geo-nondefault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geo-dms">
    <w:name w:val="geo-dms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dec">
    <w:name w:val="geo-dec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multi-punct">
    <w:name w:val="geo-multi-punct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v2">
    <w:name w:val="infobox_v2"/>
    <w:basedOn w:val="a2"/>
    <w:uiPriority w:val="99"/>
    <w:qFormat/>
    <w:rsid w:val="000E70C3"/>
    <w:pPr>
      <w:widowControl/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napToGrid/>
      <w:spacing w:before="0" w:after="120" w:line="264" w:lineRule="atLeast"/>
      <w:ind w:left="240"/>
    </w:pPr>
    <w:rPr>
      <w:rFonts w:eastAsia="Times New Roman"/>
      <w:color w:val="000000"/>
      <w:sz w:val="22"/>
      <w:szCs w:val="22"/>
    </w:rPr>
  </w:style>
  <w:style w:type="paragraph" w:customStyle="1" w:styleId="taxoboxv3">
    <w:name w:val="taxobox_v3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">
    <w:name w:val="degrad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rev">
    <w:name w:val="degrade_rev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">
    <w:name w:val="ombr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pale">
    <w:name w:val="ombre_pal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">
    <w:name w:val="ombre_bl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pale">
    <w:name w:val="ombre_blpal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">
    <w:name w:val="ombre_rg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pale">
    <w:name w:val="ombre_rgpal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idden">
    <w:name w:val="hidden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inema-bandeau">
    <w:name w:val="cinema-bandeau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textarea-protected">
    <w:name w:val="mw-textarea-protected"/>
    <w:basedOn w:val="a2"/>
    <w:uiPriority w:val="99"/>
    <w:qFormat/>
    <w:rsid w:val="000E70C3"/>
    <w:pPr>
      <w:widowControl/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napToGrid/>
      <w:spacing w:beforeAutospacing="1" w:afterAutospacing="1"/>
    </w:pPr>
    <w:rPr>
      <w:rFonts w:eastAsia="Times New Roman"/>
      <w:color w:val="000080"/>
      <w:szCs w:val="24"/>
    </w:rPr>
  </w:style>
  <w:style w:type="paragraph" w:customStyle="1" w:styleId="wikimagpictofond">
    <w:name w:val="wikimag_picto_fond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magtitre">
    <w:name w:val="wikimag_titr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large">
    <w:name w:val="ui-button-larg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content">
    <w:name w:val="fr-collapsible-content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">
    <w:name w:val="navboxnew_titl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sub">
    <w:name w:val="navboxnew_titlesub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">
    <w:name w:val="navboxnew_cell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">
    <w:name w:val="navboxnew_th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">
    <w:name w:val="impair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air">
    <w:name w:val="pair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">
    <w:name w:val="navboxnew_banner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">
    <w:name w:val="navboxnew_imag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row">
    <w:name w:val="navboxnew_row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e">
    <w:name w:val="navboxnew_i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">
    <w:name w:val="navboxnew_inlin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">
    <w:name w:val="ui-button-text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">
    <w:name w:val="ui-dialog-titlebar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">
    <w:name w:val="ui-dialog-titl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">
    <w:name w:val="ui-dialog-titlebar-clos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content">
    <w:name w:val="ui-dialog-content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">
    <w:name w:val="ui-dialog-buttonpan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keyboard">
    <w:name w:val="fr-collapsible-toggle-keyboard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last">
    <w:name w:val="navboxnew_last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">
    <w:name w:val="special-label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query">
    <w:name w:val="special-query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hover">
    <w:name w:val="special-hover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specialpage-summary">
    <w:name w:val="mw-specialpage-summary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like">
    <w:name w:val="legendlik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textlike">
    <w:name w:val="legendtextlik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">
    <w:name w:val="scrollbar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">
    <w:name w:val="scrollbarcontainer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">
    <w:name w:val="magnify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image">
    <w:name w:val="infoboximag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soustitre">
    <w:name w:val="infoboxsoustitr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atitude">
    <w:name w:val="latitud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">
    <w:name w:val="entet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edia">
    <w:name w:val="media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mage">
    <w:name w:val="thumbimag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">
    <w:name w:val="thumbinner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">
    <w:name w:val="thumb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">
    <w:name w:val="thumbcaption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">
    <w:name w:val="legend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age2">
    <w:name w:val="image2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r">
    <w:name w:val="hr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ar">
    <w:name w:val="navbar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evbloc">
    <w:name w:val="prev_bloc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">
    <w:name w:val="next_bloc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">
    <w:name w:val="img_toogl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">
    <w:name w:val="a_toogl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point">
    <w:name w:val="geopoint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itre">
    <w:name w:val="titre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-closethick">
    <w:name w:val="ui-icon-closethick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">
    <w:name w:val="taxobox_classification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normal">
    <w:name w:val="rnormal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ext">
    <w:name w:val="alert-text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regardsactu">
    <w:name w:val="regards_actu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geshi">
    <w:name w:val="mw-geshi"/>
    <w:basedOn w:val="a2"/>
    <w:uiPriority w:val="99"/>
    <w:qFormat/>
    <w:rsid w:val="000E70C3"/>
    <w:pPr>
      <w:widowControl/>
      <w:snapToGrid/>
      <w:spacing w:beforeAutospacing="1" w:afterAutospacing="1"/>
    </w:pPr>
    <w:rPr>
      <w:rFonts w:ascii="Courier New" w:eastAsia="Times New Roman" w:hAnsi="Courier New" w:cs="Courier New"/>
      <w:szCs w:val="24"/>
    </w:rPr>
  </w:style>
  <w:style w:type="paragraph" w:customStyle="1" w:styleId="fr-collapsible-content1">
    <w:name w:val="fr-collapsible-content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1">
    <w:name w:val="fr-collapsible-toggle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2">
    <w:name w:val="fr-collapsible-toggle2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3">
    <w:name w:val="fr-collapsible-toggle3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1">
    <w:name w:val="navboxnew_title1"/>
    <w:basedOn w:val="a2"/>
    <w:uiPriority w:val="99"/>
    <w:qFormat/>
    <w:rsid w:val="000E70C3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1">
    <w:name w:val="navboxnew_titlesub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2">
    <w:name w:val="fr-collapsible-content2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cell1">
    <w:name w:val="navboxnew_cell1"/>
    <w:basedOn w:val="a2"/>
    <w:uiPriority w:val="99"/>
    <w:qFormat/>
    <w:rsid w:val="000E70C3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th1">
    <w:name w:val="navboxnew_th1"/>
    <w:basedOn w:val="a2"/>
    <w:uiPriority w:val="99"/>
    <w:qFormat/>
    <w:rsid w:val="000E70C3"/>
    <w:pPr>
      <w:widowControl/>
      <w:pBdr>
        <w:right w:val="single" w:sz="12" w:space="9" w:color="F9F9F9"/>
      </w:pBdr>
      <w:shd w:val="clear" w:color="auto" w:fill="DDDDFF"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navboxnewlast1">
    <w:name w:val="navboxnew_last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1">
    <w:name w:val="impair1"/>
    <w:basedOn w:val="a2"/>
    <w:uiPriority w:val="99"/>
    <w:qFormat/>
    <w:rsid w:val="000E70C3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pair1">
    <w:name w:val="pair1"/>
    <w:basedOn w:val="a2"/>
    <w:uiPriority w:val="99"/>
    <w:qFormat/>
    <w:rsid w:val="000E70C3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1">
    <w:name w:val="navboxnew_banner1"/>
    <w:basedOn w:val="a2"/>
    <w:uiPriority w:val="99"/>
    <w:qFormat/>
    <w:rsid w:val="000E70C3"/>
    <w:pPr>
      <w:widowControl/>
      <w:shd w:val="clear" w:color="auto" w:fill="DDDDFF"/>
      <w:snapToGrid/>
      <w:spacing w:before="0" w:after="30"/>
      <w:jc w:val="center"/>
    </w:pPr>
    <w:rPr>
      <w:rFonts w:eastAsia="Times New Roman"/>
      <w:szCs w:val="24"/>
    </w:rPr>
  </w:style>
  <w:style w:type="paragraph" w:customStyle="1" w:styleId="navboxnewimage1">
    <w:name w:val="navboxnew_image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2">
    <w:name w:val="navboxnew_cell2"/>
    <w:basedOn w:val="a2"/>
    <w:uiPriority w:val="99"/>
    <w:qFormat/>
    <w:rsid w:val="000E70C3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ie1">
    <w:name w:val="navboxnew_ie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2">
    <w:name w:val="navboxnew_title2"/>
    <w:basedOn w:val="a2"/>
    <w:uiPriority w:val="99"/>
    <w:qFormat/>
    <w:rsid w:val="000E70C3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2">
    <w:name w:val="navboxnew_banner2"/>
    <w:basedOn w:val="a2"/>
    <w:uiPriority w:val="99"/>
    <w:qFormat/>
    <w:rsid w:val="000E70C3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2">
    <w:name w:val="navboxnew_th2"/>
    <w:basedOn w:val="a2"/>
    <w:uiPriority w:val="99"/>
    <w:qFormat/>
    <w:rsid w:val="000E70C3"/>
    <w:pPr>
      <w:widowControl/>
      <w:shd w:val="clear" w:color="auto" w:fill="B3D9B3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3">
    <w:name w:val="navboxnew_title3"/>
    <w:basedOn w:val="a2"/>
    <w:uiPriority w:val="99"/>
    <w:qFormat/>
    <w:rsid w:val="000E70C3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3">
    <w:name w:val="navboxnew_banner3"/>
    <w:basedOn w:val="a2"/>
    <w:uiPriority w:val="99"/>
    <w:qFormat/>
    <w:rsid w:val="000E70C3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3">
    <w:name w:val="navboxnew_th3"/>
    <w:basedOn w:val="a2"/>
    <w:uiPriority w:val="99"/>
    <w:qFormat/>
    <w:rsid w:val="000E70C3"/>
    <w:pPr>
      <w:widowControl/>
      <w:shd w:val="clear" w:color="auto" w:fill="E7F2FF"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4">
    <w:name w:val="fr-collapsible-toggle4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4">
    <w:name w:val="navboxnew_title4"/>
    <w:basedOn w:val="a2"/>
    <w:uiPriority w:val="99"/>
    <w:qFormat/>
    <w:rsid w:val="000E70C3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2">
    <w:name w:val="navboxnew_titlesub2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3">
    <w:name w:val="fr-collapsible-content3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row1">
    <w:name w:val="navboxnew_row1"/>
    <w:basedOn w:val="a2"/>
    <w:uiPriority w:val="99"/>
    <w:qFormat/>
    <w:rsid w:val="000E70C3"/>
    <w:pPr>
      <w:widowControl/>
      <w:shd w:val="clear" w:color="auto" w:fill="DDD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4">
    <w:name w:val="navboxnew_th4"/>
    <w:basedOn w:val="a2"/>
    <w:uiPriority w:val="99"/>
    <w:qFormat/>
    <w:rsid w:val="000E70C3"/>
    <w:pPr>
      <w:widowControl/>
      <w:pBdr>
        <w:top w:val="single" w:sz="12" w:space="0" w:color="F9F9F9"/>
      </w:pBdr>
      <w:snapToGrid/>
      <w:spacing w:beforeAutospacing="1" w:afterAutospacing="1"/>
      <w:jc w:val="center"/>
    </w:pPr>
    <w:rPr>
      <w:rFonts w:eastAsia="Times New Roman"/>
      <w:b/>
      <w:bCs/>
      <w:szCs w:val="24"/>
    </w:rPr>
  </w:style>
  <w:style w:type="paragraph" w:customStyle="1" w:styleId="navboxnewie2">
    <w:name w:val="navboxnew_ie2"/>
    <w:basedOn w:val="a2"/>
    <w:uiPriority w:val="99"/>
    <w:qFormat/>
    <w:rsid w:val="000E70C3"/>
    <w:pPr>
      <w:widowControl/>
      <w:pBdr>
        <w:left w:val="single" w:sz="12" w:space="0" w:color="F9F9F9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1">
    <w:name w:val="navboxnew_inline1"/>
    <w:basedOn w:val="a2"/>
    <w:uiPriority w:val="99"/>
    <w:qFormat/>
    <w:rsid w:val="000E70C3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2">
    <w:name w:val="navboxnew_inline2"/>
    <w:basedOn w:val="a2"/>
    <w:uiPriority w:val="99"/>
    <w:qFormat/>
    <w:rsid w:val="000E70C3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2">
    <w:name w:val="navboxnew_image2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navboxnewbanner4">
    <w:name w:val="navboxnew_banner4"/>
    <w:basedOn w:val="a2"/>
    <w:uiPriority w:val="99"/>
    <w:qFormat/>
    <w:rsid w:val="000E70C3"/>
    <w:pPr>
      <w:widowControl/>
      <w:shd w:val="clear" w:color="auto" w:fill="CCCCFF"/>
      <w:snapToGrid/>
      <w:spacing w:before="30" w:after="0"/>
      <w:jc w:val="center"/>
    </w:pPr>
    <w:rPr>
      <w:rFonts w:eastAsia="Times New Roman"/>
      <w:szCs w:val="24"/>
    </w:rPr>
  </w:style>
  <w:style w:type="paragraph" w:customStyle="1" w:styleId="navboxnew1">
    <w:name w:val="navboxnew1"/>
    <w:basedOn w:val="a2"/>
    <w:uiPriority w:val="99"/>
    <w:qFormat/>
    <w:rsid w:val="000E70C3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1">
    <w:name w:val="play-btn-large1"/>
    <w:basedOn w:val="a2"/>
    <w:uiPriority w:val="99"/>
    <w:qFormat/>
    <w:rsid w:val="000E70C3"/>
    <w:pPr>
      <w:widowControl/>
      <w:snapToGrid/>
      <w:spacing w:before="0" w:afterAutospacing="1"/>
      <w:ind w:left="-525"/>
    </w:pPr>
    <w:rPr>
      <w:rFonts w:eastAsia="Times New Roman"/>
      <w:szCs w:val="24"/>
    </w:rPr>
  </w:style>
  <w:style w:type="paragraph" w:customStyle="1" w:styleId="ui-widget1">
    <w:name w:val="ui-widget1"/>
    <w:basedOn w:val="a2"/>
    <w:uiPriority w:val="99"/>
    <w:qFormat/>
    <w:rsid w:val="000E70C3"/>
    <w:pPr>
      <w:widowControl/>
      <w:snapToGrid/>
      <w:spacing w:beforeAutospacing="1" w:afterAutospacing="1"/>
    </w:pPr>
    <w:rPr>
      <w:rFonts w:ascii="Arial" w:eastAsia="Times New Roman" w:hAnsi="Arial" w:cs="Arial"/>
      <w:szCs w:val="24"/>
    </w:rPr>
  </w:style>
  <w:style w:type="paragraph" w:customStyle="1" w:styleId="ui-state-default1">
    <w:name w:val="ui-state-default1"/>
    <w:basedOn w:val="a2"/>
    <w:uiPriority w:val="99"/>
    <w:qFormat/>
    <w:rsid w:val="000E70C3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default2">
    <w:name w:val="ui-state-default2"/>
    <w:basedOn w:val="a2"/>
    <w:uiPriority w:val="99"/>
    <w:qFormat/>
    <w:rsid w:val="000E70C3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1">
    <w:name w:val="ui-state-hover1"/>
    <w:basedOn w:val="a2"/>
    <w:uiPriority w:val="99"/>
    <w:qFormat/>
    <w:rsid w:val="000E70C3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hover2">
    <w:name w:val="ui-state-hover2"/>
    <w:basedOn w:val="a2"/>
    <w:uiPriority w:val="99"/>
    <w:qFormat/>
    <w:rsid w:val="000E70C3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1">
    <w:name w:val="ui-state-focus1"/>
    <w:basedOn w:val="a2"/>
    <w:uiPriority w:val="99"/>
    <w:qFormat/>
    <w:rsid w:val="000E70C3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2">
    <w:name w:val="ui-state-focus2"/>
    <w:basedOn w:val="a2"/>
    <w:uiPriority w:val="99"/>
    <w:qFormat/>
    <w:rsid w:val="000E70C3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1">
    <w:name w:val="ui-state-active1"/>
    <w:basedOn w:val="a2"/>
    <w:uiPriority w:val="99"/>
    <w:qFormat/>
    <w:rsid w:val="000E70C3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active2">
    <w:name w:val="ui-state-active2"/>
    <w:basedOn w:val="a2"/>
    <w:uiPriority w:val="99"/>
    <w:qFormat/>
    <w:rsid w:val="000E70C3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1">
    <w:name w:val="ui-state-highlight1"/>
    <w:basedOn w:val="a2"/>
    <w:uiPriority w:val="99"/>
    <w:qFormat/>
    <w:rsid w:val="000E70C3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highlight2">
    <w:name w:val="ui-state-highlight2"/>
    <w:basedOn w:val="a2"/>
    <w:uiPriority w:val="99"/>
    <w:qFormat/>
    <w:rsid w:val="000E70C3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1">
    <w:name w:val="ui-state-error1"/>
    <w:basedOn w:val="a2"/>
    <w:uiPriority w:val="99"/>
    <w:qFormat/>
    <w:rsid w:val="000E70C3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2">
    <w:name w:val="ui-state-error2"/>
    <w:basedOn w:val="a2"/>
    <w:uiPriority w:val="99"/>
    <w:qFormat/>
    <w:rsid w:val="000E70C3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1">
    <w:name w:val="ui-state-error-text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2">
    <w:name w:val="ui-state-error-text2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1">
    <w:name w:val="ui-priority-primary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primary2">
    <w:name w:val="ui-priority-primary2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1">
    <w:name w:val="ui-priority-secondary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priority-secondary2">
    <w:name w:val="ui-priority-secondary2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1">
    <w:name w:val="ui-state-disabled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2">
    <w:name w:val="ui-state-disabled2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">
    <w:name w:val="ui-icon1"/>
    <w:basedOn w:val="a2"/>
    <w:uiPriority w:val="99"/>
    <w:qFormat/>
    <w:rsid w:val="000E70C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2">
    <w:name w:val="ui-icon2"/>
    <w:basedOn w:val="a2"/>
    <w:uiPriority w:val="99"/>
    <w:qFormat/>
    <w:rsid w:val="000E70C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3">
    <w:name w:val="ui-icon3"/>
    <w:basedOn w:val="a2"/>
    <w:uiPriority w:val="99"/>
    <w:qFormat/>
    <w:rsid w:val="000E70C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4">
    <w:name w:val="ui-icon4"/>
    <w:basedOn w:val="a2"/>
    <w:uiPriority w:val="99"/>
    <w:qFormat/>
    <w:rsid w:val="000E70C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5">
    <w:name w:val="ui-icon5"/>
    <w:basedOn w:val="a2"/>
    <w:uiPriority w:val="99"/>
    <w:qFormat/>
    <w:rsid w:val="000E70C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6">
    <w:name w:val="ui-icon6"/>
    <w:basedOn w:val="a2"/>
    <w:uiPriority w:val="99"/>
    <w:qFormat/>
    <w:rsid w:val="000E70C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7">
    <w:name w:val="ui-icon7"/>
    <w:basedOn w:val="a2"/>
    <w:uiPriority w:val="99"/>
    <w:qFormat/>
    <w:rsid w:val="000E70C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8">
    <w:name w:val="ui-icon8"/>
    <w:basedOn w:val="a2"/>
    <w:uiPriority w:val="99"/>
    <w:qFormat/>
    <w:rsid w:val="000E70C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9">
    <w:name w:val="ui-icon9"/>
    <w:basedOn w:val="a2"/>
    <w:uiPriority w:val="99"/>
    <w:qFormat/>
    <w:rsid w:val="000E70C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resizable-handle1">
    <w:name w:val="ui-resizable-handle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resizable-handle2">
    <w:name w:val="ui-resizable-handle2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button-text1">
    <w:name w:val="ui-button-text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2">
    <w:name w:val="ui-button-text2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3">
    <w:name w:val="ui-button-text3"/>
    <w:basedOn w:val="a2"/>
    <w:uiPriority w:val="99"/>
    <w:qFormat/>
    <w:rsid w:val="000E70C3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4">
    <w:name w:val="ui-button-text4"/>
    <w:basedOn w:val="a2"/>
    <w:uiPriority w:val="99"/>
    <w:qFormat/>
    <w:rsid w:val="000E70C3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5">
    <w:name w:val="ui-button-text5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6">
    <w:name w:val="ui-button-text6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7">
    <w:name w:val="ui-button-text7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0">
    <w:name w:val="ui-icon10"/>
    <w:basedOn w:val="a2"/>
    <w:uiPriority w:val="99"/>
    <w:qFormat/>
    <w:rsid w:val="000E70C3"/>
    <w:pPr>
      <w:widowControl/>
      <w:snapToGrid/>
      <w:spacing w:before="0" w:afterAutospacing="1"/>
      <w:ind w:left="-120" w:firstLine="7343"/>
    </w:pPr>
    <w:rPr>
      <w:rFonts w:eastAsia="Times New Roman"/>
      <w:szCs w:val="24"/>
    </w:rPr>
  </w:style>
  <w:style w:type="paragraph" w:customStyle="1" w:styleId="ui-icon11">
    <w:name w:val="ui-icon11"/>
    <w:basedOn w:val="a2"/>
    <w:uiPriority w:val="99"/>
    <w:qFormat/>
    <w:rsid w:val="000E70C3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2">
    <w:name w:val="ui-icon12"/>
    <w:basedOn w:val="a2"/>
    <w:uiPriority w:val="99"/>
    <w:qFormat/>
    <w:rsid w:val="000E70C3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3">
    <w:name w:val="ui-icon13"/>
    <w:basedOn w:val="a2"/>
    <w:uiPriority w:val="99"/>
    <w:qFormat/>
    <w:rsid w:val="000E70C3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4">
    <w:name w:val="ui-icon14"/>
    <w:basedOn w:val="a2"/>
    <w:uiPriority w:val="99"/>
    <w:qFormat/>
    <w:rsid w:val="000E70C3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5">
    <w:name w:val="ui-icon15"/>
    <w:basedOn w:val="a2"/>
    <w:uiPriority w:val="99"/>
    <w:qFormat/>
    <w:rsid w:val="000E70C3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button1">
    <w:name w:val="ui-button1"/>
    <w:basedOn w:val="a2"/>
    <w:uiPriority w:val="99"/>
    <w:qFormat/>
    <w:rsid w:val="000E70C3"/>
    <w:pPr>
      <w:widowControl/>
      <w:snapToGrid/>
      <w:spacing w:beforeAutospacing="1" w:afterAutospacing="1"/>
      <w:ind w:right="-72"/>
      <w:jc w:val="center"/>
    </w:pPr>
    <w:rPr>
      <w:rFonts w:eastAsia="Times New Roman"/>
      <w:szCs w:val="24"/>
    </w:rPr>
  </w:style>
  <w:style w:type="paragraph" w:customStyle="1" w:styleId="ui-button2">
    <w:name w:val="ui-button2"/>
    <w:basedOn w:val="a2"/>
    <w:uiPriority w:val="99"/>
    <w:qFormat/>
    <w:rsid w:val="000E70C3"/>
    <w:pPr>
      <w:widowControl/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2F2F2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3">
    <w:name w:val="ui-button3"/>
    <w:basedOn w:val="a2"/>
    <w:uiPriority w:val="99"/>
    <w:qFormat/>
    <w:rsid w:val="000E70C3"/>
    <w:pPr>
      <w:widowControl/>
      <w:pBdr>
        <w:top w:val="single" w:sz="6" w:space="0" w:color="6E7273"/>
        <w:left w:val="single" w:sz="6" w:space="0" w:color="6E7273"/>
        <w:bottom w:val="single" w:sz="6" w:space="0" w:color="6E7273"/>
        <w:right w:val="single" w:sz="6" w:space="0" w:color="6E7273"/>
      </w:pBdr>
      <w:shd w:val="clear" w:color="auto" w:fill="E1E1E1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-large1">
    <w:name w:val="ui-button-large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6">
    <w:name w:val="ui-icon16"/>
    <w:basedOn w:val="a2"/>
    <w:uiPriority w:val="99"/>
    <w:qFormat/>
    <w:rsid w:val="000E70C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7">
    <w:name w:val="ui-icon17"/>
    <w:basedOn w:val="a2"/>
    <w:uiPriority w:val="99"/>
    <w:qFormat/>
    <w:rsid w:val="000E70C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8">
    <w:name w:val="ui-icon18"/>
    <w:basedOn w:val="a2"/>
    <w:uiPriority w:val="99"/>
    <w:qFormat/>
    <w:rsid w:val="000E70C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9">
    <w:name w:val="ui-icon19"/>
    <w:basedOn w:val="a2"/>
    <w:uiPriority w:val="99"/>
    <w:qFormat/>
    <w:rsid w:val="000E70C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dialog-titlebar1">
    <w:name w:val="ui-dialog-titlebar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1">
    <w:name w:val="ui-dialog-title1"/>
    <w:basedOn w:val="a2"/>
    <w:uiPriority w:val="99"/>
    <w:qFormat/>
    <w:rsid w:val="000E70C3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1">
    <w:name w:val="ui-dialog-titlebar-close1"/>
    <w:basedOn w:val="a2"/>
    <w:uiPriority w:val="99"/>
    <w:qFormat/>
    <w:rsid w:val="000E70C3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2">
    <w:name w:val="ui-dialog-titlebar-close2"/>
    <w:basedOn w:val="a2"/>
    <w:uiPriority w:val="99"/>
    <w:qFormat/>
    <w:rsid w:val="000E70C3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content1">
    <w:name w:val="ui-dialog-content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1">
    <w:name w:val="ui-dialog-buttonpane1"/>
    <w:basedOn w:val="a2"/>
    <w:uiPriority w:val="99"/>
    <w:qFormat/>
    <w:rsid w:val="000E70C3"/>
    <w:pPr>
      <w:widowControl/>
      <w:snapToGrid/>
      <w:spacing w:before="120" w:after="0"/>
    </w:pPr>
    <w:rPr>
      <w:rFonts w:eastAsia="Times New Roman"/>
      <w:szCs w:val="24"/>
    </w:rPr>
  </w:style>
  <w:style w:type="paragraph" w:customStyle="1" w:styleId="ui-resizable-se1">
    <w:name w:val="ui-resizable-se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3">
    <w:name w:val="ui-dialog-titlebar-close3"/>
    <w:basedOn w:val="a2"/>
    <w:uiPriority w:val="99"/>
    <w:qFormat/>
    <w:rsid w:val="000E70C3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2">
    <w:name w:val="ui-dialog-titlebar2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header1">
    <w:name w:val="ui-widget-header1"/>
    <w:basedOn w:val="a2"/>
    <w:uiPriority w:val="99"/>
    <w:qFormat/>
    <w:rsid w:val="000E70C3"/>
    <w:pPr>
      <w:widowControl/>
      <w:pBdr>
        <w:bottom w:val="single" w:sz="6" w:space="0" w:color="BBBBBB"/>
      </w:pBdr>
      <w:shd w:val="clear" w:color="auto" w:fill="F0F0F0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icon-closethick1">
    <w:name w:val="ui-icon-closethick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2">
    <w:name w:val="ui-dialog-buttonpane2"/>
    <w:basedOn w:val="a2"/>
    <w:uiPriority w:val="99"/>
    <w:qFormat/>
    <w:rsid w:val="000E70C3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special-label1">
    <w:name w:val="special-label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color w:val="808080"/>
      <w:szCs w:val="24"/>
    </w:rPr>
  </w:style>
  <w:style w:type="paragraph" w:customStyle="1" w:styleId="special-query1">
    <w:name w:val="special-query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i/>
      <w:iCs/>
      <w:color w:val="000000"/>
      <w:szCs w:val="24"/>
    </w:rPr>
  </w:style>
  <w:style w:type="paragraph" w:customStyle="1" w:styleId="special-hover1">
    <w:name w:val="special-hover1"/>
    <w:basedOn w:val="a2"/>
    <w:uiPriority w:val="99"/>
    <w:qFormat/>
    <w:rsid w:val="000E70C3"/>
    <w:pPr>
      <w:widowControl/>
      <w:shd w:val="clear" w:color="auto" w:fill="C0C0C0"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2">
    <w:name w:val="special-label2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special-query2">
    <w:name w:val="special-query2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specialpage-summary1">
    <w:name w:val="mw-specialpage-summary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editsection1">
    <w:name w:val="editsection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 w:val="20"/>
    </w:rPr>
  </w:style>
  <w:style w:type="paragraph" w:customStyle="1" w:styleId="mw-headline1">
    <w:name w:val="mw-headline1"/>
    <w:basedOn w:val="a2"/>
    <w:uiPriority w:val="99"/>
    <w:qFormat/>
    <w:rsid w:val="000E70C3"/>
    <w:pPr>
      <w:widowControl/>
      <w:snapToGrid/>
      <w:spacing w:beforeAutospacing="1" w:afterAutospacing="1"/>
      <w:ind w:right="72"/>
    </w:pPr>
    <w:rPr>
      <w:rFonts w:eastAsia="Times New Roman"/>
      <w:szCs w:val="24"/>
    </w:rPr>
  </w:style>
  <w:style w:type="paragraph" w:customStyle="1" w:styleId="legendlike1">
    <w:name w:val="legendlike1"/>
    <w:basedOn w:val="a2"/>
    <w:uiPriority w:val="99"/>
    <w:qFormat/>
    <w:rsid w:val="000E70C3"/>
    <w:pPr>
      <w:widowControl/>
      <w:snapToGrid/>
      <w:spacing w:before="0" w:afterAutospacing="1"/>
    </w:pPr>
    <w:rPr>
      <w:rFonts w:eastAsia="Times New Roman"/>
      <w:szCs w:val="24"/>
    </w:rPr>
  </w:style>
  <w:style w:type="paragraph" w:customStyle="1" w:styleId="legendtextlike1">
    <w:name w:val="legendtextlike1"/>
    <w:basedOn w:val="a2"/>
    <w:uiPriority w:val="99"/>
    <w:qFormat/>
    <w:rsid w:val="000E70C3"/>
    <w:pPr>
      <w:widowControl/>
      <w:shd w:val="clear" w:color="auto" w:fill="FFFFFF"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1">
    <w:name w:val="scrollbar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1">
    <w:name w:val="scrollbarcontainer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1">
    <w:name w:val="magnify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image1">
    <w:name w:val="infoboximage1"/>
    <w:basedOn w:val="a2"/>
    <w:uiPriority w:val="99"/>
    <w:qFormat/>
    <w:rsid w:val="000E70C3"/>
    <w:pPr>
      <w:widowControl/>
      <w:shd w:val="clear" w:color="auto" w:fill="FFFFFF"/>
      <w:snapToGrid/>
      <w:spacing w:before="0" w:afterAutospacing="1"/>
      <w:jc w:val="center"/>
    </w:pPr>
    <w:rPr>
      <w:rFonts w:eastAsia="Times New Roman"/>
      <w:color w:val="000000"/>
      <w:szCs w:val="24"/>
    </w:rPr>
  </w:style>
  <w:style w:type="paragraph" w:customStyle="1" w:styleId="infoboxsoustitre1">
    <w:name w:val="infoboxsoustitre1"/>
    <w:basedOn w:val="a2"/>
    <w:uiPriority w:val="99"/>
    <w:qFormat/>
    <w:rsid w:val="000E70C3"/>
    <w:pPr>
      <w:widowControl/>
      <w:snapToGrid/>
      <w:spacing w:beforeAutospacing="1" w:afterAutospacing="1" w:line="480" w:lineRule="auto"/>
      <w:jc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latitude1">
    <w:name w:val="latitude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1">
    <w:name w:val="entete1"/>
    <w:basedOn w:val="a2"/>
    <w:uiPriority w:val="99"/>
    <w:qFormat/>
    <w:rsid w:val="000E70C3"/>
    <w:pPr>
      <w:widowControl/>
      <w:snapToGrid/>
      <w:spacing w:beforeAutospacing="1" w:afterAutospacing="1" w:line="288" w:lineRule="atLeast"/>
      <w:jc w:val="center"/>
    </w:pPr>
    <w:rPr>
      <w:rFonts w:eastAsia="Times New Roman"/>
      <w:b/>
      <w:bCs/>
      <w:color w:val="000000"/>
      <w:sz w:val="36"/>
      <w:szCs w:val="36"/>
    </w:rPr>
  </w:style>
  <w:style w:type="paragraph" w:customStyle="1" w:styleId="media1">
    <w:name w:val="media1"/>
    <w:basedOn w:val="a2"/>
    <w:uiPriority w:val="99"/>
    <w:qFormat/>
    <w:rsid w:val="000E70C3"/>
    <w:pPr>
      <w:widowControl/>
      <w:snapToGrid/>
      <w:spacing w:beforeAutospacing="1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entete2">
    <w:name w:val="entete2"/>
    <w:basedOn w:val="a2"/>
    <w:uiPriority w:val="99"/>
    <w:qFormat/>
    <w:rsid w:val="000E70C3"/>
    <w:pPr>
      <w:widowControl/>
      <w:pBdr>
        <w:top w:val="single" w:sz="12" w:space="2" w:color="DFEDFF"/>
        <w:left w:val="single" w:sz="12" w:space="0" w:color="DFEDFF"/>
        <w:bottom w:val="single" w:sz="12" w:space="2" w:color="DFEDFF"/>
        <w:right w:val="single" w:sz="12" w:space="0" w:color="DFEDFF"/>
      </w:pBdr>
      <w:shd w:val="clear" w:color="auto" w:fill="DFEDFF"/>
      <w:snapToGrid/>
      <w:spacing w:before="0" w:after="150" w:line="264" w:lineRule="atLeast"/>
      <w:jc w:val="center"/>
    </w:pPr>
    <w:rPr>
      <w:rFonts w:eastAsia="Times New Roman"/>
      <w:b/>
      <w:bCs/>
      <w:sz w:val="34"/>
      <w:szCs w:val="34"/>
    </w:rPr>
  </w:style>
  <w:style w:type="paragraph" w:customStyle="1" w:styleId="thumbimage1">
    <w:name w:val="thumbimage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1">
    <w:name w:val="thumbinner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1">
    <w:name w:val="thumb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1">
    <w:name w:val="thumbcaption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legend1">
    <w:name w:val="legend1"/>
    <w:basedOn w:val="a2"/>
    <w:uiPriority w:val="99"/>
    <w:qFormat/>
    <w:rsid w:val="000E70C3"/>
    <w:pPr>
      <w:widowControl/>
      <w:snapToGrid/>
      <w:spacing w:before="75" w:after="120"/>
      <w:jc w:val="center"/>
    </w:pPr>
    <w:rPr>
      <w:rFonts w:eastAsia="Times New Roman"/>
      <w:sz w:val="22"/>
      <w:szCs w:val="22"/>
    </w:rPr>
  </w:style>
  <w:style w:type="paragraph" w:customStyle="1" w:styleId="image21">
    <w:name w:val="image21"/>
    <w:basedOn w:val="a2"/>
    <w:uiPriority w:val="99"/>
    <w:qFormat/>
    <w:rsid w:val="000E70C3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loc1">
    <w:name w:val="bloc1"/>
    <w:basedOn w:val="a2"/>
    <w:uiPriority w:val="99"/>
    <w:qFormat/>
    <w:rsid w:val="000E70C3"/>
    <w:pPr>
      <w:widowControl/>
      <w:shd w:val="clear" w:color="auto" w:fill="DFEDFF"/>
      <w:snapToGrid/>
      <w:spacing w:before="75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bordered1">
    <w:name w:val="bordered1"/>
    <w:basedOn w:val="a2"/>
    <w:uiPriority w:val="99"/>
    <w:qFormat/>
    <w:rsid w:val="000E70C3"/>
    <w:pPr>
      <w:widowControl/>
      <w:pBdr>
        <w:top w:val="single" w:sz="6" w:space="0" w:color="DFEDFF"/>
        <w:bottom w:val="single" w:sz="6" w:space="0" w:color="DFEDFF"/>
      </w:pBdr>
      <w:snapToGrid/>
      <w:spacing w:before="0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hr1">
    <w:name w:val="hr1"/>
    <w:basedOn w:val="a2"/>
    <w:uiPriority w:val="99"/>
    <w:qFormat/>
    <w:rsid w:val="000E70C3"/>
    <w:pPr>
      <w:widowControl/>
      <w:shd w:val="clear" w:color="auto" w:fill="DFEDFF"/>
      <w:snapToGrid/>
      <w:spacing w:before="75" w:after="75" w:line="15" w:lineRule="atLeast"/>
    </w:pPr>
    <w:rPr>
      <w:rFonts w:eastAsia="Times New Roman"/>
      <w:sz w:val="2"/>
      <w:szCs w:val="2"/>
    </w:rPr>
  </w:style>
  <w:style w:type="paragraph" w:customStyle="1" w:styleId="navbar1">
    <w:name w:val="navbar1"/>
    <w:basedOn w:val="a2"/>
    <w:uiPriority w:val="99"/>
    <w:qFormat/>
    <w:rsid w:val="000E70C3"/>
    <w:pPr>
      <w:widowControl/>
      <w:snapToGrid/>
      <w:spacing w:before="0" w:after="0"/>
      <w:jc w:val="right"/>
    </w:pPr>
    <w:rPr>
      <w:rFonts w:eastAsia="Times New Roman"/>
      <w:sz w:val="19"/>
      <w:szCs w:val="19"/>
    </w:rPr>
  </w:style>
  <w:style w:type="paragraph" w:customStyle="1" w:styleId="prevbloc1">
    <w:name w:val="prev_bloc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1">
    <w:name w:val="next_bloc1"/>
    <w:basedOn w:val="a2"/>
    <w:uiPriority w:val="99"/>
    <w:qFormat/>
    <w:rsid w:val="000E70C3"/>
    <w:pPr>
      <w:widowControl/>
      <w:snapToGrid/>
      <w:spacing w:beforeAutospacing="1" w:afterAutospacing="1"/>
      <w:jc w:val="right"/>
    </w:pPr>
    <w:rPr>
      <w:rFonts w:eastAsia="Times New Roman"/>
      <w:szCs w:val="24"/>
    </w:rPr>
  </w:style>
  <w:style w:type="paragraph" w:customStyle="1" w:styleId="entete3">
    <w:name w:val="entete3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loc2">
    <w:name w:val="bloc2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1">
    <w:name w:val="taxobox_classification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rnormal1">
    <w:name w:val="rnormal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1">
    <w:name w:val="img_toogle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1">
    <w:name w:val="a_toogle1"/>
    <w:basedOn w:val="a2"/>
    <w:uiPriority w:val="99"/>
    <w:qFormat/>
    <w:rsid w:val="000E70C3"/>
    <w:pPr>
      <w:widowControl/>
      <w:snapToGrid/>
      <w:spacing w:beforeAutospacing="1" w:afterAutospacing="1"/>
      <w:jc w:val="center"/>
    </w:pPr>
    <w:rPr>
      <w:rFonts w:eastAsia="Times New Roman"/>
      <w:sz w:val="23"/>
      <w:szCs w:val="23"/>
    </w:rPr>
  </w:style>
  <w:style w:type="paragraph" w:customStyle="1" w:styleId="geopoint1">
    <w:name w:val="geopoint1"/>
    <w:basedOn w:val="a2"/>
    <w:uiPriority w:val="99"/>
    <w:qFormat/>
    <w:rsid w:val="000E70C3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0000"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thumbinner2">
    <w:name w:val="thumbinner2"/>
    <w:basedOn w:val="a2"/>
    <w:uiPriority w:val="99"/>
    <w:qFormat/>
    <w:rsid w:val="000E70C3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titre1">
    <w:name w:val="titre1"/>
    <w:basedOn w:val="a2"/>
    <w:uiPriority w:val="99"/>
    <w:qFormat/>
    <w:rsid w:val="000E70C3"/>
    <w:pPr>
      <w:widowControl/>
      <w:snapToGrid/>
      <w:spacing w:before="48" w:after="48"/>
      <w:jc w:val="center"/>
    </w:pPr>
    <w:rPr>
      <w:rFonts w:eastAsia="Times New Roman"/>
      <w:szCs w:val="24"/>
    </w:rPr>
  </w:style>
  <w:style w:type="paragraph" w:customStyle="1" w:styleId="e6e73">
    <w:name w:val="¶e6e7аголовок 3"/>
    <w:basedOn w:val="a2"/>
    <w:next w:val="a2"/>
    <w:uiPriority w:val="99"/>
    <w:qFormat/>
    <w:rsid w:val="000E70C3"/>
    <w:pPr>
      <w:keepNext/>
      <w:tabs>
        <w:tab w:val="left" w:pos="794"/>
      </w:tabs>
      <w:spacing w:before="0" w:after="0"/>
      <w:ind w:left="794" w:hanging="397"/>
    </w:pPr>
    <w:rPr>
      <w:rFonts w:ascii="Arial" w:eastAsia="Times New Roman" w:hAnsi="Arial"/>
      <w:lang w:val="en-US"/>
    </w:rPr>
  </w:style>
  <w:style w:type="paragraph" w:customStyle="1" w:styleId="Normalnormal">
    <w:name w:val="Normal.normal"/>
    <w:uiPriority w:val="99"/>
    <w:qFormat/>
    <w:rsid w:val="000E70C3"/>
    <w:pPr>
      <w:keepNext/>
      <w:autoSpaceDE w:val="0"/>
      <w:autoSpaceDN w:val="0"/>
      <w:adjustRightInd w:val="0"/>
      <w:spacing w:before="283" w:after="170" w:line="240" w:lineRule="auto"/>
      <w:ind w:firstLine="567"/>
      <w:jc w:val="both"/>
    </w:pPr>
    <w:rPr>
      <w:rFonts w:ascii="PragmaticaCTT" w:eastAsia="Times New Roman" w:hAnsi="PragmaticaCTT" w:cs="PragmaticaCTT"/>
      <w:b/>
      <w:bCs/>
      <w:i/>
      <w:iCs/>
      <w:sz w:val="20"/>
      <w:szCs w:val="20"/>
      <w:lang w:eastAsia="ru-RU"/>
    </w:rPr>
  </w:style>
  <w:style w:type="paragraph" w:customStyle="1" w:styleId="l2">
    <w:name w:val="l2"/>
    <w:basedOn w:val="a2"/>
    <w:uiPriority w:val="99"/>
    <w:qFormat/>
    <w:rsid w:val="000E70C3"/>
    <w:pPr>
      <w:widowControl/>
      <w:suppressAutoHyphens/>
      <w:snapToGrid/>
      <w:spacing w:before="280" w:after="280"/>
    </w:pPr>
    <w:rPr>
      <w:rFonts w:eastAsia="Times New Roman"/>
      <w:szCs w:val="24"/>
      <w:lang w:eastAsia="ar-SA"/>
    </w:rPr>
  </w:style>
  <w:style w:type="paragraph" w:customStyle="1" w:styleId="l1">
    <w:name w:val="l1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9">
    <w:name w:val="Подпись к таблице_"/>
    <w:basedOn w:val="a3"/>
    <w:link w:val="afffffffffa"/>
    <w:uiPriority w:val="99"/>
    <w:qFormat/>
    <w:locked/>
    <w:rsid w:val="000E70C3"/>
    <w:rPr>
      <w:rFonts w:cs="Times New Roman"/>
      <w:sz w:val="17"/>
      <w:szCs w:val="17"/>
      <w:shd w:val="clear" w:color="auto" w:fill="FFFFFF"/>
    </w:rPr>
  </w:style>
  <w:style w:type="paragraph" w:customStyle="1" w:styleId="afffffffffa">
    <w:name w:val="Подпись к таблице"/>
    <w:basedOn w:val="a2"/>
    <w:link w:val="afffffffff9"/>
    <w:uiPriority w:val="99"/>
    <w:qFormat/>
    <w:rsid w:val="000E70C3"/>
    <w:pPr>
      <w:widowControl/>
      <w:shd w:val="clear" w:color="auto" w:fill="FFFFFF"/>
      <w:snapToGrid/>
      <w:spacing w:before="0" w:after="0" w:line="235" w:lineRule="exact"/>
      <w:ind w:firstLine="140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6d">
    <w:name w:val="Основной текст (6)_"/>
    <w:basedOn w:val="a3"/>
    <w:link w:val="6e"/>
    <w:uiPriority w:val="99"/>
    <w:qFormat/>
    <w:locked/>
    <w:rsid w:val="000E70C3"/>
    <w:rPr>
      <w:rFonts w:cs="Times New Roman"/>
      <w:sz w:val="14"/>
      <w:szCs w:val="14"/>
      <w:shd w:val="clear" w:color="auto" w:fill="FFFFFF"/>
    </w:rPr>
  </w:style>
  <w:style w:type="paragraph" w:customStyle="1" w:styleId="6e">
    <w:name w:val="Основной текст (6)"/>
    <w:basedOn w:val="a2"/>
    <w:link w:val="6d"/>
    <w:uiPriority w:val="99"/>
    <w:qFormat/>
    <w:rsid w:val="000E70C3"/>
    <w:pPr>
      <w:widowControl/>
      <w:shd w:val="clear" w:color="auto" w:fill="FFFFFF"/>
      <w:snapToGrid/>
      <w:spacing w:before="0" w:after="0" w:line="240" w:lineRule="atLeast"/>
      <w:jc w:val="both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3fe">
    <w:name w:val="Заголовок 3 уровня"/>
    <w:basedOn w:val="afffff0"/>
    <w:uiPriority w:val="99"/>
    <w:qFormat/>
    <w:rsid w:val="000E70C3"/>
    <w:pPr>
      <w:ind w:firstLine="0"/>
      <w:jc w:val="center"/>
    </w:pPr>
    <w:rPr>
      <w:b/>
    </w:rPr>
  </w:style>
  <w:style w:type="character" w:customStyle="1" w:styleId="nameautor4">
    <w:name w:val="name_autor4"/>
    <w:uiPriority w:val="99"/>
    <w:qFormat/>
    <w:rsid w:val="000E70C3"/>
    <w:rPr>
      <w:sz w:val="22"/>
    </w:rPr>
  </w:style>
  <w:style w:type="character" w:customStyle="1" w:styleId="useremail">
    <w:name w:val="useremail"/>
    <w:uiPriority w:val="99"/>
    <w:qFormat/>
    <w:rsid w:val="000E70C3"/>
    <w:rPr>
      <w:b/>
      <w:color w:val="555555"/>
    </w:rPr>
  </w:style>
  <w:style w:type="character" w:customStyle="1" w:styleId="sel1">
    <w:name w:val="sel1"/>
    <w:basedOn w:val="a3"/>
    <w:uiPriority w:val="99"/>
    <w:qFormat/>
    <w:rsid w:val="000E70C3"/>
    <w:rPr>
      <w:rFonts w:cs="Times New Roman"/>
      <w:shd w:val="clear" w:color="auto" w:fill="000000"/>
    </w:rPr>
  </w:style>
  <w:style w:type="character" w:customStyle="1" w:styleId="1fffff">
    <w:name w:val="Основной текст + Курсив1"/>
    <w:basedOn w:val="a3"/>
    <w:uiPriority w:val="99"/>
    <w:qFormat/>
    <w:rsid w:val="000E70C3"/>
    <w:rPr>
      <w:rFonts w:ascii="SimSun" w:eastAsia="SimSun" w:hAnsi="SimSun" w:cs="Times New Roman"/>
      <w:i/>
      <w:iCs/>
      <w:lang w:val="ru-RU" w:eastAsia="zh-CN" w:bidi="ar-SA"/>
    </w:rPr>
  </w:style>
  <w:style w:type="character" w:customStyle="1" w:styleId="4f0">
    <w:name w:val="Основной текст + Полужирный4"/>
    <w:basedOn w:val="a3"/>
    <w:uiPriority w:val="99"/>
    <w:qFormat/>
    <w:rsid w:val="000E70C3"/>
    <w:rPr>
      <w:rFonts w:ascii="Times New Roman" w:hAnsi="Times New Roman" w:cs="Times New Roman"/>
      <w:b/>
      <w:bCs/>
      <w:i/>
      <w:iCs/>
      <w:spacing w:val="0"/>
      <w:sz w:val="20"/>
      <w:szCs w:val="20"/>
    </w:rPr>
  </w:style>
  <w:style w:type="character" w:customStyle="1" w:styleId="sel11">
    <w:name w:val="sel11"/>
    <w:basedOn w:val="a3"/>
    <w:uiPriority w:val="99"/>
    <w:qFormat/>
    <w:rsid w:val="000E70C3"/>
    <w:rPr>
      <w:rFonts w:cs="Times New Roman"/>
      <w:b/>
      <w:bCs/>
    </w:rPr>
  </w:style>
  <w:style w:type="character" w:customStyle="1" w:styleId="bodyouter">
    <w:name w:val="body_outer"/>
    <w:basedOn w:val="a3"/>
    <w:uiPriority w:val="99"/>
    <w:qFormat/>
    <w:rsid w:val="000E70C3"/>
    <w:rPr>
      <w:rFonts w:cs="Times New Roman"/>
    </w:rPr>
  </w:style>
  <w:style w:type="character" w:customStyle="1" w:styleId="at3">
    <w:name w:val="at3"/>
    <w:basedOn w:val="a3"/>
    <w:uiPriority w:val="99"/>
    <w:qFormat/>
    <w:rsid w:val="000E70C3"/>
    <w:rPr>
      <w:rFonts w:cs="Times New Roman"/>
      <w:b/>
      <w:bCs/>
      <w:i/>
      <w:iCs/>
      <w:color w:val="00008B"/>
      <w:u w:val="single"/>
    </w:rPr>
  </w:style>
  <w:style w:type="character" w:customStyle="1" w:styleId="21f1">
    <w:name w:val="Знак2 Знак Знак1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ilad">
    <w:name w:val="il_ad"/>
    <w:basedOn w:val="a3"/>
    <w:uiPriority w:val="99"/>
    <w:qFormat/>
    <w:rsid w:val="000E70C3"/>
    <w:rPr>
      <w:rFonts w:cs="Times New Roman"/>
    </w:rPr>
  </w:style>
  <w:style w:type="character" w:customStyle="1" w:styleId="tooltipextranews">
    <w:name w:val="tooltip_extranews"/>
    <w:uiPriority w:val="99"/>
    <w:qFormat/>
    <w:rsid w:val="000E70C3"/>
    <w:rPr>
      <w:rFonts w:ascii="Times New Roman" w:hAnsi="Times New Roman"/>
    </w:rPr>
  </w:style>
  <w:style w:type="character" w:customStyle="1" w:styleId="citecrochet1">
    <w:name w:val="cite_crochet1"/>
    <w:basedOn w:val="a3"/>
    <w:uiPriority w:val="99"/>
    <w:qFormat/>
    <w:rsid w:val="000E70C3"/>
    <w:rPr>
      <w:rFonts w:ascii="Times New Roman" w:hAnsi="Times New Roman" w:cs="Times New Roman"/>
      <w:vanish/>
    </w:rPr>
  </w:style>
  <w:style w:type="character" w:customStyle="1" w:styleId="nowrap1">
    <w:name w:val="nowrap1"/>
    <w:basedOn w:val="a3"/>
    <w:uiPriority w:val="99"/>
    <w:qFormat/>
    <w:rsid w:val="000E70C3"/>
    <w:rPr>
      <w:rFonts w:ascii="Times New Roman" w:hAnsi="Times New Roman" w:cs="Times New Roman"/>
    </w:rPr>
  </w:style>
  <w:style w:type="character" w:customStyle="1" w:styleId="needref">
    <w:name w:val="need_ref"/>
    <w:basedOn w:val="a3"/>
    <w:uiPriority w:val="99"/>
    <w:qFormat/>
    <w:rsid w:val="000E70C3"/>
    <w:rPr>
      <w:rFonts w:ascii="Times New Roman" w:hAnsi="Times New Roman" w:cs="Times New Roman"/>
    </w:rPr>
  </w:style>
  <w:style w:type="character" w:customStyle="1" w:styleId="up">
    <w:name w:val="up"/>
    <w:basedOn w:val="a3"/>
    <w:uiPriority w:val="99"/>
    <w:qFormat/>
    <w:rsid w:val="000E70C3"/>
    <w:rPr>
      <w:rFonts w:ascii="Times New Roman" w:hAnsi="Times New Roman" w:cs="Times New Roman"/>
    </w:rPr>
  </w:style>
  <w:style w:type="character" w:customStyle="1" w:styleId="down">
    <w:name w:val="down"/>
    <w:basedOn w:val="a3"/>
    <w:uiPriority w:val="99"/>
    <w:qFormat/>
    <w:rsid w:val="000E70C3"/>
    <w:rPr>
      <w:rFonts w:ascii="Times New Roman" w:hAnsi="Times New Roman" w:cs="Times New Roman"/>
    </w:rPr>
  </w:style>
  <w:style w:type="character" w:customStyle="1" w:styleId="ref">
    <w:name w:val="ref"/>
    <w:basedOn w:val="a3"/>
    <w:uiPriority w:val="99"/>
    <w:qFormat/>
    <w:rsid w:val="000E70C3"/>
    <w:rPr>
      <w:rFonts w:ascii="Times New Roman" w:hAnsi="Times New Roman" w:cs="Times New Roman"/>
    </w:rPr>
  </w:style>
  <w:style w:type="character" w:customStyle="1" w:styleId="up1">
    <w:name w:val="up1"/>
    <w:basedOn w:val="a3"/>
    <w:uiPriority w:val="99"/>
    <w:qFormat/>
    <w:rsid w:val="000E70C3"/>
    <w:rPr>
      <w:rFonts w:ascii="Times New Roman" w:hAnsi="Times New Roman" w:cs="Times New Roman"/>
      <w:color w:val="0645AD"/>
    </w:rPr>
  </w:style>
  <w:style w:type="character" w:customStyle="1" w:styleId="down1">
    <w:name w:val="down1"/>
    <w:basedOn w:val="a3"/>
    <w:uiPriority w:val="99"/>
    <w:qFormat/>
    <w:rsid w:val="000E70C3"/>
    <w:rPr>
      <w:rFonts w:ascii="Times New Roman" w:hAnsi="Times New Roman" w:cs="Times New Roman"/>
      <w:color w:val="0645AD"/>
    </w:rPr>
  </w:style>
  <w:style w:type="character" w:customStyle="1" w:styleId="up2">
    <w:name w:val="up2"/>
    <w:basedOn w:val="a3"/>
    <w:uiPriority w:val="99"/>
    <w:qFormat/>
    <w:rsid w:val="000E70C3"/>
    <w:rPr>
      <w:rFonts w:ascii="Times New Roman" w:hAnsi="Times New Roman" w:cs="Times New Roman"/>
      <w:vanish/>
    </w:rPr>
  </w:style>
  <w:style w:type="character" w:customStyle="1" w:styleId="down2">
    <w:name w:val="down2"/>
    <w:basedOn w:val="a3"/>
    <w:uiPriority w:val="99"/>
    <w:qFormat/>
    <w:rsid w:val="000E70C3"/>
    <w:rPr>
      <w:rFonts w:ascii="Times New Roman" w:hAnsi="Times New Roman" w:cs="Times New Roman"/>
      <w:vanish/>
    </w:rPr>
  </w:style>
  <w:style w:type="character" w:customStyle="1" w:styleId="toctoggle">
    <w:name w:val="toctoggle"/>
    <w:basedOn w:val="a3"/>
    <w:uiPriority w:val="99"/>
    <w:qFormat/>
    <w:rsid w:val="000E70C3"/>
    <w:rPr>
      <w:rFonts w:ascii="Times New Roman" w:hAnsi="Times New Roman" w:cs="Times New Roman"/>
    </w:rPr>
  </w:style>
  <w:style w:type="character" w:customStyle="1" w:styleId="tocnumber">
    <w:name w:val="tocnumber"/>
    <w:basedOn w:val="a3"/>
    <w:uiPriority w:val="99"/>
    <w:qFormat/>
    <w:rsid w:val="000E70C3"/>
    <w:rPr>
      <w:rFonts w:ascii="Times New Roman" w:hAnsi="Times New Roman" w:cs="Times New Roman"/>
    </w:rPr>
  </w:style>
  <w:style w:type="character" w:customStyle="1" w:styleId="romain1">
    <w:name w:val="romain1"/>
    <w:basedOn w:val="a3"/>
    <w:uiPriority w:val="99"/>
    <w:qFormat/>
    <w:rsid w:val="000E70C3"/>
    <w:rPr>
      <w:rFonts w:ascii="Times New Roman" w:hAnsi="Times New Roman" w:cs="Times New Roman"/>
      <w:smallCaps/>
    </w:rPr>
  </w:style>
  <w:style w:type="character" w:customStyle="1" w:styleId="editsection2">
    <w:name w:val="editsection2"/>
    <w:basedOn w:val="a3"/>
    <w:uiPriority w:val="99"/>
    <w:qFormat/>
    <w:rsid w:val="000E70C3"/>
    <w:rPr>
      <w:rFonts w:ascii="Times New Roman" w:hAnsi="Times New Roman" w:cs="Times New Roman"/>
    </w:rPr>
  </w:style>
  <w:style w:type="character" w:customStyle="1" w:styleId="mw-headline2">
    <w:name w:val="mw-headline2"/>
    <w:basedOn w:val="a3"/>
    <w:uiPriority w:val="99"/>
    <w:qFormat/>
    <w:rsid w:val="000E70C3"/>
    <w:rPr>
      <w:rFonts w:ascii="Times New Roman" w:hAnsi="Times New Roman" w:cs="Times New Roman"/>
    </w:rPr>
  </w:style>
  <w:style w:type="character" w:customStyle="1" w:styleId="751">
    <w:name w:val="Основной текст (7)5"/>
    <w:basedOn w:val="a3"/>
    <w:uiPriority w:val="99"/>
    <w:qFormat/>
    <w:rsid w:val="000E70C3"/>
    <w:rPr>
      <w:rFonts w:ascii="Times New Roman" w:hAnsi="Times New Roman" w:cs="Times New Roman"/>
      <w:spacing w:val="0"/>
      <w:sz w:val="20"/>
      <w:szCs w:val="20"/>
    </w:rPr>
  </w:style>
  <w:style w:type="character" w:customStyle="1" w:styleId="term1">
    <w:name w:val="term1"/>
    <w:basedOn w:val="a3"/>
    <w:uiPriority w:val="99"/>
    <w:qFormat/>
    <w:rsid w:val="000E70C3"/>
    <w:rPr>
      <w:rFonts w:cs="Times New Roman"/>
      <w:b/>
      <w:bCs/>
      <w:i/>
      <w:iCs/>
      <w:color w:val="121F48"/>
    </w:rPr>
  </w:style>
  <w:style w:type="character" w:customStyle="1" w:styleId="fontstyle290">
    <w:name w:val="fontstyle29"/>
    <w:basedOn w:val="a3"/>
    <w:uiPriority w:val="99"/>
    <w:qFormat/>
    <w:rsid w:val="000E70C3"/>
    <w:rPr>
      <w:rFonts w:ascii="Times New Roman" w:hAnsi="Times New Roman" w:cs="Times New Roman"/>
    </w:rPr>
  </w:style>
  <w:style w:type="character" w:customStyle="1" w:styleId="2ffe">
    <w:name w:val="Знак2 Знак Знак"/>
    <w:basedOn w:val="a3"/>
    <w:uiPriority w:val="99"/>
    <w:semiHidden/>
    <w:qFormat/>
    <w:locked/>
    <w:rsid w:val="000E70C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-FN">
    <w:name w:val="Текст сноски-FN Знак Знак Знак"/>
    <w:basedOn w:val="a3"/>
    <w:uiPriority w:val="99"/>
    <w:semiHidden/>
    <w:qFormat/>
    <w:locked/>
    <w:rsid w:val="000E70C3"/>
    <w:rPr>
      <w:rFonts w:cs="Times New Roman"/>
      <w:lang w:eastAsia="ru-RU" w:bidi="ar-SA"/>
    </w:rPr>
  </w:style>
  <w:style w:type="character" w:customStyle="1" w:styleId="style50">
    <w:name w:val="style5"/>
    <w:basedOn w:val="a3"/>
    <w:uiPriority w:val="99"/>
    <w:qFormat/>
    <w:rsid w:val="000E70C3"/>
    <w:rPr>
      <w:rFonts w:cs="Times New Roman"/>
    </w:rPr>
  </w:style>
  <w:style w:type="character" w:customStyle="1" w:styleId="-FN0">
    <w:name w:val="Текст сноски-FN Знак Знак"/>
    <w:basedOn w:val="a3"/>
    <w:uiPriority w:val="99"/>
    <w:qFormat/>
    <w:locked/>
    <w:rsid w:val="000E70C3"/>
    <w:rPr>
      <w:rFonts w:cs="Times New Roman"/>
      <w:lang w:val="ru-RU" w:eastAsia="ru-RU" w:bidi="ar-SA"/>
    </w:rPr>
  </w:style>
  <w:style w:type="character" w:customStyle="1" w:styleId="gapspan">
    <w:name w:val="gapspan"/>
    <w:basedOn w:val="a3"/>
    <w:uiPriority w:val="99"/>
    <w:qFormat/>
    <w:rsid w:val="000E70C3"/>
    <w:rPr>
      <w:rFonts w:cs="Times New Roman"/>
    </w:rPr>
  </w:style>
  <w:style w:type="character" w:customStyle="1" w:styleId="721">
    <w:name w:val="Основной текст (7)2"/>
    <w:basedOn w:val="a3"/>
    <w:uiPriority w:val="99"/>
    <w:qFormat/>
    <w:rsid w:val="000E70C3"/>
    <w:rPr>
      <w:rFonts w:ascii="Times New Roman" w:hAnsi="Times New Roman" w:cs="Times New Roman"/>
      <w:spacing w:val="0"/>
      <w:sz w:val="20"/>
      <w:szCs w:val="20"/>
    </w:rPr>
  </w:style>
  <w:style w:type="character" w:customStyle="1" w:styleId="760">
    <w:name w:val="Основной текст (7)6"/>
    <w:basedOn w:val="a3"/>
    <w:uiPriority w:val="99"/>
    <w:qFormat/>
    <w:rsid w:val="000E70C3"/>
    <w:rPr>
      <w:rFonts w:ascii="Times New Roman" w:hAnsi="Times New Roman" w:cs="Times New Roman"/>
      <w:spacing w:val="0"/>
      <w:sz w:val="20"/>
      <w:szCs w:val="20"/>
    </w:rPr>
  </w:style>
  <w:style w:type="character" w:customStyle="1" w:styleId="Absatz-Standardschriftart">
    <w:name w:val="Absatz-Standardschriftart"/>
    <w:uiPriority w:val="99"/>
    <w:qFormat/>
    <w:rsid w:val="000E70C3"/>
  </w:style>
  <w:style w:type="character" w:customStyle="1" w:styleId="WW-Absatz-Standardschriftart">
    <w:name w:val="WW-Absatz-Standardschriftart"/>
    <w:uiPriority w:val="99"/>
    <w:qFormat/>
    <w:rsid w:val="000E70C3"/>
  </w:style>
  <w:style w:type="character" w:customStyle="1" w:styleId="FontStyle150">
    <w:name w:val="Font Style15"/>
    <w:basedOn w:val="1fff5"/>
    <w:uiPriority w:val="99"/>
    <w:qFormat/>
    <w:rsid w:val="000E70C3"/>
    <w:rPr>
      <w:rFonts w:ascii="Times New Roman" w:hAnsi="Times New Roman" w:cs="Times New Roman"/>
      <w:sz w:val="10"/>
      <w:szCs w:val="10"/>
    </w:rPr>
  </w:style>
  <w:style w:type="character" w:customStyle="1" w:styleId="FontStyle23">
    <w:name w:val="Font Style23"/>
    <w:basedOn w:val="a3"/>
    <w:uiPriority w:val="99"/>
    <w:qFormat/>
    <w:rsid w:val="000E70C3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uiPriority w:val="99"/>
    <w:qFormat/>
    <w:rsid w:val="000E70C3"/>
    <w:rPr>
      <w:rFonts w:ascii="Times New Roman" w:hAnsi="Times New Roman"/>
    </w:rPr>
  </w:style>
  <w:style w:type="character" w:customStyle="1" w:styleId="790">
    <w:name w:val="Основной текст (7)9"/>
    <w:basedOn w:val="a3"/>
    <w:uiPriority w:val="99"/>
    <w:qFormat/>
    <w:rsid w:val="000E70C3"/>
    <w:rPr>
      <w:rFonts w:ascii="Times New Roman" w:hAnsi="Times New Roman" w:cs="Times New Roman"/>
      <w:spacing w:val="0"/>
      <w:sz w:val="20"/>
      <w:szCs w:val="20"/>
    </w:rPr>
  </w:style>
  <w:style w:type="character" w:customStyle="1" w:styleId="afffffffffb">
    <w:name w:val="пример"/>
    <w:basedOn w:val="a3"/>
    <w:uiPriority w:val="99"/>
    <w:qFormat/>
    <w:rsid w:val="000E70C3"/>
    <w:rPr>
      <w:rFonts w:ascii="Times New Roman" w:hAnsi="Times New Roman" w:cs="Times New Roman"/>
    </w:rPr>
  </w:style>
  <w:style w:type="character" w:customStyle="1" w:styleId="first-letter">
    <w:name w:val="first-letter"/>
    <w:basedOn w:val="a3"/>
    <w:uiPriority w:val="99"/>
    <w:qFormat/>
    <w:rsid w:val="000E70C3"/>
    <w:rPr>
      <w:rFonts w:cs="Times New Roman"/>
    </w:rPr>
  </w:style>
  <w:style w:type="character" w:customStyle="1" w:styleId="indicateur-langue1">
    <w:name w:val="indicateur-langue1"/>
    <w:basedOn w:val="a3"/>
    <w:uiPriority w:val="99"/>
    <w:qFormat/>
    <w:rsid w:val="000E70C3"/>
    <w:rPr>
      <w:rFonts w:ascii="Courier New" w:hAnsi="Courier New" w:cs="Courier New"/>
      <w:b/>
      <w:bCs/>
      <w:sz w:val="24"/>
      <w:szCs w:val="24"/>
    </w:rPr>
  </w:style>
  <w:style w:type="character" w:customStyle="1" w:styleId="italique1">
    <w:name w:val="italique1"/>
    <w:basedOn w:val="a3"/>
    <w:uiPriority w:val="99"/>
    <w:qFormat/>
    <w:rsid w:val="000E70C3"/>
    <w:rPr>
      <w:rFonts w:cs="Times New Roman"/>
      <w:i/>
      <w:iCs/>
    </w:rPr>
  </w:style>
  <w:style w:type="character" w:customStyle="1" w:styleId="hl21">
    <w:name w:val="hl21"/>
    <w:basedOn w:val="a3"/>
    <w:uiPriority w:val="99"/>
    <w:qFormat/>
    <w:rsid w:val="000E70C3"/>
    <w:rPr>
      <w:rFonts w:cs="Times New Roman"/>
      <w:b/>
      <w:bCs/>
      <w:sz w:val="24"/>
      <w:szCs w:val="24"/>
    </w:rPr>
  </w:style>
  <w:style w:type="character" w:customStyle="1" w:styleId="m1">
    <w:name w:val="m1"/>
    <w:basedOn w:val="a3"/>
    <w:uiPriority w:val="99"/>
    <w:qFormat/>
    <w:rsid w:val="000E70C3"/>
    <w:rPr>
      <w:rFonts w:ascii="Tahoma" w:hAnsi="Tahoma" w:cs="Tahoma"/>
      <w:sz w:val="18"/>
      <w:szCs w:val="18"/>
      <w:u w:val="none"/>
    </w:rPr>
  </w:style>
  <w:style w:type="character" w:customStyle="1" w:styleId="trd12">
    <w:name w:val="trd12"/>
    <w:basedOn w:val="a3"/>
    <w:uiPriority w:val="99"/>
    <w:qFormat/>
    <w:rsid w:val="000E70C3"/>
    <w:rPr>
      <w:rFonts w:cs="Times New Roman"/>
    </w:rPr>
  </w:style>
  <w:style w:type="character" w:customStyle="1" w:styleId="mr1">
    <w:name w:val="mr1"/>
    <w:basedOn w:val="a3"/>
    <w:uiPriority w:val="99"/>
    <w:qFormat/>
    <w:rsid w:val="000E70C3"/>
    <w:rPr>
      <w:rFonts w:ascii="Tahoma" w:hAnsi="Tahoma" w:cs="Tahoma"/>
      <w:color w:val="800000"/>
      <w:sz w:val="18"/>
      <w:szCs w:val="18"/>
      <w:u w:val="none"/>
    </w:rPr>
  </w:style>
  <w:style w:type="character" w:customStyle="1" w:styleId="trd121">
    <w:name w:val="trd121"/>
    <w:basedOn w:val="a3"/>
    <w:uiPriority w:val="99"/>
    <w:qFormat/>
    <w:rsid w:val="000E70C3"/>
    <w:rPr>
      <w:rFonts w:ascii="Arial" w:hAnsi="Arial" w:cs="Arial"/>
      <w:b/>
      <w:bCs/>
      <w:color w:val="800000"/>
      <w:sz w:val="18"/>
      <w:szCs w:val="18"/>
      <w:u w:val="none"/>
    </w:rPr>
  </w:style>
  <w:style w:type="character" w:customStyle="1" w:styleId="hlnormal">
    <w:name w:val="hlnormal"/>
    <w:basedOn w:val="a3"/>
    <w:uiPriority w:val="99"/>
    <w:qFormat/>
    <w:rsid w:val="000E70C3"/>
    <w:rPr>
      <w:rFonts w:cs="Times New Roman"/>
    </w:rPr>
  </w:style>
  <w:style w:type="character" w:customStyle="1" w:styleId="bod1">
    <w:name w:val="bod1"/>
    <w:basedOn w:val="a3"/>
    <w:uiPriority w:val="99"/>
    <w:qFormat/>
    <w:rsid w:val="000E70C3"/>
    <w:rPr>
      <w:rFonts w:cs="Times New Roman"/>
    </w:rPr>
  </w:style>
  <w:style w:type="paragraph" w:customStyle="1" w:styleId="911">
    <w:name w:val="Знак91"/>
    <w:basedOn w:val="a2"/>
    <w:uiPriority w:val="99"/>
    <w:qFormat/>
    <w:rsid w:val="000E70C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31">
    <w:name w:val="Знак4 Знак Знак13"/>
    <w:uiPriority w:val="99"/>
    <w:qFormat/>
    <w:locked/>
    <w:rsid w:val="000E70C3"/>
    <w:rPr>
      <w:rFonts w:ascii="Arial" w:hAnsi="Arial"/>
      <w:b/>
      <w:kern w:val="32"/>
      <w:sz w:val="32"/>
      <w:lang w:val="ru-RU" w:eastAsia="ru-RU"/>
    </w:rPr>
  </w:style>
  <w:style w:type="character" w:customStyle="1" w:styleId="2114">
    <w:name w:val="Знак2 Знак Знак11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229">
    <w:name w:val="Знак2 Знак Знак2"/>
    <w:basedOn w:val="a3"/>
    <w:uiPriority w:val="99"/>
    <w:qFormat/>
    <w:locked/>
    <w:rsid w:val="000E70C3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paragraph">
    <w:name w:val="paragraph"/>
    <w:basedOn w:val="a2"/>
    <w:uiPriority w:val="99"/>
    <w:qFormat/>
    <w:rsid w:val="000E70C3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spellingerror">
    <w:name w:val="spellingerror"/>
    <w:uiPriority w:val="99"/>
    <w:qFormat/>
    <w:rsid w:val="000E70C3"/>
  </w:style>
  <w:style w:type="character" w:customStyle="1" w:styleId="contextualspellingandgrammarerror">
    <w:name w:val="contextualspellingandgrammarerror"/>
    <w:uiPriority w:val="99"/>
    <w:qFormat/>
    <w:rsid w:val="000E70C3"/>
  </w:style>
  <w:style w:type="character" w:customStyle="1" w:styleId="normaltextrun1">
    <w:name w:val="normaltextrun1"/>
    <w:uiPriority w:val="99"/>
    <w:qFormat/>
    <w:rsid w:val="000E70C3"/>
  </w:style>
  <w:style w:type="character" w:customStyle="1" w:styleId="eop">
    <w:name w:val="eop"/>
    <w:uiPriority w:val="99"/>
    <w:qFormat/>
    <w:rsid w:val="000E70C3"/>
  </w:style>
  <w:style w:type="character" w:customStyle="1" w:styleId="NormalWebChar">
    <w:name w:val="Normal (Web) Char"/>
    <w:uiPriority w:val="99"/>
    <w:qFormat/>
    <w:locked/>
    <w:rsid w:val="000E70C3"/>
    <w:rPr>
      <w:rFonts w:ascii="Times New Roman" w:hAnsi="Times New Roman"/>
      <w:sz w:val="24"/>
      <w:lang w:eastAsia="ru-RU"/>
    </w:rPr>
  </w:style>
  <w:style w:type="character" w:customStyle="1" w:styleId="PlainTextChar2">
    <w:name w:val="Plain Text Char2"/>
    <w:basedOn w:val="a3"/>
    <w:uiPriority w:val="99"/>
    <w:locked/>
    <w:rsid w:val="000E70C3"/>
    <w:rPr>
      <w:rFonts w:ascii="Courier New" w:hAnsi="Courier New" w:cs="Times New Roman"/>
      <w:sz w:val="20"/>
      <w:szCs w:val="20"/>
    </w:rPr>
  </w:style>
  <w:style w:type="paragraph" w:customStyle="1" w:styleId="Style88">
    <w:name w:val="Style88"/>
    <w:basedOn w:val="a2"/>
    <w:uiPriority w:val="99"/>
    <w:qFormat/>
    <w:rsid w:val="000E70C3"/>
    <w:pPr>
      <w:autoSpaceDE w:val="0"/>
      <w:autoSpaceDN w:val="0"/>
      <w:adjustRightInd w:val="0"/>
      <w:snapToGrid/>
      <w:spacing w:before="0" w:after="0" w:line="243" w:lineRule="exact"/>
      <w:ind w:firstLine="298"/>
      <w:jc w:val="both"/>
    </w:pPr>
    <w:rPr>
      <w:rFonts w:ascii="Franklin Gothic Medium" w:eastAsia="MS ??" w:hAnsi="Franklin Gothic Medium"/>
      <w:szCs w:val="24"/>
    </w:rPr>
  </w:style>
  <w:style w:type="character" w:customStyle="1" w:styleId="afffffffffc">
    <w:name w:val="Неразрешенное упоминание"/>
    <w:uiPriority w:val="99"/>
    <w:semiHidden/>
    <w:qFormat/>
    <w:rsid w:val="000E70C3"/>
    <w:rPr>
      <w:color w:val="808080"/>
      <w:shd w:val="clear" w:color="auto" w:fill="E6E6E6"/>
    </w:rPr>
  </w:style>
  <w:style w:type="character" w:customStyle="1" w:styleId="FontStyle182">
    <w:name w:val="Font Style182"/>
    <w:qFormat/>
    <w:rsid w:val="000E70C3"/>
    <w:rPr>
      <w:rFonts w:ascii="Times New Roman" w:hAnsi="Times New Roman"/>
      <w:sz w:val="18"/>
    </w:rPr>
  </w:style>
  <w:style w:type="paragraph" w:customStyle="1" w:styleId="97">
    <w:name w:val="Знак Знак Знак Знак Знак Знак9"/>
    <w:basedOn w:val="a2"/>
    <w:uiPriority w:val="99"/>
    <w:qFormat/>
    <w:rsid w:val="000E70C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100">
    <w:name w:val="Знак Знак710"/>
    <w:uiPriority w:val="99"/>
    <w:qFormat/>
    <w:rsid w:val="000E70C3"/>
    <w:rPr>
      <w:sz w:val="16"/>
      <w:lang w:val="ru-RU" w:eastAsia="ru-RU"/>
    </w:rPr>
  </w:style>
  <w:style w:type="paragraph" w:customStyle="1" w:styleId="5f">
    <w:name w:val="Обычный5"/>
    <w:uiPriority w:val="99"/>
    <w:qFormat/>
    <w:rsid w:val="000E70C3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8">
    <w:name w:val="Знак Знак148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108">
    <w:name w:val="Знак Знак108"/>
    <w:uiPriority w:val="99"/>
    <w:qFormat/>
    <w:locked/>
    <w:rsid w:val="000E70C3"/>
    <w:rPr>
      <w:sz w:val="16"/>
      <w:lang w:val="ru-RU" w:eastAsia="ru-RU"/>
    </w:rPr>
  </w:style>
  <w:style w:type="character" w:customStyle="1" w:styleId="6200">
    <w:name w:val="Знак Знак620"/>
    <w:uiPriority w:val="99"/>
    <w:qFormat/>
    <w:rsid w:val="000E70C3"/>
    <w:rPr>
      <w:rFonts w:ascii="Arial" w:hAnsi="Arial"/>
      <w:b/>
      <w:i/>
      <w:sz w:val="28"/>
      <w:lang w:val="ru-RU" w:eastAsia="en-US"/>
    </w:rPr>
  </w:style>
  <w:style w:type="paragraph" w:customStyle="1" w:styleId="3ff">
    <w:name w:val="Абзац списка3"/>
    <w:basedOn w:val="a2"/>
    <w:link w:val="ListParagraphChar1"/>
    <w:uiPriority w:val="99"/>
    <w:qFormat/>
    <w:rsid w:val="000E70C3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character" w:customStyle="1" w:styleId="169">
    <w:name w:val="Знак Знак169"/>
    <w:uiPriority w:val="99"/>
    <w:qFormat/>
    <w:locked/>
    <w:rsid w:val="000E70C3"/>
    <w:rPr>
      <w:b/>
      <w:caps/>
      <w:sz w:val="24"/>
      <w:lang w:val="ru-RU" w:eastAsia="ru-RU"/>
    </w:rPr>
  </w:style>
  <w:style w:type="paragraph" w:customStyle="1" w:styleId="238">
    <w:name w:val="Основной текст 23"/>
    <w:basedOn w:val="a2"/>
    <w:uiPriority w:val="99"/>
    <w:qFormat/>
    <w:rsid w:val="000E70C3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07">
    <w:name w:val="Знак Знак Знак10"/>
    <w:uiPriority w:val="99"/>
    <w:qFormat/>
    <w:rsid w:val="000E70C3"/>
    <w:rPr>
      <w:rFonts w:ascii="Times New Roman" w:hAnsi="Times New Roman"/>
      <w:b/>
      <w:caps/>
      <w:sz w:val="28"/>
    </w:rPr>
  </w:style>
  <w:style w:type="character" w:customStyle="1" w:styleId="258">
    <w:name w:val="Знак Знак258"/>
    <w:uiPriority w:val="99"/>
    <w:qFormat/>
    <w:rsid w:val="000E70C3"/>
    <w:rPr>
      <w:rFonts w:ascii="Times New Roman" w:hAnsi="Times New Roman"/>
      <w:b/>
      <w:sz w:val="28"/>
    </w:rPr>
  </w:style>
  <w:style w:type="character" w:customStyle="1" w:styleId="2280">
    <w:name w:val="Знак Знак228"/>
    <w:uiPriority w:val="99"/>
    <w:qFormat/>
    <w:rsid w:val="000E70C3"/>
    <w:rPr>
      <w:rFonts w:ascii="Times New Roman" w:hAnsi="Times New Roman"/>
      <w:sz w:val="24"/>
    </w:rPr>
  </w:style>
  <w:style w:type="character" w:customStyle="1" w:styleId="2011">
    <w:name w:val="Знак Знак2011"/>
    <w:uiPriority w:val="99"/>
    <w:qFormat/>
    <w:rsid w:val="000E70C3"/>
    <w:rPr>
      <w:rFonts w:ascii="Arial" w:hAnsi="Arial"/>
      <w:sz w:val="22"/>
    </w:rPr>
  </w:style>
  <w:style w:type="character" w:customStyle="1" w:styleId="198">
    <w:name w:val="Знак Знак198"/>
    <w:uiPriority w:val="99"/>
    <w:qFormat/>
    <w:rsid w:val="000E70C3"/>
    <w:rPr>
      <w:rFonts w:ascii="Times New Roman" w:hAnsi="Times New Roman"/>
      <w:sz w:val="16"/>
      <w:lang w:eastAsia="ru-RU"/>
    </w:rPr>
  </w:style>
  <w:style w:type="character" w:customStyle="1" w:styleId="188">
    <w:name w:val="Знак Знак188"/>
    <w:uiPriority w:val="99"/>
    <w:qFormat/>
    <w:rsid w:val="000E70C3"/>
    <w:rPr>
      <w:rFonts w:ascii="Courier New" w:hAnsi="Courier New"/>
    </w:rPr>
  </w:style>
  <w:style w:type="character" w:customStyle="1" w:styleId="178">
    <w:name w:val="Знак Знак178"/>
    <w:uiPriority w:val="99"/>
    <w:qFormat/>
    <w:rsid w:val="000E70C3"/>
    <w:rPr>
      <w:rFonts w:ascii="Times New Roman" w:hAnsi="Times New Roman"/>
      <w:sz w:val="24"/>
    </w:rPr>
  </w:style>
  <w:style w:type="paragraph" w:customStyle="1" w:styleId="325">
    <w:name w:val="Заголовок 32"/>
    <w:basedOn w:val="5f"/>
    <w:next w:val="5f"/>
    <w:uiPriority w:val="99"/>
    <w:qFormat/>
    <w:rsid w:val="000E70C3"/>
    <w:pPr>
      <w:keepNext/>
      <w:widowControl/>
      <w:ind w:left="0" w:firstLine="0"/>
      <w:outlineLvl w:val="2"/>
    </w:pPr>
    <w:rPr>
      <w:sz w:val="24"/>
    </w:rPr>
  </w:style>
  <w:style w:type="paragraph" w:customStyle="1" w:styleId="4f1">
    <w:name w:val="Основной текст4"/>
    <w:basedOn w:val="5f"/>
    <w:uiPriority w:val="99"/>
    <w:qFormat/>
    <w:rsid w:val="000E70C3"/>
    <w:pPr>
      <w:widowControl/>
      <w:spacing w:line="360" w:lineRule="auto"/>
      <w:ind w:left="0" w:firstLine="0"/>
    </w:pPr>
    <w:rPr>
      <w:sz w:val="24"/>
    </w:rPr>
  </w:style>
  <w:style w:type="character" w:customStyle="1" w:styleId="158">
    <w:name w:val="Знак Знак158"/>
    <w:uiPriority w:val="99"/>
    <w:qFormat/>
    <w:rsid w:val="000E70C3"/>
    <w:rPr>
      <w:b/>
      <w:sz w:val="28"/>
    </w:rPr>
  </w:style>
  <w:style w:type="character" w:customStyle="1" w:styleId="86">
    <w:name w:val="Знак Знак86"/>
    <w:uiPriority w:val="99"/>
    <w:rsid w:val="000E70C3"/>
    <w:rPr>
      <w:rFonts w:ascii="Times New Roman" w:hAnsi="Times New Roman"/>
      <w:lang w:eastAsia="en-US"/>
    </w:rPr>
  </w:style>
  <w:style w:type="paragraph" w:customStyle="1" w:styleId="22a">
    <w:name w:val="Заголовок 22"/>
    <w:basedOn w:val="a2"/>
    <w:next w:val="a2"/>
    <w:uiPriority w:val="99"/>
    <w:qFormat/>
    <w:rsid w:val="000E70C3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">
    <w:name w:val="Обычный6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3ff0">
    <w:name w:val="Цитата3"/>
    <w:basedOn w:val="a2"/>
    <w:uiPriority w:val="99"/>
    <w:qFormat/>
    <w:rsid w:val="000E70C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ff1">
    <w:name w:val="Текст3"/>
    <w:basedOn w:val="a2"/>
    <w:uiPriority w:val="99"/>
    <w:qFormat/>
    <w:rsid w:val="000E70C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3">
    <w:name w:val="Основной текст 33"/>
    <w:basedOn w:val="5f"/>
    <w:uiPriority w:val="99"/>
    <w:qFormat/>
    <w:rsid w:val="000E70C3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2b">
    <w:name w:val="Основной текст с отступом 22"/>
    <w:basedOn w:val="a2"/>
    <w:uiPriority w:val="99"/>
    <w:qFormat/>
    <w:rsid w:val="000E70C3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4">
    <w:name w:val="Основной текст с отступом 33"/>
    <w:basedOn w:val="a2"/>
    <w:uiPriority w:val="99"/>
    <w:qFormat/>
    <w:rsid w:val="000E70C3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fff">
    <w:name w:val="Верхний колонтитул2"/>
    <w:basedOn w:val="a2"/>
    <w:uiPriority w:val="99"/>
    <w:qFormat/>
    <w:rsid w:val="000E70C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2fff0">
    <w:name w:val="Слабое выделение2"/>
    <w:uiPriority w:val="99"/>
    <w:qFormat/>
    <w:rsid w:val="000E70C3"/>
    <w:rPr>
      <w:i/>
      <w:color w:val="808080"/>
    </w:rPr>
  </w:style>
  <w:style w:type="character" w:customStyle="1" w:styleId="418">
    <w:name w:val="Знак Знак418"/>
    <w:uiPriority w:val="99"/>
    <w:qFormat/>
    <w:locked/>
    <w:rsid w:val="000E70C3"/>
    <w:rPr>
      <w:rFonts w:ascii="Arial" w:hAnsi="Arial"/>
      <w:b/>
      <w:i/>
      <w:sz w:val="28"/>
      <w:lang w:val="ru-RU" w:eastAsia="en-US"/>
    </w:rPr>
  </w:style>
  <w:style w:type="character" w:customStyle="1" w:styleId="2fff1">
    <w:name w:val="Знак Знак2"/>
    <w:uiPriority w:val="99"/>
    <w:qFormat/>
    <w:locked/>
    <w:rsid w:val="000E70C3"/>
    <w:rPr>
      <w:rFonts w:ascii="Arial" w:hAnsi="Arial"/>
      <w:b/>
      <w:i/>
      <w:sz w:val="28"/>
      <w:lang w:val="ru-RU" w:eastAsia="en-US"/>
    </w:rPr>
  </w:style>
  <w:style w:type="character" w:customStyle="1" w:styleId="2fff2">
    <w:name w:val="Основной шрифт абзаца2"/>
    <w:uiPriority w:val="99"/>
    <w:qFormat/>
    <w:rsid w:val="000E70C3"/>
  </w:style>
  <w:style w:type="character" w:customStyle="1" w:styleId="2310">
    <w:name w:val="Знак Знак23 Знак1"/>
    <w:uiPriority w:val="99"/>
    <w:locked/>
    <w:rsid w:val="000E70C3"/>
    <w:rPr>
      <w:rFonts w:ascii="Tahoma" w:hAnsi="Tahoma"/>
      <w:sz w:val="16"/>
    </w:rPr>
  </w:style>
  <w:style w:type="paragraph" w:customStyle="1" w:styleId="109">
    <w:name w:val="Знак Знак Знак Знак Знак Знак Знак Знак Знак Знак Знак Знак Знак10"/>
    <w:basedOn w:val="a2"/>
    <w:uiPriority w:val="99"/>
    <w:qFormat/>
    <w:rsid w:val="000E70C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81">
    <w:name w:val="Знак38"/>
    <w:basedOn w:val="a2"/>
    <w:uiPriority w:val="99"/>
    <w:qFormat/>
    <w:rsid w:val="000E70C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8">
    <w:name w:val="Знак Знак538"/>
    <w:uiPriority w:val="99"/>
    <w:qFormat/>
    <w:locked/>
    <w:rsid w:val="000E70C3"/>
    <w:rPr>
      <w:b/>
      <w:caps/>
      <w:sz w:val="24"/>
      <w:lang w:val="ru-RU" w:eastAsia="ru-RU"/>
    </w:rPr>
  </w:style>
  <w:style w:type="character" w:customStyle="1" w:styleId="NoSpacingChar">
    <w:name w:val="No Spacing Char"/>
    <w:link w:val="2fff3"/>
    <w:uiPriority w:val="99"/>
    <w:qFormat/>
    <w:locked/>
    <w:rsid w:val="000E70C3"/>
    <w:rPr>
      <w:sz w:val="24"/>
    </w:rPr>
  </w:style>
  <w:style w:type="paragraph" w:customStyle="1" w:styleId="2fff3">
    <w:name w:val="Без интервала2"/>
    <w:link w:val="NoSpacingChar"/>
    <w:uiPriority w:val="99"/>
    <w:qFormat/>
    <w:rsid w:val="000E70C3"/>
    <w:pPr>
      <w:spacing w:after="0" w:line="240" w:lineRule="auto"/>
    </w:pPr>
    <w:rPr>
      <w:sz w:val="24"/>
    </w:rPr>
  </w:style>
  <w:style w:type="character" w:customStyle="1" w:styleId="1181">
    <w:name w:val="Знак1 Знак Знак18"/>
    <w:uiPriority w:val="99"/>
    <w:qFormat/>
    <w:locked/>
    <w:rsid w:val="000E70C3"/>
    <w:rPr>
      <w:rFonts w:ascii="Times New Roman" w:hAnsi="Times New Roman"/>
      <w:sz w:val="24"/>
      <w:lang w:eastAsia="ru-RU"/>
    </w:rPr>
  </w:style>
  <w:style w:type="character" w:customStyle="1" w:styleId="468">
    <w:name w:val="Знак Знак468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488">
    <w:name w:val="Знак Знак488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448">
    <w:name w:val="Знак Знак448"/>
    <w:uiPriority w:val="99"/>
    <w:qFormat/>
    <w:locked/>
    <w:rsid w:val="000E70C3"/>
    <w:rPr>
      <w:sz w:val="24"/>
    </w:rPr>
  </w:style>
  <w:style w:type="character" w:customStyle="1" w:styleId="518">
    <w:name w:val="Знак Знак518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438">
    <w:name w:val="Знак Знак438"/>
    <w:uiPriority w:val="99"/>
    <w:qFormat/>
    <w:locked/>
    <w:rsid w:val="000E70C3"/>
    <w:rPr>
      <w:color w:val="000000"/>
      <w:sz w:val="24"/>
      <w:lang w:eastAsia="ru-RU"/>
    </w:rPr>
  </w:style>
  <w:style w:type="character" w:customStyle="1" w:styleId="428">
    <w:name w:val="Знак Знак428"/>
    <w:uiPriority w:val="99"/>
    <w:qFormat/>
    <w:rsid w:val="000E70C3"/>
    <w:rPr>
      <w:rFonts w:ascii="Times New Roman" w:hAnsi="Times New Roman"/>
      <w:sz w:val="16"/>
    </w:rPr>
  </w:style>
  <w:style w:type="character" w:customStyle="1" w:styleId="498">
    <w:name w:val="Знак Знак498"/>
    <w:uiPriority w:val="99"/>
    <w:qFormat/>
    <w:rsid w:val="000E70C3"/>
    <w:rPr>
      <w:rFonts w:ascii="Times New Roman" w:hAnsi="Times New Roman"/>
      <w:b/>
      <w:caps/>
      <w:sz w:val="24"/>
      <w:lang w:eastAsia="ru-RU"/>
    </w:rPr>
  </w:style>
  <w:style w:type="paragraph" w:customStyle="1" w:styleId="427">
    <w:name w:val="Заголовок 42"/>
    <w:basedOn w:val="5f"/>
    <w:next w:val="5f"/>
    <w:uiPriority w:val="99"/>
    <w:qFormat/>
    <w:rsid w:val="000E70C3"/>
    <w:pPr>
      <w:keepNext/>
      <w:widowControl/>
      <w:ind w:left="0" w:firstLine="0"/>
    </w:pPr>
    <w:rPr>
      <w:sz w:val="24"/>
    </w:rPr>
  </w:style>
  <w:style w:type="character" w:customStyle="1" w:styleId="478">
    <w:name w:val="Знак Знак478"/>
    <w:uiPriority w:val="99"/>
    <w:qFormat/>
    <w:rsid w:val="000E70C3"/>
    <w:rPr>
      <w:rFonts w:ascii="Times New Roman" w:hAnsi="Times New Roman"/>
      <w:b/>
      <w:sz w:val="27"/>
      <w:lang w:eastAsia="ru-RU"/>
    </w:rPr>
  </w:style>
  <w:style w:type="character" w:customStyle="1" w:styleId="458">
    <w:name w:val="Знак Знак458"/>
    <w:uiPriority w:val="99"/>
    <w:qFormat/>
    <w:rsid w:val="000E70C3"/>
    <w:rPr>
      <w:rFonts w:ascii="Times New Roman" w:hAnsi="Times New Roman"/>
      <w:b/>
      <w:i/>
      <w:sz w:val="26"/>
      <w:lang w:eastAsia="ru-RU"/>
    </w:rPr>
  </w:style>
  <w:style w:type="paragraph" w:customStyle="1" w:styleId="617">
    <w:name w:val="Заголовок 61"/>
    <w:uiPriority w:val="99"/>
    <w:qFormat/>
    <w:rsid w:val="000E70C3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90">
    <w:name w:val="Знак5 Знак Знак9"/>
    <w:uiPriority w:val="99"/>
    <w:qFormat/>
    <w:locked/>
    <w:rsid w:val="000E70C3"/>
    <w:rPr>
      <w:sz w:val="16"/>
    </w:rPr>
  </w:style>
  <w:style w:type="character" w:customStyle="1" w:styleId="508">
    <w:name w:val="Знак Знак508"/>
    <w:uiPriority w:val="99"/>
    <w:qFormat/>
    <w:locked/>
    <w:rsid w:val="000E70C3"/>
    <w:rPr>
      <w:b/>
      <w:sz w:val="28"/>
      <w:lang w:val="ru-RU" w:eastAsia="ru-RU"/>
    </w:rPr>
  </w:style>
  <w:style w:type="character" w:customStyle="1" w:styleId="528">
    <w:name w:val="Знак Знак528"/>
    <w:uiPriority w:val="99"/>
    <w:qFormat/>
    <w:rsid w:val="000E70C3"/>
    <w:rPr>
      <w:rFonts w:ascii="Arial" w:hAnsi="Arial"/>
      <w:b/>
      <w:i/>
      <w:sz w:val="28"/>
    </w:rPr>
  </w:style>
  <w:style w:type="paragraph" w:customStyle="1" w:styleId="21f2">
    <w:name w:val="Цитата 21"/>
    <w:basedOn w:val="a2"/>
    <w:next w:val="a2"/>
    <w:link w:val="QuoteChar2"/>
    <w:uiPriority w:val="99"/>
    <w:qFormat/>
    <w:rsid w:val="000E70C3"/>
    <w:pPr>
      <w:widowControl/>
      <w:snapToGrid/>
      <w:spacing w:before="0" w:after="0"/>
    </w:pPr>
    <w:rPr>
      <w:rFonts w:ascii="Calibri" w:hAnsi="Calibri"/>
      <w:i/>
      <w:color w:val="000000"/>
    </w:rPr>
  </w:style>
  <w:style w:type="character" w:customStyle="1" w:styleId="QuoteChar2">
    <w:name w:val="Quote Char2"/>
    <w:link w:val="21f2"/>
    <w:uiPriority w:val="99"/>
    <w:qFormat/>
    <w:locked/>
    <w:rsid w:val="000E70C3"/>
    <w:rPr>
      <w:rFonts w:ascii="Calibri" w:eastAsia="Calibri" w:hAnsi="Calibri" w:cs="Times New Roman"/>
      <w:i/>
      <w:color w:val="000000"/>
      <w:sz w:val="24"/>
      <w:szCs w:val="20"/>
      <w:lang w:eastAsia="ru-RU"/>
    </w:rPr>
  </w:style>
  <w:style w:type="paragraph" w:customStyle="1" w:styleId="1fffff0">
    <w:name w:val="Выделенная цитата1"/>
    <w:basedOn w:val="a2"/>
    <w:next w:val="a2"/>
    <w:link w:val="IntenseQuoteChar2"/>
    <w:uiPriority w:val="99"/>
    <w:qFormat/>
    <w:rsid w:val="000E70C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IntenseQuoteChar2">
    <w:name w:val="Intense Quote Char2"/>
    <w:link w:val="1fffff0"/>
    <w:uiPriority w:val="99"/>
    <w:qFormat/>
    <w:locked/>
    <w:rsid w:val="000E70C3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5180">
    <w:name w:val="Знак5 Знак Знак18"/>
    <w:uiPriority w:val="99"/>
    <w:qFormat/>
    <w:locked/>
    <w:rsid w:val="000E70C3"/>
    <w:rPr>
      <w:sz w:val="16"/>
      <w:lang w:val="ru-RU" w:eastAsia="ru-RU"/>
    </w:rPr>
  </w:style>
  <w:style w:type="paragraph" w:customStyle="1" w:styleId="1fffff1">
    <w:name w:val="Подзаголовок1"/>
    <w:basedOn w:val="a2"/>
    <w:uiPriority w:val="99"/>
    <w:qFormat/>
    <w:rsid w:val="000E70C3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81">
    <w:name w:val="Знак6 Знак Знак8"/>
    <w:uiPriority w:val="99"/>
    <w:qFormat/>
    <w:rsid w:val="000E70C3"/>
    <w:rPr>
      <w:sz w:val="24"/>
      <w:lang w:val="ru-RU" w:eastAsia="ru-RU"/>
    </w:rPr>
  </w:style>
  <w:style w:type="character" w:customStyle="1" w:styleId="1fffff2">
    <w:name w:val="Замещающий текст1"/>
    <w:uiPriority w:val="99"/>
    <w:qFormat/>
    <w:rsid w:val="000E70C3"/>
    <w:rPr>
      <w:color w:val="808080"/>
    </w:rPr>
  </w:style>
  <w:style w:type="character" w:customStyle="1" w:styleId="552">
    <w:name w:val="Знак Знак552"/>
    <w:uiPriority w:val="99"/>
    <w:qFormat/>
    <w:locked/>
    <w:rsid w:val="000E70C3"/>
    <w:rPr>
      <w:sz w:val="24"/>
      <w:lang w:val="ru-RU" w:eastAsia="ru-RU"/>
    </w:rPr>
  </w:style>
  <w:style w:type="paragraph" w:customStyle="1" w:styleId="11fb">
    <w:name w:val="Заголовок 11"/>
    <w:basedOn w:val="a2"/>
    <w:next w:val="a2"/>
    <w:uiPriority w:val="99"/>
    <w:qFormat/>
    <w:rsid w:val="000E70C3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2">
    <w:name w:val="Знак Знак652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642">
    <w:name w:val="Знак Знак642"/>
    <w:uiPriority w:val="99"/>
    <w:qFormat/>
    <w:locked/>
    <w:rsid w:val="000E70C3"/>
    <w:rPr>
      <w:b/>
      <w:sz w:val="28"/>
      <w:lang w:val="ru-RU" w:eastAsia="ru-RU"/>
    </w:rPr>
  </w:style>
  <w:style w:type="character" w:customStyle="1" w:styleId="632">
    <w:name w:val="Знак Знак632"/>
    <w:uiPriority w:val="99"/>
    <w:qFormat/>
    <w:locked/>
    <w:rsid w:val="000E70C3"/>
    <w:rPr>
      <w:b/>
      <w:i/>
      <w:sz w:val="26"/>
      <w:lang w:val="ru-RU" w:eastAsia="ru-RU"/>
    </w:rPr>
  </w:style>
  <w:style w:type="character" w:customStyle="1" w:styleId="622">
    <w:name w:val="Знак Знак622"/>
    <w:uiPriority w:val="99"/>
    <w:qFormat/>
    <w:locked/>
    <w:rsid w:val="000E70C3"/>
    <w:rPr>
      <w:sz w:val="24"/>
      <w:lang w:val="ru-RU" w:eastAsia="ru-RU"/>
    </w:rPr>
  </w:style>
  <w:style w:type="character" w:customStyle="1" w:styleId="619">
    <w:name w:val="Знак Знак619"/>
    <w:uiPriority w:val="99"/>
    <w:qFormat/>
    <w:locked/>
    <w:rsid w:val="000E70C3"/>
    <w:rPr>
      <w:sz w:val="24"/>
      <w:lang w:val="ru-RU" w:eastAsia="ru-RU"/>
    </w:rPr>
  </w:style>
  <w:style w:type="character" w:customStyle="1" w:styleId="602">
    <w:name w:val="Знак Знак602"/>
    <w:uiPriority w:val="99"/>
    <w:qFormat/>
    <w:locked/>
    <w:rsid w:val="000E70C3"/>
    <w:rPr>
      <w:i/>
      <w:sz w:val="24"/>
      <w:lang w:val="ru-RU" w:eastAsia="ru-RU"/>
    </w:rPr>
  </w:style>
  <w:style w:type="character" w:customStyle="1" w:styleId="592">
    <w:name w:val="Знак Знак592"/>
    <w:uiPriority w:val="99"/>
    <w:qFormat/>
    <w:locked/>
    <w:rsid w:val="000E70C3"/>
    <w:rPr>
      <w:rFonts w:ascii="Arial" w:hAnsi="Arial"/>
      <w:sz w:val="22"/>
      <w:lang w:val="ru-RU" w:eastAsia="ru-RU"/>
    </w:rPr>
  </w:style>
  <w:style w:type="character" w:customStyle="1" w:styleId="582">
    <w:name w:val="Знак Знак582"/>
    <w:uiPriority w:val="99"/>
    <w:qFormat/>
    <w:locked/>
    <w:rsid w:val="000E70C3"/>
    <w:rPr>
      <w:rFonts w:ascii="Courier New" w:hAnsi="Courier New"/>
      <w:lang w:val="ru-RU" w:eastAsia="ru-RU"/>
    </w:rPr>
  </w:style>
  <w:style w:type="character" w:customStyle="1" w:styleId="572">
    <w:name w:val="Знак Знак572"/>
    <w:uiPriority w:val="99"/>
    <w:qFormat/>
    <w:locked/>
    <w:rsid w:val="000E70C3"/>
    <w:rPr>
      <w:lang w:val="ru-RU" w:eastAsia="ru-RU"/>
    </w:rPr>
  </w:style>
  <w:style w:type="character" w:customStyle="1" w:styleId="562">
    <w:name w:val="Знак Знак562"/>
    <w:uiPriority w:val="99"/>
    <w:qFormat/>
    <w:locked/>
    <w:rsid w:val="000E70C3"/>
    <w:rPr>
      <w:sz w:val="24"/>
      <w:lang w:val="ru-RU" w:eastAsia="ru-RU"/>
    </w:rPr>
  </w:style>
  <w:style w:type="character" w:customStyle="1" w:styleId="542">
    <w:name w:val="Знак Знак542"/>
    <w:uiPriority w:val="99"/>
    <w:qFormat/>
    <w:locked/>
    <w:rsid w:val="000E70C3"/>
    <w:rPr>
      <w:sz w:val="24"/>
      <w:lang w:val="en-US" w:eastAsia="ru-RU"/>
    </w:rPr>
  </w:style>
  <w:style w:type="paragraph" w:customStyle="1" w:styleId="239">
    <w:name w:val="Заголовок 23"/>
    <w:basedOn w:val="a2"/>
    <w:next w:val="a2"/>
    <w:uiPriority w:val="99"/>
    <w:qFormat/>
    <w:rsid w:val="000E70C3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35">
    <w:name w:val="Заголовок 33"/>
    <w:basedOn w:val="a2"/>
    <w:next w:val="a2"/>
    <w:uiPriority w:val="99"/>
    <w:qFormat/>
    <w:rsid w:val="000E70C3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37">
    <w:name w:val="Заголовок 43"/>
    <w:basedOn w:val="a2"/>
    <w:next w:val="a2"/>
    <w:uiPriority w:val="99"/>
    <w:qFormat/>
    <w:rsid w:val="000E70C3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17">
    <w:name w:val="Заголовок 51"/>
    <w:basedOn w:val="a2"/>
    <w:next w:val="a2"/>
    <w:uiPriority w:val="99"/>
    <w:qFormat/>
    <w:rsid w:val="000E70C3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23">
    <w:name w:val="Заголовок 62"/>
    <w:basedOn w:val="a2"/>
    <w:next w:val="a2"/>
    <w:uiPriority w:val="99"/>
    <w:qFormat/>
    <w:rsid w:val="000E70C3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13">
    <w:name w:val="Заголовок 71"/>
    <w:basedOn w:val="a2"/>
    <w:next w:val="a2"/>
    <w:uiPriority w:val="99"/>
    <w:qFormat/>
    <w:rsid w:val="000E70C3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13">
    <w:name w:val="Заголовок 81"/>
    <w:basedOn w:val="a2"/>
    <w:next w:val="a2"/>
    <w:uiPriority w:val="99"/>
    <w:qFormat/>
    <w:rsid w:val="000E70C3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12">
    <w:name w:val="Заголовок 91"/>
    <w:basedOn w:val="a2"/>
    <w:next w:val="a2"/>
    <w:uiPriority w:val="99"/>
    <w:qFormat/>
    <w:rsid w:val="000E70C3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2">
    <w:name w:val="Знак Знак672"/>
    <w:uiPriority w:val="99"/>
    <w:qFormat/>
    <w:rsid w:val="000E70C3"/>
    <w:rPr>
      <w:rFonts w:ascii="Arial" w:hAnsi="Arial"/>
      <w:b/>
      <w:sz w:val="26"/>
    </w:rPr>
  </w:style>
  <w:style w:type="character" w:customStyle="1" w:styleId="662">
    <w:name w:val="Знак Знак662"/>
    <w:uiPriority w:val="99"/>
    <w:qFormat/>
    <w:rsid w:val="000E70C3"/>
    <w:rPr>
      <w:b/>
      <w:sz w:val="28"/>
    </w:rPr>
  </w:style>
  <w:style w:type="character" w:customStyle="1" w:styleId="702">
    <w:name w:val="Знак Знак702"/>
    <w:uiPriority w:val="99"/>
    <w:qFormat/>
    <w:rsid w:val="000E70C3"/>
    <w:rPr>
      <w:rFonts w:ascii="Arial" w:hAnsi="Arial"/>
      <w:b/>
      <w:sz w:val="26"/>
    </w:rPr>
  </w:style>
  <w:style w:type="character" w:customStyle="1" w:styleId="692">
    <w:name w:val="Знак Знак692"/>
    <w:uiPriority w:val="99"/>
    <w:qFormat/>
    <w:rsid w:val="000E70C3"/>
    <w:rPr>
      <w:b/>
      <w:sz w:val="28"/>
    </w:rPr>
  </w:style>
  <w:style w:type="character" w:customStyle="1" w:styleId="682">
    <w:name w:val="Знак Знак682"/>
    <w:uiPriority w:val="99"/>
    <w:qFormat/>
    <w:rsid w:val="000E70C3"/>
    <w:rPr>
      <w:b/>
      <w:i/>
      <w:sz w:val="26"/>
    </w:rPr>
  </w:style>
  <w:style w:type="character" w:customStyle="1" w:styleId="2fff4">
    <w:name w:val="Сильное выделение2"/>
    <w:uiPriority w:val="99"/>
    <w:qFormat/>
    <w:rsid w:val="000E70C3"/>
    <w:rPr>
      <w:b/>
    </w:rPr>
  </w:style>
  <w:style w:type="paragraph" w:customStyle="1" w:styleId="HTML21">
    <w:name w:val="Стандартный HTML2"/>
    <w:basedOn w:val="a2"/>
    <w:uiPriority w:val="99"/>
    <w:qFormat/>
    <w:rsid w:val="000E70C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ListParagraphChar1">
    <w:name w:val="List Paragraph Char1"/>
    <w:link w:val="3ff"/>
    <w:uiPriority w:val="99"/>
    <w:qFormat/>
    <w:locked/>
    <w:rsid w:val="000E70C3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10">
    <w:name w:val="Знак Знак2010"/>
    <w:uiPriority w:val="99"/>
    <w:qFormat/>
    <w:rsid w:val="000E70C3"/>
    <w:rPr>
      <w:rFonts w:ascii="Arial" w:hAnsi="Arial"/>
      <w:sz w:val="22"/>
    </w:rPr>
  </w:style>
  <w:style w:type="character" w:customStyle="1" w:styleId="618">
    <w:name w:val="Знак Знак618"/>
    <w:uiPriority w:val="99"/>
    <w:qFormat/>
    <w:rsid w:val="000E70C3"/>
    <w:rPr>
      <w:rFonts w:ascii="Arial" w:hAnsi="Arial"/>
      <w:b/>
      <w:i/>
      <w:sz w:val="28"/>
      <w:lang w:val="ru-RU" w:eastAsia="en-US"/>
    </w:rPr>
  </w:style>
  <w:style w:type="paragraph" w:customStyle="1" w:styleId="87">
    <w:name w:val="Знак Знак Знак Знак Знак Знак8"/>
    <w:basedOn w:val="a2"/>
    <w:uiPriority w:val="99"/>
    <w:qFormat/>
    <w:rsid w:val="000E70C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91">
    <w:name w:val="Знак Знак79"/>
    <w:uiPriority w:val="99"/>
    <w:qFormat/>
    <w:rsid w:val="000E70C3"/>
    <w:rPr>
      <w:sz w:val="16"/>
      <w:lang w:val="ru-RU" w:eastAsia="ru-RU"/>
    </w:rPr>
  </w:style>
  <w:style w:type="paragraph" w:customStyle="1" w:styleId="7c">
    <w:name w:val="Обычный7"/>
    <w:uiPriority w:val="99"/>
    <w:qFormat/>
    <w:rsid w:val="000E70C3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7">
    <w:name w:val="Знак Знак147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1070">
    <w:name w:val="Знак Знак107"/>
    <w:uiPriority w:val="99"/>
    <w:qFormat/>
    <w:locked/>
    <w:rsid w:val="000E70C3"/>
    <w:rPr>
      <w:sz w:val="16"/>
      <w:lang w:val="ru-RU" w:eastAsia="ru-RU"/>
    </w:rPr>
  </w:style>
  <w:style w:type="paragraph" w:customStyle="1" w:styleId="4f2">
    <w:name w:val="Абзац списка4"/>
    <w:basedOn w:val="a2"/>
    <w:uiPriority w:val="99"/>
    <w:qFormat/>
    <w:rsid w:val="000E70C3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68">
    <w:name w:val="Знак Знак168"/>
    <w:uiPriority w:val="99"/>
    <w:qFormat/>
    <w:locked/>
    <w:rsid w:val="000E70C3"/>
    <w:rPr>
      <w:b/>
      <w:caps/>
      <w:sz w:val="24"/>
      <w:lang w:val="ru-RU" w:eastAsia="ru-RU"/>
    </w:rPr>
  </w:style>
  <w:style w:type="paragraph" w:customStyle="1" w:styleId="242">
    <w:name w:val="Основной текст 24"/>
    <w:basedOn w:val="a2"/>
    <w:uiPriority w:val="99"/>
    <w:qFormat/>
    <w:rsid w:val="000E70C3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98">
    <w:name w:val="Знак Знак Знак9"/>
    <w:uiPriority w:val="99"/>
    <w:qFormat/>
    <w:rsid w:val="000E70C3"/>
    <w:rPr>
      <w:rFonts w:ascii="Times New Roman" w:hAnsi="Times New Roman"/>
      <w:b/>
      <w:caps/>
      <w:sz w:val="28"/>
    </w:rPr>
  </w:style>
  <w:style w:type="character" w:customStyle="1" w:styleId="257">
    <w:name w:val="Знак Знак257"/>
    <w:uiPriority w:val="99"/>
    <w:qFormat/>
    <w:rsid w:val="000E70C3"/>
    <w:rPr>
      <w:rFonts w:ascii="Times New Roman" w:hAnsi="Times New Roman"/>
      <w:b/>
      <w:sz w:val="28"/>
    </w:rPr>
  </w:style>
  <w:style w:type="character" w:customStyle="1" w:styleId="2270">
    <w:name w:val="Знак Знак227"/>
    <w:uiPriority w:val="99"/>
    <w:qFormat/>
    <w:rsid w:val="000E70C3"/>
    <w:rPr>
      <w:rFonts w:ascii="Times New Roman" w:hAnsi="Times New Roman"/>
      <w:sz w:val="24"/>
    </w:rPr>
  </w:style>
  <w:style w:type="character" w:customStyle="1" w:styleId="197">
    <w:name w:val="Знак Знак197"/>
    <w:uiPriority w:val="99"/>
    <w:qFormat/>
    <w:rsid w:val="000E70C3"/>
    <w:rPr>
      <w:rFonts w:ascii="Times New Roman" w:hAnsi="Times New Roman"/>
      <w:sz w:val="16"/>
      <w:lang w:eastAsia="ru-RU"/>
    </w:rPr>
  </w:style>
  <w:style w:type="character" w:customStyle="1" w:styleId="187">
    <w:name w:val="Знак Знак187"/>
    <w:uiPriority w:val="99"/>
    <w:qFormat/>
    <w:rsid w:val="000E70C3"/>
    <w:rPr>
      <w:rFonts w:ascii="Courier New" w:hAnsi="Courier New"/>
    </w:rPr>
  </w:style>
  <w:style w:type="character" w:customStyle="1" w:styleId="177">
    <w:name w:val="Знак Знак177"/>
    <w:uiPriority w:val="99"/>
    <w:qFormat/>
    <w:rsid w:val="000E70C3"/>
    <w:rPr>
      <w:rFonts w:ascii="Times New Roman" w:hAnsi="Times New Roman"/>
      <w:sz w:val="24"/>
    </w:rPr>
  </w:style>
  <w:style w:type="paragraph" w:customStyle="1" w:styleId="344">
    <w:name w:val="Заголовок 34"/>
    <w:basedOn w:val="7c"/>
    <w:next w:val="7c"/>
    <w:uiPriority w:val="99"/>
    <w:qFormat/>
    <w:rsid w:val="000E70C3"/>
    <w:pPr>
      <w:keepNext/>
      <w:widowControl/>
      <w:ind w:left="0" w:firstLine="0"/>
      <w:outlineLvl w:val="2"/>
    </w:pPr>
    <w:rPr>
      <w:sz w:val="24"/>
    </w:rPr>
  </w:style>
  <w:style w:type="paragraph" w:customStyle="1" w:styleId="5f0">
    <w:name w:val="Основной текст5"/>
    <w:basedOn w:val="7c"/>
    <w:uiPriority w:val="99"/>
    <w:qFormat/>
    <w:rsid w:val="000E70C3"/>
    <w:pPr>
      <w:widowControl/>
      <w:spacing w:line="360" w:lineRule="auto"/>
      <w:ind w:left="0" w:firstLine="0"/>
    </w:pPr>
    <w:rPr>
      <w:sz w:val="24"/>
    </w:rPr>
  </w:style>
  <w:style w:type="character" w:customStyle="1" w:styleId="157">
    <w:name w:val="Знак Знак157"/>
    <w:uiPriority w:val="99"/>
    <w:qFormat/>
    <w:rsid w:val="000E70C3"/>
    <w:rPr>
      <w:b/>
      <w:sz w:val="28"/>
    </w:rPr>
  </w:style>
  <w:style w:type="paragraph" w:customStyle="1" w:styleId="243">
    <w:name w:val="Заголовок 24"/>
    <w:basedOn w:val="a2"/>
    <w:next w:val="a2"/>
    <w:uiPriority w:val="99"/>
    <w:qFormat/>
    <w:rsid w:val="000E70C3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8">
    <w:name w:val="Обычный8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4f3">
    <w:name w:val="Цитата4"/>
    <w:basedOn w:val="a2"/>
    <w:uiPriority w:val="99"/>
    <w:qFormat/>
    <w:rsid w:val="000E70C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4f4">
    <w:name w:val="Текст4"/>
    <w:basedOn w:val="a2"/>
    <w:uiPriority w:val="99"/>
    <w:qFormat/>
    <w:rsid w:val="000E70C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46">
    <w:name w:val="Основной текст 34"/>
    <w:basedOn w:val="7c"/>
    <w:uiPriority w:val="99"/>
    <w:qFormat/>
    <w:rsid w:val="000E70C3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3a">
    <w:name w:val="Основной текст с отступом 23"/>
    <w:basedOn w:val="a2"/>
    <w:uiPriority w:val="99"/>
    <w:qFormat/>
    <w:rsid w:val="000E70C3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48">
    <w:name w:val="Основной текст с отступом 34"/>
    <w:basedOn w:val="a2"/>
    <w:uiPriority w:val="99"/>
    <w:qFormat/>
    <w:rsid w:val="000E70C3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3ff2">
    <w:name w:val="Верхний колонтитул3"/>
    <w:basedOn w:val="a2"/>
    <w:uiPriority w:val="99"/>
    <w:qFormat/>
    <w:rsid w:val="000E70C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3ff3">
    <w:name w:val="Слабое выделение3"/>
    <w:uiPriority w:val="99"/>
    <w:qFormat/>
    <w:rsid w:val="000E70C3"/>
    <w:rPr>
      <w:i/>
      <w:color w:val="808080"/>
    </w:rPr>
  </w:style>
  <w:style w:type="character" w:customStyle="1" w:styleId="417">
    <w:name w:val="Знак Знак417"/>
    <w:uiPriority w:val="99"/>
    <w:qFormat/>
    <w:locked/>
    <w:rsid w:val="000E70C3"/>
    <w:rPr>
      <w:rFonts w:ascii="Arial" w:hAnsi="Arial"/>
      <w:b/>
      <w:i/>
      <w:sz w:val="28"/>
      <w:lang w:val="ru-RU" w:eastAsia="en-US"/>
    </w:rPr>
  </w:style>
  <w:style w:type="character" w:customStyle="1" w:styleId="3ff4">
    <w:name w:val="Основной шрифт абзаца3"/>
    <w:uiPriority w:val="99"/>
    <w:qFormat/>
    <w:rsid w:val="000E70C3"/>
  </w:style>
  <w:style w:type="paragraph" w:customStyle="1" w:styleId="99">
    <w:name w:val="Знак Знак Знак Знак Знак Знак Знак Знак Знак Знак Знак Знак Знак9"/>
    <w:basedOn w:val="a2"/>
    <w:uiPriority w:val="99"/>
    <w:qFormat/>
    <w:rsid w:val="000E70C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71">
    <w:name w:val="Знак37"/>
    <w:basedOn w:val="a2"/>
    <w:uiPriority w:val="99"/>
    <w:qFormat/>
    <w:rsid w:val="000E70C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7">
    <w:name w:val="Знак Знак537"/>
    <w:uiPriority w:val="99"/>
    <w:qFormat/>
    <w:locked/>
    <w:rsid w:val="000E70C3"/>
    <w:rPr>
      <w:b/>
      <w:caps/>
      <w:sz w:val="24"/>
      <w:lang w:val="ru-RU" w:eastAsia="ru-RU"/>
    </w:rPr>
  </w:style>
  <w:style w:type="paragraph" w:customStyle="1" w:styleId="3ff5">
    <w:name w:val="Без интервала3"/>
    <w:uiPriority w:val="99"/>
    <w:qFormat/>
    <w:rsid w:val="000E7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71">
    <w:name w:val="Знак1 Знак Знак17"/>
    <w:uiPriority w:val="99"/>
    <w:qFormat/>
    <w:locked/>
    <w:rsid w:val="000E70C3"/>
    <w:rPr>
      <w:rFonts w:ascii="Times New Roman" w:hAnsi="Times New Roman"/>
      <w:sz w:val="24"/>
      <w:lang w:eastAsia="ru-RU"/>
    </w:rPr>
  </w:style>
  <w:style w:type="character" w:customStyle="1" w:styleId="467">
    <w:name w:val="Знак Знак467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487">
    <w:name w:val="Знак Знак487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447">
    <w:name w:val="Знак Знак447"/>
    <w:uiPriority w:val="99"/>
    <w:qFormat/>
    <w:locked/>
    <w:rsid w:val="000E70C3"/>
    <w:rPr>
      <w:sz w:val="24"/>
    </w:rPr>
  </w:style>
  <w:style w:type="character" w:customStyle="1" w:styleId="5170">
    <w:name w:val="Знак Знак517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4370">
    <w:name w:val="Знак Знак437"/>
    <w:uiPriority w:val="99"/>
    <w:qFormat/>
    <w:locked/>
    <w:rsid w:val="000E70C3"/>
    <w:rPr>
      <w:color w:val="000000"/>
      <w:sz w:val="24"/>
      <w:lang w:eastAsia="ru-RU"/>
    </w:rPr>
  </w:style>
  <w:style w:type="character" w:customStyle="1" w:styleId="4270">
    <w:name w:val="Знак Знак427"/>
    <w:uiPriority w:val="99"/>
    <w:qFormat/>
    <w:rsid w:val="000E70C3"/>
    <w:rPr>
      <w:rFonts w:ascii="Times New Roman" w:hAnsi="Times New Roman"/>
      <w:sz w:val="16"/>
    </w:rPr>
  </w:style>
  <w:style w:type="character" w:customStyle="1" w:styleId="497">
    <w:name w:val="Знак Знак497"/>
    <w:uiPriority w:val="99"/>
    <w:qFormat/>
    <w:rsid w:val="000E70C3"/>
    <w:rPr>
      <w:rFonts w:ascii="Times New Roman" w:hAnsi="Times New Roman"/>
      <w:b/>
      <w:caps/>
      <w:sz w:val="24"/>
      <w:lang w:eastAsia="ru-RU"/>
    </w:rPr>
  </w:style>
  <w:style w:type="paragraph" w:customStyle="1" w:styleId="449">
    <w:name w:val="Заголовок 44"/>
    <w:basedOn w:val="7c"/>
    <w:next w:val="7c"/>
    <w:uiPriority w:val="99"/>
    <w:qFormat/>
    <w:rsid w:val="000E70C3"/>
    <w:pPr>
      <w:keepNext/>
      <w:widowControl/>
      <w:ind w:left="0" w:firstLine="0"/>
    </w:pPr>
    <w:rPr>
      <w:sz w:val="24"/>
    </w:rPr>
  </w:style>
  <w:style w:type="character" w:customStyle="1" w:styleId="477">
    <w:name w:val="Знак Знак477"/>
    <w:uiPriority w:val="99"/>
    <w:qFormat/>
    <w:rsid w:val="000E70C3"/>
    <w:rPr>
      <w:rFonts w:ascii="Times New Roman" w:hAnsi="Times New Roman"/>
      <w:b/>
      <w:sz w:val="27"/>
      <w:lang w:eastAsia="ru-RU"/>
    </w:rPr>
  </w:style>
  <w:style w:type="character" w:customStyle="1" w:styleId="457">
    <w:name w:val="Знак Знак457"/>
    <w:uiPriority w:val="99"/>
    <w:qFormat/>
    <w:rsid w:val="000E70C3"/>
    <w:rPr>
      <w:rFonts w:ascii="Times New Roman" w:hAnsi="Times New Roman"/>
      <w:b/>
      <w:i/>
      <w:sz w:val="26"/>
      <w:lang w:eastAsia="ru-RU"/>
    </w:rPr>
  </w:style>
  <w:style w:type="paragraph" w:customStyle="1" w:styleId="633">
    <w:name w:val="Заголовок 63"/>
    <w:uiPriority w:val="99"/>
    <w:qFormat/>
    <w:rsid w:val="000E70C3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80">
    <w:name w:val="Знак5 Знак Знак8"/>
    <w:uiPriority w:val="99"/>
    <w:qFormat/>
    <w:locked/>
    <w:rsid w:val="000E70C3"/>
    <w:rPr>
      <w:sz w:val="16"/>
    </w:rPr>
  </w:style>
  <w:style w:type="character" w:customStyle="1" w:styleId="507">
    <w:name w:val="Знак Знак507"/>
    <w:uiPriority w:val="99"/>
    <w:qFormat/>
    <w:locked/>
    <w:rsid w:val="000E70C3"/>
    <w:rPr>
      <w:b/>
      <w:sz w:val="28"/>
      <w:lang w:val="ru-RU" w:eastAsia="ru-RU"/>
    </w:rPr>
  </w:style>
  <w:style w:type="character" w:customStyle="1" w:styleId="527">
    <w:name w:val="Знак Знак527"/>
    <w:uiPriority w:val="99"/>
    <w:qFormat/>
    <w:rsid w:val="000E70C3"/>
    <w:rPr>
      <w:rFonts w:ascii="Arial" w:hAnsi="Arial"/>
      <w:b/>
      <w:i/>
      <w:sz w:val="28"/>
    </w:rPr>
  </w:style>
  <w:style w:type="paragraph" w:customStyle="1" w:styleId="22c">
    <w:name w:val="Цитата 22"/>
    <w:basedOn w:val="a2"/>
    <w:next w:val="a2"/>
    <w:uiPriority w:val="99"/>
    <w:qFormat/>
    <w:rsid w:val="000E70C3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2fff5">
    <w:name w:val="Выделенная цитата2"/>
    <w:basedOn w:val="a2"/>
    <w:next w:val="a2"/>
    <w:uiPriority w:val="99"/>
    <w:qFormat/>
    <w:rsid w:val="000E70C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character" w:customStyle="1" w:styleId="5171">
    <w:name w:val="Знак5 Знак Знак17"/>
    <w:uiPriority w:val="99"/>
    <w:qFormat/>
    <w:locked/>
    <w:rsid w:val="000E70C3"/>
    <w:rPr>
      <w:sz w:val="16"/>
      <w:lang w:val="ru-RU" w:eastAsia="ru-RU"/>
    </w:rPr>
  </w:style>
  <w:style w:type="paragraph" w:customStyle="1" w:styleId="2fff6">
    <w:name w:val="Подзаголовок2"/>
    <w:basedOn w:val="a2"/>
    <w:uiPriority w:val="99"/>
    <w:qFormat/>
    <w:rsid w:val="000E70C3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70">
    <w:name w:val="Знак6 Знак Знак7"/>
    <w:uiPriority w:val="99"/>
    <w:qFormat/>
    <w:rsid w:val="000E70C3"/>
    <w:rPr>
      <w:sz w:val="24"/>
      <w:lang w:val="ru-RU" w:eastAsia="ru-RU"/>
    </w:rPr>
  </w:style>
  <w:style w:type="character" w:customStyle="1" w:styleId="2fff7">
    <w:name w:val="Замещающий текст2"/>
    <w:uiPriority w:val="99"/>
    <w:qFormat/>
    <w:rsid w:val="000E70C3"/>
    <w:rPr>
      <w:color w:val="808080"/>
    </w:rPr>
  </w:style>
  <w:style w:type="character" w:customStyle="1" w:styleId="5510">
    <w:name w:val="Знак Знак551"/>
    <w:uiPriority w:val="99"/>
    <w:qFormat/>
    <w:locked/>
    <w:rsid w:val="000E70C3"/>
    <w:rPr>
      <w:sz w:val="24"/>
      <w:lang w:val="ru-RU" w:eastAsia="ru-RU"/>
    </w:rPr>
  </w:style>
  <w:style w:type="paragraph" w:customStyle="1" w:styleId="12d">
    <w:name w:val="Заголовок 12"/>
    <w:basedOn w:val="a2"/>
    <w:next w:val="a2"/>
    <w:uiPriority w:val="99"/>
    <w:qFormat/>
    <w:rsid w:val="000E70C3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10">
    <w:name w:val="Знак Знак651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6410">
    <w:name w:val="Знак Знак641"/>
    <w:uiPriority w:val="99"/>
    <w:qFormat/>
    <w:locked/>
    <w:rsid w:val="000E70C3"/>
    <w:rPr>
      <w:b/>
      <w:sz w:val="28"/>
      <w:lang w:val="ru-RU" w:eastAsia="ru-RU"/>
    </w:rPr>
  </w:style>
  <w:style w:type="character" w:customStyle="1" w:styleId="6310">
    <w:name w:val="Знак Знак631"/>
    <w:uiPriority w:val="99"/>
    <w:qFormat/>
    <w:locked/>
    <w:rsid w:val="000E70C3"/>
    <w:rPr>
      <w:b/>
      <w:i/>
      <w:sz w:val="26"/>
      <w:lang w:val="ru-RU" w:eastAsia="ru-RU"/>
    </w:rPr>
  </w:style>
  <w:style w:type="character" w:customStyle="1" w:styleId="6210">
    <w:name w:val="Знак Знак621"/>
    <w:uiPriority w:val="99"/>
    <w:qFormat/>
    <w:locked/>
    <w:rsid w:val="000E70C3"/>
    <w:rPr>
      <w:sz w:val="24"/>
      <w:lang w:val="ru-RU" w:eastAsia="ru-RU"/>
    </w:rPr>
  </w:style>
  <w:style w:type="character" w:customStyle="1" w:styleId="6170">
    <w:name w:val="Знак Знак617"/>
    <w:uiPriority w:val="99"/>
    <w:qFormat/>
    <w:locked/>
    <w:rsid w:val="000E70C3"/>
    <w:rPr>
      <w:sz w:val="24"/>
      <w:lang w:val="ru-RU" w:eastAsia="ru-RU"/>
    </w:rPr>
  </w:style>
  <w:style w:type="character" w:customStyle="1" w:styleId="601">
    <w:name w:val="Знак Знак601"/>
    <w:uiPriority w:val="99"/>
    <w:qFormat/>
    <w:locked/>
    <w:rsid w:val="000E70C3"/>
    <w:rPr>
      <w:i/>
      <w:sz w:val="24"/>
      <w:lang w:val="ru-RU" w:eastAsia="ru-RU"/>
    </w:rPr>
  </w:style>
  <w:style w:type="character" w:customStyle="1" w:styleId="591">
    <w:name w:val="Знак Знак591"/>
    <w:uiPriority w:val="99"/>
    <w:qFormat/>
    <w:locked/>
    <w:rsid w:val="000E70C3"/>
    <w:rPr>
      <w:rFonts w:ascii="Arial" w:hAnsi="Arial"/>
      <w:sz w:val="22"/>
      <w:lang w:val="ru-RU" w:eastAsia="ru-RU"/>
    </w:rPr>
  </w:style>
  <w:style w:type="character" w:customStyle="1" w:styleId="581">
    <w:name w:val="Знак Знак581"/>
    <w:uiPriority w:val="99"/>
    <w:qFormat/>
    <w:locked/>
    <w:rsid w:val="000E70C3"/>
    <w:rPr>
      <w:rFonts w:ascii="Courier New" w:hAnsi="Courier New"/>
      <w:lang w:val="ru-RU" w:eastAsia="ru-RU"/>
    </w:rPr>
  </w:style>
  <w:style w:type="character" w:customStyle="1" w:styleId="571">
    <w:name w:val="Знак Знак571"/>
    <w:uiPriority w:val="99"/>
    <w:qFormat/>
    <w:locked/>
    <w:rsid w:val="000E70C3"/>
    <w:rPr>
      <w:lang w:val="ru-RU" w:eastAsia="ru-RU"/>
    </w:rPr>
  </w:style>
  <w:style w:type="character" w:customStyle="1" w:styleId="5610">
    <w:name w:val="Знак Знак561"/>
    <w:uiPriority w:val="99"/>
    <w:qFormat/>
    <w:locked/>
    <w:rsid w:val="000E70C3"/>
    <w:rPr>
      <w:sz w:val="24"/>
      <w:lang w:val="ru-RU" w:eastAsia="ru-RU"/>
    </w:rPr>
  </w:style>
  <w:style w:type="character" w:customStyle="1" w:styleId="5410">
    <w:name w:val="Знак Знак541"/>
    <w:uiPriority w:val="99"/>
    <w:qFormat/>
    <w:locked/>
    <w:rsid w:val="000E70C3"/>
    <w:rPr>
      <w:sz w:val="24"/>
      <w:lang w:val="en-US" w:eastAsia="ru-RU"/>
    </w:rPr>
  </w:style>
  <w:style w:type="paragraph" w:customStyle="1" w:styleId="259">
    <w:name w:val="Заголовок 25"/>
    <w:basedOn w:val="a2"/>
    <w:next w:val="a2"/>
    <w:uiPriority w:val="99"/>
    <w:qFormat/>
    <w:rsid w:val="000E70C3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53">
    <w:name w:val="Заголовок 35"/>
    <w:basedOn w:val="a2"/>
    <w:next w:val="a2"/>
    <w:uiPriority w:val="99"/>
    <w:qFormat/>
    <w:rsid w:val="000E70C3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59">
    <w:name w:val="Заголовок 45"/>
    <w:basedOn w:val="a2"/>
    <w:next w:val="a2"/>
    <w:uiPriority w:val="99"/>
    <w:qFormat/>
    <w:rsid w:val="000E70C3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29">
    <w:name w:val="Заголовок 52"/>
    <w:basedOn w:val="a2"/>
    <w:next w:val="a2"/>
    <w:uiPriority w:val="99"/>
    <w:qFormat/>
    <w:rsid w:val="000E70C3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43">
    <w:name w:val="Заголовок 64"/>
    <w:basedOn w:val="a2"/>
    <w:next w:val="a2"/>
    <w:uiPriority w:val="99"/>
    <w:qFormat/>
    <w:rsid w:val="000E70C3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22">
    <w:name w:val="Заголовок 72"/>
    <w:basedOn w:val="a2"/>
    <w:next w:val="a2"/>
    <w:uiPriority w:val="99"/>
    <w:qFormat/>
    <w:rsid w:val="000E70C3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20">
    <w:name w:val="Заголовок 82"/>
    <w:basedOn w:val="a2"/>
    <w:next w:val="a2"/>
    <w:uiPriority w:val="99"/>
    <w:qFormat/>
    <w:rsid w:val="000E70C3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20">
    <w:name w:val="Заголовок 92"/>
    <w:basedOn w:val="a2"/>
    <w:next w:val="a2"/>
    <w:uiPriority w:val="99"/>
    <w:qFormat/>
    <w:rsid w:val="000E70C3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1">
    <w:name w:val="Знак Знак671"/>
    <w:uiPriority w:val="99"/>
    <w:qFormat/>
    <w:rsid w:val="000E70C3"/>
    <w:rPr>
      <w:rFonts w:ascii="Arial" w:hAnsi="Arial"/>
      <w:b/>
      <w:sz w:val="26"/>
    </w:rPr>
  </w:style>
  <w:style w:type="character" w:customStyle="1" w:styleId="661">
    <w:name w:val="Знак Знак661"/>
    <w:uiPriority w:val="99"/>
    <w:qFormat/>
    <w:rsid w:val="000E70C3"/>
    <w:rPr>
      <w:b/>
      <w:sz w:val="28"/>
    </w:rPr>
  </w:style>
  <w:style w:type="character" w:customStyle="1" w:styleId="701">
    <w:name w:val="Знак Знак701"/>
    <w:uiPriority w:val="99"/>
    <w:qFormat/>
    <w:rsid w:val="000E70C3"/>
    <w:rPr>
      <w:rFonts w:ascii="Arial" w:hAnsi="Arial"/>
      <w:b/>
      <w:sz w:val="26"/>
    </w:rPr>
  </w:style>
  <w:style w:type="character" w:customStyle="1" w:styleId="691">
    <w:name w:val="Знак Знак691"/>
    <w:uiPriority w:val="99"/>
    <w:qFormat/>
    <w:rsid w:val="000E70C3"/>
    <w:rPr>
      <w:b/>
      <w:sz w:val="28"/>
    </w:rPr>
  </w:style>
  <w:style w:type="character" w:customStyle="1" w:styleId="6810">
    <w:name w:val="Знак Знак681"/>
    <w:uiPriority w:val="99"/>
    <w:qFormat/>
    <w:rsid w:val="000E70C3"/>
    <w:rPr>
      <w:b/>
      <w:i/>
      <w:sz w:val="26"/>
    </w:rPr>
  </w:style>
  <w:style w:type="character" w:customStyle="1" w:styleId="3ff6">
    <w:name w:val="Сильное выделение3"/>
    <w:uiPriority w:val="99"/>
    <w:qFormat/>
    <w:rsid w:val="000E70C3"/>
    <w:rPr>
      <w:b/>
    </w:rPr>
  </w:style>
  <w:style w:type="paragraph" w:customStyle="1" w:styleId="HTML31">
    <w:name w:val="Стандартный HTML3"/>
    <w:basedOn w:val="a2"/>
    <w:uiPriority w:val="99"/>
    <w:qFormat/>
    <w:rsid w:val="000E70C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paragraph" w:customStyle="1" w:styleId="89">
    <w:name w:val="Стиль8"/>
    <w:basedOn w:val="a2"/>
    <w:next w:val="affb"/>
    <w:link w:val="3ff7"/>
    <w:uiPriority w:val="99"/>
    <w:qFormat/>
    <w:rsid w:val="000E70C3"/>
    <w:pPr>
      <w:widowControl/>
      <w:snapToGrid/>
      <w:spacing w:before="0" w:after="0"/>
      <w:jc w:val="center"/>
    </w:pPr>
    <w:rPr>
      <w:lang w:val="en-US"/>
    </w:rPr>
  </w:style>
  <w:style w:type="character" w:customStyle="1" w:styleId="4010">
    <w:name w:val="Знак Знак40 Знак1"/>
    <w:uiPriority w:val="99"/>
    <w:qFormat/>
    <w:locked/>
    <w:rsid w:val="000E70C3"/>
    <w:rPr>
      <w:sz w:val="24"/>
      <w:lang w:val="ru-RU" w:eastAsia="ru-RU"/>
    </w:rPr>
  </w:style>
  <w:style w:type="paragraph" w:customStyle="1" w:styleId="921">
    <w:name w:val="Знак92"/>
    <w:basedOn w:val="a2"/>
    <w:uiPriority w:val="99"/>
    <w:qFormat/>
    <w:rsid w:val="000E70C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41">
    <w:name w:val="Знак4 Знак Знак14"/>
    <w:uiPriority w:val="99"/>
    <w:qFormat/>
    <w:locked/>
    <w:rsid w:val="000E70C3"/>
    <w:rPr>
      <w:rFonts w:ascii="Arial" w:hAnsi="Arial"/>
      <w:b/>
      <w:kern w:val="32"/>
      <w:sz w:val="32"/>
      <w:lang w:val="ru-RU" w:eastAsia="ru-RU"/>
    </w:rPr>
  </w:style>
  <w:style w:type="character" w:customStyle="1" w:styleId="2122">
    <w:name w:val="Знак2 Знак Знак12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4f5">
    <w:name w:val="Знак4 Знак Знак"/>
    <w:uiPriority w:val="99"/>
    <w:locked/>
    <w:rsid w:val="000E70C3"/>
    <w:rPr>
      <w:rFonts w:ascii="Arial" w:hAnsi="Arial"/>
      <w:b/>
      <w:kern w:val="32"/>
      <w:sz w:val="32"/>
      <w:lang w:val="ru-RU" w:eastAsia="ru-RU"/>
    </w:rPr>
  </w:style>
  <w:style w:type="character" w:customStyle="1" w:styleId="23b">
    <w:name w:val="Знак2 Знак Знак3"/>
    <w:uiPriority w:val="99"/>
    <w:qFormat/>
    <w:locked/>
    <w:rsid w:val="000E70C3"/>
    <w:rPr>
      <w:rFonts w:ascii="Arial" w:hAnsi="Arial"/>
      <w:b/>
      <w:sz w:val="26"/>
      <w:lang w:val="ru-RU" w:eastAsia="ru-RU"/>
    </w:rPr>
  </w:style>
  <w:style w:type="character" w:customStyle="1" w:styleId="4f6">
    <w:name w:val="Слабое выделение4"/>
    <w:uiPriority w:val="99"/>
    <w:rsid w:val="000E70C3"/>
    <w:rPr>
      <w:i/>
      <w:color w:val="808080"/>
    </w:rPr>
  </w:style>
  <w:style w:type="paragraph" w:customStyle="1" w:styleId="23c">
    <w:name w:val="Цитата 23"/>
    <w:basedOn w:val="a2"/>
    <w:next w:val="a2"/>
    <w:uiPriority w:val="99"/>
    <w:qFormat/>
    <w:rsid w:val="000E70C3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3ff8">
    <w:name w:val="Выделенная цитата3"/>
    <w:basedOn w:val="a2"/>
    <w:next w:val="a2"/>
    <w:uiPriority w:val="99"/>
    <w:qFormat/>
    <w:rsid w:val="000E70C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i/>
      <w:color w:val="4F81BD"/>
    </w:rPr>
  </w:style>
  <w:style w:type="paragraph" w:customStyle="1" w:styleId="1114">
    <w:name w:val="Заголовок оглавления111"/>
    <w:basedOn w:val="10"/>
    <w:next w:val="a2"/>
    <w:uiPriority w:val="99"/>
    <w:qFormat/>
    <w:rsid w:val="000E70C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character" w:customStyle="1" w:styleId="4f7">
    <w:name w:val="Сильное выделение4"/>
    <w:uiPriority w:val="99"/>
    <w:rsid w:val="000E70C3"/>
    <w:rPr>
      <w:b/>
    </w:rPr>
  </w:style>
  <w:style w:type="character" w:customStyle="1" w:styleId="1115">
    <w:name w:val="Слабая ссылка111"/>
    <w:uiPriority w:val="99"/>
    <w:qFormat/>
    <w:rsid w:val="000E70C3"/>
    <w:rPr>
      <w:smallCaps/>
      <w:color w:val="C0504D"/>
      <w:u w:val="single"/>
    </w:rPr>
  </w:style>
  <w:style w:type="character" w:customStyle="1" w:styleId="1116">
    <w:name w:val="Сильная ссылка111"/>
    <w:uiPriority w:val="99"/>
    <w:qFormat/>
    <w:rsid w:val="000E70C3"/>
    <w:rPr>
      <w:b/>
      <w:smallCaps/>
      <w:color w:val="C0504D"/>
      <w:spacing w:val="5"/>
      <w:u w:val="single"/>
    </w:rPr>
  </w:style>
  <w:style w:type="character" w:customStyle="1" w:styleId="1117">
    <w:name w:val="Название книги111"/>
    <w:uiPriority w:val="99"/>
    <w:qFormat/>
    <w:rsid w:val="000E70C3"/>
    <w:rPr>
      <w:b/>
      <w:smallCaps/>
      <w:spacing w:val="5"/>
    </w:rPr>
  </w:style>
  <w:style w:type="character" w:customStyle="1" w:styleId="3ff9">
    <w:name w:val="Замещающий текст3"/>
    <w:uiPriority w:val="99"/>
    <w:rsid w:val="000E70C3"/>
    <w:rPr>
      <w:color w:val="808080"/>
    </w:rPr>
  </w:style>
  <w:style w:type="character" w:customStyle="1" w:styleId="1260">
    <w:name w:val="Знак1 Знак Знак26"/>
    <w:uiPriority w:val="99"/>
    <w:locked/>
    <w:rsid w:val="000E70C3"/>
    <w:rPr>
      <w:sz w:val="24"/>
    </w:rPr>
  </w:style>
  <w:style w:type="character" w:customStyle="1" w:styleId="1272">
    <w:name w:val="Знак1 Знак Знак27"/>
    <w:uiPriority w:val="99"/>
    <w:locked/>
    <w:rsid w:val="000E70C3"/>
    <w:rPr>
      <w:sz w:val="24"/>
    </w:rPr>
  </w:style>
  <w:style w:type="character" w:customStyle="1" w:styleId="7d">
    <w:name w:val="Без интервала Знак7"/>
    <w:uiPriority w:val="99"/>
    <w:locked/>
    <w:rsid w:val="000E70C3"/>
    <w:rPr>
      <w:sz w:val="24"/>
      <w:lang w:eastAsia="en-US"/>
    </w:rPr>
  </w:style>
  <w:style w:type="character" w:customStyle="1" w:styleId="393">
    <w:name w:val="Знак Знак393"/>
    <w:uiPriority w:val="99"/>
    <w:rsid w:val="000E70C3"/>
    <w:rPr>
      <w:rFonts w:ascii="Arial" w:hAnsi="Arial"/>
      <w:b/>
      <w:sz w:val="26"/>
    </w:rPr>
  </w:style>
  <w:style w:type="character" w:customStyle="1" w:styleId="383">
    <w:name w:val="Знак Знак383"/>
    <w:uiPriority w:val="99"/>
    <w:rsid w:val="000E70C3"/>
    <w:rPr>
      <w:b/>
      <w:sz w:val="28"/>
    </w:rPr>
  </w:style>
  <w:style w:type="character" w:customStyle="1" w:styleId="373">
    <w:name w:val="Знак Знак373"/>
    <w:uiPriority w:val="99"/>
    <w:rsid w:val="000E70C3"/>
    <w:rPr>
      <w:b/>
      <w:i/>
      <w:sz w:val="26"/>
    </w:rPr>
  </w:style>
  <w:style w:type="character" w:customStyle="1" w:styleId="363">
    <w:name w:val="Знак Знак363"/>
    <w:uiPriority w:val="99"/>
    <w:rsid w:val="000E70C3"/>
    <w:rPr>
      <w:b/>
      <w:sz w:val="22"/>
      <w:lang w:val="ru-RU" w:eastAsia="ru-RU"/>
    </w:rPr>
  </w:style>
  <w:style w:type="character" w:customStyle="1" w:styleId="3530">
    <w:name w:val="Знак Знак353"/>
    <w:uiPriority w:val="99"/>
    <w:rsid w:val="000E70C3"/>
    <w:rPr>
      <w:sz w:val="24"/>
      <w:lang w:val="ru-RU" w:eastAsia="ru-RU"/>
    </w:rPr>
  </w:style>
  <w:style w:type="character" w:customStyle="1" w:styleId="3430">
    <w:name w:val="Знак Знак343"/>
    <w:uiPriority w:val="99"/>
    <w:rsid w:val="000E70C3"/>
    <w:rPr>
      <w:rFonts w:ascii="Calibri" w:hAnsi="Calibri"/>
      <w:i/>
      <w:sz w:val="24"/>
      <w:lang w:eastAsia="en-US"/>
    </w:rPr>
  </w:style>
  <w:style w:type="character" w:customStyle="1" w:styleId="3230">
    <w:name w:val="Знак Знак323"/>
    <w:uiPriority w:val="99"/>
    <w:rsid w:val="000E70C3"/>
    <w:rPr>
      <w:sz w:val="16"/>
    </w:rPr>
  </w:style>
  <w:style w:type="character" w:customStyle="1" w:styleId="Heading122">
    <w:name w:val="Heading 12 Знак Знак2"/>
    <w:uiPriority w:val="99"/>
    <w:qFormat/>
    <w:rsid w:val="000E70C3"/>
    <w:rPr>
      <w:rFonts w:ascii="Courier New" w:hAnsi="Courier New"/>
    </w:rPr>
  </w:style>
  <w:style w:type="character" w:customStyle="1" w:styleId="3140">
    <w:name w:val="Знак Знак314"/>
    <w:uiPriority w:val="99"/>
    <w:rsid w:val="000E70C3"/>
    <w:rPr>
      <w:sz w:val="24"/>
    </w:rPr>
  </w:style>
  <w:style w:type="paragraph" w:customStyle="1" w:styleId="10a">
    <w:name w:val="Знак Знак Знак Знак Знак Знак10"/>
    <w:basedOn w:val="a2"/>
    <w:uiPriority w:val="99"/>
    <w:qFormat/>
    <w:rsid w:val="000E70C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2">
    <w:name w:val="Знак Знак302"/>
    <w:uiPriority w:val="99"/>
    <w:rsid w:val="000E70C3"/>
    <w:rPr>
      <w:sz w:val="24"/>
    </w:rPr>
  </w:style>
  <w:style w:type="character" w:customStyle="1" w:styleId="293">
    <w:name w:val="Знак Знак293"/>
    <w:uiPriority w:val="99"/>
    <w:rsid w:val="000E70C3"/>
    <w:rPr>
      <w:sz w:val="24"/>
    </w:rPr>
  </w:style>
  <w:style w:type="character" w:customStyle="1" w:styleId="7130">
    <w:name w:val="Знак Знак713"/>
    <w:uiPriority w:val="99"/>
    <w:rsid w:val="000E70C3"/>
    <w:rPr>
      <w:sz w:val="16"/>
      <w:lang w:val="ru-RU" w:eastAsia="ru-RU"/>
    </w:rPr>
  </w:style>
  <w:style w:type="paragraph" w:customStyle="1" w:styleId="9a">
    <w:name w:val="Обычный9"/>
    <w:uiPriority w:val="99"/>
    <w:qFormat/>
    <w:rsid w:val="000E70C3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9">
    <w:name w:val="Знак Знак149"/>
    <w:uiPriority w:val="99"/>
    <w:locked/>
    <w:rsid w:val="000E70C3"/>
    <w:rPr>
      <w:b/>
      <w:sz w:val="27"/>
      <w:lang w:val="ru-RU" w:eastAsia="ru-RU"/>
    </w:rPr>
  </w:style>
  <w:style w:type="character" w:customStyle="1" w:styleId="283">
    <w:name w:val="Знак Знак283"/>
    <w:uiPriority w:val="99"/>
    <w:rsid w:val="000E70C3"/>
    <w:rPr>
      <w:rFonts w:ascii="Tahoma" w:hAnsi="Tahoma"/>
    </w:rPr>
  </w:style>
  <w:style w:type="character" w:customStyle="1" w:styleId="273">
    <w:name w:val="Знак Знак273"/>
    <w:uiPriority w:val="99"/>
    <w:qFormat/>
    <w:rsid w:val="000E70C3"/>
    <w:rPr>
      <w:sz w:val="24"/>
    </w:rPr>
  </w:style>
  <w:style w:type="character" w:customStyle="1" w:styleId="1090">
    <w:name w:val="Знак Знак109"/>
    <w:uiPriority w:val="99"/>
    <w:locked/>
    <w:rsid w:val="000E70C3"/>
    <w:rPr>
      <w:sz w:val="16"/>
      <w:lang w:val="ru-RU" w:eastAsia="ru-RU"/>
    </w:rPr>
  </w:style>
  <w:style w:type="character" w:customStyle="1" w:styleId="626">
    <w:name w:val="Знак Знак626"/>
    <w:uiPriority w:val="99"/>
    <w:rsid w:val="000E70C3"/>
    <w:rPr>
      <w:rFonts w:ascii="Arial" w:hAnsi="Arial"/>
      <w:b/>
      <w:i/>
      <w:sz w:val="28"/>
      <w:lang w:val="ru-RU" w:eastAsia="en-US"/>
    </w:rPr>
  </w:style>
  <w:style w:type="character" w:customStyle="1" w:styleId="2130">
    <w:name w:val="Знак Знак213"/>
    <w:uiPriority w:val="99"/>
    <w:locked/>
    <w:rsid w:val="000E70C3"/>
    <w:rPr>
      <w:sz w:val="24"/>
      <w:lang w:val="en-US"/>
    </w:rPr>
  </w:style>
  <w:style w:type="character" w:customStyle="1" w:styleId="1231">
    <w:name w:val="Знак Знак123"/>
    <w:uiPriority w:val="99"/>
    <w:rsid w:val="000E70C3"/>
    <w:rPr>
      <w:sz w:val="16"/>
    </w:rPr>
  </w:style>
  <w:style w:type="character" w:customStyle="1" w:styleId="1350">
    <w:name w:val="Знак Знак135"/>
    <w:uiPriority w:val="99"/>
    <w:rsid w:val="000E70C3"/>
    <w:rPr>
      <w:lang w:val="ru-RU" w:eastAsia="ru-RU"/>
    </w:rPr>
  </w:style>
  <w:style w:type="character" w:customStyle="1" w:styleId="16100">
    <w:name w:val="Знак Знак1610"/>
    <w:uiPriority w:val="99"/>
    <w:locked/>
    <w:rsid w:val="000E70C3"/>
    <w:rPr>
      <w:b/>
      <w:caps/>
      <w:sz w:val="24"/>
      <w:lang w:val="ru-RU" w:eastAsia="ru-RU"/>
    </w:rPr>
  </w:style>
  <w:style w:type="character" w:customStyle="1" w:styleId="1152">
    <w:name w:val="Знак Знак115"/>
    <w:uiPriority w:val="99"/>
    <w:rsid w:val="000E70C3"/>
    <w:rPr>
      <w:sz w:val="24"/>
    </w:rPr>
  </w:style>
  <w:style w:type="paragraph" w:customStyle="1" w:styleId="25a">
    <w:name w:val="Основной текст 25"/>
    <w:basedOn w:val="a2"/>
    <w:uiPriority w:val="99"/>
    <w:qFormat/>
    <w:rsid w:val="000E70C3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1fc">
    <w:name w:val="Знак Знак Знак11"/>
    <w:uiPriority w:val="99"/>
    <w:rsid w:val="000E70C3"/>
    <w:rPr>
      <w:rFonts w:ascii="Times New Roman" w:hAnsi="Times New Roman"/>
      <w:b/>
      <w:caps/>
      <w:sz w:val="28"/>
    </w:rPr>
  </w:style>
  <w:style w:type="character" w:customStyle="1" w:styleId="2590">
    <w:name w:val="Знак Знак259"/>
    <w:uiPriority w:val="99"/>
    <w:rsid w:val="000E70C3"/>
    <w:rPr>
      <w:rFonts w:ascii="Times New Roman" w:hAnsi="Times New Roman"/>
      <w:b/>
      <w:sz w:val="28"/>
    </w:rPr>
  </w:style>
  <w:style w:type="character" w:customStyle="1" w:styleId="2290">
    <w:name w:val="Знак Знак229"/>
    <w:uiPriority w:val="99"/>
    <w:rsid w:val="000E70C3"/>
    <w:rPr>
      <w:rFonts w:ascii="Times New Roman" w:hAnsi="Times New Roman"/>
      <w:sz w:val="24"/>
    </w:rPr>
  </w:style>
  <w:style w:type="character" w:customStyle="1" w:styleId="2016">
    <w:name w:val="Знак Знак2016"/>
    <w:uiPriority w:val="99"/>
    <w:rsid w:val="000E70C3"/>
    <w:rPr>
      <w:rFonts w:ascii="Arial" w:hAnsi="Arial"/>
      <w:sz w:val="22"/>
    </w:rPr>
  </w:style>
  <w:style w:type="character" w:customStyle="1" w:styleId="199">
    <w:name w:val="Знак Знак199"/>
    <w:uiPriority w:val="99"/>
    <w:rsid w:val="000E70C3"/>
    <w:rPr>
      <w:rFonts w:ascii="Times New Roman" w:hAnsi="Times New Roman"/>
      <w:sz w:val="16"/>
      <w:lang w:eastAsia="ru-RU"/>
    </w:rPr>
  </w:style>
  <w:style w:type="character" w:customStyle="1" w:styleId="1811">
    <w:name w:val="Знак Знак1811"/>
    <w:uiPriority w:val="99"/>
    <w:rsid w:val="000E70C3"/>
    <w:rPr>
      <w:rFonts w:ascii="Courier New" w:hAnsi="Courier New"/>
    </w:rPr>
  </w:style>
  <w:style w:type="character" w:customStyle="1" w:styleId="179">
    <w:name w:val="Знак Знак179"/>
    <w:uiPriority w:val="99"/>
    <w:rsid w:val="000E70C3"/>
    <w:rPr>
      <w:rFonts w:ascii="Times New Roman" w:hAnsi="Times New Roman"/>
      <w:sz w:val="24"/>
    </w:rPr>
  </w:style>
  <w:style w:type="character" w:customStyle="1" w:styleId="950">
    <w:name w:val="Знак Знак95"/>
    <w:uiPriority w:val="99"/>
    <w:rsid w:val="000E70C3"/>
    <w:rPr>
      <w:rFonts w:ascii="PragmaticaCTT" w:hAnsi="PragmaticaCTT"/>
      <w:b/>
      <w:sz w:val="24"/>
      <w:lang w:val="ru-RU" w:eastAsia="ru-RU"/>
    </w:rPr>
  </w:style>
  <w:style w:type="character" w:customStyle="1" w:styleId="840">
    <w:name w:val="Знак Знак84"/>
    <w:uiPriority w:val="99"/>
    <w:rsid w:val="000E70C3"/>
    <w:rPr>
      <w:sz w:val="24"/>
    </w:rPr>
  </w:style>
  <w:style w:type="character" w:customStyle="1" w:styleId="5200">
    <w:name w:val="Знак Знак520"/>
    <w:uiPriority w:val="99"/>
    <w:rsid w:val="000E70C3"/>
    <w:rPr>
      <w:rFonts w:ascii="Tahoma" w:hAnsi="Tahoma"/>
      <w:sz w:val="16"/>
      <w:lang w:val="ru-RU" w:eastAsia="ru-RU"/>
    </w:rPr>
  </w:style>
  <w:style w:type="paragraph" w:customStyle="1" w:styleId="362">
    <w:name w:val="Заголовок 36"/>
    <w:basedOn w:val="9a"/>
    <w:next w:val="9a"/>
    <w:uiPriority w:val="99"/>
    <w:qFormat/>
    <w:rsid w:val="000E70C3"/>
    <w:pPr>
      <w:keepNext/>
      <w:widowControl/>
      <w:ind w:left="0" w:firstLine="0"/>
      <w:outlineLvl w:val="2"/>
    </w:pPr>
    <w:rPr>
      <w:sz w:val="24"/>
    </w:rPr>
  </w:style>
  <w:style w:type="paragraph" w:customStyle="1" w:styleId="6f0">
    <w:name w:val="Основной текст6"/>
    <w:basedOn w:val="9a"/>
    <w:uiPriority w:val="99"/>
    <w:qFormat/>
    <w:rsid w:val="000E70C3"/>
    <w:pPr>
      <w:widowControl/>
      <w:spacing w:line="360" w:lineRule="auto"/>
      <w:ind w:left="0" w:firstLine="0"/>
    </w:pPr>
    <w:rPr>
      <w:sz w:val="24"/>
    </w:rPr>
  </w:style>
  <w:style w:type="character" w:customStyle="1" w:styleId="159">
    <w:name w:val="Знак Знак159"/>
    <w:uiPriority w:val="99"/>
    <w:rsid w:val="000E70C3"/>
    <w:rPr>
      <w:b/>
      <w:sz w:val="28"/>
    </w:rPr>
  </w:style>
  <w:style w:type="character" w:customStyle="1" w:styleId="800">
    <w:name w:val="Знак Знак80"/>
    <w:uiPriority w:val="99"/>
    <w:rsid w:val="000E70C3"/>
    <w:rPr>
      <w:rFonts w:ascii="Times New Roman" w:hAnsi="Times New Roman"/>
      <w:lang w:eastAsia="en-US"/>
    </w:rPr>
  </w:style>
  <w:style w:type="paragraph" w:customStyle="1" w:styleId="263">
    <w:name w:val="Заголовок 26"/>
    <w:basedOn w:val="a2"/>
    <w:next w:val="a2"/>
    <w:uiPriority w:val="99"/>
    <w:qFormat/>
    <w:rsid w:val="000E70C3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10b">
    <w:name w:val="Обычный10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5f1">
    <w:name w:val="Цитата5"/>
    <w:basedOn w:val="a2"/>
    <w:uiPriority w:val="99"/>
    <w:qFormat/>
    <w:rsid w:val="000E70C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character" w:customStyle="1" w:styleId="22d">
    <w:name w:val="Цитата 2 Знак2"/>
    <w:basedOn w:val="a3"/>
    <w:uiPriority w:val="99"/>
    <w:rsid w:val="000E70C3"/>
    <w:rPr>
      <w:rFonts w:cs="Times New Roman"/>
      <w:i/>
      <w:iCs/>
      <w:color w:val="000000"/>
      <w:sz w:val="24"/>
      <w:szCs w:val="24"/>
    </w:rPr>
  </w:style>
  <w:style w:type="character" w:customStyle="1" w:styleId="2fff8">
    <w:name w:val="Выделенная цитата Знак2"/>
    <w:basedOn w:val="a3"/>
    <w:uiPriority w:val="99"/>
    <w:rsid w:val="000E70C3"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5f2">
    <w:name w:val="Текст5"/>
    <w:basedOn w:val="a2"/>
    <w:uiPriority w:val="99"/>
    <w:qFormat/>
    <w:rsid w:val="000E70C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54">
    <w:name w:val="Основной текст 35"/>
    <w:basedOn w:val="9a"/>
    <w:uiPriority w:val="99"/>
    <w:qFormat/>
    <w:rsid w:val="000E70C3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44">
    <w:name w:val="Основной текст с отступом 24"/>
    <w:basedOn w:val="a2"/>
    <w:uiPriority w:val="99"/>
    <w:qFormat/>
    <w:rsid w:val="000E70C3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55">
    <w:name w:val="Основной текст с отступом 35"/>
    <w:basedOn w:val="a2"/>
    <w:uiPriority w:val="99"/>
    <w:qFormat/>
    <w:rsid w:val="000E70C3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f8">
    <w:name w:val="Верхний колонтитул4"/>
    <w:basedOn w:val="a2"/>
    <w:uiPriority w:val="99"/>
    <w:qFormat/>
    <w:rsid w:val="000E70C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419">
    <w:name w:val="Знак Знак419"/>
    <w:uiPriority w:val="99"/>
    <w:locked/>
    <w:rsid w:val="000E70C3"/>
    <w:rPr>
      <w:rFonts w:ascii="Arial" w:hAnsi="Arial"/>
      <w:b/>
      <w:i/>
      <w:sz w:val="28"/>
      <w:lang w:val="ru-RU" w:eastAsia="en-US"/>
    </w:rPr>
  </w:style>
  <w:style w:type="character" w:customStyle="1" w:styleId="429">
    <w:name w:val="Знак4 Знак2"/>
    <w:uiPriority w:val="99"/>
    <w:locked/>
    <w:rsid w:val="000E70C3"/>
    <w:rPr>
      <w:sz w:val="24"/>
      <w:lang w:val="ru-RU" w:eastAsia="ru-RU"/>
    </w:rPr>
  </w:style>
  <w:style w:type="character" w:customStyle="1" w:styleId="4f9">
    <w:name w:val="Основной шрифт абзаца4"/>
    <w:uiPriority w:val="99"/>
    <w:rsid w:val="000E70C3"/>
  </w:style>
  <w:style w:type="character" w:customStyle="1" w:styleId="2380">
    <w:name w:val="Знак Знак23 Знак8"/>
    <w:uiPriority w:val="99"/>
    <w:locked/>
    <w:rsid w:val="000E70C3"/>
    <w:rPr>
      <w:rFonts w:ascii="Tahoma" w:hAnsi="Tahoma"/>
      <w:sz w:val="16"/>
    </w:rPr>
  </w:style>
  <w:style w:type="paragraph" w:customStyle="1" w:styleId="13b">
    <w:name w:val="Знак Знак Знак Знак Знак Знак Знак Знак Знак Знак Знак Знак Знак13"/>
    <w:basedOn w:val="a2"/>
    <w:uiPriority w:val="99"/>
    <w:qFormat/>
    <w:rsid w:val="000E70C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91">
    <w:name w:val="Знак39"/>
    <w:basedOn w:val="a2"/>
    <w:uiPriority w:val="99"/>
    <w:qFormat/>
    <w:rsid w:val="000E70C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9">
    <w:name w:val="Знак Знак539"/>
    <w:uiPriority w:val="99"/>
    <w:locked/>
    <w:rsid w:val="000E70C3"/>
    <w:rPr>
      <w:b/>
      <w:caps/>
      <w:sz w:val="24"/>
      <w:lang w:val="ru-RU" w:eastAsia="ru-RU"/>
    </w:rPr>
  </w:style>
  <w:style w:type="character" w:customStyle="1" w:styleId="11100">
    <w:name w:val="Знак1 Знак Знак110"/>
    <w:uiPriority w:val="99"/>
    <w:locked/>
    <w:rsid w:val="000E70C3"/>
    <w:rPr>
      <w:rFonts w:ascii="Times New Roman" w:hAnsi="Times New Roman"/>
      <w:sz w:val="24"/>
      <w:lang w:eastAsia="ru-RU"/>
    </w:rPr>
  </w:style>
  <w:style w:type="character" w:customStyle="1" w:styleId="469">
    <w:name w:val="Знак Знак469"/>
    <w:uiPriority w:val="99"/>
    <w:locked/>
    <w:rsid w:val="000E70C3"/>
    <w:rPr>
      <w:b/>
      <w:sz w:val="27"/>
      <w:lang w:val="ru-RU" w:eastAsia="ru-RU"/>
    </w:rPr>
  </w:style>
  <w:style w:type="character" w:customStyle="1" w:styleId="489">
    <w:name w:val="Знак Знак489"/>
    <w:uiPriority w:val="99"/>
    <w:locked/>
    <w:rsid w:val="000E70C3"/>
    <w:rPr>
      <w:b/>
      <w:sz w:val="27"/>
      <w:lang w:val="ru-RU" w:eastAsia="ru-RU"/>
    </w:rPr>
  </w:style>
  <w:style w:type="character" w:customStyle="1" w:styleId="4490">
    <w:name w:val="Знак Знак449"/>
    <w:uiPriority w:val="99"/>
    <w:locked/>
    <w:rsid w:val="000E70C3"/>
    <w:rPr>
      <w:sz w:val="24"/>
    </w:rPr>
  </w:style>
  <w:style w:type="character" w:customStyle="1" w:styleId="51100">
    <w:name w:val="Знак Знак5110"/>
    <w:uiPriority w:val="99"/>
    <w:locked/>
    <w:rsid w:val="000E70C3"/>
    <w:rPr>
      <w:b/>
      <w:sz w:val="27"/>
      <w:lang w:val="ru-RU" w:eastAsia="ru-RU"/>
    </w:rPr>
  </w:style>
  <w:style w:type="character" w:customStyle="1" w:styleId="439">
    <w:name w:val="Знак Знак439"/>
    <w:uiPriority w:val="99"/>
    <w:locked/>
    <w:rsid w:val="000E70C3"/>
    <w:rPr>
      <w:color w:val="000000"/>
      <w:sz w:val="24"/>
      <w:lang w:eastAsia="ru-RU"/>
    </w:rPr>
  </w:style>
  <w:style w:type="character" w:customStyle="1" w:styleId="4290">
    <w:name w:val="Знак Знак429"/>
    <w:uiPriority w:val="99"/>
    <w:rsid w:val="000E70C3"/>
    <w:rPr>
      <w:rFonts w:ascii="Times New Roman" w:hAnsi="Times New Roman"/>
      <w:sz w:val="16"/>
    </w:rPr>
  </w:style>
  <w:style w:type="character" w:customStyle="1" w:styleId="499">
    <w:name w:val="Знак Знак499"/>
    <w:uiPriority w:val="99"/>
    <w:rsid w:val="000E70C3"/>
    <w:rPr>
      <w:rFonts w:ascii="Times New Roman" w:hAnsi="Times New Roman"/>
      <w:b/>
      <w:caps/>
      <w:sz w:val="24"/>
      <w:lang w:eastAsia="ru-RU"/>
    </w:rPr>
  </w:style>
  <w:style w:type="paragraph" w:customStyle="1" w:styleId="46a">
    <w:name w:val="Заголовок 46"/>
    <w:basedOn w:val="9a"/>
    <w:next w:val="9a"/>
    <w:uiPriority w:val="99"/>
    <w:qFormat/>
    <w:rsid w:val="000E70C3"/>
    <w:pPr>
      <w:keepNext/>
      <w:widowControl/>
      <w:ind w:left="0" w:firstLine="0"/>
    </w:pPr>
    <w:rPr>
      <w:sz w:val="24"/>
    </w:rPr>
  </w:style>
  <w:style w:type="character" w:customStyle="1" w:styleId="479">
    <w:name w:val="Знак Знак479"/>
    <w:uiPriority w:val="99"/>
    <w:rsid w:val="000E70C3"/>
    <w:rPr>
      <w:rFonts w:ascii="Times New Roman" w:hAnsi="Times New Roman"/>
      <w:b/>
      <w:sz w:val="27"/>
      <w:lang w:eastAsia="ru-RU"/>
    </w:rPr>
  </w:style>
  <w:style w:type="character" w:customStyle="1" w:styleId="4590">
    <w:name w:val="Знак Знак459"/>
    <w:uiPriority w:val="99"/>
    <w:rsid w:val="000E70C3"/>
    <w:rPr>
      <w:rFonts w:ascii="Times New Roman" w:hAnsi="Times New Roman"/>
      <w:b/>
      <w:i/>
      <w:sz w:val="26"/>
      <w:lang w:eastAsia="ru-RU"/>
    </w:rPr>
  </w:style>
  <w:style w:type="paragraph" w:customStyle="1" w:styleId="653">
    <w:name w:val="Заголовок 65"/>
    <w:uiPriority w:val="99"/>
    <w:qFormat/>
    <w:rsid w:val="000E70C3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100">
    <w:name w:val="Знак5 Знак Знак10"/>
    <w:uiPriority w:val="99"/>
    <w:locked/>
    <w:rsid w:val="000E70C3"/>
    <w:rPr>
      <w:sz w:val="16"/>
    </w:rPr>
  </w:style>
  <w:style w:type="character" w:customStyle="1" w:styleId="509">
    <w:name w:val="Знак Знак509"/>
    <w:uiPriority w:val="99"/>
    <w:locked/>
    <w:rsid w:val="000E70C3"/>
    <w:rPr>
      <w:b/>
      <w:sz w:val="28"/>
      <w:lang w:val="ru-RU" w:eastAsia="ru-RU"/>
    </w:rPr>
  </w:style>
  <w:style w:type="character" w:customStyle="1" w:styleId="5290">
    <w:name w:val="Знак Знак529"/>
    <w:uiPriority w:val="99"/>
    <w:rsid w:val="000E70C3"/>
    <w:rPr>
      <w:rFonts w:ascii="Arial" w:hAnsi="Arial"/>
      <w:b/>
      <w:i/>
      <w:sz w:val="28"/>
    </w:rPr>
  </w:style>
  <w:style w:type="character" w:customStyle="1" w:styleId="519">
    <w:name w:val="Знак5 Знак Знак19"/>
    <w:uiPriority w:val="99"/>
    <w:locked/>
    <w:rsid w:val="000E70C3"/>
    <w:rPr>
      <w:sz w:val="16"/>
      <w:lang w:val="ru-RU" w:eastAsia="ru-RU"/>
    </w:rPr>
  </w:style>
  <w:style w:type="paragraph" w:customStyle="1" w:styleId="3ffa">
    <w:name w:val="Подзаголовок3"/>
    <w:basedOn w:val="a2"/>
    <w:uiPriority w:val="99"/>
    <w:qFormat/>
    <w:rsid w:val="000E70C3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100">
    <w:name w:val="Знак6 Знак Знак10"/>
    <w:uiPriority w:val="99"/>
    <w:rsid w:val="000E70C3"/>
    <w:rPr>
      <w:sz w:val="24"/>
      <w:lang w:val="ru-RU" w:eastAsia="ru-RU"/>
    </w:rPr>
  </w:style>
  <w:style w:type="character" w:customStyle="1" w:styleId="553">
    <w:name w:val="Знак Знак553"/>
    <w:uiPriority w:val="99"/>
    <w:locked/>
    <w:rsid w:val="000E70C3"/>
    <w:rPr>
      <w:sz w:val="24"/>
      <w:lang w:val="ru-RU" w:eastAsia="ru-RU"/>
    </w:rPr>
  </w:style>
  <w:style w:type="paragraph" w:customStyle="1" w:styleId="Heading13">
    <w:name w:val="Heading 13"/>
    <w:basedOn w:val="a2"/>
    <w:next w:val="a2"/>
    <w:uiPriority w:val="99"/>
    <w:qFormat/>
    <w:rsid w:val="000E70C3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30">
    <w:name w:val="Знак Знак653"/>
    <w:uiPriority w:val="99"/>
    <w:locked/>
    <w:rsid w:val="000E70C3"/>
    <w:rPr>
      <w:b/>
      <w:sz w:val="27"/>
      <w:lang w:val="ru-RU" w:eastAsia="ru-RU"/>
    </w:rPr>
  </w:style>
  <w:style w:type="character" w:customStyle="1" w:styleId="6430">
    <w:name w:val="Знак Знак643"/>
    <w:uiPriority w:val="99"/>
    <w:locked/>
    <w:rsid w:val="000E70C3"/>
    <w:rPr>
      <w:b/>
      <w:sz w:val="28"/>
      <w:lang w:val="ru-RU" w:eastAsia="ru-RU"/>
    </w:rPr>
  </w:style>
  <w:style w:type="character" w:customStyle="1" w:styleId="6330">
    <w:name w:val="Знак Знак633"/>
    <w:uiPriority w:val="99"/>
    <w:locked/>
    <w:rsid w:val="000E70C3"/>
    <w:rPr>
      <w:b/>
      <w:i/>
      <w:sz w:val="26"/>
      <w:lang w:val="ru-RU" w:eastAsia="ru-RU"/>
    </w:rPr>
  </w:style>
  <w:style w:type="character" w:customStyle="1" w:styleId="625">
    <w:name w:val="Знак Знак625"/>
    <w:uiPriority w:val="99"/>
    <w:locked/>
    <w:rsid w:val="000E70C3"/>
    <w:rPr>
      <w:sz w:val="24"/>
      <w:lang w:val="ru-RU" w:eastAsia="ru-RU"/>
    </w:rPr>
  </w:style>
  <w:style w:type="character" w:customStyle="1" w:styleId="61100">
    <w:name w:val="Знак Знак6110"/>
    <w:uiPriority w:val="99"/>
    <w:locked/>
    <w:rsid w:val="000E70C3"/>
    <w:rPr>
      <w:sz w:val="24"/>
      <w:lang w:val="ru-RU" w:eastAsia="ru-RU"/>
    </w:rPr>
  </w:style>
  <w:style w:type="character" w:customStyle="1" w:styleId="603">
    <w:name w:val="Знак Знак603"/>
    <w:uiPriority w:val="99"/>
    <w:locked/>
    <w:rsid w:val="000E70C3"/>
    <w:rPr>
      <w:i/>
      <w:sz w:val="24"/>
      <w:lang w:val="ru-RU" w:eastAsia="ru-RU"/>
    </w:rPr>
  </w:style>
  <w:style w:type="character" w:customStyle="1" w:styleId="593">
    <w:name w:val="Знак Знак593"/>
    <w:uiPriority w:val="99"/>
    <w:locked/>
    <w:rsid w:val="000E70C3"/>
    <w:rPr>
      <w:rFonts w:ascii="Arial" w:hAnsi="Arial"/>
      <w:sz w:val="22"/>
      <w:lang w:val="ru-RU" w:eastAsia="ru-RU"/>
    </w:rPr>
  </w:style>
  <w:style w:type="character" w:customStyle="1" w:styleId="583">
    <w:name w:val="Знак Знак583"/>
    <w:uiPriority w:val="99"/>
    <w:locked/>
    <w:rsid w:val="000E70C3"/>
    <w:rPr>
      <w:rFonts w:ascii="Courier New" w:hAnsi="Courier New"/>
      <w:lang w:val="ru-RU" w:eastAsia="ru-RU"/>
    </w:rPr>
  </w:style>
  <w:style w:type="character" w:customStyle="1" w:styleId="573">
    <w:name w:val="Знак Знак573"/>
    <w:uiPriority w:val="99"/>
    <w:locked/>
    <w:rsid w:val="000E70C3"/>
    <w:rPr>
      <w:lang w:val="ru-RU" w:eastAsia="ru-RU"/>
    </w:rPr>
  </w:style>
  <w:style w:type="character" w:customStyle="1" w:styleId="563">
    <w:name w:val="Знак Знак563"/>
    <w:uiPriority w:val="99"/>
    <w:locked/>
    <w:rsid w:val="000E70C3"/>
    <w:rPr>
      <w:sz w:val="24"/>
      <w:lang w:val="ru-RU" w:eastAsia="ru-RU"/>
    </w:rPr>
  </w:style>
  <w:style w:type="character" w:customStyle="1" w:styleId="543">
    <w:name w:val="Знак Знак543"/>
    <w:uiPriority w:val="99"/>
    <w:locked/>
    <w:rsid w:val="000E70C3"/>
    <w:rPr>
      <w:sz w:val="24"/>
      <w:lang w:val="en-US" w:eastAsia="ru-RU"/>
    </w:rPr>
  </w:style>
  <w:style w:type="paragraph" w:customStyle="1" w:styleId="Heading22">
    <w:name w:val="Heading 22"/>
    <w:basedOn w:val="a2"/>
    <w:next w:val="a2"/>
    <w:uiPriority w:val="99"/>
    <w:qFormat/>
    <w:rsid w:val="000E70C3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Heading32">
    <w:name w:val="Heading 32"/>
    <w:basedOn w:val="a2"/>
    <w:next w:val="a2"/>
    <w:uiPriority w:val="99"/>
    <w:qFormat/>
    <w:rsid w:val="000E70C3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Heading41">
    <w:name w:val="Heading 41"/>
    <w:basedOn w:val="a2"/>
    <w:next w:val="a2"/>
    <w:uiPriority w:val="99"/>
    <w:qFormat/>
    <w:rsid w:val="000E70C3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52">
    <w:name w:val="Heading 52"/>
    <w:basedOn w:val="a2"/>
    <w:next w:val="a2"/>
    <w:uiPriority w:val="99"/>
    <w:qFormat/>
    <w:rsid w:val="000E70C3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Heading62">
    <w:name w:val="Heading 62"/>
    <w:basedOn w:val="a2"/>
    <w:next w:val="a2"/>
    <w:uiPriority w:val="99"/>
    <w:qFormat/>
    <w:rsid w:val="000E70C3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Heading72">
    <w:name w:val="Heading 72"/>
    <w:basedOn w:val="a2"/>
    <w:next w:val="a2"/>
    <w:uiPriority w:val="99"/>
    <w:qFormat/>
    <w:rsid w:val="000E70C3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Heading81">
    <w:name w:val="Heading 81"/>
    <w:basedOn w:val="a2"/>
    <w:next w:val="a2"/>
    <w:uiPriority w:val="99"/>
    <w:qFormat/>
    <w:rsid w:val="000E70C3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Heading92">
    <w:name w:val="Heading 92"/>
    <w:basedOn w:val="a2"/>
    <w:next w:val="a2"/>
    <w:uiPriority w:val="99"/>
    <w:qFormat/>
    <w:rsid w:val="000E70C3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3">
    <w:name w:val="Знак Знак673"/>
    <w:uiPriority w:val="99"/>
    <w:rsid w:val="000E70C3"/>
    <w:rPr>
      <w:rFonts w:ascii="Arial" w:hAnsi="Arial"/>
      <w:b/>
      <w:sz w:val="26"/>
    </w:rPr>
  </w:style>
  <w:style w:type="character" w:customStyle="1" w:styleId="663">
    <w:name w:val="Знак Знак663"/>
    <w:uiPriority w:val="99"/>
    <w:rsid w:val="000E70C3"/>
    <w:rPr>
      <w:b/>
      <w:sz w:val="28"/>
    </w:rPr>
  </w:style>
  <w:style w:type="character" w:customStyle="1" w:styleId="703">
    <w:name w:val="Знак Знак703"/>
    <w:uiPriority w:val="99"/>
    <w:rsid w:val="000E70C3"/>
    <w:rPr>
      <w:rFonts w:ascii="Arial" w:hAnsi="Arial"/>
      <w:b/>
      <w:sz w:val="26"/>
    </w:rPr>
  </w:style>
  <w:style w:type="character" w:customStyle="1" w:styleId="693">
    <w:name w:val="Знак Знак693"/>
    <w:uiPriority w:val="99"/>
    <w:rsid w:val="000E70C3"/>
    <w:rPr>
      <w:b/>
      <w:sz w:val="28"/>
    </w:rPr>
  </w:style>
  <w:style w:type="character" w:customStyle="1" w:styleId="683">
    <w:name w:val="Знак Знак683"/>
    <w:uiPriority w:val="99"/>
    <w:rsid w:val="000E70C3"/>
    <w:rPr>
      <w:b/>
      <w:i/>
      <w:sz w:val="26"/>
    </w:rPr>
  </w:style>
  <w:style w:type="paragraph" w:customStyle="1" w:styleId="HTML40">
    <w:name w:val="Стандартный HTML4"/>
    <w:basedOn w:val="a2"/>
    <w:uiPriority w:val="99"/>
    <w:qFormat/>
    <w:rsid w:val="000E70C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CommentTextChar2">
    <w:name w:val="Comment Text Char2"/>
    <w:uiPriority w:val="99"/>
    <w:locked/>
    <w:rsid w:val="000E70C3"/>
  </w:style>
  <w:style w:type="character" w:customStyle="1" w:styleId="HeaderChar2">
    <w:name w:val="Header Char2"/>
    <w:uiPriority w:val="99"/>
    <w:locked/>
    <w:rsid w:val="000E70C3"/>
    <w:rPr>
      <w:sz w:val="24"/>
    </w:rPr>
  </w:style>
  <w:style w:type="character" w:customStyle="1" w:styleId="FooterChar2">
    <w:name w:val="Footer Char2"/>
    <w:uiPriority w:val="99"/>
    <w:locked/>
    <w:rsid w:val="000E70C3"/>
    <w:rPr>
      <w:sz w:val="24"/>
    </w:rPr>
  </w:style>
  <w:style w:type="character" w:customStyle="1" w:styleId="EndnoteTextChar2">
    <w:name w:val="Endnote Text Char2"/>
    <w:uiPriority w:val="99"/>
    <w:locked/>
    <w:rsid w:val="000E70C3"/>
    <w:rPr>
      <w:color w:val="000000"/>
      <w:sz w:val="24"/>
    </w:rPr>
  </w:style>
  <w:style w:type="character" w:customStyle="1" w:styleId="MacroTextChar1">
    <w:name w:val="Macro Text Char1"/>
    <w:uiPriority w:val="99"/>
    <w:locked/>
    <w:rsid w:val="000E70C3"/>
    <w:rPr>
      <w:rFonts w:ascii="Courier New" w:hAnsi="Courier New"/>
      <w:sz w:val="22"/>
      <w:lang w:val="en-US" w:eastAsia="en-US"/>
    </w:rPr>
  </w:style>
  <w:style w:type="character" w:customStyle="1" w:styleId="TitleChar2">
    <w:name w:val="Title Char2"/>
    <w:uiPriority w:val="99"/>
    <w:locked/>
    <w:rsid w:val="000E70C3"/>
    <w:rPr>
      <w:sz w:val="24"/>
      <w:lang w:val="en-US"/>
    </w:rPr>
  </w:style>
  <w:style w:type="character" w:customStyle="1" w:styleId="SubtitleChar2">
    <w:name w:val="Subtitle Char2"/>
    <w:uiPriority w:val="99"/>
    <w:locked/>
    <w:rsid w:val="000E70C3"/>
    <w:rPr>
      <w:rFonts w:ascii="PragmaticaCTT" w:hAnsi="PragmaticaCTT"/>
      <w:b/>
      <w:sz w:val="24"/>
    </w:rPr>
  </w:style>
  <w:style w:type="character" w:customStyle="1" w:styleId="BodyTextFirstIndentChar2">
    <w:name w:val="Body Text First Indent Char2"/>
    <w:uiPriority w:val="99"/>
    <w:locked/>
    <w:rsid w:val="000E70C3"/>
    <w:rPr>
      <w:rFonts w:ascii="Times New Roman" w:hAnsi="Times New Roman"/>
      <w:sz w:val="24"/>
      <w:lang w:eastAsia="ru-RU"/>
    </w:rPr>
  </w:style>
  <w:style w:type="character" w:customStyle="1" w:styleId="BodyText2Char2">
    <w:name w:val="Body Text 2 Char2"/>
    <w:uiPriority w:val="99"/>
    <w:locked/>
    <w:rsid w:val="000E70C3"/>
    <w:rPr>
      <w:sz w:val="24"/>
    </w:rPr>
  </w:style>
  <w:style w:type="character" w:customStyle="1" w:styleId="BodyTextIndent2Char2">
    <w:name w:val="Body Text Indent 2 Char2"/>
    <w:uiPriority w:val="99"/>
    <w:locked/>
    <w:rsid w:val="000E70C3"/>
    <w:rPr>
      <w:sz w:val="24"/>
    </w:rPr>
  </w:style>
  <w:style w:type="character" w:customStyle="1" w:styleId="BodyTextIndent3Char2">
    <w:name w:val="Body Text Indent 3 Char2"/>
    <w:uiPriority w:val="99"/>
    <w:locked/>
    <w:rsid w:val="000E70C3"/>
    <w:rPr>
      <w:sz w:val="16"/>
    </w:rPr>
  </w:style>
  <w:style w:type="character" w:customStyle="1" w:styleId="DocumentMapChar2">
    <w:name w:val="Document Map Char2"/>
    <w:uiPriority w:val="99"/>
    <w:locked/>
    <w:rsid w:val="000E70C3"/>
    <w:rPr>
      <w:rFonts w:ascii="Tahoma" w:hAnsi="Tahoma"/>
    </w:rPr>
  </w:style>
  <w:style w:type="character" w:customStyle="1" w:styleId="CommentSubjectChar2">
    <w:name w:val="Comment Subject Char2"/>
    <w:uiPriority w:val="99"/>
    <w:qFormat/>
    <w:locked/>
    <w:rsid w:val="000E70C3"/>
    <w:rPr>
      <w:sz w:val="16"/>
    </w:rPr>
  </w:style>
  <w:style w:type="character" w:customStyle="1" w:styleId="BalloonTextChar2">
    <w:name w:val="Balloon Text Char2"/>
    <w:uiPriority w:val="99"/>
    <w:locked/>
    <w:rsid w:val="000E70C3"/>
    <w:rPr>
      <w:rFonts w:ascii="Tahoma" w:hAnsi="Tahoma"/>
      <w:sz w:val="16"/>
    </w:rPr>
  </w:style>
  <w:style w:type="character" w:customStyle="1" w:styleId="NoSpacingChar2">
    <w:name w:val="No Spacing Char2"/>
    <w:uiPriority w:val="99"/>
    <w:locked/>
    <w:rsid w:val="000E70C3"/>
    <w:rPr>
      <w:rFonts w:eastAsia="Times New Roman"/>
      <w:sz w:val="22"/>
      <w:lang w:val="en-US" w:eastAsia="en-US"/>
    </w:rPr>
  </w:style>
  <w:style w:type="character" w:customStyle="1" w:styleId="ListParagraphChar3">
    <w:name w:val="List Paragraph Char3"/>
    <w:uiPriority w:val="99"/>
    <w:locked/>
    <w:rsid w:val="000E70C3"/>
    <w:rPr>
      <w:rFonts w:ascii="Calibri" w:hAnsi="Calibri"/>
      <w:sz w:val="24"/>
    </w:rPr>
  </w:style>
  <w:style w:type="character" w:customStyle="1" w:styleId="QuoteChar3">
    <w:name w:val="Quote Char3"/>
    <w:link w:val="245"/>
    <w:uiPriority w:val="99"/>
    <w:qFormat/>
    <w:locked/>
    <w:rsid w:val="000E70C3"/>
    <w:rPr>
      <w:i/>
      <w:color w:val="000000"/>
      <w:sz w:val="24"/>
    </w:rPr>
  </w:style>
  <w:style w:type="paragraph" w:customStyle="1" w:styleId="245">
    <w:name w:val="Цитата 24"/>
    <w:basedOn w:val="a2"/>
    <w:next w:val="a2"/>
    <w:link w:val="QuoteChar3"/>
    <w:uiPriority w:val="99"/>
    <w:qFormat/>
    <w:rsid w:val="000E70C3"/>
    <w:pPr>
      <w:widowControl/>
      <w:snapToGrid/>
      <w:spacing w:before="0" w:after="0"/>
    </w:pPr>
    <w:rPr>
      <w:rFonts w:asciiTheme="minorHAnsi" w:eastAsiaTheme="minorHAnsi" w:hAnsiTheme="minorHAnsi" w:cstheme="minorBidi"/>
      <w:i/>
      <w:color w:val="000000"/>
      <w:szCs w:val="22"/>
      <w:lang w:eastAsia="en-US"/>
    </w:rPr>
  </w:style>
  <w:style w:type="character" w:customStyle="1" w:styleId="IntenseQuoteChar3">
    <w:name w:val="Intense Quote Char3"/>
    <w:link w:val="4fa"/>
    <w:uiPriority w:val="99"/>
    <w:qFormat/>
    <w:locked/>
    <w:rsid w:val="000E70C3"/>
    <w:rPr>
      <w:b/>
      <w:i/>
      <w:color w:val="4F81BD"/>
      <w:sz w:val="24"/>
    </w:rPr>
  </w:style>
  <w:style w:type="paragraph" w:customStyle="1" w:styleId="4fa">
    <w:name w:val="Выделенная цитата4"/>
    <w:basedOn w:val="a2"/>
    <w:next w:val="a2"/>
    <w:link w:val="IntenseQuoteChar3"/>
    <w:uiPriority w:val="99"/>
    <w:qFormat/>
    <w:rsid w:val="000E70C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Cs w:val="22"/>
      <w:lang w:eastAsia="en-US"/>
    </w:rPr>
  </w:style>
  <w:style w:type="paragraph" w:customStyle="1" w:styleId="BodyText212">
    <w:name w:val="Body Text 212"/>
    <w:basedOn w:val="a2"/>
    <w:uiPriority w:val="99"/>
    <w:qFormat/>
    <w:rsid w:val="000E70C3"/>
    <w:pPr>
      <w:widowControl/>
      <w:snapToGrid/>
      <w:spacing w:before="0" w:after="0" w:line="360" w:lineRule="auto"/>
      <w:jc w:val="both"/>
    </w:pPr>
  </w:style>
  <w:style w:type="paragraph" w:customStyle="1" w:styleId="BlockText1">
    <w:name w:val="Block Text1"/>
    <w:basedOn w:val="a2"/>
    <w:uiPriority w:val="99"/>
    <w:qFormat/>
    <w:rsid w:val="000E70C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BodyTextIndent21">
    <w:name w:val="Body Text Indent 21"/>
    <w:basedOn w:val="a2"/>
    <w:uiPriority w:val="99"/>
    <w:qFormat/>
    <w:rsid w:val="000E70C3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paragraph" w:customStyle="1" w:styleId="BodyTextIndent31">
    <w:name w:val="Body Text Indent 31"/>
    <w:basedOn w:val="a2"/>
    <w:uiPriority w:val="99"/>
    <w:qFormat/>
    <w:rsid w:val="000E70C3"/>
    <w:pPr>
      <w:widowControl/>
      <w:snapToGrid/>
      <w:spacing w:before="0" w:after="0" w:line="360" w:lineRule="auto"/>
      <w:ind w:firstLine="709"/>
      <w:jc w:val="both"/>
    </w:pPr>
    <w:rPr>
      <w:sz w:val="28"/>
    </w:rPr>
  </w:style>
  <w:style w:type="paragraph" w:customStyle="1" w:styleId="21f3">
    <w:name w:val="Обычный21"/>
    <w:uiPriority w:val="99"/>
    <w:qFormat/>
    <w:rsid w:val="000E70C3"/>
    <w:pPr>
      <w:widowControl w:val="0"/>
      <w:spacing w:after="0" w:line="314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er1">
    <w:name w:val="Header1"/>
    <w:basedOn w:val="a2"/>
    <w:uiPriority w:val="99"/>
    <w:qFormat/>
    <w:rsid w:val="000E70C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Normal11">
    <w:name w:val="Normal11"/>
    <w:uiPriority w:val="99"/>
    <w:qFormat/>
    <w:rsid w:val="000E70C3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311">
    <w:name w:val="Heading 311"/>
    <w:basedOn w:val="Normal11"/>
    <w:next w:val="Normal11"/>
    <w:uiPriority w:val="99"/>
    <w:qFormat/>
    <w:rsid w:val="000E70C3"/>
    <w:pPr>
      <w:keepNext/>
      <w:snapToGrid/>
      <w:outlineLvl w:val="2"/>
    </w:pPr>
    <w:rPr>
      <w:sz w:val="24"/>
    </w:rPr>
  </w:style>
  <w:style w:type="paragraph" w:customStyle="1" w:styleId="BodyText11">
    <w:name w:val="Body Text11"/>
    <w:basedOn w:val="Normal11"/>
    <w:uiPriority w:val="99"/>
    <w:qFormat/>
    <w:rsid w:val="000E70C3"/>
    <w:pPr>
      <w:snapToGrid/>
      <w:spacing w:line="360" w:lineRule="auto"/>
    </w:pPr>
    <w:rPr>
      <w:sz w:val="24"/>
    </w:rPr>
  </w:style>
  <w:style w:type="paragraph" w:customStyle="1" w:styleId="ListParagraph11">
    <w:name w:val="List Paragraph11"/>
    <w:basedOn w:val="a2"/>
    <w:uiPriority w:val="99"/>
    <w:qFormat/>
    <w:rsid w:val="000E70C3"/>
    <w:pPr>
      <w:widowControl/>
      <w:snapToGrid/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lainText11">
    <w:name w:val="Plain Text11"/>
    <w:basedOn w:val="a2"/>
    <w:uiPriority w:val="99"/>
    <w:qFormat/>
    <w:rsid w:val="000E70C3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BodyText311">
    <w:name w:val="Body Text 311"/>
    <w:basedOn w:val="Normal11"/>
    <w:uiPriority w:val="99"/>
    <w:qFormat/>
    <w:rsid w:val="000E70C3"/>
    <w:pPr>
      <w:snapToGrid/>
      <w:jc w:val="both"/>
    </w:pPr>
    <w:rPr>
      <w:i/>
      <w:sz w:val="26"/>
    </w:rPr>
  </w:style>
  <w:style w:type="paragraph" w:customStyle="1" w:styleId="NoSpacing1">
    <w:name w:val="No Spacing1"/>
    <w:uiPriority w:val="99"/>
    <w:qFormat/>
    <w:rsid w:val="000E7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412">
    <w:name w:val="Heading 412"/>
    <w:basedOn w:val="Normal1"/>
    <w:next w:val="Normal1"/>
    <w:uiPriority w:val="99"/>
    <w:qFormat/>
    <w:rsid w:val="000E70C3"/>
    <w:pPr>
      <w:keepNext/>
      <w:snapToGrid/>
    </w:pPr>
    <w:rPr>
      <w:rFonts w:eastAsia="Calibri"/>
      <w:sz w:val="24"/>
    </w:rPr>
  </w:style>
  <w:style w:type="paragraph" w:customStyle="1" w:styleId="Quote1">
    <w:name w:val="Quote1"/>
    <w:basedOn w:val="a2"/>
    <w:next w:val="a2"/>
    <w:uiPriority w:val="99"/>
    <w:qFormat/>
    <w:rsid w:val="000E70C3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IntenseQuote1">
    <w:name w:val="Intense Quote1"/>
    <w:basedOn w:val="a2"/>
    <w:next w:val="a2"/>
    <w:uiPriority w:val="99"/>
    <w:qFormat/>
    <w:rsid w:val="000E70C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221">
    <w:name w:val="Heading 221"/>
    <w:basedOn w:val="a2"/>
    <w:next w:val="a2"/>
    <w:uiPriority w:val="99"/>
    <w:qFormat/>
    <w:rsid w:val="000E70C3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2">
    <w:name w:val="Heading 322"/>
    <w:basedOn w:val="a2"/>
    <w:next w:val="a2"/>
    <w:uiPriority w:val="99"/>
    <w:qFormat/>
    <w:rsid w:val="000E70C3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2">
    <w:name w:val="Heading 42"/>
    <w:basedOn w:val="a2"/>
    <w:next w:val="a2"/>
    <w:uiPriority w:val="99"/>
    <w:qFormat/>
    <w:rsid w:val="000E70C3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621">
    <w:name w:val="Heading 621"/>
    <w:basedOn w:val="a2"/>
    <w:next w:val="a2"/>
    <w:uiPriority w:val="99"/>
    <w:qFormat/>
    <w:rsid w:val="000E70C3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811">
    <w:name w:val="Heading 811"/>
    <w:basedOn w:val="a2"/>
    <w:next w:val="a2"/>
    <w:uiPriority w:val="99"/>
    <w:qFormat/>
    <w:rsid w:val="000E70C3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i/>
      <w:iCs/>
      <w:szCs w:val="24"/>
      <w:lang w:eastAsia="zh-CN"/>
    </w:rPr>
  </w:style>
  <w:style w:type="paragraph" w:customStyle="1" w:styleId="Heading911">
    <w:name w:val="Heading 911"/>
    <w:uiPriority w:val="99"/>
    <w:qFormat/>
    <w:rsid w:val="000E70C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111">
    <w:name w:val="Heading 111"/>
    <w:uiPriority w:val="99"/>
    <w:qFormat/>
    <w:rsid w:val="000E70C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611">
    <w:name w:val="Heading 611"/>
    <w:uiPriority w:val="99"/>
    <w:qFormat/>
    <w:rsid w:val="000E70C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711">
    <w:name w:val="Heading 711"/>
    <w:uiPriority w:val="99"/>
    <w:qFormat/>
    <w:rsid w:val="000E70C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211">
    <w:name w:val="Heading 211"/>
    <w:uiPriority w:val="99"/>
    <w:qFormat/>
    <w:rsid w:val="000E70C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511">
    <w:name w:val="Heading 511"/>
    <w:uiPriority w:val="99"/>
    <w:qFormat/>
    <w:rsid w:val="000E70C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TMLPreformatted1">
    <w:name w:val="HTML Preformatted1"/>
    <w:basedOn w:val="a2"/>
    <w:uiPriority w:val="99"/>
    <w:qFormat/>
    <w:rsid w:val="000E70C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fb">
    <w:name w:val="Название Знак4"/>
    <w:uiPriority w:val="99"/>
    <w:qFormat/>
    <w:locked/>
    <w:rsid w:val="000E70C3"/>
    <w:rPr>
      <w:rFonts w:ascii="Times New Roman" w:hAnsi="Times New Roman"/>
      <w:sz w:val="24"/>
      <w:lang w:val="en-US"/>
    </w:rPr>
  </w:style>
  <w:style w:type="character" w:customStyle="1" w:styleId="1fffff3">
    <w:name w:val="Заголовок Знак1"/>
    <w:uiPriority w:val="99"/>
    <w:qFormat/>
    <w:rsid w:val="000E70C3"/>
    <w:rPr>
      <w:rFonts w:ascii="Calibri Light" w:hAnsi="Calibri Light"/>
      <w:spacing w:val="-10"/>
      <w:kern w:val="28"/>
      <w:sz w:val="56"/>
      <w:lang w:eastAsia="ru-RU"/>
    </w:rPr>
  </w:style>
  <w:style w:type="character" w:customStyle="1" w:styleId="Heading2Char2">
    <w:name w:val="Heading 2 Char2"/>
    <w:uiPriority w:val="99"/>
    <w:qFormat/>
    <w:locked/>
    <w:rsid w:val="000E70C3"/>
    <w:rPr>
      <w:rFonts w:ascii="Times New Roman" w:hAnsi="Times New Roman"/>
      <w:sz w:val="24"/>
    </w:rPr>
  </w:style>
  <w:style w:type="character" w:customStyle="1" w:styleId="QuoteChar4">
    <w:name w:val="Quote Char4"/>
    <w:uiPriority w:val="99"/>
    <w:qFormat/>
    <w:locked/>
    <w:rsid w:val="000E70C3"/>
    <w:rPr>
      <w:rFonts w:ascii="Times New Roman" w:hAnsi="Times New Roman"/>
      <w:i/>
      <w:color w:val="000000"/>
      <w:sz w:val="24"/>
    </w:rPr>
  </w:style>
  <w:style w:type="character" w:customStyle="1" w:styleId="IntenseQuoteChar4">
    <w:name w:val="Intense Quote Char4"/>
    <w:uiPriority w:val="99"/>
    <w:qFormat/>
    <w:locked/>
    <w:rsid w:val="000E70C3"/>
    <w:rPr>
      <w:rFonts w:ascii="Times New Roman" w:hAnsi="Times New Roman"/>
      <w:b/>
      <w:i/>
      <w:color w:val="4F81BD"/>
      <w:sz w:val="24"/>
    </w:rPr>
  </w:style>
  <w:style w:type="character" w:customStyle="1" w:styleId="SubtleEmphasis1">
    <w:name w:val="Subtle Emphasis1"/>
    <w:uiPriority w:val="99"/>
    <w:rsid w:val="000E70C3"/>
    <w:rPr>
      <w:i/>
      <w:color w:val="808080"/>
    </w:rPr>
  </w:style>
  <w:style w:type="character" w:customStyle="1" w:styleId="DefaultParagraphFont1">
    <w:name w:val="Default Paragraph Font1"/>
    <w:uiPriority w:val="99"/>
    <w:rsid w:val="000E70C3"/>
  </w:style>
  <w:style w:type="character" w:customStyle="1" w:styleId="PlaceholderText1">
    <w:name w:val="Placeholder Text1"/>
    <w:uiPriority w:val="99"/>
    <w:rsid w:val="000E70C3"/>
    <w:rPr>
      <w:rFonts w:ascii="Times New Roman" w:hAnsi="Times New Roman"/>
      <w:color w:val="808080"/>
    </w:rPr>
  </w:style>
  <w:style w:type="character" w:customStyle="1" w:styleId="IntenseEmphasis1">
    <w:name w:val="Intense Emphasis1"/>
    <w:uiPriority w:val="99"/>
    <w:rsid w:val="000E70C3"/>
    <w:rPr>
      <w:b/>
    </w:rPr>
  </w:style>
  <w:style w:type="character" w:customStyle="1" w:styleId="1102">
    <w:name w:val="Знак Знак110"/>
    <w:uiPriority w:val="99"/>
    <w:qFormat/>
    <w:rsid w:val="000E70C3"/>
    <w:rPr>
      <w:rFonts w:ascii="Arial" w:hAnsi="Arial"/>
      <w:b/>
      <w:sz w:val="36"/>
      <w:lang w:val="ru-RU" w:eastAsia="en-US"/>
    </w:rPr>
  </w:style>
  <w:style w:type="character" w:customStyle="1" w:styleId="3ff7">
    <w:name w:val="Название Знак3"/>
    <w:link w:val="89"/>
    <w:uiPriority w:val="99"/>
    <w:locked/>
    <w:rsid w:val="000E70C3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HTMLAddressChar1">
    <w:name w:val="HTML Address Char1"/>
    <w:uiPriority w:val="99"/>
    <w:qFormat/>
    <w:locked/>
    <w:rsid w:val="000E70C3"/>
    <w:rPr>
      <w:i/>
      <w:sz w:val="24"/>
      <w:lang w:eastAsia="ru-RU"/>
    </w:rPr>
  </w:style>
  <w:style w:type="character" w:customStyle="1" w:styleId="NoSpacingChar1">
    <w:name w:val="No Spacing Char1"/>
    <w:link w:val="5f3"/>
    <w:uiPriority w:val="99"/>
    <w:qFormat/>
    <w:locked/>
    <w:rsid w:val="000E70C3"/>
    <w:rPr>
      <w:lang w:val="en-US"/>
    </w:rPr>
  </w:style>
  <w:style w:type="paragraph" w:customStyle="1" w:styleId="5f3">
    <w:name w:val="Без интервала5"/>
    <w:link w:val="NoSpacingChar1"/>
    <w:uiPriority w:val="99"/>
    <w:qFormat/>
    <w:rsid w:val="000E70C3"/>
    <w:pPr>
      <w:spacing w:after="0" w:line="240" w:lineRule="auto"/>
    </w:pPr>
    <w:rPr>
      <w:lang w:val="en-US"/>
    </w:rPr>
  </w:style>
  <w:style w:type="paragraph" w:customStyle="1" w:styleId="11fd">
    <w:name w:val="Заголовок оглавления11"/>
    <w:basedOn w:val="10"/>
    <w:next w:val="a2"/>
    <w:uiPriority w:val="99"/>
    <w:qFormat/>
    <w:rsid w:val="000E70C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11fe">
    <w:name w:val="Слабая ссылка11"/>
    <w:uiPriority w:val="99"/>
    <w:rsid w:val="000E70C3"/>
    <w:rPr>
      <w:smallCaps/>
      <w:color w:val="C0504D"/>
      <w:u w:val="single"/>
    </w:rPr>
  </w:style>
  <w:style w:type="character" w:customStyle="1" w:styleId="11ff">
    <w:name w:val="Сильная ссылка11"/>
    <w:uiPriority w:val="99"/>
    <w:rsid w:val="000E70C3"/>
    <w:rPr>
      <w:b/>
      <w:smallCaps/>
      <w:color w:val="C0504D"/>
      <w:spacing w:val="5"/>
      <w:u w:val="single"/>
    </w:rPr>
  </w:style>
  <w:style w:type="character" w:customStyle="1" w:styleId="11ff0">
    <w:name w:val="Название книги11"/>
    <w:uiPriority w:val="99"/>
    <w:rsid w:val="000E70C3"/>
    <w:rPr>
      <w:b/>
      <w:smallCaps/>
      <w:spacing w:val="5"/>
    </w:rPr>
  </w:style>
  <w:style w:type="character" w:customStyle="1" w:styleId="ListParagraphChar2">
    <w:name w:val="List Paragraph Char2"/>
    <w:link w:val="6f1"/>
    <w:uiPriority w:val="99"/>
    <w:qFormat/>
    <w:locked/>
    <w:rsid w:val="000E70C3"/>
    <w:rPr>
      <w:rFonts w:eastAsia="Times New Roman"/>
    </w:rPr>
  </w:style>
  <w:style w:type="paragraph" w:customStyle="1" w:styleId="6f1">
    <w:name w:val="Абзац списка6"/>
    <w:basedOn w:val="a2"/>
    <w:link w:val="ListParagraphChar2"/>
    <w:uiPriority w:val="99"/>
    <w:qFormat/>
    <w:rsid w:val="000E70C3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2fff9">
    <w:name w:val="Красная строка Знак2"/>
    <w:uiPriority w:val="99"/>
    <w:rsid w:val="000E70C3"/>
  </w:style>
  <w:style w:type="paragraph" w:customStyle="1" w:styleId="3ffb">
    <w:name w:val="Подзаголовок3"/>
    <w:basedOn w:val="a2"/>
    <w:uiPriority w:val="99"/>
    <w:qFormat/>
    <w:rsid w:val="000E70C3"/>
    <w:pPr>
      <w:widowControl/>
      <w:snapToGrid/>
      <w:spacing w:before="0" w:after="0" w:line="312" w:lineRule="auto"/>
    </w:pPr>
    <w:rPr>
      <w:rFonts w:ascii="Arial" w:hAnsi="Arial" w:cs="Arial"/>
      <w:b/>
      <w:bCs/>
      <w:color w:val="000000"/>
      <w:sz w:val="20"/>
    </w:rPr>
  </w:style>
  <w:style w:type="paragraph" w:customStyle="1" w:styleId="2115">
    <w:name w:val="Знак2 Знак Знак1 Знак1 Знак Знак Знак Знак Знак Знак Знак Знак Знак Знак Знак Знак"/>
    <w:basedOn w:val="a2"/>
    <w:uiPriority w:val="99"/>
    <w:qFormat/>
    <w:rsid w:val="000E70C3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930">
    <w:name w:val="Знак93"/>
    <w:basedOn w:val="a2"/>
    <w:uiPriority w:val="99"/>
    <w:qFormat/>
    <w:rsid w:val="000E70C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50">
    <w:name w:val="Знак4 Знак Знак15"/>
    <w:uiPriority w:val="99"/>
    <w:locked/>
    <w:rsid w:val="000E70C3"/>
    <w:rPr>
      <w:rFonts w:ascii="Arial" w:hAnsi="Arial"/>
      <w:b/>
      <w:kern w:val="32"/>
      <w:sz w:val="32"/>
      <w:lang w:val="ru-RU" w:eastAsia="ru-RU"/>
    </w:rPr>
  </w:style>
  <w:style w:type="character" w:customStyle="1" w:styleId="2131">
    <w:name w:val="Знак2 Знак Знак13"/>
    <w:uiPriority w:val="99"/>
    <w:locked/>
    <w:rsid w:val="000E70C3"/>
    <w:rPr>
      <w:b/>
      <w:sz w:val="27"/>
      <w:lang w:val="ru-RU" w:eastAsia="ru-RU"/>
    </w:rPr>
  </w:style>
  <w:style w:type="character" w:customStyle="1" w:styleId="43a">
    <w:name w:val="Знак4 Знак Знак3"/>
    <w:uiPriority w:val="99"/>
    <w:locked/>
    <w:rsid w:val="000E70C3"/>
    <w:rPr>
      <w:rFonts w:ascii="Arial" w:hAnsi="Arial"/>
      <w:b/>
      <w:kern w:val="32"/>
      <w:sz w:val="32"/>
      <w:lang w:val="ru-RU" w:eastAsia="ru-RU"/>
    </w:rPr>
  </w:style>
  <w:style w:type="character" w:customStyle="1" w:styleId="246">
    <w:name w:val="Знак2 Знак Знак4"/>
    <w:uiPriority w:val="99"/>
    <w:semiHidden/>
    <w:locked/>
    <w:rsid w:val="000E70C3"/>
    <w:rPr>
      <w:rFonts w:ascii="Arial" w:hAnsi="Arial"/>
      <w:b/>
      <w:sz w:val="26"/>
      <w:lang w:val="ru-RU" w:eastAsia="ru-RU"/>
    </w:rPr>
  </w:style>
  <w:style w:type="character" w:customStyle="1" w:styleId="FontStyle270">
    <w:name w:val="Font Style27"/>
    <w:uiPriority w:val="99"/>
    <w:qFormat/>
    <w:rsid w:val="000E70C3"/>
    <w:rPr>
      <w:rFonts w:ascii="Times New Roman" w:hAnsi="Times New Roman"/>
      <w:sz w:val="26"/>
    </w:rPr>
  </w:style>
  <w:style w:type="character" w:customStyle="1" w:styleId="2116">
    <w:name w:val="Знак Знак211"/>
    <w:uiPriority w:val="99"/>
    <w:qFormat/>
    <w:locked/>
    <w:rsid w:val="000E70C3"/>
    <w:rPr>
      <w:rFonts w:ascii="Calibri" w:hAnsi="Calibri"/>
      <w:i/>
      <w:sz w:val="24"/>
    </w:rPr>
  </w:style>
  <w:style w:type="character" w:customStyle="1" w:styleId="Heading123">
    <w:name w:val="Heading 12 Знак Знак3"/>
    <w:uiPriority w:val="99"/>
    <w:locked/>
    <w:rsid w:val="000E70C3"/>
    <w:rPr>
      <w:rFonts w:ascii="Courier New" w:hAnsi="Courier New"/>
      <w:sz w:val="20"/>
    </w:rPr>
  </w:style>
  <w:style w:type="character" w:customStyle="1" w:styleId="1310">
    <w:name w:val="Знак Знак131"/>
    <w:uiPriority w:val="99"/>
    <w:qFormat/>
    <w:locked/>
    <w:rsid w:val="000E70C3"/>
    <w:rPr>
      <w:rFonts w:ascii="Times New Roman" w:hAnsi="Times New Roman"/>
      <w:sz w:val="24"/>
      <w:lang w:val="en-US"/>
    </w:rPr>
  </w:style>
  <w:style w:type="character" w:customStyle="1" w:styleId="1118">
    <w:name w:val="Знак Знак111"/>
    <w:uiPriority w:val="99"/>
    <w:qFormat/>
    <w:locked/>
    <w:rsid w:val="000E70C3"/>
    <w:rPr>
      <w:sz w:val="16"/>
    </w:rPr>
  </w:style>
  <w:style w:type="character" w:customStyle="1" w:styleId="1211">
    <w:name w:val="Знак Знак121"/>
    <w:uiPriority w:val="99"/>
    <w:qFormat/>
    <w:locked/>
    <w:rsid w:val="000E70C3"/>
    <w:rPr>
      <w:rFonts w:ascii="Times New Roman" w:hAnsi="Times New Roman"/>
      <w:sz w:val="20"/>
      <w:lang w:eastAsia="ru-RU"/>
    </w:rPr>
  </w:style>
  <w:style w:type="character" w:customStyle="1" w:styleId="913">
    <w:name w:val="Знак Знак91"/>
    <w:uiPriority w:val="99"/>
    <w:qFormat/>
    <w:locked/>
    <w:rsid w:val="000E70C3"/>
    <w:rPr>
      <w:rFonts w:ascii="Times New Roman" w:hAnsi="Times New Roman"/>
      <w:sz w:val="24"/>
    </w:rPr>
  </w:style>
  <w:style w:type="character" w:customStyle="1" w:styleId="5101">
    <w:name w:val="Знак Знак510"/>
    <w:uiPriority w:val="99"/>
    <w:locked/>
    <w:rsid w:val="000E70C3"/>
    <w:rPr>
      <w:rFonts w:ascii="Courier New" w:hAnsi="Courier New"/>
      <w:sz w:val="20"/>
      <w:lang w:eastAsia="ru-RU"/>
    </w:rPr>
  </w:style>
  <w:style w:type="character" w:customStyle="1" w:styleId="4100">
    <w:name w:val="Знак Знак410"/>
    <w:uiPriority w:val="99"/>
    <w:locked/>
    <w:rsid w:val="000E70C3"/>
    <w:rPr>
      <w:i/>
      <w:sz w:val="24"/>
      <w:lang w:eastAsia="ru-RU"/>
    </w:rPr>
  </w:style>
  <w:style w:type="character" w:customStyle="1" w:styleId="2100">
    <w:name w:val="Знак Знак210"/>
    <w:uiPriority w:val="99"/>
    <w:locked/>
    <w:rsid w:val="000E70C3"/>
    <w:rPr>
      <w:rFonts w:ascii="Arial" w:hAnsi="Arial"/>
      <w:vanish/>
      <w:sz w:val="16"/>
      <w:lang w:eastAsia="ru-RU"/>
    </w:rPr>
  </w:style>
  <w:style w:type="paragraph" w:customStyle="1" w:styleId="11ff1">
    <w:name w:val="Стиль11"/>
    <w:basedOn w:val="a2"/>
    <w:next w:val="affb"/>
    <w:link w:val="afffffffffd"/>
    <w:uiPriority w:val="99"/>
    <w:qFormat/>
    <w:rsid w:val="000E70C3"/>
    <w:pPr>
      <w:widowControl/>
      <w:snapToGrid/>
      <w:spacing w:before="0" w:after="0"/>
      <w:jc w:val="center"/>
    </w:pPr>
    <w:rPr>
      <w:lang w:val="en-US"/>
    </w:rPr>
  </w:style>
  <w:style w:type="character" w:customStyle="1" w:styleId="afffffffffd">
    <w:name w:val="Заголовок Знак"/>
    <w:link w:val="11ff1"/>
    <w:uiPriority w:val="99"/>
    <w:qFormat/>
    <w:locked/>
    <w:rsid w:val="000E70C3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5f4">
    <w:name w:val="Слабое выделение5"/>
    <w:uiPriority w:val="99"/>
    <w:rsid w:val="000E70C3"/>
    <w:rPr>
      <w:i/>
      <w:color w:val="808080"/>
    </w:rPr>
  </w:style>
  <w:style w:type="paragraph" w:customStyle="1" w:styleId="2fffa">
    <w:name w:val="Заголовок оглавления2"/>
    <w:basedOn w:val="10"/>
    <w:next w:val="a2"/>
    <w:uiPriority w:val="99"/>
    <w:qFormat/>
    <w:rsid w:val="000E70C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5f5">
    <w:name w:val="Сильное выделение5"/>
    <w:uiPriority w:val="99"/>
    <w:rsid w:val="000E70C3"/>
    <w:rPr>
      <w:b/>
      <w:i/>
      <w:color w:val="4F81BD"/>
    </w:rPr>
  </w:style>
  <w:style w:type="character" w:customStyle="1" w:styleId="2fffb">
    <w:name w:val="Слабая ссылка2"/>
    <w:uiPriority w:val="99"/>
    <w:rsid w:val="000E70C3"/>
    <w:rPr>
      <w:smallCaps/>
      <w:color w:val="C0504D"/>
      <w:u w:val="single"/>
    </w:rPr>
  </w:style>
  <w:style w:type="character" w:customStyle="1" w:styleId="2fffc">
    <w:name w:val="Сильная ссылка2"/>
    <w:uiPriority w:val="99"/>
    <w:rsid w:val="000E70C3"/>
    <w:rPr>
      <w:b/>
      <w:smallCaps/>
      <w:color w:val="C0504D"/>
      <w:spacing w:val="5"/>
      <w:u w:val="single"/>
    </w:rPr>
  </w:style>
  <w:style w:type="character" w:customStyle="1" w:styleId="2fffd">
    <w:name w:val="Название книги2"/>
    <w:uiPriority w:val="99"/>
    <w:rsid w:val="000E70C3"/>
    <w:rPr>
      <w:b/>
      <w:smallCaps/>
      <w:spacing w:val="5"/>
    </w:rPr>
  </w:style>
  <w:style w:type="character" w:customStyle="1" w:styleId="4fc">
    <w:name w:val="Замещающий текст4"/>
    <w:uiPriority w:val="99"/>
    <w:rsid w:val="000E70C3"/>
    <w:rPr>
      <w:color w:val="808080"/>
    </w:rPr>
  </w:style>
  <w:style w:type="character" w:customStyle="1" w:styleId="Heading4Char1">
    <w:name w:val="Heading 4 Char1"/>
    <w:uiPriority w:val="99"/>
    <w:locked/>
    <w:rsid w:val="000E70C3"/>
    <w:rPr>
      <w:rFonts w:ascii="Times New Roman" w:hAnsi="Times New Roman"/>
      <w:b/>
      <w:sz w:val="28"/>
    </w:rPr>
  </w:style>
  <w:style w:type="character" w:customStyle="1" w:styleId="Heading5Char1">
    <w:name w:val="Heading 5 Char1"/>
    <w:uiPriority w:val="99"/>
    <w:locked/>
    <w:rsid w:val="000E70C3"/>
    <w:rPr>
      <w:rFonts w:ascii="Times New Roman" w:hAnsi="Times New Roman"/>
      <w:b/>
      <w:i/>
      <w:sz w:val="26"/>
    </w:rPr>
  </w:style>
  <w:style w:type="character" w:customStyle="1" w:styleId="Heading6Char1">
    <w:name w:val="Heading 6 Char1"/>
    <w:uiPriority w:val="99"/>
    <w:locked/>
    <w:rsid w:val="000E70C3"/>
    <w:rPr>
      <w:rFonts w:ascii="Times New Roman" w:hAnsi="Times New Roman"/>
      <w:b/>
      <w:lang w:eastAsia="ru-RU"/>
    </w:rPr>
  </w:style>
  <w:style w:type="character" w:customStyle="1" w:styleId="Heading7Char1">
    <w:name w:val="Heading 7 Char1"/>
    <w:uiPriority w:val="99"/>
    <w:locked/>
    <w:rsid w:val="000E70C3"/>
    <w:rPr>
      <w:rFonts w:ascii="Times New Roman" w:hAnsi="Times New Roman"/>
      <w:sz w:val="20"/>
      <w:lang w:eastAsia="ru-RU"/>
    </w:rPr>
  </w:style>
  <w:style w:type="character" w:customStyle="1" w:styleId="Heading8Char1">
    <w:name w:val="Heading 8 Char1"/>
    <w:uiPriority w:val="99"/>
    <w:locked/>
    <w:rsid w:val="000E70C3"/>
    <w:rPr>
      <w:rFonts w:ascii="Calibri" w:hAnsi="Calibri"/>
      <w:i/>
      <w:sz w:val="24"/>
    </w:rPr>
  </w:style>
  <w:style w:type="character" w:customStyle="1" w:styleId="Heading9Char1">
    <w:name w:val="Heading 9 Char1"/>
    <w:uiPriority w:val="99"/>
    <w:locked/>
    <w:rsid w:val="000E70C3"/>
    <w:rPr>
      <w:rFonts w:ascii="Arial" w:hAnsi="Arial"/>
      <w:lang w:eastAsia="ru-RU"/>
    </w:rPr>
  </w:style>
  <w:style w:type="character" w:customStyle="1" w:styleId="Heading1Char2">
    <w:name w:val="Heading 1 Char2"/>
    <w:uiPriority w:val="99"/>
    <w:locked/>
    <w:rsid w:val="000E70C3"/>
    <w:rPr>
      <w:rFonts w:ascii="Arial" w:hAnsi="Arial"/>
      <w:b/>
      <w:kern w:val="32"/>
      <w:sz w:val="32"/>
      <w:lang w:eastAsia="ru-RU"/>
    </w:rPr>
  </w:style>
  <w:style w:type="character" w:customStyle="1" w:styleId="Heading3Char1">
    <w:name w:val="Heading 3 Char1"/>
    <w:uiPriority w:val="99"/>
    <w:locked/>
    <w:rsid w:val="000E70C3"/>
    <w:rPr>
      <w:rFonts w:ascii="Arial" w:hAnsi="Arial"/>
      <w:b/>
      <w:sz w:val="26"/>
      <w:lang w:val="ru-RU" w:eastAsia="ru-RU"/>
    </w:rPr>
  </w:style>
  <w:style w:type="character" w:customStyle="1" w:styleId="BodyText3Char2">
    <w:name w:val="Body Text 3 Char2"/>
    <w:uiPriority w:val="99"/>
    <w:locked/>
    <w:rsid w:val="000E70C3"/>
    <w:rPr>
      <w:rFonts w:ascii="Times New Roman" w:hAnsi="Times New Roman"/>
      <w:sz w:val="16"/>
    </w:rPr>
  </w:style>
  <w:style w:type="character" w:customStyle="1" w:styleId="BodyTextFirstIndent2Char2">
    <w:name w:val="Body Text First Indent 2 Char2"/>
    <w:uiPriority w:val="99"/>
    <w:locked/>
    <w:rsid w:val="000E70C3"/>
    <w:rPr>
      <w:rFonts w:ascii="Times New Roman" w:hAnsi="Times New Roman"/>
      <w:sz w:val="24"/>
      <w:lang w:eastAsia="ru-RU"/>
    </w:rPr>
  </w:style>
  <w:style w:type="character" w:customStyle="1" w:styleId="HTMLPreformattedChar1">
    <w:name w:val="HTML Preformatted Char1"/>
    <w:uiPriority w:val="99"/>
    <w:locked/>
    <w:rsid w:val="000E70C3"/>
    <w:rPr>
      <w:rFonts w:ascii="Courier New" w:hAnsi="Courier New"/>
      <w:sz w:val="20"/>
      <w:lang w:eastAsia="ru-RU"/>
    </w:rPr>
  </w:style>
  <w:style w:type="character" w:customStyle="1" w:styleId="FontStyle89">
    <w:name w:val="Font Style89"/>
    <w:uiPriority w:val="99"/>
    <w:qFormat/>
    <w:rsid w:val="000E70C3"/>
    <w:rPr>
      <w:rFonts w:ascii="Times New Roman" w:hAnsi="Times New Roman"/>
      <w:i/>
      <w:sz w:val="14"/>
    </w:rPr>
  </w:style>
  <w:style w:type="paragraph" w:customStyle="1" w:styleId="10c">
    <w:name w:val="Стиль10"/>
    <w:basedOn w:val="a2"/>
    <w:next w:val="aff1"/>
    <w:uiPriority w:val="99"/>
    <w:qFormat/>
    <w:rsid w:val="000E70C3"/>
    <w:pPr>
      <w:keepNext/>
      <w:widowControl/>
      <w:suppressAutoHyphens/>
      <w:snapToGrid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2fffe">
    <w:name w:val="Заголовок Знак2"/>
    <w:uiPriority w:val="99"/>
    <w:qFormat/>
    <w:locked/>
    <w:rsid w:val="000E70C3"/>
    <w:rPr>
      <w:spacing w:val="-20"/>
      <w:sz w:val="28"/>
      <w:u w:val="single"/>
      <w:lang w:val="ru-RU" w:eastAsia="ru-RU"/>
    </w:rPr>
  </w:style>
  <w:style w:type="character" w:customStyle="1" w:styleId="7e">
    <w:name w:val="стиль7"/>
    <w:basedOn w:val="a3"/>
    <w:uiPriority w:val="99"/>
    <w:qFormat/>
    <w:rsid w:val="000E70C3"/>
    <w:rPr>
      <w:rFonts w:cs="Times New Roman"/>
    </w:rPr>
  </w:style>
  <w:style w:type="paragraph" w:customStyle="1" w:styleId="10d">
    <w:name w:val="Обычный10"/>
    <w:uiPriority w:val="99"/>
    <w:qFormat/>
    <w:rsid w:val="000E70C3"/>
    <w:pPr>
      <w:spacing w:after="0" w:line="60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f2">
    <w:name w:val="Текст6"/>
    <w:basedOn w:val="a2"/>
    <w:uiPriority w:val="99"/>
    <w:qFormat/>
    <w:rsid w:val="000E70C3"/>
    <w:pPr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title1">
    <w:name w:val="title1"/>
    <w:uiPriority w:val="99"/>
    <w:qFormat/>
    <w:rsid w:val="000E70C3"/>
    <w:rPr>
      <w:rFonts w:ascii="Verdana" w:hAnsi="Verdana"/>
      <w:color w:val="301007"/>
      <w:sz w:val="30"/>
    </w:rPr>
  </w:style>
  <w:style w:type="paragraph" w:customStyle="1" w:styleId="7f">
    <w:name w:val="Абзац списка7"/>
    <w:basedOn w:val="a2"/>
    <w:uiPriority w:val="99"/>
    <w:qFormat/>
    <w:rsid w:val="000E70C3"/>
    <w:pPr>
      <w:widowControl/>
      <w:snapToGrid/>
      <w:spacing w:before="0" w:after="0"/>
      <w:ind w:left="720"/>
      <w:contextualSpacing/>
    </w:pPr>
    <w:rPr>
      <w:rFonts w:eastAsia="Times New Roman"/>
      <w:szCs w:val="24"/>
    </w:rPr>
  </w:style>
  <w:style w:type="character" w:customStyle="1" w:styleId="7120">
    <w:name w:val="Знак Знак712"/>
    <w:uiPriority w:val="99"/>
    <w:rsid w:val="000E70C3"/>
    <w:rPr>
      <w:sz w:val="16"/>
      <w:lang w:val="ru-RU" w:eastAsia="ru-RU"/>
    </w:rPr>
  </w:style>
  <w:style w:type="paragraph" w:customStyle="1" w:styleId="12e">
    <w:name w:val="Знак Знак Знак Знак Знак Знак Знак Знак Знак Знак Знак Знак Знак12"/>
    <w:basedOn w:val="a2"/>
    <w:uiPriority w:val="99"/>
    <w:qFormat/>
    <w:rsid w:val="000E70C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7f0">
    <w:name w:val="Основной текст7"/>
    <w:basedOn w:val="a2"/>
    <w:uiPriority w:val="99"/>
    <w:qFormat/>
    <w:rsid w:val="000E70C3"/>
    <w:pPr>
      <w:spacing w:before="0" w:after="0"/>
      <w:jc w:val="both"/>
    </w:pPr>
    <w:rPr>
      <w:rFonts w:eastAsia="Times New Roman"/>
    </w:rPr>
  </w:style>
  <w:style w:type="paragraph" w:customStyle="1" w:styleId="25b">
    <w:name w:val="Основной текст с отступом 25"/>
    <w:basedOn w:val="a2"/>
    <w:uiPriority w:val="99"/>
    <w:qFormat/>
    <w:rsid w:val="000E70C3"/>
    <w:pPr>
      <w:overflowPunct w:val="0"/>
      <w:autoSpaceDE w:val="0"/>
      <w:autoSpaceDN w:val="0"/>
      <w:adjustRightInd w:val="0"/>
      <w:snapToGrid/>
      <w:spacing w:before="0" w:after="0"/>
      <w:ind w:firstLine="720"/>
    </w:pPr>
    <w:rPr>
      <w:rFonts w:eastAsia="Times New Roman"/>
    </w:rPr>
  </w:style>
  <w:style w:type="paragraph" w:customStyle="1" w:styleId="style39">
    <w:name w:val="style3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e">
    <w:name w:val="Знак Знак Знак Знак Знак Знак Знак Знак Знак Знак Знак Знак Знак Знак Знак Знак Знак Знак Знак Знак Знак Знак Знак Знак Знак"/>
    <w:basedOn w:val="a2"/>
    <w:uiPriority w:val="99"/>
    <w:qFormat/>
    <w:rsid w:val="000E70C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830">
    <w:name w:val="Знак Знак83"/>
    <w:uiPriority w:val="99"/>
    <w:qFormat/>
    <w:locked/>
    <w:rsid w:val="000E70C3"/>
    <w:rPr>
      <w:sz w:val="24"/>
    </w:rPr>
  </w:style>
  <w:style w:type="character" w:customStyle="1" w:styleId="624">
    <w:name w:val="Знак Знак624"/>
    <w:uiPriority w:val="99"/>
    <w:locked/>
    <w:rsid w:val="000E70C3"/>
    <w:rPr>
      <w:b/>
      <w:caps/>
      <w:sz w:val="24"/>
      <w:lang w:val="ru-RU" w:eastAsia="ru-RU"/>
    </w:rPr>
  </w:style>
  <w:style w:type="character" w:customStyle="1" w:styleId="5190">
    <w:name w:val="Знак Знак519"/>
    <w:uiPriority w:val="99"/>
    <w:locked/>
    <w:rsid w:val="000E70C3"/>
    <w:rPr>
      <w:b/>
      <w:sz w:val="27"/>
      <w:lang w:val="ru-RU" w:eastAsia="ru-RU"/>
    </w:rPr>
  </w:style>
  <w:style w:type="paragraph" w:customStyle="1" w:styleId="264">
    <w:name w:val="Основной текст 26"/>
    <w:basedOn w:val="a2"/>
    <w:uiPriority w:val="99"/>
    <w:qFormat/>
    <w:rsid w:val="000E70C3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character" w:customStyle="1" w:styleId="bold1">
    <w:name w:val="bold1"/>
    <w:uiPriority w:val="99"/>
    <w:qFormat/>
    <w:rsid w:val="000E70C3"/>
    <w:rPr>
      <w:rFonts w:ascii="Arial" w:hAnsi="Arial"/>
      <w:b/>
    </w:rPr>
  </w:style>
  <w:style w:type="character" w:customStyle="1" w:styleId="b-serp-itemtextpassage1">
    <w:name w:val="b-serp-item__text_passage1"/>
    <w:uiPriority w:val="99"/>
    <w:qFormat/>
    <w:rsid w:val="000E70C3"/>
    <w:rPr>
      <w:b/>
    </w:rPr>
  </w:style>
  <w:style w:type="character" w:customStyle="1" w:styleId="affffffffff">
    <w:name w:val="текст Знак Знак"/>
    <w:uiPriority w:val="99"/>
    <w:qFormat/>
    <w:rsid w:val="000E70C3"/>
    <w:rPr>
      <w:sz w:val="24"/>
      <w:lang w:val="ru-RU" w:eastAsia="ru-RU"/>
    </w:rPr>
  </w:style>
  <w:style w:type="paragraph" w:customStyle="1" w:styleId="1fffff4">
    <w:name w:val="Стиль Заголовок 1 (тем обзор)"/>
    <w:basedOn w:val="10"/>
    <w:link w:val="1fffff5"/>
    <w:uiPriority w:val="99"/>
    <w:qFormat/>
    <w:rsid w:val="000E70C3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jc w:val="right"/>
    </w:pPr>
    <w:rPr>
      <w:rFonts w:ascii="Times New Roman" w:hAnsi="Times New Roman"/>
      <w:b/>
      <w:caps/>
      <w:color w:val="000000"/>
      <w:kern w:val="32"/>
      <w:sz w:val="24"/>
    </w:rPr>
  </w:style>
  <w:style w:type="character" w:customStyle="1" w:styleId="1fffff5">
    <w:name w:val="Стиль Заголовок 1 (тем обзор) Знак"/>
    <w:link w:val="1fffff4"/>
    <w:uiPriority w:val="99"/>
    <w:qFormat/>
    <w:locked/>
    <w:rsid w:val="000E70C3"/>
    <w:rPr>
      <w:rFonts w:ascii="Times New Roman" w:eastAsia="Calibri" w:hAnsi="Times New Roman" w:cs="Times New Roman"/>
      <w:b/>
      <w:caps/>
      <w:color w:val="000000"/>
      <w:kern w:val="32"/>
      <w:sz w:val="24"/>
      <w:szCs w:val="20"/>
      <w:lang w:eastAsia="ru-RU"/>
    </w:rPr>
  </w:style>
  <w:style w:type="paragraph" w:customStyle="1" w:styleId="364">
    <w:name w:val="Основной текст с отступом 36"/>
    <w:basedOn w:val="a2"/>
    <w:uiPriority w:val="99"/>
    <w:qFormat/>
    <w:rsid w:val="000E70C3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7a">
    <w:name w:val="Заголовок 47"/>
    <w:basedOn w:val="10d"/>
    <w:next w:val="10d"/>
    <w:uiPriority w:val="99"/>
    <w:qFormat/>
    <w:rsid w:val="000E70C3"/>
    <w:pPr>
      <w:keepNext/>
      <w:spacing w:line="240" w:lineRule="auto"/>
      <w:ind w:right="0" w:firstLine="0"/>
    </w:pPr>
  </w:style>
  <w:style w:type="paragraph" w:customStyle="1" w:styleId="res-desc1">
    <w:name w:val="res-desc1"/>
    <w:basedOn w:val="a2"/>
    <w:uiPriority w:val="99"/>
    <w:qFormat/>
    <w:rsid w:val="000E70C3"/>
    <w:pPr>
      <w:widowControl/>
      <w:snapToGrid/>
      <w:spacing w:before="72" w:after="0"/>
    </w:pPr>
    <w:rPr>
      <w:rFonts w:ascii="a_Timer" w:eastAsia="Times New Roman" w:hAnsi="a_Timer" w:cs="a_Timer"/>
      <w:color w:val="000000"/>
      <w:szCs w:val="24"/>
    </w:rPr>
  </w:style>
  <w:style w:type="paragraph" w:customStyle="1" w:styleId="-2">
    <w:name w:val="А - об"/>
    <w:basedOn w:val="a2"/>
    <w:uiPriority w:val="99"/>
    <w:qFormat/>
    <w:rsid w:val="000E70C3"/>
    <w:pPr>
      <w:widowControl/>
      <w:snapToGrid/>
      <w:spacing w:before="0" w:after="0" w:line="360" w:lineRule="auto"/>
      <w:ind w:firstLine="397"/>
    </w:pPr>
    <w:rPr>
      <w:rFonts w:eastAsia="Times New Roman"/>
      <w:b/>
      <w:sz w:val="20"/>
    </w:rPr>
  </w:style>
  <w:style w:type="paragraph" w:customStyle="1" w:styleId="365">
    <w:name w:val="Основной текст 36"/>
    <w:basedOn w:val="10d"/>
    <w:uiPriority w:val="99"/>
    <w:qFormat/>
    <w:rsid w:val="000E70C3"/>
    <w:pPr>
      <w:spacing w:line="240" w:lineRule="auto"/>
      <w:ind w:right="0" w:firstLine="0"/>
      <w:jc w:val="both"/>
    </w:pPr>
    <w:rPr>
      <w:i/>
      <w:sz w:val="26"/>
    </w:rPr>
  </w:style>
  <w:style w:type="character" w:customStyle="1" w:styleId="description1">
    <w:name w:val="description1"/>
    <w:uiPriority w:val="99"/>
    <w:qFormat/>
    <w:rsid w:val="000E70C3"/>
    <w:rPr>
      <w:color w:val="000000"/>
      <w:sz w:val="17"/>
    </w:rPr>
  </w:style>
  <w:style w:type="paragraph" w:customStyle="1" w:styleId="1fffff6">
    <w:name w:val="1_темы"/>
    <w:basedOn w:val="a2"/>
    <w:uiPriority w:val="99"/>
    <w:qFormat/>
    <w:rsid w:val="000E70C3"/>
    <w:pPr>
      <w:widowControl/>
      <w:snapToGrid/>
      <w:spacing w:before="0" w:after="0"/>
      <w:ind w:left="567"/>
      <w:jc w:val="both"/>
    </w:pPr>
    <w:rPr>
      <w:rFonts w:eastAsia="Times New Roman"/>
      <w:b/>
      <w:szCs w:val="24"/>
      <w:lang w:eastAsia="fr-FR"/>
    </w:rPr>
  </w:style>
  <w:style w:type="paragraph" w:customStyle="1" w:styleId="372">
    <w:name w:val="Заголовок 37"/>
    <w:basedOn w:val="a2"/>
    <w:next w:val="a2"/>
    <w:uiPriority w:val="99"/>
    <w:qFormat/>
    <w:rsid w:val="000E70C3"/>
    <w:pPr>
      <w:keepNext/>
      <w:widowControl/>
      <w:spacing w:before="240" w:after="60"/>
    </w:pPr>
    <w:rPr>
      <w:rFonts w:ascii="Arial" w:eastAsia="Times New Roman" w:hAnsi="Arial"/>
    </w:rPr>
  </w:style>
  <w:style w:type="character" w:customStyle="1" w:styleId="940">
    <w:name w:val="Знак Знак94"/>
    <w:uiPriority w:val="99"/>
    <w:rsid w:val="000E70C3"/>
    <w:rPr>
      <w:rFonts w:ascii="Times New Roman" w:hAnsi="Times New Roman"/>
      <w:sz w:val="24"/>
    </w:rPr>
  </w:style>
  <w:style w:type="character" w:customStyle="1" w:styleId="1340">
    <w:name w:val="Знак Знак134"/>
    <w:uiPriority w:val="99"/>
    <w:locked/>
    <w:rsid w:val="000E70C3"/>
    <w:rPr>
      <w:rFonts w:ascii="Arial" w:hAnsi="Arial"/>
      <w:b/>
      <w:kern w:val="32"/>
      <w:sz w:val="32"/>
      <w:lang w:val="ru-RU" w:eastAsia="ru-RU"/>
    </w:rPr>
  </w:style>
  <w:style w:type="character" w:customStyle="1" w:styleId="bibliocaption1">
    <w:name w:val="bibliocaption1"/>
    <w:uiPriority w:val="99"/>
    <w:qFormat/>
    <w:rsid w:val="000E70C3"/>
    <w:rPr>
      <w:rFonts w:ascii="Verdana" w:hAnsi="Verdana"/>
      <w:b/>
      <w:color w:val="080000"/>
      <w:sz w:val="22"/>
      <w:u w:val="none"/>
    </w:rPr>
  </w:style>
  <w:style w:type="paragraph" w:customStyle="1" w:styleId="affffffffff0">
    <w:name w:val="Знак Знак Знак Знак Знак Знак Знак Знак Знак"/>
    <w:basedOn w:val="a2"/>
    <w:uiPriority w:val="99"/>
    <w:qFormat/>
    <w:rsid w:val="000E70C3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ffff1">
    <w:name w:val="ͮ𬠫"/>
    <w:uiPriority w:val="99"/>
    <w:qFormat/>
    <w:rsid w:val="000E70C3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t988">
    <w:name w:val="ft988"/>
    <w:basedOn w:val="a3"/>
    <w:uiPriority w:val="99"/>
    <w:qFormat/>
    <w:rsid w:val="000E70C3"/>
    <w:rPr>
      <w:rFonts w:cs="Times New Roman"/>
    </w:rPr>
  </w:style>
  <w:style w:type="character" w:customStyle="1" w:styleId="ft1067">
    <w:name w:val="ft1067"/>
    <w:basedOn w:val="a3"/>
    <w:uiPriority w:val="99"/>
    <w:qFormat/>
    <w:rsid w:val="000E70C3"/>
    <w:rPr>
      <w:rFonts w:cs="Times New Roman"/>
    </w:rPr>
  </w:style>
  <w:style w:type="character" w:customStyle="1" w:styleId="ft1144">
    <w:name w:val="ft1144"/>
    <w:basedOn w:val="a3"/>
    <w:uiPriority w:val="99"/>
    <w:qFormat/>
    <w:rsid w:val="000E70C3"/>
    <w:rPr>
      <w:rFonts w:cs="Times New Roman"/>
    </w:rPr>
  </w:style>
  <w:style w:type="character" w:customStyle="1" w:styleId="ft1207">
    <w:name w:val="ft1207"/>
    <w:basedOn w:val="a3"/>
    <w:uiPriority w:val="99"/>
    <w:qFormat/>
    <w:rsid w:val="000E70C3"/>
    <w:rPr>
      <w:rFonts w:cs="Times New Roman"/>
    </w:rPr>
  </w:style>
  <w:style w:type="character" w:customStyle="1" w:styleId="ft1213">
    <w:name w:val="ft1213"/>
    <w:basedOn w:val="a3"/>
    <w:uiPriority w:val="99"/>
    <w:qFormat/>
    <w:rsid w:val="000E70C3"/>
    <w:rPr>
      <w:rFonts w:cs="Times New Roman"/>
    </w:rPr>
  </w:style>
  <w:style w:type="character" w:customStyle="1" w:styleId="ft1214">
    <w:name w:val="ft1214"/>
    <w:basedOn w:val="a3"/>
    <w:uiPriority w:val="99"/>
    <w:qFormat/>
    <w:rsid w:val="000E70C3"/>
    <w:rPr>
      <w:rFonts w:cs="Times New Roman"/>
    </w:rPr>
  </w:style>
  <w:style w:type="character" w:customStyle="1" w:styleId="ft1289">
    <w:name w:val="ft1289"/>
    <w:basedOn w:val="a3"/>
    <w:uiPriority w:val="99"/>
    <w:qFormat/>
    <w:rsid w:val="000E70C3"/>
    <w:rPr>
      <w:rFonts w:cs="Times New Roman"/>
    </w:rPr>
  </w:style>
  <w:style w:type="character" w:customStyle="1" w:styleId="ft1311">
    <w:name w:val="ft1311"/>
    <w:basedOn w:val="a3"/>
    <w:uiPriority w:val="99"/>
    <w:qFormat/>
    <w:rsid w:val="000E70C3"/>
    <w:rPr>
      <w:rFonts w:cs="Times New Roman"/>
    </w:rPr>
  </w:style>
  <w:style w:type="character" w:customStyle="1" w:styleId="ft3008">
    <w:name w:val="ft3008"/>
    <w:basedOn w:val="a3"/>
    <w:uiPriority w:val="99"/>
    <w:qFormat/>
    <w:rsid w:val="000E70C3"/>
    <w:rPr>
      <w:rFonts w:cs="Times New Roman"/>
    </w:rPr>
  </w:style>
  <w:style w:type="character" w:customStyle="1" w:styleId="ft3181">
    <w:name w:val="ft3181"/>
    <w:basedOn w:val="a3"/>
    <w:uiPriority w:val="99"/>
    <w:qFormat/>
    <w:rsid w:val="000E70C3"/>
    <w:rPr>
      <w:rFonts w:cs="Times New Roman"/>
    </w:rPr>
  </w:style>
  <w:style w:type="character" w:customStyle="1" w:styleId="ft722">
    <w:name w:val="ft722"/>
    <w:basedOn w:val="a3"/>
    <w:uiPriority w:val="99"/>
    <w:qFormat/>
    <w:rsid w:val="000E70C3"/>
    <w:rPr>
      <w:rFonts w:cs="Times New Roman"/>
    </w:rPr>
  </w:style>
  <w:style w:type="character" w:customStyle="1" w:styleId="ft728">
    <w:name w:val="ft728"/>
    <w:basedOn w:val="a3"/>
    <w:uiPriority w:val="99"/>
    <w:qFormat/>
    <w:rsid w:val="000E70C3"/>
    <w:rPr>
      <w:rFonts w:cs="Times New Roman"/>
    </w:rPr>
  </w:style>
  <w:style w:type="character" w:customStyle="1" w:styleId="ft730">
    <w:name w:val="ft730"/>
    <w:basedOn w:val="a3"/>
    <w:uiPriority w:val="99"/>
    <w:qFormat/>
    <w:rsid w:val="000E70C3"/>
    <w:rPr>
      <w:rFonts w:cs="Times New Roman"/>
    </w:rPr>
  </w:style>
  <w:style w:type="character" w:customStyle="1" w:styleId="ft72">
    <w:name w:val="ft72"/>
    <w:basedOn w:val="a3"/>
    <w:uiPriority w:val="99"/>
    <w:qFormat/>
    <w:rsid w:val="000E70C3"/>
    <w:rPr>
      <w:rFonts w:cs="Times New Roman"/>
    </w:rPr>
  </w:style>
  <w:style w:type="character" w:customStyle="1" w:styleId="ft731">
    <w:name w:val="ft731"/>
    <w:basedOn w:val="a3"/>
    <w:uiPriority w:val="99"/>
    <w:qFormat/>
    <w:rsid w:val="000E70C3"/>
    <w:rPr>
      <w:rFonts w:cs="Times New Roman"/>
    </w:rPr>
  </w:style>
  <w:style w:type="character" w:customStyle="1" w:styleId="ft732">
    <w:name w:val="ft732"/>
    <w:basedOn w:val="a3"/>
    <w:uiPriority w:val="99"/>
    <w:qFormat/>
    <w:rsid w:val="000E70C3"/>
    <w:rPr>
      <w:rFonts w:cs="Times New Roman"/>
    </w:rPr>
  </w:style>
  <w:style w:type="character" w:customStyle="1" w:styleId="ft735">
    <w:name w:val="ft735"/>
    <w:basedOn w:val="a3"/>
    <w:uiPriority w:val="99"/>
    <w:qFormat/>
    <w:rsid w:val="000E70C3"/>
    <w:rPr>
      <w:rFonts w:cs="Times New Roman"/>
    </w:rPr>
  </w:style>
  <w:style w:type="character" w:customStyle="1" w:styleId="ft738">
    <w:name w:val="ft738"/>
    <w:basedOn w:val="a3"/>
    <w:uiPriority w:val="99"/>
    <w:qFormat/>
    <w:rsid w:val="000E70C3"/>
    <w:rPr>
      <w:rFonts w:cs="Times New Roman"/>
    </w:rPr>
  </w:style>
  <w:style w:type="character" w:customStyle="1" w:styleId="ft747">
    <w:name w:val="ft747"/>
    <w:basedOn w:val="a3"/>
    <w:uiPriority w:val="99"/>
    <w:qFormat/>
    <w:rsid w:val="000E70C3"/>
    <w:rPr>
      <w:rFonts w:cs="Times New Roman"/>
    </w:rPr>
  </w:style>
  <w:style w:type="character" w:customStyle="1" w:styleId="ft758">
    <w:name w:val="ft758"/>
    <w:basedOn w:val="a3"/>
    <w:uiPriority w:val="99"/>
    <w:qFormat/>
    <w:rsid w:val="000E70C3"/>
    <w:rPr>
      <w:rFonts w:cs="Times New Roman"/>
    </w:rPr>
  </w:style>
  <w:style w:type="paragraph" w:customStyle="1" w:styleId="Picture">
    <w:name w:val="Picture"/>
    <w:basedOn w:val="a2"/>
    <w:next w:val="a2"/>
    <w:uiPriority w:val="99"/>
    <w:qFormat/>
    <w:rsid w:val="000E70C3"/>
    <w:pPr>
      <w:widowControl/>
      <w:autoSpaceDE w:val="0"/>
      <w:autoSpaceDN w:val="0"/>
      <w:adjustRightInd w:val="0"/>
      <w:snapToGrid/>
      <w:spacing w:before="0" w:after="0" w:line="220" w:lineRule="atLeast"/>
      <w:jc w:val="center"/>
    </w:pPr>
    <w:rPr>
      <w:rFonts w:ascii="PragmaticaCTT" w:eastAsia="Times New Roman" w:hAnsi="PragmaticaCTT" w:cs="PragmaticaCTT"/>
      <w:b/>
      <w:bCs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qFormat/>
    <w:rsid w:val="000E70C3"/>
    <w:rPr>
      <w:color w:val="auto"/>
      <w:lang w:val="en-US" w:eastAsia="en-US"/>
    </w:rPr>
  </w:style>
  <w:style w:type="paragraph" w:customStyle="1" w:styleId="1fffff7">
    <w:name w:val="Çàãîëîâîê 1"/>
    <w:basedOn w:val="Default"/>
    <w:next w:val="Default"/>
    <w:uiPriority w:val="99"/>
    <w:qFormat/>
    <w:rsid w:val="000E70C3"/>
    <w:rPr>
      <w:color w:val="auto"/>
      <w:lang w:val="en-US" w:eastAsia="en-US"/>
    </w:rPr>
  </w:style>
  <w:style w:type="character" w:customStyle="1" w:styleId="ft2100">
    <w:name w:val="ft2100"/>
    <w:basedOn w:val="a3"/>
    <w:uiPriority w:val="99"/>
    <w:qFormat/>
    <w:rsid w:val="000E70C3"/>
    <w:rPr>
      <w:rFonts w:cs="Times New Roman"/>
    </w:rPr>
  </w:style>
  <w:style w:type="character" w:customStyle="1" w:styleId="ft2109">
    <w:name w:val="ft2109"/>
    <w:basedOn w:val="a3"/>
    <w:uiPriority w:val="99"/>
    <w:qFormat/>
    <w:rsid w:val="000E70C3"/>
    <w:rPr>
      <w:rFonts w:cs="Times New Roman"/>
    </w:rPr>
  </w:style>
  <w:style w:type="character" w:customStyle="1" w:styleId="ft2121">
    <w:name w:val="ft2121"/>
    <w:basedOn w:val="a3"/>
    <w:uiPriority w:val="99"/>
    <w:qFormat/>
    <w:rsid w:val="000E70C3"/>
    <w:rPr>
      <w:rFonts w:cs="Times New Roman"/>
    </w:rPr>
  </w:style>
  <w:style w:type="character" w:customStyle="1" w:styleId="ft2130">
    <w:name w:val="ft2130"/>
    <w:basedOn w:val="a3"/>
    <w:uiPriority w:val="99"/>
    <w:qFormat/>
    <w:rsid w:val="000E70C3"/>
    <w:rPr>
      <w:rFonts w:cs="Times New Roman"/>
    </w:rPr>
  </w:style>
  <w:style w:type="character" w:customStyle="1" w:styleId="ft24421">
    <w:name w:val="ft24421"/>
    <w:uiPriority w:val="99"/>
    <w:qFormat/>
    <w:rsid w:val="000E70C3"/>
    <w:rPr>
      <w:rFonts w:ascii="Times" w:hAnsi="Times"/>
      <w:b/>
      <w:color w:val="000000"/>
      <w:spacing w:val="15"/>
      <w:sz w:val="27"/>
    </w:rPr>
  </w:style>
  <w:style w:type="paragraph" w:customStyle="1" w:styleId="affffffffff2">
    <w:name w:val="Стиль для методичек"/>
    <w:basedOn w:val="a2"/>
    <w:uiPriority w:val="99"/>
    <w:qFormat/>
    <w:rsid w:val="000E70C3"/>
    <w:pPr>
      <w:widowControl/>
      <w:snapToGrid/>
      <w:spacing w:before="0" w:after="0"/>
      <w:ind w:left="284" w:firstLine="34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Preformatted">
    <w:name w:val="Preformatted"/>
    <w:basedOn w:val="a2"/>
    <w:uiPriority w:val="99"/>
    <w:qFormat/>
    <w:rsid w:val="000E70C3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/>
      <w:spacing w:before="0" w:after="0"/>
    </w:pPr>
    <w:rPr>
      <w:rFonts w:ascii="Courier New" w:eastAsia="Times New Roman" w:hAnsi="Courier New" w:cs="Courier New"/>
      <w:sz w:val="20"/>
      <w:lang w:eastAsia="ar-SA"/>
    </w:rPr>
  </w:style>
  <w:style w:type="character" w:customStyle="1" w:styleId="FontStyle49">
    <w:name w:val="Font Style49"/>
    <w:uiPriority w:val="99"/>
    <w:qFormat/>
    <w:rsid w:val="000E70C3"/>
    <w:rPr>
      <w:rFonts w:ascii="Times New Roman" w:hAnsi="Times New Roman"/>
      <w:i/>
      <w:sz w:val="26"/>
    </w:rPr>
  </w:style>
  <w:style w:type="character" w:customStyle="1" w:styleId="rvts9">
    <w:name w:val="rvts9"/>
    <w:basedOn w:val="a3"/>
    <w:uiPriority w:val="99"/>
    <w:qFormat/>
    <w:rsid w:val="000E70C3"/>
    <w:rPr>
      <w:rFonts w:cs="Times New Roman"/>
    </w:rPr>
  </w:style>
  <w:style w:type="character" w:customStyle="1" w:styleId="rvts15">
    <w:name w:val="rvts15"/>
    <w:basedOn w:val="a3"/>
    <w:uiPriority w:val="99"/>
    <w:qFormat/>
    <w:rsid w:val="000E70C3"/>
    <w:rPr>
      <w:rFonts w:cs="Times New Roman"/>
    </w:rPr>
  </w:style>
  <w:style w:type="paragraph" w:customStyle="1" w:styleId="2TimesNewW1">
    <w:name w:val="Стиль Заголовок 2 + Times New (W1)"/>
    <w:basedOn w:val="20"/>
    <w:uiPriority w:val="99"/>
    <w:qFormat/>
    <w:rsid w:val="000E70C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right"/>
    </w:pPr>
    <w:rPr>
      <w:rFonts w:ascii="Times New Roman" w:hAnsi="Times New Roman"/>
      <w:bCs/>
      <w:caps/>
      <w:sz w:val="24"/>
      <w:szCs w:val="24"/>
    </w:rPr>
  </w:style>
  <w:style w:type="paragraph" w:customStyle="1" w:styleId="consplusnormal1">
    <w:name w:val="consplusnormal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125">
    <w:name w:val="Стиль Заголовок 1 + по ширине Первая строка:  125 см"/>
    <w:basedOn w:val="10"/>
    <w:uiPriority w:val="99"/>
    <w:qFormat/>
    <w:rsid w:val="000E70C3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1fffff8">
    <w:name w:val="Стиль Заголовок 1"/>
    <w:basedOn w:val="10"/>
    <w:uiPriority w:val="99"/>
    <w:qFormat/>
    <w:rsid w:val="000E70C3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211pt">
    <w:name w:val="Стиль Заголовок 2 + 11 pt не курсив Авто все прописные"/>
    <w:basedOn w:val="20"/>
    <w:uiPriority w:val="99"/>
    <w:qFormat/>
    <w:rsid w:val="000E70C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center"/>
    </w:pPr>
    <w:rPr>
      <w:rFonts w:ascii="Times New Roman" w:hAnsi="Times New Roman" w:cs="Arial"/>
      <w:b/>
      <w:bCs/>
      <w:i/>
      <w:sz w:val="24"/>
      <w:szCs w:val="24"/>
    </w:rPr>
  </w:style>
  <w:style w:type="paragraph" w:customStyle="1" w:styleId="1fffff9">
    <w:name w:val="Стиль Заголовок 1 + Авто"/>
    <w:basedOn w:val="10"/>
    <w:link w:val="1fffffa"/>
    <w:uiPriority w:val="99"/>
    <w:qFormat/>
    <w:rsid w:val="000E70C3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caps/>
      <w:color w:val="000000"/>
      <w:spacing w:val="1"/>
      <w:sz w:val="24"/>
    </w:rPr>
  </w:style>
  <w:style w:type="character" w:customStyle="1" w:styleId="1fffffa">
    <w:name w:val="Стиль Заголовок 1 + Авто Знак"/>
    <w:link w:val="1fffff9"/>
    <w:uiPriority w:val="99"/>
    <w:qFormat/>
    <w:locked/>
    <w:rsid w:val="000E70C3"/>
    <w:rPr>
      <w:rFonts w:ascii="Times New Roman ??????????" w:eastAsia="Calibri" w:hAnsi="Times New Roman ??????????" w:cs="Times New Roman"/>
      <w:b/>
      <w:caps/>
      <w:color w:val="000000"/>
      <w:spacing w:val="1"/>
      <w:sz w:val="24"/>
      <w:szCs w:val="20"/>
      <w:shd w:val="clear" w:color="auto" w:fill="FFFFFF"/>
      <w:lang w:eastAsia="ru-RU"/>
    </w:rPr>
  </w:style>
  <w:style w:type="paragraph" w:customStyle="1" w:styleId="2ffff">
    <w:name w:val="ЗАГ 2 УМК"/>
    <w:basedOn w:val="20"/>
    <w:uiPriority w:val="99"/>
    <w:qFormat/>
    <w:rsid w:val="000E70C3"/>
    <w:pPr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60" w:lineRule="auto"/>
      <w:ind w:left="-567" w:right="-675" w:firstLine="567"/>
    </w:pPr>
    <w:rPr>
      <w:rFonts w:ascii="Times New Roman" w:hAnsi="Times New Roman"/>
      <w:bCs/>
      <w:iCs/>
      <w:sz w:val="28"/>
      <w:szCs w:val="28"/>
    </w:rPr>
  </w:style>
  <w:style w:type="character" w:customStyle="1" w:styleId="ft401">
    <w:name w:val="ft401"/>
    <w:basedOn w:val="a3"/>
    <w:uiPriority w:val="99"/>
    <w:qFormat/>
    <w:rsid w:val="000E70C3"/>
    <w:rPr>
      <w:rFonts w:cs="Times New Roman"/>
    </w:rPr>
  </w:style>
  <w:style w:type="character" w:customStyle="1" w:styleId="ft404">
    <w:name w:val="ft404"/>
    <w:basedOn w:val="a3"/>
    <w:uiPriority w:val="99"/>
    <w:qFormat/>
    <w:rsid w:val="000E70C3"/>
    <w:rPr>
      <w:rFonts w:cs="Times New Roman"/>
    </w:rPr>
  </w:style>
  <w:style w:type="character" w:customStyle="1" w:styleId="ft2">
    <w:name w:val="ft2"/>
    <w:basedOn w:val="a3"/>
    <w:uiPriority w:val="99"/>
    <w:qFormat/>
    <w:rsid w:val="000E70C3"/>
    <w:rPr>
      <w:rFonts w:cs="Times New Roman"/>
    </w:rPr>
  </w:style>
  <w:style w:type="character" w:customStyle="1" w:styleId="ft405">
    <w:name w:val="ft405"/>
    <w:basedOn w:val="a3"/>
    <w:uiPriority w:val="99"/>
    <w:qFormat/>
    <w:rsid w:val="000E70C3"/>
    <w:rPr>
      <w:rFonts w:cs="Times New Roman"/>
    </w:rPr>
  </w:style>
  <w:style w:type="character" w:customStyle="1" w:styleId="ft407">
    <w:name w:val="ft407"/>
    <w:basedOn w:val="a3"/>
    <w:uiPriority w:val="99"/>
    <w:qFormat/>
    <w:rsid w:val="000E70C3"/>
    <w:rPr>
      <w:rFonts w:cs="Times New Roman"/>
    </w:rPr>
  </w:style>
  <w:style w:type="character" w:customStyle="1" w:styleId="ft411">
    <w:name w:val="ft411"/>
    <w:basedOn w:val="a3"/>
    <w:uiPriority w:val="99"/>
    <w:qFormat/>
    <w:rsid w:val="000E70C3"/>
    <w:rPr>
      <w:rFonts w:cs="Times New Roman"/>
    </w:rPr>
  </w:style>
  <w:style w:type="character" w:customStyle="1" w:styleId="ft416">
    <w:name w:val="ft416"/>
    <w:basedOn w:val="a3"/>
    <w:uiPriority w:val="99"/>
    <w:qFormat/>
    <w:rsid w:val="000E70C3"/>
    <w:rPr>
      <w:rFonts w:cs="Times New Roman"/>
    </w:rPr>
  </w:style>
  <w:style w:type="character" w:customStyle="1" w:styleId="ft438">
    <w:name w:val="ft438"/>
    <w:basedOn w:val="a3"/>
    <w:uiPriority w:val="99"/>
    <w:qFormat/>
    <w:rsid w:val="000E70C3"/>
    <w:rPr>
      <w:rFonts w:cs="Times New Roman"/>
    </w:rPr>
  </w:style>
  <w:style w:type="character" w:customStyle="1" w:styleId="ft461">
    <w:name w:val="ft461"/>
    <w:basedOn w:val="a3"/>
    <w:uiPriority w:val="99"/>
    <w:qFormat/>
    <w:rsid w:val="000E70C3"/>
    <w:rPr>
      <w:rFonts w:cs="Times New Roman"/>
    </w:rPr>
  </w:style>
  <w:style w:type="character" w:customStyle="1" w:styleId="ft485">
    <w:name w:val="ft485"/>
    <w:basedOn w:val="a3"/>
    <w:uiPriority w:val="99"/>
    <w:qFormat/>
    <w:rsid w:val="000E70C3"/>
    <w:rPr>
      <w:rFonts w:cs="Times New Roman"/>
    </w:rPr>
  </w:style>
  <w:style w:type="character" w:customStyle="1" w:styleId="ft507">
    <w:name w:val="ft507"/>
    <w:basedOn w:val="a3"/>
    <w:uiPriority w:val="99"/>
    <w:qFormat/>
    <w:rsid w:val="000E70C3"/>
    <w:rPr>
      <w:rFonts w:cs="Times New Roman"/>
    </w:rPr>
  </w:style>
  <w:style w:type="character" w:customStyle="1" w:styleId="ft464">
    <w:name w:val="ft464"/>
    <w:basedOn w:val="a3"/>
    <w:uiPriority w:val="99"/>
    <w:qFormat/>
    <w:rsid w:val="000E70C3"/>
    <w:rPr>
      <w:rFonts w:cs="Times New Roman"/>
    </w:rPr>
  </w:style>
  <w:style w:type="character" w:customStyle="1" w:styleId="ft515">
    <w:name w:val="ft515"/>
    <w:basedOn w:val="a3"/>
    <w:uiPriority w:val="99"/>
    <w:qFormat/>
    <w:rsid w:val="000E70C3"/>
    <w:rPr>
      <w:rFonts w:cs="Times New Roman"/>
    </w:rPr>
  </w:style>
  <w:style w:type="character" w:customStyle="1" w:styleId="ft518">
    <w:name w:val="ft518"/>
    <w:basedOn w:val="a3"/>
    <w:uiPriority w:val="99"/>
    <w:qFormat/>
    <w:rsid w:val="000E70C3"/>
    <w:rPr>
      <w:rFonts w:cs="Times New Roman"/>
    </w:rPr>
  </w:style>
  <w:style w:type="character" w:customStyle="1" w:styleId="ft521">
    <w:name w:val="ft521"/>
    <w:basedOn w:val="a3"/>
    <w:uiPriority w:val="99"/>
    <w:qFormat/>
    <w:rsid w:val="000E70C3"/>
    <w:rPr>
      <w:rFonts w:cs="Times New Roman"/>
    </w:rPr>
  </w:style>
  <w:style w:type="character" w:customStyle="1" w:styleId="ft525">
    <w:name w:val="ft525"/>
    <w:basedOn w:val="a3"/>
    <w:uiPriority w:val="99"/>
    <w:qFormat/>
    <w:rsid w:val="000E70C3"/>
    <w:rPr>
      <w:rFonts w:cs="Times New Roman"/>
    </w:rPr>
  </w:style>
  <w:style w:type="character" w:customStyle="1" w:styleId="ft549">
    <w:name w:val="ft549"/>
    <w:basedOn w:val="a3"/>
    <w:uiPriority w:val="99"/>
    <w:qFormat/>
    <w:rsid w:val="000E70C3"/>
    <w:rPr>
      <w:rFonts w:cs="Times New Roman"/>
    </w:rPr>
  </w:style>
  <w:style w:type="character" w:customStyle="1" w:styleId="ft554">
    <w:name w:val="ft554"/>
    <w:basedOn w:val="a3"/>
    <w:uiPriority w:val="99"/>
    <w:qFormat/>
    <w:rsid w:val="000E70C3"/>
    <w:rPr>
      <w:rFonts w:cs="Times New Roman"/>
    </w:rPr>
  </w:style>
  <w:style w:type="character" w:customStyle="1" w:styleId="ft557">
    <w:name w:val="ft557"/>
    <w:basedOn w:val="a3"/>
    <w:uiPriority w:val="99"/>
    <w:qFormat/>
    <w:rsid w:val="000E70C3"/>
    <w:rPr>
      <w:rFonts w:cs="Times New Roman"/>
    </w:rPr>
  </w:style>
  <w:style w:type="character" w:customStyle="1" w:styleId="ft561">
    <w:name w:val="ft561"/>
    <w:basedOn w:val="a3"/>
    <w:uiPriority w:val="99"/>
    <w:qFormat/>
    <w:rsid w:val="000E70C3"/>
    <w:rPr>
      <w:rFonts w:cs="Times New Roman"/>
    </w:rPr>
  </w:style>
  <w:style w:type="character" w:customStyle="1" w:styleId="ft565">
    <w:name w:val="ft565"/>
    <w:basedOn w:val="a3"/>
    <w:uiPriority w:val="99"/>
    <w:qFormat/>
    <w:rsid w:val="000E70C3"/>
    <w:rPr>
      <w:rFonts w:cs="Times New Roman"/>
    </w:rPr>
  </w:style>
  <w:style w:type="character" w:customStyle="1" w:styleId="ft570">
    <w:name w:val="ft570"/>
    <w:basedOn w:val="a3"/>
    <w:uiPriority w:val="99"/>
    <w:qFormat/>
    <w:rsid w:val="000E70C3"/>
    <w:rPr>
      <w:rFonts w:cs="Times New Roman"/>
    </w:rPr>
  </w:style>
  <w:style w:type="character" w:customStyle="1" w:styleId="ft594">
    <w:name w:val="ft594"/>
    <w:basedOn w:val="a3"/>
    <w:uiPriority w:val="99"/>
    <w:qFormat/>
    <w:rsid w:val="000E70C3"/>
    <w:rPr>
      <w:rFonts w:cs="Times New Roman"/>
    </w:rPr>
  </w:style>
  <w:style w:type="character" w:customStyle="1" w:styleId="ft600">
    <w:name w:val="ft600"/>
    <w:basedOn w:val="a3"/>
    <w:uiPriority w:val="99"/>
    <w:qFormat/>
    <w:rsid w:val="000E70C3"/>
    <w:rPr>
      <w:rFonts w:cs="Times New Roman"/>
    </w:rPr>
  </w:style>
  <w:style w:type="character" w:customStyle="1" w:styleId="ft625">
    <w:name w:val="ft625"/>
    <w:basedOn w:val="a3"/>
    <w:uiPriority w:val="99"/>
    <w:qFormat/>
    <w:rsid w:val="000E70C3"/>
    <w:rPr>
      <w:rFonts w:cs="Times New Roman"/>
    </w:rPr>
  </w:style>
  <w:style w:type="character" w:customStyle="1" w:styleId="ft646">
    <w:name w:val="ft646"/>
    <w:basedOn w:val="a3"/>
    <w:uiPriority w:val="99"/>
    <w:qFormat/>
    <w:rsid w:val="000E70C3"/>
    <w:rPr>
      <w:rFonts w:cs="Times New Roman"/>
    </w:rPr>
  </w:style>
  <w:style w:type="character" w:customStyle="1" w:styleId="ft648">
    <w:name w:val="ft648"/>
    <w:basedOn w:val="a3"/>
    <w:uiPriority w:val="99"/>
    <w:qFormat/>
    <w:rsid w:val="000E70C3"/>
    <w:rPr>
      <w:rFonts w:cs="Times New Roman"/>
    </w:rPr>
  </w:style>
  <w:style w:type="character" w:customStyle="1" w:styleId="ft650">
    <w:name w:val="ft650"/>
    <w:basedOn w:val="a3"/>
    <w:uiPriority w:val="99"/>
    <w:qFormat/>
    <w:rsid w:val="000E70C3"/>
    <w:rPr>
      <w:rFonts w:cs="Times New Roman"/>
    </w:rPr>
  </w:style>
  <w:style w:type="character" w:customStyle="1" w:styleId="ft651">
    <w:name w:val="ft651"/>
    <w:basedOn w:val="a3"/>
    <w:uiPriority w:val="99"/>
    <w:qFormat/>
    <w:rsid w:val="000E70C3"/>
    <w:rPr>
      <w:rFonts w:cs="Times New Roman"/>
    </w:rPr>
  </w:style>
  <w:style w:type="character" w:customStyle="1" w:styleId="ft654">
    <w:name w:val="ft654"/>
    <w:basedOn w:val="a3"/>
    <w:uiPriority w:val="99"/>
    <w:qFormat/>
    <w:rsid w:val="000E70C3"/>
    <w:rPr>
      <w:rFonts w:cs="Times New Roman"/>
    </w:rPr>
  </w:style>
  <w:style w:type="character" w:customStyle="1" w:styleId="ft655">
    <w:name w:val="ft655"/>
    <w:basedOn w:val="a3"/>
    <w:uiPriority w:val="99"/>
    <w:qFormat/>
    <w:rsid w:val="000E70C3"/>
    <w:rPr>
      <w:rFonts w:cs="Times New Roman"/>
    </w:rPr>
  </w:style>
  <w:style w:type="character" w:customStyle="1" w:styleId="ft674">
    <w:name w:val="ft674"/>
    <w:basedOn w:val="a3"/>
    <w:uiPriority w:val="99"/>
    <w:qFormat/>
    <w:rsid w:val="000E70C3"/>
    <w:rPr>
      <w:rFonts w:cs="Times New Roman"/>
    </w:rPr>
  </w:style>
  <w:style w:type="character" w:customStyle="1" w:styleId="ft698">
    <w:name w:val="ft698"/>
    <w:basedOn w:val="a3"/>
    <w:uiPriority w:val="99"/>
    <w:qFormat/>
    <w:rsid w:val="000E70C3"/>
    <w:rPr>
      <w:rFonts w:cs="Times New Roman"/>
    </w:rPr>
  </w:style>
  <w:style w:type="character" w:customStyle="1" w:styleId="ft709">
    <w:name w:val="ft709"/>
    <w:basedOn w:val="a3"/>
    <w:uiPriority w:val="99"/>
    <w:qFormat/>
    <w:rsid w:val="000E70C3"/>
    <w:rPr>
      <w:rFonts w:cs="Times New Roman"/>
    </w:rPr>
  </w:style>
  <w:style w:type="character" w:customStyle="1" w:styleId="ft723">
    <w:name w:val="ft723"/>
    <w:basedOn w:val="a3"/>
    <w:uiPriority w:val="99"/>
    <w:qFormat/>
    <w:rsid w:val="000E70C3"/>
    <w:rPr>
      <w:rFonts w:cs="Times New Roman"/>
    </w:rPr>
  </w:style>
  <w:style w:type="character" w:customStyle="1" w:styleId="ft746">
    <w:name w:val="ft746"/>
    <w:basedOn w:val="a3"/>
    <w:uiPriority w:val="99"/>
    <w:qFormat/>
    <w:rsid w:val="000E70C3"/>
    <w:rPr>
      <w:rFonts w:cs="Times New Roman"/>
    </w:rPr>
  </w:style>
  <w:style w:type="character" w:customStyle="1" w:styleId="ft770">
    <w:name w:val="ft770"/>
    <w:basedOn w:val="a3"/>
    <w:uiPriority w:val="99"/>
    <w:qFormat/>
    <w:rsid w:val="000E70C3"/>
    <w:rPr>
      <w:rFonts w:cs="Times New Roman"/>
    </w:rPr>
  </w:style>
  <w:style w:type="character" w:customStyle="1" w:styleId="ft772">
    <w:name w:val="ft772"/>
    <w:basedOn w:val="a3"/>
    <w:uiPriority w:val="99"/>
    <w:qFormat/>
    <w:rsid w:val="000E70C3"/>
    <w:rPr>
      <w:rFonts w:cs="Times New Roman"/>
    </w:rPr>
  </w:style>
  <w:style w:type="character" w:customStyle="1" w:styleId="ft774">
    <w:name w:val="ft774"/>
    <w:basedOn w:val="a3"/>
    <w:uiPriority w:val="99"/>
    <w:qFormat/>
    <w:rsid w:val="000E70C3"/>
    <w:rPr>
      <w:rFonts w:cs="Times New Roman"/>
    </w:rPr>
  </w:style>
  <w:style w:type="character" w:customStyle="1" w:styleId="ft777">
    <w:name w:val="ft777"/>
    <w:basedOn w:val="a3"/>
    <w:uiPriority w:val="99"/>
    <w:qFormat/>
    <w:rsid w:val="000E70C3"/>
    <w:rPr>
      <w:rFonts w:cs="Times New Roman"/>
    </w:rPr>
  </w:style>
  <w:style w:type="character" w:customStyle="1" w:styleId="ft778">
    <w:name w:val="ft778"/>
    <w:basedOn w:val="a3"/>
    <w:uiPriority w:val="99"/>
    <w:qFormat/>
    <w:rsid w:val="000E70C3"/>
    <w:rPr>
      <w:rFonts w:cs="Times New Roman"/>
    </w:rPr>
  </w:style>
  <w:style w:type="character" w:customStyle="1" w:styleId="ft780">
    <w:name w:val="ft780"/>
    <w:basedOn w:val="a3"/>
    <w:uiPriority w:val="99"/>
    <w:qFormat/>
    <w:rsid w:val="000E70C3"/>
    <w:rPr>
      <w:rFonts w:cs="Times New Roman"/>
    </w:rPr>
  </w:style>
  <w:style w:type="character" w:customStyle="1" w:styleId="ft794">
    <w:name w:val="ft794"/>
    <w:basedOn w:val="a3"/>
    <w:uiPriority w:val="99"/>
    <w:qFormat/>
    <w:rsid w:val="000E70C3"/>
    <w:rPr>
      <w:rFonts w:cs="Times New Roman"/>
    </w:rPr>
  </w:style>
  <w:style w:type="character" w:customStyle="1" w:styleId="ft813">
    <w:name w:val="ft813"/>
    <w:basedOn w:val="a3"/>
    <w:uiPriority w:val="99"/>
    <w:qFormat/>
    <w:rsid w:val="000E70C3"/>
    <w:rPr>
      <w:rFonts w:cs="Times New Roman"/>
    </w:rPr>
  </w:style>
  <w:style w:type="character" w:customStyle="1" w:styleId="ft845">
    <w:name w:val="ft845"/>
    <w:basedOn w:val="a3"/>
    <w:uiPriority w:val="99"/>
    <w:qFormat/>
    <w:rsid w:val="000E70C3"/>
    <w:rPr>
      <w:rFonts w:cs="Times New Roman"/>
    </w:rPr>
  </w:style>
  <w:style w:type="character" w:customStyle="1" w:styleId="ft846">
    <w:name w:val="ft846"/>
    <w:basedOn w:val="a3"/>
    <w:uiPriority w:val="99"/>
    <w:qFormat/>
    <w:rsid w:val="000E70C3"/>
    <w:rPr>
      <w:rFonts w:cs="Times New Roman"/>
    </w:rPr>
  </w:style>
  <w:style w:type="character" w:customStyle="1" w:styleId="ft869">
    <w:name w:val="ft869"/>
    <w:basedOn w:val="a3"/>
    <w:uiPriority w:val="99"/>
    <w:qFormat/>
    <w:rsid w:val="000E70C3"/>
    <w:rPr>
      <w:rFonts w:cs="Times New Roman"/>
    </w:rPr>
  </w:style>
  <w:style w:type="character" w:customStyle="1" w:styleId="ft345">
    <w:name w:val="ft345"/>
    <w:basedOn w:val="a3"/>
    <w:uiPriority w:val="99"/>
    <w:qFormat/>
    <w:rsid w:val="000E70C3"/>
    <w:rPr>
      <w:rFonts w:cs="Times New Roman"/>
    </w:rPr>
  </w:style>
  <w:style w:type="character" w:customStyle="1" w:styleId="ft348">
    <w:name w:val="ft348"/>
    <w:basedOn w:val="a3"/>
    <w:uiPriority w:val="99"/>
    <w:qFormat/>
    <w:rsid w:val="000E70C3"/>
    <w:rPr>
      <w:rFonts w:cs="Times New Roman"/>
    </w:rPr>
  </w:style>
  <w:style w:type="character" w:customStyle="1" w:styleId="ft350">
    <w:name w:val="ft350"/>
    <w:basedOn w:val="a3"/>
    <w:uiPriority w:val="99"/>
    <w:qFormat/>
    <w:rsid w:val="000E70C3"/>
    <w:rPr>
      <w:rFonts w:cs="Times New Roman"/>
    </w:rPr>
  </w:style>
  <w:style w:type="character" w:customStyle="1" w:styleId="ft351">
    <w:name w:val="ft351"/>
    <w:basedOn w:val="a3"/>
    <w:uiPriority w:val="99"/>
    <w:qFormat/>
    <w:rsid w:val="000E70C3"/>
    <w:rPr>
      <w:rFonts w:cs="Times New Roman"/>
    </w:rPr>
  </w:style>
  <w:style w:type="character" w:customStyle="1" w:styleId="ft353">
    <w:name w:val="ft353"/>
    <w:basedOn w:val="a3"/>
    <w:uiPriority w:val="99"/>
    <w:qFormat/>
    <w:rsid w:val="000E70C3"/>
    <w:rPr>
      <w:rFonts w:cs="Times New Roman"/>
    </w:rPr>
  </w:style>
  <w:style w:type="character" w:customStyle="1" w:styleId="ft355">
    <w:name w:val="ft355"/>
    <w:basedOn w:val="a3"/>
    <w:uiPriority w:val="99"/>
    <w:qFormat/>
    <w:rsid w:val="000E70C3"/>
    <w:rPr>
      <w:rFonts w:cs="Times New Roman"/>
    </w:rPr>
  </w:style>
  <w:style w:type="character" w:customStyle="1" w:styleId="ft372">
    <w:name w:val="ft372"/>
    <w:basedOn w:val="a3"/>
    <w:uiPriority w:val="99"/>
    <w:qFormat/>
    <w:rsid w:val="000E70C3"/>
    <w:rPr>
      <w:rFonts w:cs="Times New Roman"/>
    </w:rPr>
  </w:style>
  <w:style w:type="character" w:customStyle="1" w:styleId="ft219">
    <w:name w:val="ft219"/>
    <w:basedOn w:val="a3"/>
    <w:uiPriority w:val="99"/>
    <w:qFormat/>
    <w:rsid w:val="000E70C3"/>
    <w:rPr>
      <w:rFonts w:cs="Times New Roman"/>
    </w:rPr>
  </w:style>
  <w:style w:type="character" w:customStyle="1" w:styleId="ft255">
    <w:name w:val="ft255"/>
    <w:basedOn w:val="a3"/>
    <w:uiPriority w:val="99"/>
    <w:qFormat/>
    <w:rsid w:val="000E70C3"/>
    <w:rPr>
      <w:rFonts w:cs="Times New Roman"/>
    </w:rPr>
  </w:style>
  <w:style w:type="character" w:customStyle="1" w:styleId="ft264">
    <w:name w:val="ft264"/>
    <w:basedOn w:val="a3"/>
    <w:uiPriority w:val="99"/>
    <w:qFormat/>
    <w:rsid w:val="000E70C3"/>
    <w:rPr>
      <w:rFonts w:cs="Times New Roman"/>
    </w:rPr>
  </w:style>
  <w:style w:type="character" w:customStyle="1" w:styleId="ft269">
    <w:name w:val="ft269"/>
    <w:basedOn w:val="a3"/>
    <w:uiPriority w:val="99"/>
    <w:qFormat/>
    <w:rsid w:val="000E70C3"/>
    <w:rPr>
      <w:rFonts w:cs="Times New Roman"/>
    </w:rPr>
  </w:style>
  <w:style w:type="character" w:customStyle="1" w:styleId="ft292">
    <w:name w:val="ft292"/>
    <w:basedOn w:val="a3"/>
    <w:uiPriority w:val="99"/>
    <w:qFormat/>
    <w:rsid w:val="000E70C3"/>
    <w:rPr>
      <w:rFonts w:cs="Times New Roman"/>
    </w:rPr>
  </w:style>
  <w:style w:type="character" w:customStyle="1" w:styleId="ft300">
    <w:name w:val="ft300"/>
    <w:basedOn w:val="a3"/>
    <w:uiPriority w:val="99"/>
    <w:qFormat/>
    <w:rsid w:val="000E70C3"/>
    <w:rPr>
      <w:rFonts w:cs="Times New Roman"/>
    </w:rPr>
  </w:style>
  <w:style w:type="character" w:customStyle="1" w:styleId="ft308">
    <w:name w:val="ft308"/>
    <w:basedOn w:val="a3"/>
    <w:uiPriority w:val="99"/>
    <w:qFormat/>
    <w:rsid w:val="000E70C3"/>
    <w:rPr>
      <w:rFonts w:cs="Times New Roman"/>
    </w:rPr>
  </w:style>
  <w:style w:type="character" w:customStyle="1" w:styleId="ft334">
    <w:name w:val="ft334"/>
    <w:basedOn w:val="a3"/>
    <w:uiPriority w:val="99"/>
    <w:qFormat/>
    <w:rsid w:val="000E70C3"/>
    <w:rPr>
      <w:rFonts w:cs="Times New Roman"/>
    </w:rPr>
  </w:style>
  <w:style w:type="character" w:customStyle="1" w:styleId="ft346">
    <w:name w:val="ft346"/>
    <w:basedOn w:val="a3"/>
    <w:uiPriority w:val="99"/>
    <w:qFormat/>
    <w:rsid w:val="000E70C3"/>
    <w:rPr>
      <w:rFonts w:cs="Times New Roman"/>
    </w:rPr>
  </w:style>
  <w:style w:type="character" w:customStyle="1" w:styleId="ft3">
    <w:name w:val="ft3"/>
    <w:basedOn w:val="a3"/>
    <w:uiPriority w:val="99"/>
    <w:qFormat/>
    <w:rsid w:val="000E70C3"/>
    <w:rPr>
      <w:rFonts w:cs="Times New Roman"/>
    </w:rPr>
  </w:style>
  <w:style w:type="character" w:customStyle="1" w:styleId="ft381">
    <w:name w:val="ft381"/>
    <w:basedOn w:val="a3"/>
    <w:uiPriority w:val="99"/>
    <w:qFormat/>
    <w:rsid w:val="000E70C3"/>
    <w:rPr>
      <w:rFonts w:cs="Times New Roman"/>
    </w:rPr>
  </w:style>
  <w:style w:type="character" w:customStyle="1" w:styleId="ft391">
    <w:name w:val="ft391"/>
    <w:basedOn w:val="a3"/>
    <w:uiPriority w:val="99"/>
    <w:qFormat/>
    <w:rsid w:val="000E70C3"/>
    <w:rPr>
      <w:rFonts w:cs="Times New Roman"/>
    </w:rPr>
  </w:style>
  <w:style w:type="character" w:customStyle="1" w:styleId="ft397">
    <w:name w:val="ft397"/>
    <w:basedOn w:val="a3"/>
    <w:uiPriority w:val="99"/>
    <w:qFormat/>
    <w:rsid w:val="000E70C3"/>
    <w:rPr>
      <w:rFonts w:cs="Times New Roman"/>
    </w:rPr>
  </w:style>
  <w:style w:type="character" w:customStyle="1" w:styleId="ft176">
    <w:name w:val="ft176"/>
    <w:basedOn w:val="a3"/>
    <w:uiPriority w:val="99"/>
    <w:qFormat/>
    <w:rsid w:val="000E70C3"/>
    <w:rPr>
      <w:rFonts w:cs="Times New Roman"/>
    </w:rPr>
  </w:style>
  <w:style w:type="character" w:customStyle="1" w:styleId="ft410">
    <w:name w:val="ft410"/>
    <w:basedOn w:val="a3"/>
    <w:uiPriority w:val="99"/>
    <w:qFormat/>
    <w:rsid w:val="000E70C3"/>
    <w:rPr>
      <w:rFonts w:cs="Times New Roman"/>
    </w:rPr>
  </w:style>
  <w:style w:type="character" w:customStyle="1" w:styleId="ft421">
    <w:name w:val="ft421"/>
    <w:basedOn w:val="a3"/>
    <w:uiPriority w:val="99"/>
    <w:qFormat/>
    <w:rsid w:val="000E70C3"/>
    <w:rPr>
      <w:rFonts w:cs="Times New Roman"/>
    </w:rPr>
  </w:style>
  <w:style w:type="character" w:customStyle="1" w:styleId="ft467">
    <w:name w:val="ft467"/>
    <w:basedOn w:val="a3"/>
    <w:uiPriority w:val="99"/>
    <w:qFormat/>
    <w:rsid w:val="000E70C3"/>
    <w:rPr>
      <w:rFonts w:cs="Times New Roman"/>
    </w:rPr>
  </w:style>
  <w:style w:type="character" w:customStyle="1" w:styleId="ft479">
    <w:name w:val="ft479"/>
    <w:basedOn w:val="a3"/>
    <w:uiPriority w:val="99"/>
    <w:qFormat/>
    <w:rsid w:val="000E70C3"/>
    <w:rPr>
      <w:rFonts w:cs="Times New Roman"/>
    </w:rPr>
  </w:style>
  <w:style w:type="character" w:customStyle="1" w:styleId="ft578">
    <w:name w:val="ft578"/>
    <w:basedOn w:val="a3"/>
    <w:uiPriority w:val="99"/>
    <w:qFormat/>
    <w:rsid w:val="000E70C3"/>
    <w:rPr>
      <w:rFonts w:cs="Times New Roman"/>
    </w:rPr>
  </w:style>
  <w:style w:type="character" w:customStyle="1" w:styleId="ft624">
    <w:name w:val="ft624"/>
    <w:basedOn w:val="a3"/>
    <w:uiPriority w:val="99"/>
    <w:qFormat/>
    <w:rsid w:val="000E70C3"/>
    <w:rPr>
      <w:rFonts w:cs="Times New Roman"/>
    </w:rPr>
  </w:style>
  <w:style w:type="character" w:customStyle="1" w:styleId="ft631">
    <w:name w:val="ft631"/>
    <w:basedOn w:val="a3"/>
    <w:uiPriority w:val="99"/>
    <w:qFormat/>
    <w:rsid w:val="000E70C3"/>
    <w:rPr>
      <w:rFonts w:cs="Times New Roman"/>
    </w:rPr>
  </w:style>
  <w:style w:type="character" w:customStyle="1" w:styleId="ft679">
    <w:name w:val="ft679"/>
    <w:basedOn w:val="a3"/>
    <w:uiPriority w:val="99"/>
    <w:qFormat/>
    <w:rsid w:val="000E70C3"/>
    <w:rPr>
      <w:rFonts w:cs="Times New Roman"/>
    </w:rPr>
  </w:style>
  <w:style w:type="character" w:customStyle="1" w:styleId="ft725">
    <w:name w:val="ft725"/>
    <w:basedOn w:val="a3"/>
    <w:uiPriority w:val="99"/>
    <w:qFormat/>
    <w:rsid w:val="000E70C3"/>
    <w:rPr>
      <w:rFonts w:cs="Times New Roman"/>
    </w:rPr>
  </w:style>
  <w:style w:type="character" w:customStyle="1" w:styleId="ft769">
    <w:name w:val="ft769"/>
    <w:basedOn w:val="a3"/>
    <w:uiPriority w:val="99"/>
    <w:qFormat/>
    <w:rsid w:val="000E70C3"/>
    <w:rPr>
      <w:rFonts w:cs="Times New Roman"/>
    </w:rPr>
  </w:style>
  <w:style w:type="character" w:customStyle="1" w:styleId="ft819">
    <w:name w:val="ft819"/>
    <w:basedOn w:val="a3"/>
    <w:uiPriority w:val="99"/>
    <w:qFormat/>
    <w:rsid w:val="000E70C3"/>
    <w:rPr>
      <w:rFonts w:cs="Times New Roman"/>
    </w:rPr>
  </w:style>
  <w:style w:type="character" w:customStyle="1" w:styleId="ft877">
    <w:name w:val="ft877"/>
    <w:basedOn w:val="a3"/>
    <w:uiPriority w:val="99"/>
    <w:qFormat/>
    <w:rsid w:val="000E70C3"/>
    <w:rPr>
      <w:rFonts w:cs="Times New Roman"/>
    </w:rPr>
  </w:style>
  <w:style w:type="character" w:customStyle="1" w:styleId="ft275">
    <w:name w:val="ft275"/>
    <w:basedOn w:val="a3"/>
    <w:uiPriority w:val="99"/>
    <w:qFormat/>
    <w:rsid w:val="000E70C3"/>
    <w:rPr>
      <w:rFonts w:cs="Times New Roman"/>
    </w:rPr>
  </w:style>
  <w:style w:type="character" w:customStyle="1" w:styleId="ft935">
    <w:name w:val="ft935"/>
    <w:basedOn w:val="a3"/>
    <w:uiPriority w:val="99"/>
    <w:qFormat/>
    <w:rsid w:val="000E70C3"/>
    <w:rPr>
      <w:rFonts w:cs="Times New Roman"/>
    </w:rPr>
  </w:style>
  <w:style w:type="character" w:customStyle="1" w:styleId="ft969">
    <w:name w:val="ft969"/>
    <w:basedOn w:val="a3"/>
    <w:uiPriority w:val="99"/>
    <w:qFormat/>
    <w:rsid w:val="000E70C3"/>
    <w:rPr>
      <w:rFonts w:cs="Times New Roman"/>
    </w:rPr>
  </w:style>
  <w:style w:type="character" w:customStyle="1" w:styleId="ft1010">
    <w:name w:val="ft1010"/>
    <w:basedOn w:val="a3"/>
    <w:uiPriority w:val="99"/>
    <w:qFormat/>
    <w:rsid w:val="000E70C3"/>
    <w:rPr>
      <w:rFonts w:cs="Times New Roman"/>
    </w:rPr>
  </w:style>
  <w:style w:type="character" w:customStyle="1" w:styleId="ft1058">
    <w:name w:val="ft1058"/>
    <w:basedOn w:val="a3"/>
    <w:uiPriority w:val="99"/>
    <w:qFormat/>
    <w:rsid w:val="000E70C3"/>
    <w:rPr>
      <w:rFonts w:cs="Times New Roman"/>
    </w:rPr>
  </w:style>
  <w:style w:type="character" w:customStyle="1" w:styleId="ft1101">
    <w:name w:val="ft1101"/>
    <w:basedOn w:val="a3"/>
    <w:uiPriority w:val="99"/>
    <w:qFormat/>
    <w:rsid w:val="000E70C3"/>
    <w:rPr>
      <w:rFonts w:cs="Times New Roman"/>
    </w:rPr>
  </w:style>
  <w:style w:type="character" w:customStyle="1" w:styleId="ft1162">
    <w:name w:val="ft1162"/>
    <w:basedOn w:val="a3"/>
    <w:uiPriority w:val="99"/>
    <w:qFormat/>
    <w:rsid w:val="000E70C3"/>
    <w:rPr>
      <w:rFonts w:cs="Times New Roman"/>
    </w:rPr>
  </w:style>
  <w:style w:type="character" w:customStyle="1" w:styleId="ft1197">
    <w:name w:val="ft1197"/>
    <w:basedOn w:val="a3"/>
    <w:uiPriority w:val="99"/>
    <w:qFormat/>
    <w:rsid w:val="000E70C3"/>
    <w:rPr>
      <w:rFonts w:cs="Times New Roman"/>
    </w:rPr>
  </w:style>
  <w:style w:type="character" w:customStyle="1" w:styleId="ft1248">
    <w:name w:val="ft1248"/>
    <w:basedOn w:val="a3"/>
    <w:uiPriority w:val="99"/>
    <w:qFormat/>
    <w:rsid w:val="000E70C3"/>
    <w:rPr>
      <w:rFonts w:cs="Times New Roman"/>
    </w:rPr>
  </w:style>
  <w:style w:type="character" w:customStyle="1" w:styleId="ft1293">
    <w:name w:val="ft1293"/>
    <w:basedOn w:val="a3"/>
    <w:uiPriority w:val="99"/>
    <w:qFormat/>
    <w:rsid w:val="000E70C3"/>
    <w:rPr>
      <w:rFonts w:cs="Times New Roman"/>
    </w:rPr>
  </w:style>
  <w:style w:type="character" w:customStyle="1" w:styleId="ft1308">
    <w:name w:val="ft1308"/>
    <w:basedOn w:val="a3"/>
    <w:uiPriority w:val="99"/>
    <w:qFormat/>
    <w:rsid w:val="000E70C3"/>
    <w:rPr>
      <w:rFonts w:cs="Times New Roman"/>
    </w:rPr>
  </w:style>
  <w:style w:type="character" w:customStyle="1" w:styleId="ft1366">
    <w:name w:val="ft1366"/>
    <w:basedOn w:val="a3"/>
    <w:uiPriority w:val="99"/>
    <w:qFormat/>
    <w:rsid w:val="000E70C3"/>
    <w:rPr>
      <w:rFonts w:cs="Times New Roman"/>
    </w:rPr>
  </w:style>
  <w:style w:type="character" w:customStyle="1" w:styleId="ft1377">
    <w:name w:val="ft1377"/>
    <w:basedOn w:val="a3"/>
    <w:uiPriority w:val="99"/>
    <w:qFormat/>
    <w:rsid w:val="000E70C3"/>
    <w:rPr>
      <w:rFonts w:cs="Times New Roman"/>
    </w:rPr>
  </w:style>
  <w:style w:type="character" w:customStyle="1" w:styleId="ft1380">
    <w:name w:val="ft1380"/>
    <w:basedOn w:val="a3"/>
    <w:uiPriority w:val="99"/>
    <w:qFormat/>
    <w:rsid w:val="000E70C3"/>
    <w:rPr>
      <w:rFonts w:cs="Times New Roman"/>
    </w:rPr>
  </w:style>
  <w:style w:type="character" w:customStyle="1" w:styleId="ft1389">
    <w:name w:val="ft1389"/>
    <w:basedOn w:val="a3"/>
    <w:uiPriority w:val="99"/>
    <w:qFormat/>
    <w:rsid w:val="000E70C3"/>
    <w:rPr>
      <w:rFonts w:cs="Times New Roman"/>
    </w:rPr>
  </w:style>
  <w:style w:type="character" w:customStyle="1" w:styleId="ft1393">
    <w:name w:val="ft1393"/>
    <w:basedOn w:val="a3"/>
    <w:uiPriority w:val="99"/>
    <w:qFormat/>
    <w:rsid w:val="000E70C3"/>
    <w:rPr>
      <w:rFonts w:cs="Times New Roman"/>
    </w:rPr>
  </w:style>
  <w:style w:type="character" w:customStyle="1" w:styleId="ft1400">
    <w:name w:val="ft1400"/>
    <w:basedOn w:val="a3"/>
    <w:uiPriority w:val="99"/>
    <w:qFormat/>
    <w:rsid w:val="000E70C3"/>
    <w:rPr>
      <w:rFonts w:cs="Times New Roman"/>
    </w:rPr>
  </w:style>
  <w:style w:type="character" w:customStyle="1" w:styleId="ft1407">
    <w:name w:val="ft1407"/>
    <w:basedOn w:val="a3"/>
    <w:uiPriority w:val="99"/>
    <w:qFormat/>
    <w:rsid w:val="000E70C3"/>
    <w:rPr>
      <w:rFonts w:cs="Times New Roman"/>
    </w:rPr>
  </w:style>
  <w:style w:type="character" w:customStyle="1" w:styleId="ft1410">
    <w:name w:val="ft1410"/>
    <w:basedOn w:val="a3"/>
    <w:uiPriority w:val="99"/>
    <w:qFormat/>
    <w:rsid w:val="000E70C3"/>
    <w:rPr>
      <w:rFonts w:cs="Times New Roman"/>
    </w:rPr>
  </w:style>
  <w:style w:type="character" w:customStyle="1" w:styleId="ft1427">
    <w:name w:val="ft1427"/>
    <w:basedOn w:val="a3"/>
    <w:uiPriority w:val="99"/>
    <w:qFormat/>
    <w:rsid w:val="000E70C3"/>
    <w:rPr>
      <w:rFonts w:cs="Times New Roman"/>
    </w:rPr>
  </w:style>
  <w:style w:type="character" w:customStyle="1" w:styleId="ft1478">
    <w:name w:val="ft1478"/>
    <w:basedOn w:val="a3"/>
    <w:uiPriority w:val="99"/>
    <w:qFormat/>
    <w:rsid w:val="000E70C3"/>
    <w:rPr>
      <w:rFonts w:cs="Times New Roman"/>
    </w:rPr>
  </w:style>
  <w:style w:type="character" w:customStyle="1" w:styleId="ft1533">
    <w:name w:val="ft1533"/>
    <w:basedOn w:val="a3"/>
    <w:uiPriority w:val="99"/>
    <w:qFormat/>
    <w:rsid w:val="000E70C3"/>
    <w:rPr>
      <w:rFonts w:cs="Times New Roman"/>
    </w:rPr>
  </w:style>
  <w:style w:type="character" w:customStyle="1" w:styleId="ft1586">
    <w:name w:val="ft1586"/>
    <w:basedOn w:val="a3"/>
    <w:uiPriority w:val="99"/>
    <w:qFormat/>
    <w:rsid w:val="000E70C3"/>
    <w:rPr>
      <w:rFonts w:cs="Times New Roman"/>
    </w:rPr>
  </w:style>
  <w:style w:type="character" w:customStyle="1" w:styleId="ft1627">
    <w:name w:val="ft1627"/>
    <w:basedOn w:val="a3"/>
    <w:uiPriority w:val="99"/>
    <w:qFormat/>
    <w:rsid w:val="000E70C3"/>
    <w:rPr>
      <w:rFonts w:cs="Times New Roman"/>
    </w:rPr>
  </w:style>
  <w:style w:type="character" w:customStyle="1" w:styleId="ft1634">
    <w:name w:val="ft1634"/>
    <w:basedOn w:val="a3"/>
    <w:uiPriority w:val="99"/>
    <w:qFormat/>
    <w:rsid w:val="000E70C3"/>
    <w:rPr>
      <w:rFonts w:cs="Times New Roman"/>
    </w:rPr>
  </w:style>
  <w:style w:type="character" w:customStyle="1" w:styleId="ft1638">
    <w:name w:val="ft1638"/>
    <w:basedOn w:val="a3"/>
    <w:uiPriority w:val="99"/>
    <w:qFormat/>
    <w:rsid w:val="000E70C3"/>
    <w:rPr>
      <w:rFonts w:cs="Times New Roman"/>
    </w:rPr>
  </w:style>
  <w:style w:type="character" w:customStyle="1" w:styleId="ft1643">
    <w:name w:val="ft1643"/>
    <w:basedOn w:val="a3"/>
    <w:uiPriority w:val="99"/>
    <w:qFormat/>
    <w:rsid w:val="000E70C3"/>
    <w:rPr>
      <w:rFonts w:cs="Times New Roman"/>
    </w:rPr>
  </w:style>
  <w:style w:type="character" w:customStyle="1" w:styleId="ft1659">
    <w:name w:val="ft1659"/>
    <w:basedOn w:val="a3"/>
    <w:uiPriority w:val="99"/>
    <w:qFormat/>
    <w:rsid w:val="000E70C3"/>
    <w:rPr>
      <w:rFonts w:cs="Times New Roman"/>
    </w:rPr>
  </w:style>
  <w:style w:type="character" w:customStyle="1" w:styleId="ft1665">
    <w:name w:val="ft1665"/>
    <w:basedOn w:val="a3"/>
    <w:uiPriority w:val="99"/>
    <w:qFormat/>
    <w:rsid w:val="000E70C3"/>
    <w:rPr>
      <w:rFonts w:cs="Times New Roman"/>
    </w:rPr>
  </w:style>
  <w:style w:type="character" w:customStyle="1" w:styleId="ft1711">
    <w:name w:val="ft1711"/>
    <w:basedOn w:val="a3"/>
    <w:uiPriority w:val="99"/>
    <w:qFormat/>
    <w:rsid w:val="000E70C3"/>
    <w:rPr>
      <w:rFonts w:cs="Times New Roman"/>
    </w:rPr>
  </w:style>
  <w:style w:type="character" w:customStyle="1" w:styleId="ft1757">
    <w:name w:val="ft1757"/>
    <w:basedOn w:val="a3"/>
    <w:uiPriority w:val="99"/>
    <w:qFormat/>
    <w:rsid w:val="000E70C3"/>
    <w:rPr>
      <w:rFonts w:cs="Times New Roman"/>
    </w:rPr>
  </w:style>
  <w:style w:type="character" w:customStyle="1" w:styleId="ft1804">
    <w:name w:val="ft1804"/>
    <w:basedOn w:val="a3"/>
    <w:uiPriority w:val="99"/>
    <w:qFormat/>
    <w:rsid w:val="000E70C3"/>
    <w:rPr>
      <w:rFonts w:cs="Times New Roman"/>
    </w:rPr>
  </w:style>
  <w:style w:type="character" w:customStyle="1" w:styleId="ft1855">
    <w:name w:val="ft1855"/>
    <w:basedOn w:val="a3"/>
    <w:uiPriority w:val="99"/>
    <w:qFormat/>
    <w:rsid w:val="000E70C3"/>
    <w:rPr>
      <w:rFonts w:cs="Times New Roman"/>
    </w:rPr>
  </w:style>
  <w:style w:type="character" w:customStyle="1" w:styleId="ft1883">
    <w:name w:val="ft1883"/>
    <w:basedOn w:val="a3"/>
    <w:uiPriority w:val="99"/>
    <w:qFormat/>
    <w:rsid w:val="000E70C3"/>
    <w:rPr>
      <w:rFonts w:cs="Times New Roman"/>
    </w:rPr>
  </w:style>
  <w:style w:type="character" w:customStyle="1" w:styleId="ft1937">
    <w:name w:val="ft1937"/>
    <w:basedOn w:val="a3"/>
    <w:uiPriority w:val="99"/>
    <w:qFormat/>
    <w:rsid w:val="000E70C3"/>
    <w:rPr>
      <w:rFonts w:cs="Times New Roman"/>
    </w:rPr>
  </w:style>
  <w:style w:type="character" w:customStyle="1" w:styleId="ft1983">
    <w:name w:val="ft1983"/>
    <w:basedOn w:val="a3"/>
    <w:uiPriority w:val="99"/>
    <w:qFormat/>
    <w:rsid w:val="000E70C3"/>
    <w:rPr>
      <w:rFonts w:cs="Times New Roman"/>
    </w:rPr>
  </w:style>
  <w:style w:type="character" w:customStyle="1" w:styleId="ft2028">
    <w:name w:val="ft2028"/>
    <w:basedOn w:val="a3"/>
    <w:uiPriority w:val="99"/>
    <w:qFormat/>
    <w:rsid w:val="000E70C3"/>
    <w:rPr>
      <w:rFonts w:cs="Times New Roman"/>
    </w:rPr>
  </w:style>
  <w:style w:type="character" w:customStyle="1" w:styleId="ft2049">
    <w:name w:val="ft2049"/>
    <w:basedOn w:val="a3"/>
    <w:uiPriority w:val="99"/>
    <w:qFormat/>
    <w:rsid w:val="000E70C3"/>
    <w:rPr>
      <w:rFonts w:cs="Times New Roman"/>
    </w:rPr>
  </w:style>
  <w:style w:type="character" w:customStyle="1" w:styleId="ft2096">
    <w:name w:val="ft2096"/>
    <w:basedOn w:val="a3"/>
    <w:uiPriority w:val="99"/>
    <w:qFormat/>
    <w:rsid w:val="000E70C3"/>
    <w:rPr>
      <w:rFonts w:cs="Times New Roman"/>
    </w:rPr>
  </w:style>
  <w:style w:type="character" w:customStyle="1" w:styleId="ft2144">
    <w:name w:val="ft2144"/>
    <w:basedOn w:val="a3"/>
    <w:uiPriority w:val="99"/>
    <w:qFormat/>
    <w:rsid w:val="000E70C3"/>
    <w:rPr>
      <w:rFonts w:cs="Times New Roman"/>
    </w:rPr>
  </w:style>
  <w:style w:type="character" w:customStyle="1" w:styleId="ft2234">
    <w:name w:val="ft2234"/>
    <w:basedOn w:val="a3"/>
    <w:uiPriority w:val="99"/>
    <w:qFormat/>
    <w:rsid w:val="000E70C3"/>
    <w:rPr>
      <w:rFonts w:cs="Times New Roman"/>
    </w:rPr>
  </w:style>
  <w:style w:type="character" w:customStyle="1" w:styleId="ft2289">
    <w:name w:val="ft2289"/>
    <w:basedOn w:val="a3"/>
    <w:uiPriority w:val="99"/>
    <w:qFormat/>
    <w:rsid w:val="000E70C3"/>
    <w:rPr>
      <w:rFonts w:cs="Times New Roman"/>
    </w:rPr>
  </w:style>
  <w:style w:type="character" w:customStyle="1" w:styleId="ft1884">
    <w:name w:val="ft1884"/>
    <w:basedOn w:val="a3"/>
    <w:uiPriority w:val="99"/>
    <w:qFormat/>
    <w:rsid w:val="000E70C3"/>
    <w:rPr>
      <w:rFonts w:cs="Times New Roman"/>
    </w:rPr>
  </w:style>
  <w:style w:type="character" w:customStyle="1" w:styleId="ft2343">
    <w:name w:val="ft2343"/>
    <w:basedOn w:val="a3"/>
    <w:uiPriority w:val="99"/>
    <w:qFormat/>
    <w:rsid w:val="000E70C3"/>
    <w:rPr>
      <w:rFonts w:cs="Times New Roman"/>
    </w:rPr>
  </w:style>
  <w:style w:type="character" w:customStyle="1" w:styleId="ft2392">
    <w:name w:val="ft2392"/>
    <w:basedOn w:val="a3"/>
    <w:uiPriority w:val="99"/>
    <w:qFormat/>
    <w:rsid w:val="000E70C3"/>
    <w:rPr>
      <w:rFonts w:cs="Times New Roman"/>
    </w:rPr>
  </w:style>
  <w:style w:type="character" w:customStyle="1" w:styleId="ft2439">
    <w:name w:val="ft2439"/>
    <w:basedOn w:val="a3"/>
    <w:uiPriority w:val="99"/>
    <w:qFormat/>
    <w:rsid w:val="000E70C3"/>
    <w:rPr>
      <w:rFonts w:cs="Times New Roman"/>
    </w:rPr>
  </w:style>
  <w:style w:type="character" w:customStyle="1" w:styleId="ft2489">
    <w:name w:val="ft2489"/>
    <w:basedOn w:val="a3"/>
    <w:uiPriority w:val="99"/>
    <w:qFormat/>
    <w:rsid w:val="000E70C3"/>
    <w:rPr>
      <w:rFonts w:cs="Times New Roman"/>
    </w:rPr>
  </w:style>
  <w:style w:type="character" w:customStyle="1" w:styleId="ft2500">
    <w:name w:val="ft2500"/>
    <w:basedOn w:val="a3"/>
    <w:uiPriority w:val="99"/>
    <w:qFormat/>
    <w:rsid w:val="000E70C3"/>
    <w:rPr>
      <w:rFonts w:cs="Times New Roman"/>
    </w:rPr>
  </w:style>
  <w:style w:type="character" w:customStyle="1" w:styleId="ft2555">
    <w:name w:val="ft2555"/>
    <w:basedOn w:val="a3"/>
    <w:uiPriority w:val="99"/>
    <w:qFormat/>
    <w:rsid w:val="000E70C3"/>
    <w:rPr>
      <w:rFonts w:cs="Times New Roman"/>
    </w:rPr>
  </w:style>
  <w:style w:type="character" w:customStyle="1" w:styleId="ft2562">
    <w:name w:val="ft2562"/>
    <w:basedOn w:val="a3"/>
    <w:uiPriority w:val="99"/>
    <w:qFormat/>
    <w:rsid w:val="000E70C3"/>
    <w:rPr>
      <w:rFonts w:cs="Times New Roman"/>
    </w:rPr>
  </w:style>
  <w:style w:type="character" w:customStyle="1" w:styleId="ft2569">
    <w:name w:val="ft2569"/>
    <w:basedOn w:val="a3"/>
    <w:uiPriority w:val="99"/>
    <w:qFormat/>
    <w:rsid w:val="000E70C3"/>
    <w:rPr>
      <w:rFonts w:cs="Times New Roman"/>
    </w:rPr>
  </w:style>
  <w:style w:type="character" w:customStyle="1" w:styleId="ft2572">
    <w:name w:val="ft2572"/>
    <w:basedOn w:val="a3"/>
    <w:uiPriority w:val="99"/>
    <w:qFormat/>
    <w:rsid w:val="000E70C3"/>
    <w:rPr>
      <w:rFonts w:cs="Times New Roman"/>
    </w:rPr>
  </w:style>
  <w:style w:type="character" w:customStyle="1" w:styleId="ft2581">
    <w:name w:val="ft2581"/>
    <w:basedOn w:val="a3"/>
    <w:uiPriority w:val="99"/>
    <w:qFormat/>
    <w:rsid w:val="000E70C3"/>
    <w:rPr>
      <w:rFonts w:cs="Times New Roman"/>
    </w:rPr>
  </w:style>
  <w:style w:type="character" w:customStyle="1" w:styleId="ft2590">
    <w:name w:val="ft2590"/>
    <w:basedOn w:val="a3"/>
    <w:uiPriority w:val="99"/>
    <w:qFormat/>
    <w:rsid w:val="000E70C3"/>
    <w:rPr>
      <w:rFonts w:cs="Times New Roman"/>
    </w:rPr>
  </w:style>
  <w:style w:type="character" w:customStyle="1" w:styleId="ft2624">
    <w:name w:val="ft2624"/>
    <w:basedOn w:val="a3"/>
    <w:uiPriority w:val="99"/>
    <w:qFormat/>
    <w:rsid w:val="000E70C3"/>
    <w:rPr>
      <w:rFonts w:cs="Times New Roman"/>
    </w:rPr>
  </w:style>
  <w:style w:type="character" w:customStyle="1" w:styleId="ft2669">
    <w:name w:val="ft2669"/>
    <w:basedOn w:val="a3"/>
    <w:uiPriority w:val="99"/>
    <w:qFormat/>
    <w:rsid w:val="000E70C3"/>
    <w:rPr>
      <w:rFonts w:cs="Times New Roman"/>
    </w:rPr>
  </w:style>
  <w:style w:type="character" w:customStyle="1" w:styleId="ft2679">
    <w:name w:val="ft2679"/>
    <w:basedOn w:val="a3"/>
    <w:uiPriority w:val="99"/>
    <w:qFormat/>
    <w:rsid w:val="000E70C3"/>
    <w:rPr>
      <w:rFonts w:cs="Times New Roman"/>
    </w:rPr>
  </w:style>
  <w:style w:type="character" w:customStyle="1" w:styleId="ft2716">
    <w:name w:val="ft2716"/>
    <w:basedOn w:val="a3"/>
    <w:uiPriority w:val="99"/>
    <w:qFormat/>
    <w:rsid w:val="000E70C3"/>
    <w:rPr>
      <w:rFonts w:cs="Times New Roman"/>
    </w:rPr>
  </w:style>
  <w:style w:type="character" w:customStyle="1" w:styleId="ft2726">
    <w:name w:val="ft2726"/>
    <w:basedOn w:val="a3"/>
    <w:uiPriority w:val="99"/>
    <w:qFormat/>
    <w:rsid w:val="000E70C3"/>
    <w:rPr>
      <w:rFonts w:cs="Times New Roman"/>
    </w:rPr>
  </w:style>
  <w:style w:type="character" w:customStyle="1" w:styleId="ft2773">
    <w:name w:val="ft2773"/>
    <w:basedOn w:val="a3"/>
    <w:uiPriority w:val="99"/>
    <w:qFormat/>
    <w:rsid w:val="000E70C3"/>
    <w:rPr>
      <w:rFonts w:cs="Times New Roman"/>
    </w:rPr>
  </w:style>
  <w:style w:type="character" w:customStyle="1" w:styleId="ft2782">
    <w:name w:val="ft2782"/>
    <w:basedOn w:val="a3"/>
    <w:uiPriority w:val="99"/>
    <w:qFormat/>
    <w:rsid w:val="000E70C3"/>
    <w:rPr>
      <w:rFonts w:cs="Times New Roman"/>
    </w:rPr>
  </w:style>
  <w:style w:type="character" w:customStyle="1" w:styleId="ft2828">
    <w:name w:val="ft2828"/>
    <w:basedOn w:val="a3"/>
    <w:uiPriority w:val="99"/>
    <w:qFormat/>
    <w:rsid w:val="000E70C3"/>
    <w:rPr>
      <w:rFonts w:cs="Times New Roman"/>
    </w:rPr>
  </w:style>
  <w:style w:type="character" w:customStyle="1" w:styleId="ft2877">
    <w:name w:val="ft2877"/>
    <w:basedOn w:val="a3"/>
    <w:uiPriority w:val="99"/>
    <w:qFormat/>
    <w:rsid w:val="000E70C3"/>
    <w:rPr>
      <w:rFonts w:cs="Times New Roman"/>
    </w:rPr>
  </w:style>
  <w:style w:type="character" w:customStyle="1" w:styleId="ft2921">
    <w:name w:val="ft2921"/>
    <w:basedOn w:val="a3"/>
    <w:uiPriority w:val="99"/>
    <w:qFormat/>
    <w:rsid w:val="000E70C3"/>
    <w:rPr>
      <w:rFonts w:cs="Times New Roman"/>
    </w:rPr>
  </w:style>
  <w:style w:type="character" w:customStyle="1" w:styleId="ft2927">
    <w:name w:val="ft2927"/>
    <w:basedOn w:val="a3"/>
    <w:uiPriority w:val="99"/>
    <w:qFormat/>
    <w:rsid w:val="000E70C3"/>
    <w:rPr>
      <w:rFonts w:cs="Times New Roman"/>
    </w:rPr>
  </w:style>
  <w:style w:type="character" w:customStyle="1" w:styleId="ft2935">
    <w:name w:val="ft2935"/>
    <w:basedOn w:val="a3"/>
    <w:uiPriority w:val="99"/>
    <w:qFormat/>
    <w:rsid w:val="000E70C3"/>
    <w:rPr>
      <w:rFonts w:cs="Times New Roman"/>
    </w:rPr>
  </w:style>
  <w:style w:type="character" w:customStyle="1" w:styleId="ft2943">
    <w:name w:val="ft2943"/>
    <w:basedOn w:val="a3"/>
    <w:uiPriority w:val="99"/>
    <w:qFormat/>
    <w:rsid w:val="000E70C3"/>
    <w:rPr>
      <w:rFonts w:cs="Times New Roman"/>
    </w:rPr>
  </w:style>
  <w:style w:type="character" w:customStyle="1" w:styleId="ft2952">
    <w:name w:val="ft2952"/>
    <w:basedOn w:val="a3"/>
    <w:uiPriority w:val="99"/>
    <w:qFormat/>
    <w:rsid w:val="000E70C3"/>
    <w:rPr>
      <w:rFonts w:cs="Times New Roman"/>
    </w:rPr>
  </w:style>
  <w:style w:type="character" w:customStyle="1" w:styleId="ft2954">
    <w:name w:val="ft2954"/>
    <w:basedOn w:val="a3"/>
    <w:uiPriority w:val="99"/>
    <w:qFormat/>
    <w:rsid w:val="000E70C3"/>
    <w:rPr>
      <w:rFonts w:cs="Times New Roman"/>
    </w:rPr>
  </w:style>
  <w:style w:type="character" w:customStyle="1" w:styleId="ft2955">
    <w:name w:val="ft2955"/>
    <w:basedOn w:val="a3"/>
    <w:uiPriority w:val="99"/>
    <w:qFormat/>
    <w:rsid w:val="000E70C3"/>
    <w:rPr>
      <w:rFonts w:cs="Times New Roman"/>
    </w:rPr>
  </w:style>
  <w:style w:type="character" w:customStyle="1" w:styleId="ft2962">
    <w:name w:val="ft2962"/>
    <w:basedOn w:val="a3"/>
    <w:uiPriority w:val="99"/>
    <w:qFormat/>
    <w:rsid w:val="000E70C3"/>
    <w:rPr>
      <w:rFonts w:cs="Times New Roman"/>
    </w:rPr>
  </w:style>
  <w:style w:type="character" w:customStyle="1" w:styleId="ft2968">
    <w:name w:val="ft2968"/>
    <w:basedOn w:val="a3"/>
    <w:uiPriority w:val="99"/>
    <w:qFormat/>
    <w:rsid w:val="000E70C3"/>
    <w:rPr>
      <w:rFonts w:cs="Times New Roman"/>
    </w:rPr>
  </w:style>
  <w:style w:type="character" w:customStyle="1" w:styleId="ft2973">
    <w:name w:val="ft2973"/>
    <w:basedOn w:val="a3"/>
    <w:uiPriority w:val="99"/>
    <w:qFormat/>
    <w:rsid w:val="000E70C3"/>
    <w:rPr>
      <w:rFonts w:cs="Times New Roman"/>
    </w:rPr>
  </w:style>
  <w:style w:type="character" w:customStyle="1" w:styleId="ft2974">
    <w:name w:val="ft2974"/>
    <w:basedOn w:val="a3"/>
    <w:uiPriority w:val="99"/>
    <w:qFormat/>
    <w:rsid w:val="000E70C3"/>
    <w:rPr>
      <w:rFonts w:cs="Times New Roman"/>
    </w:rPr>
  </w:style>
  <w:style w:type="character" w:customStyle="1" w:styleId="ft2976">
    <w:name w:val="ft2976"/>
    <w:basedOn w:val="a3"/>
    <w:uiPriority w:val="99"/>
    <w:qFormat/>
    <w:rsid w:val="000E70C3"/>
    <w:rPr>
      <w:rFonts w:cs="Times New Roman"/>
    </w:rPr>
  </w:style>
  <w:style w:type="character" w:customStyle="1" w:styleId="ft2985">
    <w:name w:val="ft2985"/>
    <w:basedOn w:val="a3"/>
    <w:uiPriority w:val="99"/>
    <w:qFormat/>
    <w:rsid w:val="000E70C3"/>
    <w:rPr>
      <w:rFonts w:cs="Times New Roman"/>
    </w:rPr>
  </w:style>
  <w:style w:type="character" w:customStyle="1" w:styleId="ft3002">
    <w:name w:val="ft3002"/>
    <w:basedOn w:val="a3"/>
    <w:uiPriority w:val="99"/>
    <w:qFormat/>
    <w:rsid w:val="000E70C3"/>
    <w:rPr>
      <w:rFonts w:cs="Times New Roman"/>
    </w:rPr>
  </w:style>
  <w:style w:type="character" w:customStyle="1" w:styleId="ft3037">
    <w:name w:val="ft3037"/>
    <w:basedOn w:val="a3"/>
    <w:uiPriority w:val="99"/>
    <w:qFormat/>
    <w:rsid w:val="000E70C3"/>
    <w:rPr>
      <w:rFonts w:cs="Times New Roman"/>
    </w:rPr>
  </w:style>
  <w:style w:type="character" w:customStyle="1" w:styleId="ft3084">
    <w:name w:val="ft3084"/>
    <w:basedOn w:val="a3"/>
    <w:uiPriority w:val="99"/>
    <w:qFormat/>
    <w:rsid w:val="000E70C3"/>
    <w:rPr>
      <w:rFonts w:cs="Times New Roman"/>
    </w:rPr>
  </w:style>
  <w:style w:type="character" w:customStyle="1" w:styleId="ft3127">
    <w:name w:val="ft3127"/>
    <w:basedOn w:val="a3"/>
    <w:uiPriority w:val="99"/>
    <w:qFormat/>
    <w:rsid w:val="000E70C3"/>
    <w:rPr>
      <w:rFonts w:cs="Times New Roman"/>
    </w:rPr>
  </w:style>
  <w:style w:type="character" w:customStyle="1" w:styleId="ft3156">
    <w:name w:val="ft3156"/>
    <w:basedOn w:val="a3"/>
    <w:uiPriority w:val="99"/>
    <w:qFormat/>
    <w:rsid w:val="000E70C3"/>
    <w:rPr>
      <w:rFonts w:cs="Times New Roman"/>
    </w:rPr>
  </w:style>
  <w:style w:type="character" w:customStyle="1" w:styleId="ft3206">
    <w:name w:val="ft3206"/>
    <w:basedOn w:val="a3"/>
    <w:uiPriority w:val="99"/>
    <w:qFormat/>
    <w:rsid w:val="000E70C3"/>
    <w:rPr>
      <w:rFonts w:cs="Times New Roman"/>
    </w:rPr>
  </w:style>
  <w:style w:type="character" w:customStyle="1" w:styleId="ft3264">
    <w:name w:val="ft3264"/>
    <w:basedOn w:val="a3"/>
    <w:uiPriority w:val="99"/>
    <w:qFormat/>
    <w:rsid w:val="000E70C3"/>
    <w:rPr>
      <w:rFonts w:cs="Times New Roman"/>
    </w:rPr>
  </w:style>
  <w:style w:type="character" w:customStyle="1" w:styleId="ft3315">
    <w:name w:val="ft3315"/>
    <w:basedOn w:val="a3"/>
    <w:uiPriority w:val="99"/>
    <w:qFormat/>
    <w:rsid w:val="000E70C3"/>
    <w:rPr>
      <w:rFonts w:cs="Times New Roman"/>
    </w:rPr>
  </w:style>
  <w:style w:type="character" w:customStyle="1" w:styleId="ft3373">
    <w:name w:val="ft3373"/>
    <w:basedOn w:val="a3"/>
    <w:uiPriority w:val="99"/>
    <w:qFormat/>
    <w:rsid w:val="000E70C3"/>
    <w:rPr>
      <w:rFonts w:cs="Times New Roman"/>
    </w:rPr>
  </w:style>
  <w:style w:type="character" w:customStyle="1" w:styleId="ft3432">
    <w:name w:val="ft3432"/>
    <w:basedOn w:val="a3"/>
    <w:uiPriority w:val="99"/>
    <w:qFormat/>
    <w:rsid w:val="000E70C3"/>
    <w:rPr>
      <w:rFonts w:cs="Times New Roman"/>
    </w:rPr>
  </w:style>
  <w:style w:type="character" w:customStyle="1" w:styleId="ft3489">
    <w:name w:val="ft3489"/>
    <w:basedOn w:val="a3"/>
    <w:uiPriority w:val="99"/>
    <w:qFormat/>
    <w:rsid w:val="000E70C3"/>
    <w:rPr>
      <w:rFonts w:cs="Times New Roman"/>
    </w:rPr>
  </w:style>
  <w:style w:type="character" w:customStyle="1" w:styleId="ft3546">
    <w:name w:val="ft3546"/>
    <w:basedOn w:val="a3"/>
    <w:uiPriority w:val="99"/>
    <w:qFormat/>
    <w:rsid w:val="000E70C3"/>
    <w:rPr>
      <w:rFonts w:cs="Times New Roman"/>
    </w:rPr>
  </w:style>
  <w:style w:type="character" w:customStyle="1" w:styleId="ft3608">
    <w:name w:val="ft3608"/>
    <w:basedOn w:val="a3"/>
    <w:uiPriority w:val="99"/>
    <w:qFormat/>
    <w:rsid w:val="000E70C3"/>
    <w:rPr>
      <w:rFonts w:cs="Times New Roman"/>
    </w:rPr>
  </w:style>
  <w:style w:type="character" w:customStyle="1" w:styleId="ft3651">
    <w:name w:val="ft3651"/>
    <w:basedOn w:val="a3"/>
    <w:uiPriority w:val="99"/>
    <w:qFormat/>
    <w:rsid w:val="000E70C3"/>
    <w:rPr>
      <w:rFonts w:cs="Times New Roman"/>
    </w:rPr>
  </w:style>
  <w:style w:type="paragraph" w:customStyle="1" w:styleId="c4c8c7c24">
    <w:name w:val="c4 c8 c7 c24"/>
    <w:basedOn w:val="a2"/>
    <w:uiPriority w:val="99"/>
    <w:qFormat/>
    <w:rsid w:val="000E70C3"/>
    <w:pPr>
      <w:widowControl/>
      <w:snapToGrid/>
      <w:spacing w:before="90" w:after="90"/>
    </w:pPr>
    <w:rPr>
      <w:rFonts w:eastAsia="Times New Roman"/>
      <w:szCs w:val="24"/>
    </w:rPr>
  </w:style>
  <w:style w:type="character" w:customStyle="1" w:styleId="c5">
    <w:name w:val="c5"/>
    <w:basedOn w:val="a3"/>
    <w:uiPriority w:val="99"/>
    <w:qFormat/>
    <w:rsid w:val="000E70C3"/>
    <w:rPr>
      <w:rFonts w:cs="Times New Roman"/>
    </w:rPr>
  </w:style>
  <w:style w:type="character" w:customStyle="1" w:styleId="1142">
    <w:name w:val="Знак Знак114"/>
    <w:uiPriority w:val="99"/>
    <w:locked/>
    <w:rsid w:val="000E70C3"/>
    <w:rPr>
      <w:rFonts w:ascii="Arial" w:hAnsi="Arial"/>
      <w:b/>
      <w:color w:val="000000"/>
      <w:sz w:val="26"/>
      <w:lang w:val="ru-RU" w:eastAsia="ru-RU"/>
    </w:rPr>
  </w:style>
  <w:style w:type="paragraph" w:customStyle="1" w:styleId="1122">
    <w:name w:val="Стиль Заголовок 1 + 12 пт"/>
    <w:basedOn w:val="10"/>
    <w:uiPriority w:val="99"/>
    <w:qFormat/>
    <w:rsid w:val="000E70C3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</w:rPr>
  </w:style>
  <w:style w:type="character" w:customStyle="1" w:styleId="ft9267">
    <w:name w:val="ft9267"/>
    <w:uiPriority w:val="99"/>
    <w:qFormat/>
    <w:rsid w:val="000E70C3"/>
  </w:style>
  <w:style w:type="character" w:customStyle="1" w:styleId="ft9274">
    <w:name w:val="ft9274"/>
    <w:uiPriority w:val="99"/>
    <w:qFormat/>
    <w:rsid w:val="000E70C3"/>
  </w:style>
  <w:style w:type="character" w:customStyle="1" w:styleId="ft9282">
    <w:name w:val="ft9282"/>
    <w:uiPriority w:val="99"/>
    <w:qFormat/>
    <w:rsid w:val="000E70C3"/>
  </w:style>
  <w:style w:type="character" w:customStyle="1" w:styleId="ft9284">
    <w:name w:val="ft9284"/>
    <w:uiPriority w:val="99"/>
    <w:qFormat/>
    <w:rsid w:val="000E70C3"/>
  </w:style>
  <w:style w:type="character" w:customStyle="1" w:styleId="ft9287">
    <w:name w:val="ft9287"/>
    <w:uiPriority w:val="99"/>
    <w:qFormat/>
    <w:rsid w:val="000E70C3"/>
  </w:style>
  <w:style w:type="character" w:customStyle="1" w:styleId="ft9293">
    <w:name w:val="ft9293"/>
    <w:uiPriority w:val="99"/>
    <w:qFormat/>
    <w:rsid w:val="000E70C3"/>
  </w:style>
  <w:style w:type="character" w:customStyle="1" w:styleId="ft9299">
    <w:name w:val="ft9299"/>
    <w:uiPriority w:val="99"/>
    <w:qFormat/>
    <w:rsid w:val="000E70C3"/>
  </w:style>
  <w:style w:type="character" w:customStyle="1" w:styleId="ft9306">
    <w:name w:val="ft9306"/>
    <w:uiPriority w:val="99"/>
    <w:qFormat/>
    <w:rsid w:val="000E70C3"/>
  </w:style>
  <w:style w:type="character" w:customStyle="1" w:styleId="ft8849">
    <w:name w:val="ft8849"/>
    <w:uiPriority w:val="99"/>
    <w:qFormat/>
    <w:rsid w:val="000E70C3"/>
  </w:style>
  <w:style w:type="character" w:customStyle="1" w:styleId="ft9312">
    <w:name w:val="ft9312"/>
    <w:uiPriority w:val="99"/>
    <w:qFormat/>
    <w:rsid w:val="000E70C3"/>
  </w:style>
  <w:style w:type="character" w:customStyle="1" w:styleId="ft9316">
    <w:name w:val="ft9316"/>
    <w:uiPriority w:val="99"/>
    <w:qFormat/>
    <w:rsid w:val="000E70C3"/>
  </w:style>
  <w:style w:type="character" w:customStyle="1" w:styleId="ft9324">
    <w:name w:val="ft9324"/>
    <w:uiPriority w:val="99"/>
    <w:qFormat/>
    <w:rsid w:val="000E70C3"/>
  </w:style>
  <w:style w:type="character" w:customStyle="1" w:styleId="ft9330">
    <w:name w:val="ft9330"/>
    <w:uiPriority w:val="99"/>
    <w:qFormat/>
    <w:rsid w:val="000E70C3"/>
  </w:style>
  <w:style w:type="character" w:customStyle="1" w:styleId="18100">
    <w:name w:val="Знак Знак1810"/>
    <w:uiPriority w:val="99"/>
    <w:rsid w:val="000E70C3"/>
    <w:rPr>
      <w:rFonts w:eastAsia="SimSun"/>
      <w:b/>
      <w:caps/>
      <w:sz w:val="24"/>
      <w:lang w:val="ru-RU" w:eastAsia="ru-RU"/>
    </w:rPr>
  </w:style>
  <w:style w:type="paragraph" w:customStyle="1" w:styleId="1fffffb">
    <w:name w:val="1 уровень Знак"/>
    <w:basedOn w:val="a2"/>
    <w:link w:val="1fffffc"/>
    <w:uiPriority w:val="99"/>
    <w:qFormat/>
    <w:rsid w:val="000E70C3"/>
    <w:pPr>
      <w:keepNext/>
      <w:shd w:val="clear" w:color="auto" w:fill="FFFFFF"/>
      <w:autoSpaceDE w:val="0"/>
      <w:autoSpaceDN w:val="0"/>
      <w:adjustRightInd w:val="0"/>
      <w:snapToGrid/>
      <w:spacing w:before="520" w:after="260" w:line="312" w:lineRule="auto"/>
      <w:jc w:val="center"/>
      <w:outlineLvl w:val="0"/>
    </w:pPr>
    <w:rPr>
      <w:b/>
      <w:color w:val="000000"/>
    </w:rPr>
  </w:style>
  <w:style w:type="character" w:customStyle="1" w:styleId="1fffffc">
    <w:name w:val="1 уровень Знак Знак"/>
    <w:link w:val="1fffffb"/>
    <w:uiPriority w:val="99"/>
    <w:qFormat/>
    <w:locked/>
    <w:rsid w:val="000E70C3"/>
    <w:rPr>
      <w:rFonts w:ascii="Times New Roman" w:eastAsia="Calibri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WW8Num36z0">
    <w:name w:val="WW8Num36z0"/>
    <w:uiPriority w:val="99"/>
    <w:qFormat/>
    <w:rsid w:val="000E70C3"/>
    <w:rPr>
      <w:rFonts w:ascii="Wingdings" w:hAnsi="Wingdings"/>
    </w:rPr>
  </w:style>
  <w:style w:type="character" w:customStyle="1" w:styleId="WW8Num39z0">
    <w:name w:val="WW8Num39z0"/>
    <w:uiPriority w:val="99"/>
    <w:qFormat/>
    <w:rsid w:val="000E70C3"/>
    <w:rPr>
      <w:rFonts w:ascii="Wingdings" w:hAnsi="Wingdings"/>
    </w:rPr>
  </w:style>
  <w:style w:type="character" w:customStyle="1" w:styleId="WW8Num42z0">
    <w:name w:val="WW8Num42z0"/>
    <w:uiPriority w:val="99"/>
    <w:qFormat/>
    <w:rsid w:val="000E70C3"/>
    <w:rPr>
      <w:rFonts w:ascii="Wingdings" w:hAnsi="Wingdings"/>
    </w:rPr>
  </w:style>
  <w:style w:type="character" w:customStyle="1" w:styleId="WW8Num44z0">
    <w:name w:val="WW8Num44z0"/>
    <w:uiPriority w:val="99"/>
    <w:qFormat/>
    <w:rsid w:val="000E70C3"/>
    <w:rPr>
      <w:rFonts w:ascii="Wingdings" w:hAnsi="Wingdings"/>
    </w:rPr>
  </w:style>
  <w:style w:type="character" w:customStyle="1" w:styleId="WW8Num44z1">
    <w:name w:val="WW8Num44z1"/>
    <w:uiPriority w:val="99"/>
    <w:qFormat/>
    <w:rsid w:val="000E70C3"/>
    <w:rPr>
      <w:rFonts w:ascii="Courier New" w:hAnsi="Courier New"/>
    </w:rPr>
  </w:style>
  <w:style w:type="character" w:customStyle="1" w:styleId="WW8Num44z3">
    <w:name w:val="WW8Num44z3"/>
    <w:uiPriority w:val="99"/>
    <w:qFormat/>
    <w:rsid w:val="000E70C3"/>
    <w:rPr>
      <w:rFonts w:ascii="Symbol" w:hAnsi="Symbol"/>
    </w:rPr>
  </w:style>
  <w:style w:type="character" w:customStyle="1" w:styleId="WW8Num47z0">
    <w:name w:val="WW8Num47z0"/>
    <w:uiPriority w:val="99"/>
    <w:qFormat/>
    <w:rsid w:val="000E70C3"/>
    <w:rPr>
      <w:rFonts w:ascii="Wingdings" w:hAnsi="Wingdings"/>
    </w:rPr>
  </w:style>
  <w:style w:type="character" w:customStyle="1" w:styleId="WW8Num47z1">
    <w:name w:val="WW8Num47z1"/>
    <w:uiPriority w:val="99"/>
    <w:qFormat/>
    <w:rsid w:val="000E70C3"/>
    <w:rPr>
      <w:rFonts w:ascii="Courier New" w:hAnsi="Courier New"/>
    </w:rPr>
  </w:style>
  <w:style w:type="character" w:customStyle="1" w:styleId="WW8Num47z3">
    <w:name w:val="WW8Num47z3"/>
    <w:uiPriority w:val="99"/>
    <w:qFormat/>
    <w:rsid w:val="000E70C3"/>
    <w:rPr>
      <w:rFonts w:ascii="Symbol" w:hAnsi="Symbol"/>
    </w:rPr>
  </w:style>
  <w:style w:type="character" w:customStyle="1" w:styleId="WW8Num50z0">
    <w:name w:val="WW8Num50z0"/>
    <w:uiPriority w:val="99"/>
    <w:qFormat/>
    <w:rsid w:val="000E70C3"/>
    <w:rPr>
      <w:rFonts w:ascii="Wingdings" w:hAnsi="Wingdings"/>
    </w:rPr>
  </w:style>
  <w:style w:type="character" w:customStyle="1" w:styleId="WW8Num51z0">
    <w:name w:val="WW8Num51z0"/>
    <w:uiPriority w:val="99"/>
    <w:qFormat/>
    <w:rsid w:val="000E70C3"/>
    <w:rPr>
      <w:rFonts w:ascii="Wingdings" w:hAnsi="Wingdings"/>
    </w:rPr>
  </w:style>
  <w:style w:type="character" w:customStyle="1" w:styleId="WW8Num52z0">
    <w:name w:val="WW8Num52z0"/>
    <w:uiPriority w:val="99"/>
    <w:qFormat/>
    <w:rsid w:val="000E70C3"/>
    <w:rPr>
      <w:rFonts w:ascii="Symbol" w:hAnsi="Symbol"/>
    </w:rPr>
  </w:style>
  <w:style w:type="character" w:customStyle="1" w:styleId="WW8Num53z0">
    <w:name w:val="WW8Num53z0"/>
    <w:uiPriority w:val="99"/>
    <w:qFormat/>
    <w:rsid w:val="000E70C3"/>
    <w:rPr>
      <w:rFonts w:ascii="Wingdings" w:hAnsi="Wingdings"/>
    </w:rPr>
  </w:style>
  <w:style w:type="character" w:customStyle="1" w:styleId="WW8Num53z1">
    <w:name w:val="WW8Num53z1"/>
    <w:uiPriority w:val="99"/>
    <w:qFormat/>
    <w:rsid w:val="000E70C3"/>
    <w:rPr>
      <w:rFonts w:ascii="Courier New" w:hAnsi="Courier New"/>
    </w:rPr>
  </w:style>
  <w:style w:type="character" w:customStyle="1" w:styleId="WW8Num53z3">
    <w:name w:val="WW8Num53z3"/>
    <w:uiPriority w:val="99"/>
    <w:qFormat/>
    <w:rsid w:val="000E70C3"/>
    <w:rPr>
      <w:rFonts w:ascii="Symbol" w:hAnsi="Symbol"/>
    </w:rPr>
  </w:style>
  <w:style w:type="character" w:customStyle="1" w:styleId="WW8Num55z0">
    <w:name w:val="WW8Num55z0"/>
    <w:uiPriority w:val="99"/>
    <w:qFormat/>
    <w:rsid w:val="000E70C3"/>
    <w:rPr>
      <w:rFonts w:ascii="Symbol" w:hAnsi="Symbol"/>
    </w:rPr>
  </w:style>
  <w:style w:type="character" w:customStyle="1" w:styleId="WW8Num56z0">
    <w:name w:val="WW8Num56z0"/>
    <w:uiPriority w:val="99"/>
    <w:qFormat/>
    <w:rsid w:val="000E70C3"/>
    <w:rPr>
      <w:rFonts w:ascii="Symbol" w:hAnsi="Symbol"/>
    </w:rPr>
  </w:style>
  <w:style w:type="character" w:customStyle="1" w:styleId="WW8Num59z0">
    <w:name w:val="WW8Num59z0"/>
    <w:uiPriority w:val="99"/>
    <w:qFormat/>
    <w:rsid w:val="000E70C3"/>
    <w:rPr>
      <w:rFonts w:ascii="Symbol" w:hAnsi="Symbol"/>
    </w:rPr>
  </w:style>
  <w:style w:type="character" w:customStyle="1" w:styleId="WW8Num63z0">
    <w:name w:val="WW8Num63z0"/>
    <w:uiPriority w:val="99"/>
    <w:qFormat/>
    <w:rsid w:val="000E70C3"/>
    <w:rPr>
      <w:rFonts w:ascii="Symbol" w:hAnsi="Symbol"/>
    </w:rPr>
  </w:style>
  <w:style w:type="character" w:customStyle="1" w:styleId="WW8Num66z0">
    <w:name w:val="WW8Num66z0"/>
    <w:uiPriority w:val="99"/>
    <w:qFormat/>
    <w:rsid w:val="000E70C3"/>
    <w:rPr>
      <w:rFonts w:ascii="Symbol" w:hAnsi="Symbol"/>
    </w:rPr>
  </w:style>
  <w:style w:type="character" w:customStyle="1" w:styleId="WW8Num69z1">
    <w:name w:val="WW8Num69z1"/>
    <w:uiPriority w:val="99"/>
    <w:qFormat/>
    <w:rsid w:val="000E70C3"/>
    <w:rPr>
      <w:rFonts w:ascii="Wingdings" w:hAnsi="Wingdings"/>
    </w:rPr>
  </w:style>
  <w:style w:type="character" w:customStyle="1" w:styleId="WW8Num72z0">
    <w:name w:val="WW8Num72z0"/>
    <w:uiPriority w:val="99"/>
    <w:qFormat/>
    <w:rsid w:val="000E70C3"/>
    <w:rPr>
      <w:rFonts w:ascii="Symbol" w:hAnsi="Symbol"/>
    </w:rPr>
  </w:style>
  <w:style w:type="character" w:customStyle="1" w:styleId="WW8Num72z1">
    <w:name w:val="WW8Num72z1"/>
    <w:uiPriority w:val="99"/>
    <w:qFormat/>
    <w:rsid w:val="000E70C3"/>
    <w:rPr>
      <w:rFonts w:ascii="Courier New" w:hAnsi="Courier New"/>
    </w:rPr>
  </w:style>
  <w:style w:type="character" w:customStyle="1" w:styleId="WW8Num72z2">
    <w:name w:val="WW8Num72z2"/>
    <w:uiPriority w:val="99"/>
    <w:qFormat/>
    <w:rsid w:val="000E70C3"/>
    <w:rPr>
      <w:rFonts w:ascii="Wingdings" w:hAnsi="Wingdings"/>
    </w:rPr>
  </w:style>
  <w:style w:type="character" w:customStyle="1" w:styleId="WW8Num74z0">
    <w:name w:val="WW8Num74z0"/>
    <w:uiPriority w:val="99"/>
    <w:qFormat/>
    <w:rsid w:val="000E70C3"/>
    <w:rPr>
      <w:rFonts w:ascii="Symbol" w:hAnsi="Symbol"/>
    </w:rPr>
  </w:style>
  <w:style w:type="character" w:customStyle="1" w:styleId="WW8Num75z0">
    <w:name w:val="WW8Num75z0"/>
    <w:uiPriority w:val="99"/>
    <w:qFormat/>
    <w:rsid w:val="000E70C3"/>
    <w:rPr>
      <w:rFonts w:ascii="Wingdings" w:hAnsi="Wingdings"/>
    </w:rPr>
  </w:style>
  <w:style w:type="character" w:customStyle="1" w:styleId="WW8Num75z1">
    <w:name w:val="WW8Num75z1"/>
    <w:uiPriority w:val="99"/>
    <w:qFormat/>
    <w:rsid w:val="000E70C3"/>
    <w:rPr>
      <w:rFonts w:ascii="Courier New" w:hAnsi="Courier New"/>
    </w:rPr>
  </w:style>
  <w:style w:type="character" w:customStyle="1" w:styleId="WW8Num75z3">
    <w:name w:val="WW8Num75z3"/>
    <w:uiPriority w:val="99"/>
    <w:qFormat/>
    <w:rsid w:val="000E70C3"/>
    <w:rPr>
      <w:rFonts w:ascii="Symbol" w:hAnsi="Symbol"/>
    </w:rPr>
  </w:style>
  <w:style w:type="character" w:customStyle="1" w:styleId="WW8Num77z0">
    <w:name w:val="WW8Num77z0"/>
    <w:uiPriority w:val="99"/>
    <w:qFormat/>
    <w:rsid w:val="000E70C3"/>
    <w:rPr>
      <w:rFonts w:ascii="Symbol" w:hAnsi="Symbol"/>
    </w:rPr>
  </w:style>
  <w:style w:type="character" w:customStyle="1" w:styleId="WW8Num78z0">
    <w:name w:val="WW8Num78z0"/>
    <w:uiPriority w:val="99"/>
    <w:qFormat/>
    <w:rsid w:val="000E70C3"/>
    <w:rPr>
      <w:rFonts w:ascii="Wingdings" w:hAnsi="Wingdings"/>
    </w:rPr>
  </w:style>
  <w:style w:type="character" w:customStyle="1" w:styleId="WW8Num78z1">
    <w:name w:val="WW8Num78z1"/>
    <w:uiPriority w:val="99"/>
    <w:qFormat/>
    <w:rsid w:val="000E70C3"/>
    <w:rPr>
      <w:rFonts w:ascii="Courier New" w:hAnsi="Courier New"/>
    </w:rPr>
  </w:style>
  <w:style w:type="character" w:customStyle="1" w:styleId="WW8Num78z3">
    <w:name w:val="WW8Num78z3"/>
    <w:uiPriority w:val="99"/>
    <w:qFormat/>
    <w:rsid w:val="000E70C3"/>
    <w:rPr>
      <w:rFonts w:ascii="Symbol" w:hAnsi="Symbol"/>
    </w:rPr>
  </w:style>
  <w:style w:type="character" w:customStyle="1" w:styleId="WW8Num79z0">
    <w:name w:val="WW8Num79z0"/>
    <w:uiPriority w:val="99"/>
    <w:qFormat/>
    <w:rsid w:val="000E70C3"/>
    <w:rPr>
      <w:rFonts w:ascii="Symbol" w:hAnsi="Symbol"/>
    </w:rPr>
  </w:style>
  <w:style w:type="character" w:customStyle="1" w:styleId="WW8Num86z0">
    <w:name w:val="WW8Num86z0"/>
    <w:uiPriority w:val="99"/>
    <w:qFormat/>
    <w:rsid w:val="000E70C3"/>
    <w:rPr>
      <w:rFonts w:ascii="Wingdings" w:hAnsi="Wingdings"/>
    </w:rPr>
  </w:style>
  <w:style w:type="character" w:customStyle="1" w:styleId="WW8Num86z1">
    <w:name w:val="WW8Num86z1"/>
    <w:uiPriority w:val="99"/>
    <w:qFormat/>
    <w:rsid w:val="000E70C3"/>
    <w:rPr>
      <w:rFonts w:ascii="Courier New" w:hAnsi="Courier New"/>
    </w:rPr>
  </w:style>
  <w:style w:type="character" w:customStyle="1" w:styleId="WW8Num86z3">
    <w:name w:val="WW8Num86z3"/>
    <w:uiPriority w:val="99"/>
    <w:qFormat/>
    <w:rsid w:val="000E70C3"/>
    <w:rPr>
      <w:rFonts w:ascii="Symbol" w:hAnsi="Symbol"/>
    </w:rPr>
  </w:style>
  <w:style w:type="character" w:customStyle="1" w:styleId="WW8Num87z0">
    <w:name w:val="WW8Num87z0"/>
    <w:uiPriority w:val="99"/>
    <w:qFormat/>
    <w:rsid w:val="000E70C3"/>
    <w:rPr>
      <w:rFonts w:ascii="Symbol" w:hAnsi="Symbol"/>
    </w:rPr>
  </w:style>
  <w:style w:type="character" w:customStyle="1" w:styleId="WW8Num89z0">
    <w:name w:val="WW8Num89z0"/>
    <w:uiPriority w:val="99"/>
    <w:qFormat/>
    <w:rsid w:val="000E70C3"/>
    <w:rPr>
      <w:rFonts w:ascii="Symbol" w:hAnsi="Symbol"/>
    </w:rPr>
  </w:style>
  <w:style w:type="character" w:customStyle="1" w:styleId="WW8Num90z0">
    <w:name w:val="WW8Num90z0"/>
    <w:uiPriority w:val="99"/>
    <w:qFormat/>
    <w:rsid w:val="000E70C3"/>
    <w:rPr>
      <w:rFonts w:ascii="Symbol" w:hAnsi="Symbol"/>
    </w:rPr>
  </w:style>
  <w:style w:type="character" w:customStyle="1" w:styleId="WW8Num92z0">
    <w:name w:val="WW8Num92z0"/>
    <w:uiPriority w:val="99"/>
    <w:qFormat/>
    <w:rsid w:val="000E70C3"/>
    <w:rPr>
      <w:rFonts w:ascii="Symbol" w:hAnsi="Symbol"/>
    </w:rPr>
  </w:style>
  <w:style w:type="character" w:customStyle="1" w:styleId="WW8Num93z0">
    <w:name w:val="WW8Num93z0"/>
    <w:uiPriority w:val="99"/>
    <w:qFormat/>
    <w:rsid w:val="000E70C3"/>
    <w:rPr>
      <w:rFonts w:ascii="Wingdings" w:hAnsi="Wingdings"/>
    </w:rPr>
  </w:style>
  <w:style w:type="character" w:customStyle="1" w:styleId="WW8Num93z1">
    <w:name w:val="WW8Num93z1"/>
    <w:uiPriority w:val="99"/>
    <w:qFormat/>
    <w:rsid w:val="000E70C3"/>
    <w:rPr>
      <w:rFonts w:ascii="Courier New" w:hAnsi="Courier New"/>
    </w:rPr>
  </w:style>
  <w:style w:type="character" w:customStyle="1" w:styleId="WW8Num93z3">
    <w:name w:val="WW8Num93z3"/>
    <w:uiPriority w:val="99"/>
    <w:qFormat/>
    <w:rsid w:val="000E70C3"/>
    <w:rPr>
      <w:rFonts w:ascii="Symbol" w:hAnsi="Symbol"/>
    </w:rPr>
  </w:style>
  <w:style w:type="character" w:customStyle="1" w:styleId="WW8Num94z0">
    <w:name w:val="WW8Num94z0"/>
    <w:uiPriority w:val="99"/>
    <w:qFormat/>
    <w:rsid w:val="000E70C3"/>
    <w:rPr>
      <w:rFonts w:ascii="Symbol" w:hAnsi="Symbol"/>
    </w:rPr>
  </w:style>
  <w:style w:type="character" w:customStyle="1" w:styleId="WW8Num97z0">
    <w:name w:val="WW8Num97z0"/>
    <w:uiPriority w:val="99"/>
    <w:qFormat/>
    <w:rsid w:val="000E70C3"/>
    <w:rPr>
      <w:rFonts w:ascii="Symbol" w:hAnsi="Symbol"/>
    </w:rPr>
  </w:style>
  <w:style w:type="character" w:customStyle="1" w:styleId="WW8Num99z0">
    <w:name w:val="WW8Num99z0"/>
    <w:uiPriority w:val="99"/>
    <w:qFormat/>
    <w:rsid w:val="000E70C3"/>
    <w:rPr>
      <w:rFonts w:ascii="Symbol" w:hAnsi="Symbol"/>
    </w:rPr>
  </w:style>
  <w:style w:type="character" w:customStyle="1" w:styleId="WW8Num101z0">
    <w:name w:val="WW8Num101z0"/>
    <w:uiPriority w:val="99"/>
    <w:qFormat/>
    <w:rsid w:val="000E70C3"/>
    <w:rPr>
      <w:rFonts w:ascii="Symbol" w:hAnsi="Symbol"/>
    </w:rPr>
  </w:style>
  <w:style w:type="character" w:customStyle="1" w:styleId="WW8Num104z0">
    <w:name w:val="WW8Num104z0"/>
    <w:uiPriority w:val="99"/>
    <w:qFormat/>
    <w:rsid w:val="000E70C3"/>
    <w:rPr>
      <w:rFonts w:ascii="Symbol" w:hAnsi="Symbol"/>
    </w:rPr>
  </w:style>
  <w:style w:type="character" w:customStyle="1" w:styleId="WW8Num107z0">
    <w:name w:val="WW8Num107z0"/>
    <w:uiPriority w:val="99"/>
    <w:qFormat/>
    <w:rsid w:val="000E70C3"/>
    <w:rPr>
      <w:rFonts w:ascii="Symbol" w:hAnsi="Symbol"/>
    </w:rPr>
  </w:style>
  <w:style w:type="character" w:customStyle="1" w:styleId="WW8Num109z0">
    <w:name w:val="WW8Num109z0"/>
    <w:uiPriority w:val="99"/>
    <w:qFormat/>
    <w:rsid w:val="000E70C3"/>
    <w:rPr>
      <w:rFonts w:ascii="Symbol" w:hAnsi="Symbol"/>
    </w:rPr>
  </w:style>
  <w:style w:type="character" w:customStyle="1" w:styleId="WW8Num112z1">
    <w:name w:val="WW8Num112z1"/>
    <w:uiPriority w:val="99"/>
    <w:qFormat/>
    <w:rsid w:val="000E70C3"/>
    <w:rPr>
      <w:color w:val="000000"/>
    </w:rPr>
  </w:style>
  <w:style w:type="character" w:customStyle="1" w:styleId="WW8Num114z0">
    <w:name w:val="WW8Num114z0"/>
    <w:uiPriority w:val="99"/>
    <w:qFormat/>
    <w:rsid w:val="000E70C3"/>
    <w:rPr>
      <w:rFonts w:ascii="Symbol" w:hAnsi="Symbol"/>
    </w:rPr>
  </w:style>
  <w:style w:type="character" w:customStyle="1" w:styleId="WW8Num117z0">
    <w:name w:val="WW8Num117z0"/>
    <w:uiPriority w:val="99"/>
    <w:qFormat/>
    <w:rsid w:val="000E70C3"/>
    <w:rPr>
      <w:rFonts w:ascii="Symbol" w:hAnsi="Symbol"/>
    </w:rPr>
  </w:style>
  <w:style w:type="character" w:customStyle="1" w:styleId="WW8Num118z0">
    <w:name w:val="WW8Num118z0"/>
    <w:uiPriority w:val="99"/>
    <w:qFormat/>
    <w:rsid w:val="000E70C3"/>
    <w:rPr>
      <w:rFonts w:ascii="Wingdings" w:hAnsi="Wingdings"/>
    </w:rPr>
  </w:style>
  <w:style w:type="character" w:customStyle="1" w:styleId="WW8Num118z1">
    <w:name w:val="WW8Num118z1"/>
    <w:uiPriority w:val="99"/>
    <w:qFormat/>
    <w:rsid w:val="000E70C3"/>
    <w:rPr>
      <w:rFonts w:ascii="Courier New" w:hAnsi="Courier New"/>
    </w:rPr>
  </w:style>
  <w:style w:type="character" w:customStyle="1" w:styleId="WW8Num118z3">
    <w:name w:val="WW8Num118z3"/>
    <w:uiPriority w:val="99"/>
    <w:qFormat/>
    <w:rsid w:val="000E70C3"/>
    <w:rPr>
      <w:rFonts w:ascii="Symbol" w:hAnsi="Symbol"/>
    </w:rPr>
  </w:style>
  <w:style w:type="character" w:customStyle="1" w:styleId="WW8Num120z0">
    <w:name w:val="WW8Num120z0"/>
    <w:uiPriority w:val="99"/>
    <w:qFormat/>
    <w:rsid w:val="000E70C3"/>
    <w:rPr>
      <w:rFonts w:ascii="Symbol" w:hAnsi="Symbol"/>
    </w:rPr>
  </w:style>
  <w:style w:type="character" w:customStyle="1" w:styleId="WW8Num121z0">
    <w:name w:val="WW8Num121z0"/>
    <w:uiPriority w:val="99"/>
    <w:qFormat/>
    <w:rsid w:val="000E70C3"/>
    <w:rPr>
      <w:rFonts w:ascii="Symbol" w:hAnsi="Symbol"/>
    </w:rPr>
  </w:style>
  <w:style w:type="character" w:customStyle="1" w:styleId="WW8Num124z0">
    <w:name w:val="WW8Num124z0"/>
    <w:uiPriority w:val="99"/>
    <w:qFormat/>
    <w:rsid w:val="000E70C3"/>
    <w:rPr>
      <w:rFonts w:ascii="Symbol" w:hAnsi="Symbol"/>
    </w:rPr>
  </w:style>
  <w:style w:type="character" w:customStyle="1" w:styleId="WW8Num125z0">
    <w:name w:val="WW8Num125z0"/>
    <w:uiPriority w:val="99"/>
    <w:qFormat/>
    <w:rsid w:val="000E70C3"/>
    <w:rPr>
      <w:rFonts w:ascii="Wingdings" w:hAnsi="Wingdings"/>
    </w:rPr>
  </w:style>
  <w:style w:type="character" w:customStyle="1" w:styleId="WW8Num125z1">
    <w:name w:val="WW8Num125z1"/>
    <w:uiPriority w:val="99"/>
    <w:qFormat/>
    <w:rsid w:val="000E70C3"/>
    <w:rPr>
      <w:rFonts w:ascii="Courier New" w:hAnsi="Courier New"/>
    </w:rPr>
  </w:style>
  <w:style w:type="character" w:customStyle="1" w:styleId="WW8Num125z3">
    <w:name w:val="WW8Num125z3"/>
    <w:uiPriority w:val="99"/>
    <w:qFormat/>
    <w:rsid w:val="000E70C3"/>
    <w:rPr>
      <w:rFonts w:ascii="Symbol" w:hAnsi="Symbol"/>
    </w:rPr>
  </w:style>
  <w:style w:type="character" w:customStyle="1" w:styleId="WW8Num126z0">
    <w:name w:val="WW8Num126z0"/>
    <w:uiPriority w:val="99"/>
    <w:qFormat/>
    <w:rsid w:val="000E70C3"/>
    <w:rPr>
      <w:rFonts w:ascii="Symbol" w:hAnsi="Symbol"/>
    </w:rPr>
  </w:style>
  <w:style w:type="character" w:customStyle="1" w:styleId="WW8Num127z0">
    <w:name w:val="WW8Num127z0"/>
    <w:uiPriority w:val="99"/>
    <w:qFormat/>
    <w:rsid w:val="000E70C3"/>
    <w:rPr>
      <w:rFonts w:ascii="Symbol" w:hAnsi="Symbol"/>
    </w:rPr>
  </w:style>
  <w:style w:type="character" w:customStyle="1" w:styleId="WW8Num130z0">
    <w:name w:val="WW8Num130z0"/>
    <w:uiPriority w:val="99"/>
    <w:qFormat/>
    <w:rsid w:val="000E70C3"/>
    <w:rPr>
      <w:rFonts w:ascii="Symbol" w:hAnsi="Symbol"/>
    </w:rPr>
  </w:style>
  <w:style w:type="character" w:customStyle="1" w:styleId="WW8Num131z0">
    <w:name w:val="WW8Num131z0"/>
    <w:uiPriority w:val="99"/>
    <w:qFormat/>
    <w:rsid w:val="000E70C3"/>
    <w:rPr>
      <w:rFonts w:ascii="Symbol" w:hAnsi="Symbol"/>
    </w:rPr>
  </w:style>
  <w:style w:type="character" w:customStyle="1" w:styleId="WW8Num132z0">
    <w:name w:val="WW8Num132z0"/>
    <w:uiPriority w:val="99"/>
    <w:qFormat/>
    <w:rsid w:val="000E70C3"/>
    <w:rPr>
      <w:rFonts w:ascii="Symbol" w:hAnsi="Symbol"/>
    </w:rPr>
  </w:style>
  <w:style w:type="character" w:customStyle="1" w:styleId="WW8Num134z0">
    <w:name w:val="WW8Num134z0"/>
    <w:uiPriority w:val="99"/>
    <w:qFormat/>
    <w:rsid w:val="000E70C3"/>
    <w:rPr>
      <w:rFonts w:ascii="Wingdings" w:hAnsi="Wingdings"/>
    </w:rPr>
  </w:style>
  <w:style w:type="character" w:customStyle="1" w:styleId="WW8Num136z0">
    <w:name w:val="WW8Num136z0"/>
    <w:uiPriority w:val="99"/>
    <w:qFormat/>
    <w:rsid w:val="000E70C3"/>
    <w:rPr>
      <w:rFonts w:ascii="Symbol" w:hAnsi="Symbol"/>
    </w:rPr>
  </w:style>
  <w:style w:type="character" w:customStyle="1" w:styleId="WW8Num139z0">
    <w:name w:val="WW8Num139z0"/>
    <w:uiPriority w:val="99"/>
    <w:qFormat/>
    <w:rsid w:val="000E70C3"/>
    <w:rPr>
      <w:rFonts w:ascii="Symbol" w:hAnsi="Symbol"/>
    </w:rPr>
  </w:style>
  <w:style w:type="character" w:customStyle="1" w:styleId="WW8Num143z0">
    <w:name w:val="WW8Num143z0"/>
    <w:uiPriority w:val="99"/>
    <w:qFormat/>
    <w:rsid w:val="000E70C3"/>
    <w:rPr>
      <w:rFonts w:ascii="Symbol" w:hAnsi="Symbol"/>
    </w:rPr>
  </w:style>
  <w:style w:type="character" w:customStyle="1" w:styleId="WW8Num144z0">
    <w:name w:val="WW8Num144z0"/>
    <w:uiPriority w:val="99"/>
    <w:qFormat/>
    <w:rsid w:val="000E70C3"/>
    <w:rPr>
      <w:rFonts w:ascii="Symbol" w:hAnsi="Symbol"/>
    </w:rPr>
  </w:style>
  <w:style w:type="character" w:customStyle="1" w:styleId="WW8Num145z0">
    <w:name w:val="WW8Num145z0"/>
    <w:uiPriority w:val="99"/>
    <w:qFormat/>
    <w:rsid w:val="000E70C3"/>
    <w:rPr>
      <w:rFonts w:ascii="Symbol" w:hAnsi="Symbol"/>
    </w:rPr>
  </w:style>
  <w:style w:type="character" w:customStyle="1" w:styleId="WW8Num146z0">
    <w:name w:val="WW8Num146z0"/>
    <w:uiPriority w:val="99"/>
    <w:qFormat/>
    <w:rsid w:val="000E70C3"/>
    <w:rPr>
      <w:rFonts w:ascii="Symbol" w:hAnsi="Symbol"/>
    </w:rPr>
  </w:style>
  <w:style w:type="character" w:customStyle="1" w:styleId="WW8Num147z0">
    <w:name w:val="WW8Num147z0"/>
    <w:uiPriority w:val="99"/>
    <w:qFormat/>
    <w:rsid w:val="000E70C3"/>
    <w:rPr>
      <w:rFonts w:ascii="Wingdings" w:hAnsi="Wingdings"/>
    </w:rPr>
  </w:style>
  <w:style w:type="character" w:customStyle="1" w:styleId="WW8Num147z1">
    <w:name w:val="WW8Num147z1"/>
    <w:uiPriority w:val="99"/>
    <w:qFormat/>
    <w:rsid w:val="000E70C3"/>
    <w:rPr>
      <w:rFonts w:ascii="Courier New" w:hAnsi="Courier New"/>
    </w:rPr>
  </w:style>
  <w:style w:type="character" w:customStyle="1" w:styleId="WW8Num147z3">
    <w:name w:val="WW8Num147z3"/>
    <w:uiPriority w:val="99"/>
    <w:qFormat/>
    <w:rsid w:val="000E70C3"/>
    <w:rPr>
      <w:rFonts w:ascii="Symbol" w:hAnsi="Symbol"/>
    </w:rPr>
  </w:style>
  <w:style w:type="character" w:customStyle="1" w:styleId="WW8Num150z0">
    <w:name w:val="WW8Num150z0"/>
    <w:uiPriority w:val="99"/>
    <w:qFormat/>
    <w:rsid w:val="000E70C3"/>
    <w:rPr>
      <w:rFonts w:ascii="Symbol" w:hAnsi="Symbol"/>
    </w:rPr>
  </w:style>
  <w:style w:type="character" w:customStyle="1" w:styleId="WW8Num157z0">
    <w:name w:val="WW8Num157z0"/>
    <w:uiPriority w:val="99"/>
    <w:qFormat/>
    <w:rsid w:val="000E70C3"/>
    <w:rPr>
      <w:rFonts w:ascii="Symbol" w:hAnsi="Symbol"/>
    </w:rPr>
  </w:style>
  <w:style w:type="character" w:customStyle="1" w:styleId="WW8Num159z0">
    <w:name w:val="WW8Num159z0"/>
    <w:uiPriority w:val="99"/>
    <w:qFormat/>
    <w:rsid w:val="000E70C3"/>
    <w:rPr>
      <w:rFonts w:ascii="Symbol" w:hAnsi="Symbol"/>
    </w:rPr>
  </w:style>
  <w:style w:type="character" w:customStyle="1" w:styleId="WW8Num160z0">
    <w:name w:val="WW8Num160z0"/>
    <w:uiPriority w:val="99"/>
    <w:qFormat/>
    <w:rsid w:val="000E70C3"/>
    <w:rPr>
      <w:rFonts w:ascii="Symbol" w:hAnsi="Symbol"/>
    </w:rPr>
  </w:style>
  <w:style w:type="character" w:customStyle="1" w:styleId="WW8Num162z0">
    <w:name w:val="WW8Num162z0"/>
    <w:uiPriority w:val="99"/>
    <w:qFormat/>
    <w:rsid w:val="000E70C3"/>
    <w:rPr>
      <w:rFonts w:ascii="Symbol" w:hAnsi="Symbol"/>
    </w:rPr>
  </w:style>
  <w:style w:type="character" w:customStyle="1" w:styleId="WW8Num163z0">
    <w:name w:val="WW8Num163z0"/>
    <w:uiPriority w:val="99"/>
    <w:qFormat/>
    <w:rsid w:val="000E70C3"/>
    <w:rPr>
      <w:rFonts w:ascii="Symbol" w:hAnsi="Symbol"/>
    </w:rPr>
  </w:style>
  <w:style w:type="character" w:customStyle="1" w:styleId="WW8Num164z0">
    <w:name w:val="WW8Num164z0"/>
    <w:uiPriority w:val="99"/>
    <w:qFormat/>
    <w:rsid w:val="000E70C3"/>
    <w:rPr>
      <w:rFonts w:ascii="Wingdings" w:hAnsi="Wingdings"/>
    </w:rPr>
  </w:style>
  <w:style w:type="character" w:customStyle="1" w:styleId="WW8Num164z1">
    <w:name w:val="WW8Num164z1"/>
    <w:uiPriority w:val="99"/>
    <w:qFormat/>
    <w:rsid w:val="000E70C3"/>
    <w:rPr>
      <w:rFonts w:ascii="Courier New" w:hAnsi="Courier New"/>
    </w:rPr>
  </w:style>
  <w:style w:type="character" w:customStyle="1" w:styleId="WW8Num164z3">
    <w:name w:val="WW8Num164z3"/>
    <w:uiPriority w:val="99"/>
    <w:qFormat/>
    <w:rsid w:val="000E70C3"/>
    <w:rPr>
      <w:rFonts w:ascii="Symbol" w:hAnsi="Symbol"/>
    </w:rPr>
  </w:style>
  <w:style w:type="character" w:customStyle="1" w:styleId="WW8Num168z0">
    <w:name w:val="WW8Num168z0"/>
    <w:uiPriority w:val="99"/>
    <w:qFormat/>
    <w:rsid w:val="000E70C3"/>
    <w:rPr>
      <w:rFonts w:ascii="Symbol" w:hAnsi="Symbol"/>
    </w:rPr>
  </w:style>
  <w:style w:type="character" w:customStyle="1" w:styleId="WW8Num169z0">
    <w:name w:val="WW8Num169z0"/>
    <w:uiPriority w:val="99"/>
    <w:qFormat/>
    <w:rsid w:val="000E70C3"/>
    <w:rPr>
      <w:rFonts w:ascii="Symbol" w:hAnsi="Symbol"/>
    </w:rPr>
  </w:style>
  <w:style w:type="character" w:customStyle="1" w:styleId="WW8Num170z0">
    <w:name w:val="WW8Num170z0"/>
    <w:uiPriority w:val="99"/>
    <w:qFormat/>
    <w:rsid w:val="000E70C3"/>
    <w:rPr>
      <w:rFonts w:ascii="Symbol" w:hAnsi="Symbol"/>
    </w:rPr>
  </w:style>
  <w:style w:type="character" w:customStyle="1" w:styleId="WW8Num174z0">
    <w:name w:val="WW8Num174z0"/>
    <w:uiPriority w:val="99"/>
    <w:qFormat/>
    <w:rsid w:val="000E70C3"/>
    <w:rPr>
      <w:rFonts w:ascii="Symbol" w:hAnsi="Symbol"/>
    </w:rPr>
  </w:style>
  <w:style w:type="character" w:customStyle="1" w:styleId="WW8Num177z0">
    <w:name w:val="WW8Num177z0"/>
    <w:uiPriority w:val="99"/>
    <w:qFormat/>
    <w:rsid w:val="000E70C3"/>
    <w:rPr>
      <w:rFonts w:ascii="Symbol" w:hAnsi="Symbol"/>
    </w:rPr>
  </w:style>
  <w:style w:type="character" w:customStyle="1" w:styleId="WW8Num178z0">
    <w:name w:val="WW8Num178z0"/>
    <w:uiPriority w:val="99"/>
    <w:qFormat/>
    <w:rsid w:val="000E70C3"/>
    <w:rPr>
      <w:rFonts w:ascii="Symbol" w:hAnsi="Symbol"/>
    </w:rPr>
  </w:style>
  <w:style w:type="character" w:customStyle="1" w:styleId="WW8Num182z0">
    <w:name w:val="WW8Num182z0"/>
    <w:uiPriority w:val="99"/>
    <w:qFormat/>
    <w:rsid w:val="000E70C3"/>
    <w:rPr>
      <w:rFonts w:ascii="Symbol" w:hAnsi="Symbol"/>
    </w:rPr>
  </w:style>
  <w:style w:type="character" w:customStyle="1" w:styleId="WW8Num37z0">
    <w:name w:val="WW8Num37z0"/>
    <w:uiPriority w:val="99"/>
    <w:qFormat/>
    <w:rsid w:val="000E70C3"/>
    <w:rPr>
      <w:rFonts w:ascii="Wingdings" w:hAnsi="Wingdings"/>
    </w:rPr>
  </w:style>
  <w:style w:type="character" w:customStyle="1" w:styleId="WW8Num38z0">
    <w:name w:val="WW8Num38z0"/>
    <w:uiPriority w:val="99"/>
    <w:qFormat/>
    <w:rsid w:val="000E70C3"/>
    <w:rPr>
      <w:rFonts w:ascii="Wingdings" w:hAnsi="Wingdings"/>
    </w:rPr>
  </w:style>
  <w:style w:type="character" w:customStyle="1" w:styleId="WW8Num40z0">
    <w:name w:val="WW8Num40z0"/>
    <w:uiPriority w:val="99"/>
    <w:qFormat/>
    <w:rsid w:val="000E70C3"/>
    <w:rPr>
      <w:rFonts w:ascii="Wingdings" w:hAnsi="Wingdings"/>
    </w:rPr>
  </w:style>
  <w:style w:type="character" w:customStyle="1" w:styleId="WW8Num41z0">
    <w:name w:val="WW8Num41z0"/>
    <w:uiPriority w:val="99"/>
    <w:qFormat/>
    <w:rsid w:val="000E70C3"/>
    <w:rPr>
      <w:rFonts w:ascii="Wingdings" w:hAnsi="Wingdings"/>
    </w:rPr>
  </w:style>
  <w:style w:type="character" w:customStyle="1" w:styleId="WW8Num43z0">
    <w:name w:val="WW8Num43z0"/>
    <w:uiPriority w:val="99"/>
    <w:qFormat/>
    <w:rsid w:val="000E70C3"/>
    <w:rPr>
      <w:rFonts w:ascii="Wingdings" w:hAnsi="Wingdings"/>
    </w:rPr>
  </w:style>
  <w:style w:type="character" w:customStyle="1" w:styleId="WW8Num20z1">
    <w:name w:val="WW8Num20z1"/>
    <w:uiPriority w:val="99"/>
    <w:qFormat/>
    <w:rsid w:val="000E70C3"/>
    <w:rPr>
      <w:rFonts w:ascii="Courier New" w:hAnsi="Courier New"/>
    </w:rPr>
  </w:style>
  <w:style w:type="character" w:customStyle="1" w:styleId="WW8Num20z3">
    <w:name w:val="WW8Num20z3"/>
    <w:uiPriority w:val="99"/>
    <w:qFormat/>
    <w:rsid w:val="000E70C3"/>
    <w:rPr>
      <w:rFonts w:ascii="Symbol" w:hAnsi="Symbol"/>
    </w:rPr>
  </w:style>
  <w:style w:type="character" w:customStyle="1" w:styleId="WW8Num26z3">
    <w:name w:val="WW8Num26z3"/>
    <w:uiPriority w:val="99"/>
    <w:qFormat/>
    <w:rsid w:val="000E70C3"/>
    <w:rPr>
      <w:rFonts w:ascii="Symbol" w:hAnsi="Symbol"/>
    </w:rPr>
  </w:style>
  <w:style w:type="character" w:customStyle="1" w:styleId="WW8Num33z0">
    <w:name w:val="WW8Num33z0"/>
    <w:uiPriority w:val="99"/>
    <w:qFormat/>
    <w:rsid w:val="000E70C3"/>
    <w:rPr>
      <w:rFonts w:ascii="Wingdings" w:hAnsi="Wingdings"/>
    </w:rPr>
  </w:style>
  <w:style w:type="character" w:customStyle="1" w:styleId="WW8Num33z3">
    <w:name w:val="WW8Num33z3"/>
    <w:uiPriority w:val="99"/>
    <w:qFormat/>
    <w:rsid w:val="000E70C3"/>
    <w:rPr>
      <w:rFonts w:ascii="Symbol" w:hAnsi="Symbol"/>
    </w:rPr>
  </w:style>
  <w:style w:type="character" w:customStyle="1" w:styleId="WW8Num33z4">
    <w:name w:val="WW8Num33z4"/>
    <w:uiPriority w:val="99"/>
    <w:qFormat/>
    <w:rsid w:val="000E70C3"/>
    <w:rPr>
      <w:rFonts w:ascii="Courier New" w:hAnsi="Courier New"/>
    </w:rPr>
  </w:style>
  <w:style w:type="character" w:customStyle="1" w:styleId="WW8Num34z0">
    <w:name w:val="WW8Num34z0"/>
    <w:uiPriority w:val="99"/>
    <w:qFormat/>
    <w:rsid w:val="000E70C3"/>
    <w:rPr>
      <w:rFonts w:ascii="Wingdings" w:hAnsi="Wingdings"/>
    </w:rPr>
  </w:style>
  <w:style w:type="character" w:customStyle="1" w:styleId="WW8Num34z1">
    <w:name w:val="WW8Num34z1"/>
    <w:uiPriority w:val="99"/>
    <w:qFormat/>
    <w:rsid w:val="000E70C3"/>
    <w:rPr>
      <w:rFonts w:ascii="Courier New" w:hAnsi="Courier New"/>
    </w:rPr>
  </w:style>
  <w:style w:type="character" w:customStyle="1" w:styleId="WW8Num34z3">
    <w:name w:val="WW8Num34z3"/>
    <w:uiPriority w:val="99"/>
    <w:qFormat/>
    <w:rsid w:val="000E70C3"/>
    <w:rPr>
      <w:rFonts w:ascii="Symbol" w:hAnsi="Symbol"/>
    </w:rPr>
  </w:style>
  <w:style w:type="character" w:customStyle="1" w:styleId="WW8Num35z0">
    <w:name w:val="WW8Num35z0"/>
    <w:uiPriority w:val="99"/>
    <w:qFormat/>
    <w:rsid w:val="000E70C3"/>
    <w:rPr>
      <w:rFonts w:ascii="Wingdings" w:hAnsi="Wingdings"/>
    </w:rPr>
  </w:style>
  <w:style w:type="character" w:customStyle="1" w:styleId="WW8Num35z1">
    <w:name w:val="WW8Num35z1"/>
    <w:uiPriority w:val="99"/>
    <w:qFormat/>
    <w:rsid w:val="000E70C3"/>
    <w:rPr>
      <w:rFonts w:ascii="Courier New" w:hAnsi="Courier New"/>
    </w:rPr>
  </w:style>
  <w:style w:type="character" w:customStyle="1" w:styleId="WW8Num35z3">
    <w:name w:val="WW8Num35z3"/>
    <w:uiPriority w:val="99"/>
    <w:qFormat/>
    <w:rsid w:val="000E70C3"/>
    <w:rPr>
      <w:rFonts w:ascii="Symbol" w:hAnsi="Symbol"/>
    </w:rPr>
  </w:style>
  <w:style w:type="character" w:customStyle="1" w:styleId="WW8Num36z1">
    <w:name w:val="WW8Num36z1"/>
    <w:uiPriority w:val="99"/>
    <w:qFormat/>
    <w:rsid w:val="000E70C3"/>
    <w:rPr>
      <w:rFonts w:ascii="Courier New" w:hAnsi="Courier New"/>
    </w:rPr>
  </w:style>
  <w:style w:type="character" w:customStyle="1" w:styleId="WW8Num36z3">
    <w:name w:val="WW8Num36z3"/>
    <w:uiPriority w:val="99"/>
    <w:qFormat/>
    <w:rsid w:val="000E70C3"/>
    <w:rPr>
      <w:rFonts w:ascii="Symbol" w:hAnsi="Symbol"/>
    </w:rPr>
  </w:style>
  <w:style w:type="character" w:customStyle="1" w:styleId="WW8Num37z1">
    <w:name w:val="WW8Num37z1"/>
    <w:uiPriority w:val="99"/>
    <w:qFormat/>
    <w:rsid w:val="000E70C3"/>
    <w:rPr>
      <w:rFonts w:ascii="Courier New" w:hAnsi="Courier New"/>
    </w:rPr>
  </w:style>
  <w:style w:type="character" w:customStyle="1" w:styleId="WW8Num37z3">
    <w:name w:val="WW8Num37z3"/>
    <w:uiPriority w:val="99"/>
    <w:qFormat/>
    <w:rsid w:val="000E70C3"/>
    <w:rPr>
      <w:rFonts w:ascii="Symbol" w:hAnsi="Symbol"/>
    </w:rPr>
  </w:style>
  <w:style w:type="character" w:customStyle="1" w:styleId="WW8Num39z1">
    <w:name w:val="WW8Num39z1"/>
    <w:uiPriority w:val="99"/>
    <w:qFormat/>
    <w:rsid w:val="000E70C3"/>
    <w:rPr>
      <w:rFonts w:ascii="Times New Roman" w:hAnsi="Times New Roman"/>
    </w:rPr>
  </w:style>
  <w:style w:type="character" w:customStyle="1" w:styleId="WW8Num39z3">
    <w:name w:val="WW8Num39z3"/>
    <w:uiPriority w:val="99"/>
    <w:qFormat/>
    <w:rsid w:val="000E70C3"/>
    <w:rPr>
      <w:rFonts w:ascii="Symbol" w:hAnsi="Symbol"/>
    </w:rPr>
  </w:style>
  <w:style w:type="character" w:customStyle="1" w:styleId="WW8Num39z4">
    <w:name w:val="WW8Num39z4"/>
    <w:uiPriority w:val="99"/>
    <w:qFormat/>
    <w:rsid w:val="000E70C3"/>
    <w:rPr>
      <w:rFonts w:ascii="Courier New" w:hAnsi="Courier New"/>
    </w:rPr>
  </w:style>
  <w:style w:type="character" w:customStyle="1" w:styleId="WW8Num42z1">
    <w:name w:val="WW8Num42z1"/>
    <w:uiPriority w:val="99"/>
    <w:qFormat/>
    <w:rsid w:val="000E70C3"/>
    <w:rPr>
      <w:rFonts w:ascii="Courier New" w:hAnsi="Courier New"/>
    </w:rPr>
  </w:style>
  <w:style w:type="character" w:customStyle="1" w:styleId="WW8Num42z3">
    <w:name w:val="WW8Num42z3"/>
    <w:uiPriority w:val="99"/>
    <w:qFormat/>
    <w:rsid w:val="000E70C3"/>
    <w:rPr>
      <w:rFonts w:ascii="Symbol" w:hAnsi="Symbol"/>
    </w:rPr>
  </w:style>
  <w:style w:type="character" w:customStyle="1" w:styleId="WW8Num45z0">
    <w:name w:val="WW8Num45z0"/>
    <w:uiPriority w:val="99"/>
    <w:qFormat/>
    <w:rsid w:val="000E70C3"/>
    <w:rPr>
      <w:rFonts w:ascii="Wingdings" w:hAnsi="Wingdings"/>
    </w:rPr>
  </w:style>
  <w:style w:type="character" w:customStyle="1" w:styleId="WW8Num45z1">
    <w:name w:val="WW8Num45z1"/>
    <w:uiPriority w:val="99"/>
    <w:qFormat/>
    <w:rsid w:val="000E70C3"/>
    <w:rPr>
      <w:rFonts w:ascii="Courier New" w:hAnsi="Courier New"/>
    </w:rPr>
  </w:style>
  <w:style w:type="character" w:customStyle="1" w:styleId="WW8Num45z3">
    <w:name w:val="WW8Num45z3"/>
    <w:uiPriority w:val="99"/>
    <w:qFormat/>
    <w:rsid w:val="000E70C3"/>
    <w:rPr>
      <w:rFonts w:ascii="Symbol" w:hAnsi="Symbol"/>
    </w:rPr>
  </w:style>
  <w:style w:type="character" w:customStyle="1" w:styleId="WW8Num46z0">
    <w:name w:val="WW8Num46z0"/>
    <w:uiPriority w:val="99"/>
    <w:qFormat/>
    <w:rsid w:val="000E70C3"/>
    <w:rPr>
      <w:rFonts w:ascii="Wingdings" w:hAnsi="Wingdings"/>
    </w:rPr>
  </w:style>
  <w:style w:type="character" w:customStyle="1" w:styleId="WW8Num46z1">
    <w:name w:val="WW8Num46z1"/>
    <w:uiPriority w:val="99"/>
    <w:qFormat/>
    <w:rsid w:val="000E70C3"/>
    <w:rPr>
      <w:rFonts w:ascii="Courier New" w:hAnsi="Courier New"/>
    </w:rPr>
  </w:style>
  <w:style w:type="character" w:customStyle="1" w:styleId="WW8Num46z3">
    <w:name w:val="WW8Num46z3"/>
    <w:uiPriority w:val="99"/>
    <w:qFormat/>
    <w:rsid w:val="000E70C3"/>
    <w:rPr>
      <w:rFonts w:ascii="Symbol" w:hAnsi="Symbol"/>
    </w:rPr>
  </w:style>
  <w:style w:type="character" w:customStyle="1" w:styleId="WW8Num48z0">
    <w:name w:val="WW8Num48z0"/>
    <w:uiPriority w:val="99"/>
    <w:qFormat/>
    <w:rsid w:val="000E70C3"/>
    <w:rPr>
      <w:rFonts w:ascii="Wingdings" w:hAnsi="Wingdings"/>
    </w:rPr>
  </w:style>
  <w:style w:type="character" w:customStyle="1" w:styleId="WW8Num48z1">
    <w:name w:val="WW8Num48z1"/>
    <w:uiPriority w:val="99"/>
    <w:qFormat/>
    <w:rsid w:val="000E70C3"/>
    <w:rPr>
      <w:rFonts w:ascii="Courier New" w:hAnsi="Courier New"/>
    </w:rPr>
  </w:style>
  <w:style w:type="character" w:customStyle="1" w:styleId="WW8Num48z3">
    <w:name w:val="WW8Num48z3"/>
    <w:uiPriority w:val="99"/>
    <w:qFormat/>
    <w:rsid w:val="000E70C3"/>
    <w:rPr>
      <w:rFonts w:ascii="Symbol" w:hAnsi="Symbol"/>
    </w:rPr>
  </w:style>
  <w:style w:type="character" w:customStyle="1" w:styleId="WW8Num49z0">
    <w:name w:val="WW8Num49z0"/>
    <w:uiPriority w:val="99"/>
    <w:qFormat/>
    <w:rsid w:val="000E70C3"/>
    <w:rPr>
      <w:rFonts w:ascii="Wingdings" w:hAnsi="Wingdings"/>
    </w:rPr>
  </w:style>
  <w:style w:type="character" w:customStyle="1" w:styleId="WW8Num49z1">
    <w:name w:val="WW8Num49z1"/>
    <w:uiPriority w:val="99"/>
    <w:qFormat/>
    <w:rsid w:val="000E70C3"/>
    <w:rPr>
      <w:rFonts w:ascii="Courier New" w:hAnsi="Courier New"/>
    </w:rPr>
  </w:style>
  <w:style w:type="character" w:customStyle="1" w:styleId="WW8Num49z3">
    <w:name w:val="WW8Num49z3"/>
    <w:uiPriority w:val="99"/>
    <w:qFormat/>
    <w:rsid w:val="000E70C3"/>
    <w:rPr>
      <w:rFonts w:ascii="Symbol" w:hAnsi="Symbol"/>
    </w:rPr>
  </w:style>
  <w:style w:type="character" w:customStyle="1" w:styleId="WW8Num50z1">
    <w:name w:val="WW8Num50z1"/>
    <w:uiPriority w:val="99"/>
    <w:qFormat/>
    <w:rsid w:val="000E70C3"/>
    <w:rPr>
      <w:rFonts w:ascii="Courier New" w:hAnsi="Courier New"/>
    </w:rPr>
  </w:style>
  <w:style w:type="character" w:customStyle="1" w:styleId="WW8Num50z3">
    <w:name w:val="WW8Num50z3"/>
    <w:uiPriority w:val="99"/>
    <w:qFormat/>
    <w:rsid w:val="000E70C3"/>
    <w:rPr>
      <w:rFonts w:ascii="Symbol" w:hAnsi="Symbol"/>
    </w:rPr>
  </w:style>
  <w:style w:type="character" w:customStyle="1" w:styleId="WW8Num51z1">
    <w:name w:val="WW8Num51z1"/>
    <w:uiPriority w:val="99"/>
    <w:qFormat/>
    <w:rsid w:val="000E70C3"/>
    <w:rPr>
      <w:rFonts w:ascii="Courier New" w:hAnsi="Courier New"/>
    </w:rPr>
  </w:style>
  <w:style w:type="character" w:customStyle="1" w:styleId="WW8Num51z3">
    <w:name w:val="WW8Num51z3"/>
    <w:uiPriority w:val="99"/>
    <w:qFormat/>
    <w:rsid w:val="000E70C3"/>
    <w:rPr>
      <w:rFonts w:ascii="Symbol" w:hAnsi="Symbol"/>
    </w:rPr>
  </w:style>
  <w:style w:type="character" w:customStyle="1" w:styleId="WW-">
    <w:name w:val="WW-Основной шрифт абзаца"/>
    <w:uiPriority w:val="99"/>
    <w:qFormat/>
    <w:rsid w:val="000E70C3"/>
  </w:style>
  <w:style w:type="character" w:customStyle="1" w:styleId="FontStyle1600">
    <w:name w:val="Font Style160"/>
    <w:uiPriority w:val="99"/>
    <w:qFormat/>
    <w:rsid w:val="000E70C3"/>
    <w:rPr>
      <w:rFonts w:ascii="Bookman Old Style" w:hAnsi="Bookman Old Style"/>
      <w:sz w:val="18"/>
    </w:rPr>
  </w:style>
  <w:style w:type="character" w:customStyle="1" w:styleId="FontStyle116">
    <w:name w:val="Font Style116"/>
    <w:uiPriority w:val="99"/>
    <w:qFormat/>
    <w:rsid w:val="000E70C3"/>
    <w:rPr>
      <w:rFonts w:ascii="Bookman Old Style" w:hAnsi="Bookman Old Style"/>
      <w:sz w:val="18"/>
    </w:rPr>
  </w:style>
  <w:style w:type="character" w:customStyle="1" w:styleId="FontStyle131">
    <w:name w:val="Font Style131"/>
    <w:uiPriority w:val="99"/>
    <w:qFormat/>
    <w:rsid w:val="000E70C3"/>
    <w:rPr>
      <w:rFonts w:ascii="Arial" w:hAnsi="Arial"/>
      <w:b/>
      <w:sz w:val="16"/>
    </w:rPr>
  </w:style>
  <w:style w:type="character" w:customStyle="1" w:styleId="FontStyle221">
    <w:name w:val="Font Style221"/>
    <w:uiPriority w:val="99"/>
    <w:qFormat/>
    <w:rsid w:val="000E70C3"/>
    <w:rPr>
      <w:rFonts w:ascii="Times New Roman" w:hAnsi="Times New Roman"/>
      <w:sz w:val="20"/>
    </w:rPr>
  </w:style>
  <w:style w:type="paragraph" w:customStyle="1" w:styleId="3ffc">
    <w:name w:val="Заголовок оглавления3"/>
    <w:basedOn w:val="10"/>
    <w:next w:val="a2"/>
    <w:uiPriority w:val="99"/>
    <w:qFormat/>
    <w:rsid w:val="000E70C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paragraph" w:customStyle="1" w:styleId="10e">
    <w:name w:val="Оглавление 10"/>
    <w:basedOn w:val="aff3"/>
    <w:uiPriority w:val="99"/>
    <w:qFormat/>
    <w:rsid w:val="000E70C3"/>
    <w:pPr>
      <w:tabs>
        <w:tab w:val="right" w:leader="dot" w:pos="9637"/>
      </w:tabs>
      <w:spacing w:after="200" w:line="276" w:lineRule="auto"/>
      <w:ind w:left="2547"/>
    </w:pPr>
    <w:rPr>
      <w:rFonts w:ascii="Calibri" w:hAnsi="Calibri"/>
      <w:sz w:val="22"/>
      <w:szCs w:val="22"/>
    </w:rPr>
  </w:style>
  <w:style w:type="paragraph" w:customStyle="1" w:styleId="affffffffff3">
    <w:name w:val="Рисунок"/>
    <w:basedOn w:val="affb"/>
    <w:uiPriority w:val="99"/>
    <w:qFormat/>
    <w:rsid w:val="000E70C3"/>
    <w:pPr>
      <w:suppressLineNumbers/>
      <w:suppressAutoHyphens/>
      <w:spacing w:before="120" w:after="120" w:line="276" w:lineRule="auto"/>
      <w:jc w:val="left"/>
    </w:pPr>
    <w:rPr>
      <w:rFonts w:ascii="Calibri" w:hAnsi="Calibri" w:cs="Tahoma"/>
      <w:i/>
      <w:iCs/>
      <w:sz w:val="24"/>
      <w:lang w:val="ru-RU" w:eastAsia="ar-SA"/>
    </w:rPr>
  </w:style>
  <w:style w:type="paragraph" w:customStyle="1" w:styleId="summary">
    <w:name w:val="summary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1c">
    <w:name w:val="Основной текст + Полужирный31"/>
    <w:uiPriority w:val="99"/>
    <w:qFormat/>
    <w:rsid w:val="000E70C3"/>
    <w:rPr>
      <w:rFonts w:ascii="Microsoft Sans Serif" w:hAnsi="Microsoft Sans Serif"/>
      <w:b/>
      <w:spacing w:val="10"/>
      <w:sz w:val="26"/>
    </w:rPr>
  </w:style>
  <w:style w:type="character" w:customStyle="1" w:styleId="303">
    <w:name w:val="Основной текст + Полужирный30"/>
    <w:uiPriority w:val="99"/>
    <w:qFormat/>
    <w:rsid w:val="000E70C3"/>
    <w:rPr>
      <w:rFonts w:ascii="Microsoft Sans Serif" w:hAnsi="Microsoft Sans Serif"/>
      <w:b/>
      <w:spacing w:val="10"/>
      <w:sz w:val="26"/>
    </w:rPr>
  </w:style>
  <w:style w:type="character" w:customStyle="1" w:styleId="291">
    <w:name w:val="Основной текст + Полужирный29"/>
    <w:uiPriority w:val="99"/>
    <w:qFormat/>
    <w:rsid w:val="000E70C3"/>
    <w:rPr>
      <w:rFonts w:ascii="Microsoft Sans Serif" w:hAnsi="Microsoft Sans Serif"/>
      <w:b/>
      <w:spacing w:val="10"/>
      <w:sz w:val="26"/>
    </w:rPr>
  </w:style>
  <w:style w:type="character" w:customStyle="1" w:styleId="282">
    <w:name w:val="Основной текст + Полужирный28"/>
    <w:uiPriority w:val="99"/>
    <w:qFormat/>
    <w:rsid w:val="000E70C3"/>
    <w:rPr>
      <w:rFonts w:ascii="Microsoft Sans Serif" w:hAnsi="Microsoft Sans Serif"/>
      <w:b/>
      <w:spacing w:val="10"/>
      <w:sz w:val="26"/>
    </w:rPr>
  </w:style>
  <w:style w:type="character" w:customStyle="1" w:styleId="274">
    <w:name w:val="Основной текст + Полужирный27"/>
    <w:uiPriority w:val="99"/>
    <w:rsid w:val="000E70C3"/>
    <w:rPr>
      <w:rFonts w:ascii="Microsoft Sans Serif" w:hAnsi="Microsoft Sans Serif"/>
      <w:b/>
      <w:spacing w:val="10"/>
      <w:sz w:val="26"/>
    </w:rPr>
  </w:style>
  <w:style w:type="character" w:customStyle="1" w:styleId="12pt21">
    <w:name w:val="Основной текст + 12 pt21"/>
    <w:uiPriority w:val="99"/>
    <w:qFormat/>
    <w:rsid w:val="000E70C3"/>
    <w:rPr>
      <w:rFonts w:ascii="Microsoft Sans Serif" w:hAnsi="Microsoft Sans Serif"/>
      <w:i/>
      <w:spacing w:val="30"/>
      <w:sz w:val="24"/>
    </w:rPr>
  </w:style>
  <w:style w:type="character" w:customStyle="1" w:styleId="12pt20">
    <w:name w:val="Основной текст + 12 pt20"/>
    <w:uiPriority w:val="99"/>
    <w:qFormat/>
    <w:rsid w:val="000E70C3"/>
    <w:rPr>
      <w:rFonts w:ascii="Microsoft Sans Serif" w:hAnsi="Microsoft Sans Serif"/>
      <w:i/>
      <w:spacing w:val="30"/>
      <w:sz w:val="24"/>
    </w:rPr>
  </w:style>
  <w:style w:type="character" w:customStyle="1" w:styleId="12pt19">
    <w:name w:val="Основной текст + 12 pt19"/>
    <w:uiPriority w:val="99"/>
    <w:qFormat/>
    <w:rsid w:val="000E70C3"/>
    <w:rPr>
      <w:rFonts w:ascii="Microsoft Sans Serif" w:hAnsi="Microsoft Sans Serif"/>
      <w:i/>
      <w:spacing w:val="30"/>
      <w:sz w:val="24"/>
    </w:rPr>
  </w:style>
  <w:style w:type="character" w:customStyle="1" w:styleId="6f3">
    <w:name w:val="Заголовок №6_"/>
    <w:link w:val="6f4"/>
    <w:uiPriority w:val="99"/>
    <w:qFormat/>
    <w:locked/>
    <w:rsid w:val="000E70C3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6f4">
    <w:name w:val="Заголовок №6"/>
    <w:basedOn w:val="a2"/>
    <w:link w:val="6f3"/>
    <w:uiPriority w:val="99"/>
    <w:qFormat/>
    <w:rsid w:val="000E70C3"/>
    <w:pPr>
      <w:widowControl/>
      <w:shd w:val="clear" w:color="auto" w:fill="FFFFFF"/>
      <w:snapToGrid/>
      <w:spacing w:before="1200" w:after="0" w:line="240" w:lineRule="atLeast"/>
      <w:outlineLvl w:val="5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paragraph" w:customStyle="1" w:styleId="1212">
    <w:name w:val="Основной текст (12)1"/>
    <w:basedOn w:val="a2"/>
    <w:uiPriority w:val="99"/>
    <w:qFormat/>
    <w:rsid w:val="000E70C3"/>
    <w:pPr>
      <w:widowControl/>
      <w:shd w:val="clear" w:color="auto" w:fill="FFFFFF"/>
      <w:snapToGrid/>
      <w:spacing w:before="0" w:after="0" w:line="293" w:lineRule="exact"/>
      <w:jc w:val="right"/>
    </w:pPr>
    <w:rPr>
      <w:sz w:val="22"/>
      <w:szCs w:val="22"/>
    </w:rPr>
  </w:style>
  <w:style w:type="character" w:customStyle="1" w:styleId="12pt18">
    <w:name w:val="Основной текст + 12 pt18"/>
    <w:uiPriority w:val="99"/>
    <w:qFormat/>
    <w:rsid w:val="000E70C3"/>
    <w:rPr>
      <w:rFonts w:ascii="Microsoft Sans Serif" w:hAnsi="Microsoft Sans Serif"/>
      <w:i/>
      <w:spacing w:val="30"/>
      <w:sz w:val="24"/>
    </w:rPr>
  </w:style>
  <w:style w:type="character" w:customStyle="1" w:styleId="12pt17">
    <w:name w:val="Основной текст + 12 pt17"/>
    <w:uiPriority w:val="99"/>
    <w:qFormat/>
    <w:rsid w:val="000E70C3"/>
    <w:rPr>
      <w:rFonts w:ascii="Microsoft Sans Serif" w:hAnsi="Microsoft Sans Serif"/>
      <w:i/>
      <w:spacing w:val="30"/>
      <w:sz w:val="24"/>
    </w:rPr>
  </w:style>
  <w:style w:type="character" w:customStyle="1" w:styleId="265">
    <w:name w:val="Основной текст + Полужирный26"/>
    <w:uiPriority w:val="99"/>
    <w:qFormat/>
    <w:rsid w:val="000E70C3"/>
    <w:rPr>
      <w:rFonts w:ascii="Microsoft Sans Serif" w:hAnsi="Microsoft Sans Serif"/>
      <w:b/>
      <w:spacing w:val="10"/>
      <w:sz w:val="26"/>
    </w:rPr>
  </w:style>
  <w:style w:type="character" w:customStyle="1" w:styleId="25c">
    <w:name w:val="Основной текст + Полужирный25"/>
    <w:uiPriority w:val="99"/>
    <w:qFormat/>
    <w:rsid w:val="000E70C3"/>
    <w:rPr>
      <w:rFonts w:ascii="Microsoft Sans Serif" w:hAnsi="Microsoft Sans Serif"/>
      <w:b/>
      <w:spacing w:val="10"/>
      <w:sz w:val="26"/>
    </w:rPr>
  </w:style>
  <w:style w:type="character" w:customStyle="1" w:styleId="247">
    <w:name w:val="Основной текст + Полужирный24"/>
    <w:uiPriority w:val="99"/>
    <w:qFormat/>
    <w:rsid w:val="000E70C3"/>
    <w:rPr>
      <w:rFonts w:ascii="Microsoft Sans Serif" w:hAnsi="Microsoft Sans Serif"/>
      <w:b/>
      <w:spacing w:val="10"/>
      <w:sz w:val="26"/>
    </w:rPr>
  </w:style>
  <w:style w:type="character" w:customStyle="1" w:styleId="12pt16">
    <w:name w:val="Основной текст + 12 pt16"/>
    <w:uiPriority w:val="99"/>
    <w:qFormat/>
    <w:rsid w:val="000E70C3"/>
    <w:rPr>
      <w:rFonts w:ascii="Microsoft Sans Serif" w:hAnsi="Microsoft Sans Serif"/>
      <w:i/>
      <w:spacing w:val="30"/>
      <w:sz w:val="24"/>
    </w:rPr>
  </w:style>
  <w:style w:type="character" w:customStyle="1" w:styleId="23d">
    <w:name w:val="Основной текст + Полужирный23"/>
    <w:uiPriority w:val="99"/>
    <w:qFormat/>
    <w:rsid w:val="000E70C3"/>
    <w:rPr>
      <w:rFonts w:ascii="Microsoft Sans Serif" w:hAnsi="Microsoft Sans Serif"/>
      <w:b/>
      <w:spacing w:val="10"/>
      <w:sz w:val="26"/>
    </w:rPr>
  </w:style>
  <w:style w:type="character" w:customStyle="1" w:styleId="22e">
    <w:name w:val="Основной текст + Полужирный22"/>
    <w:uiPriority w:val="99"/>
    <w:qFormat/>
    <w:rsid w:val="000E70C3"/>
    <w:rPr>
      <w:rFonts w:ascii="Microsoft Sans Serif" w:hAnsi="Microsoft Sans Serif"/>
      <w:b/>
      <w:spacing w:val="10"/>
      <w:sz w:val="26"/>
    </w:rPr>
  </w:style>
  <w:style w:type="character" w:customStyle="1" w:styleId="21f4">
    <w:name w:val="Основной текст + Полужирный21"/>
    <w:uiPriority w:val="99"/>
    <w:qFormat/>
    <w:rsid w:val="000E70C3"/>
    <w:rPr>
      <w:rFonts w:ascii="Microsoft Sans Serif" w:hAnsi="Microsoft Sans Serif"/>
      <w:b/>
      <w:spacing w:val="10"/>
      <w:sz w:val="26"/>
    </w:rPr>
  </w:style>
  <w:style w:type="character" w:customStyle="1" w:styleId="20a">
    <w:name w:val="Основной текст + Полужирный20"/>
    <w:uiPriority w:val="99"/>
    <w:qFormat/>
    <w:rsid w:val="000E70C3"/>
    <w:rPr>
      <w:rFonts w:ascii="Microsoft Sans Serif" w:hAnsi="Microsoft Sans Serif"/>
      <w:b/>
      <w:spacing w:val="10"/>
      <w:sz w:val="26"/>
    </w:rPr>
  </w:style>
  <w:style w:type="character" w:customStyle="1" w:styleId="4pt">
    <w:name w:val="Основной текст + Интервал 4 pt"/>
    <w:uiPriority w:val="99"/>
    <w:qFormat/>
    <w:rsid w:val="000E70C3"/>
    <w:rPr>
      <w:rFonts w:ascii="Microsoft Sans Serif" w:hAnsi="Microsoft Sans Serif"/>
      <w:spacing w:val="80"/>
      <w:sz w:val="26"/>
    </w:rPr>
  </w:style>
  <w:style w:type="character" w:customStyle="1" w:styleId="19a">
    <w:name w:val="Основной текст + Полужирный19"/>
    <w:uiPriority w:val="99"/>
    <w:qFormat/>
    <w:rsid w:val="000E70C3"/>
    <w:rPr>
      <w:rFonts w:ascii="Microsoft Sans Serif" w:hAnsi="Microsoft Sans Serif"/>
      <w:b/>
      <w:spacing w:val="10"/>
      <w:sz w:val="26"/>
    </w:rPr>
  </w:style>
  <w:style w:type="character" w:customStyle="1" w:styleId="189">
    <w:name w:val="Основной текст + Полужирный18"/>
    <w:uiPriority w:val="99"/>
    <w:qFormat/>
    <w:rsid w:val="000E70C3"/>
    <w:rPr>
      <w:rFonts w:ascii="Microsoft Sans Serif" w:hAnsi="Microsoft Sans Serif"/>
      <w:b/>
      <w:spacing w:val="10"/>
      <w:sz w:val="26"/>
    </w:rPr>
  </w:style>
  <w:style w:type="character" w:customStyle="1" w:styleId="17a">
    <w:name w:val="Основной текст + Полужирный17"/>
    <w:uiPriority w:val="99"/>
    <w:qFormat/>
    <w:rsid w:val="000E70C3"/>
    <w:rPr>
      <w:rFonts w:ascii="Microsoft Sans Serif" w:hAnsi="Microsoft Sans Serif"/>
      <w:b/>
      <w:spacing w:val="10"/>
      <w:sz w:val="26"/>
    </w:rPr>
  </w:style>
  <w:style w:type="character" w:customStyle="1" w:styleId="12pt14">
    <w:name w:val="Основной текст + 12 pt14"/>
    <w:uiPriority w:val="99"/>
    <w:qFormat/>
    <w:rsid w:val="000E70C3"/>
    <w:rPr>
      <w:rFonts w:ascii="Microsoft Sans Serif" w:hAnsi="Microsoft Sans Serif"/>
      <w:i/>
      <w:spacing w:val="30"/>
      <w:sz w:val="24"/>
    </w:rPr>
  </w:style>
  <w:style w:type="character" w:customStyle="1" w:styleId="16a">
    <w:name w:val="Основной текст + Полужирный16"/>
    <w:uiPriority w:val="99"/>
    <w:qFormat/>
    <w:rsid w:val="000E70C3"/>
    <w:rPr>
      <w:rFonts w:ascii="Microsoft Sans Serif" w:hAnsi="Microsoft Sans Serif"/>
      <w:b/>
      <w:spacing w:val="10"/>
      <w:sz w:val="26"/>
    </w:rPr>
  </w:style>
  <w:style w:type="character" w:customStyle="1" w:styleId="17b">
    <w:name w:val="Основной текст (17)_"/>
    <w:link w:val="17c"/>
    <w:uiPriority w:val="99"/>
    <w:qFormat/>
    <w:locked/>
    <w:rsid w:val="000E70C3"/>
    <w:rPr>
      <w:i/>
      <w:spacing w:val="20"/>
      <w:sz w:val="26"/>
      <w:shd w:val="clear" w:color="auto" w:fill="FFFFFF"/>
      <w:lang w:val="en-US"/>
    </w:rPr>
  </w:style>
  <w:style w:type="paragraph" w:customStyle="1" w:styleId="17c">
    <w:name w:val="Основной текст (17)"/>
    <w:basedOn w:val="a2"/>
    <w:link w:val="17b"/>
    <w:uiPriority w:val="99"/>
    <w:qFormat/>
    <w:rsid w:val="000E70C3"/>
    <w:pPr>
      <w:widowControl/>
      <w:shd w:val="clear" w:color="auto" w:fill="FFFFFF"/>
      <w:snapToGrid/>
      <w:spacing w:before="60" w:after="0" w:line="240" w:lineRule="atLeast"/>
    </w:pPr>
    <w:rPr>
      <w:rFonts w:asciiTheme="minorHAnsi" w:eastAsiaTheme="minorHAnsi" w:hAnsiTheme="minorHAnsi" w:cstheme="minorBidi"/>
      <w:i/>
      <w:spacing w:val="20"/>
      <w:sz w:val="26"/>
      <w:szCs w:val="22"/>
      <w:shd w:val="clear" w:color="auto" w:fill="FFFFFF"/>
      <w:lang w:val="en-US" w:eastAsia="en-US"/>
    </w:rPr>
  </w:style>
  <w:style w:type="character" w:customStyle="1" w:styleId="6pt">
    <w:name w:val="Основной текст + Интервал 6 pt"/>
    <w:uiPriority w:val="99"/>
    <w:qFormat/>
    <w:rsid w:val="000E70C3"/>
    <w:rPr>
      <w:rFonts w:ascii="Microsoft Sans Serif" w:eastAsia="SimSun" w:hAnsi="Microsoft Sans Serif"/>
      <w:spacing w:val="130"/>
      <w:sz w:val="27"/>
      <w:u w:val="none"/>
      <w:lang w:val="ru-RU" w:eastAsia="zh-CN"/>
    </w:rPr>
  </w:style>
  <w:style w:type="paragraph" w:customStyle="1" w:styleId="1fffffd">
    <w:name w:val="Подпись к таблице1"/>
    <w:basedOn w:val="a2"/>
    <w:uiPriority w:val="99"/>
    <w:qFormat/>
    <w:rsid w:val="000E70C3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="Times New Roman" w:hAnsi="Microsoft Sans Serif"/>
      <w:spacing w:val="10"/>
      <w:sz w:val="26"/>
      <w:szCs w:val="26"/>
      <w:shd w:val="clear" w:color="auto" w:fill="FFFFFF"/>
    </w:rPr>
  </w:style>
  <w:style w:type="character" w:customStyle="1" w:styleId="12pt13">
    <w:name w:val="Основной текст + 12 pt13"/>
    <w:uiPriority w:val="99"/>
    <w:qFormat/>
    <w:rsid w:val="000E70C3"/>
    <w:rPr>
      <w:rFonts w:ascii="Microsoft Sans Serif" w:hAnsi="Microsoft Sans Serif"/>
      <w:i/>
      <w:spacing w:val="30"/>
      <w:sz w:val="24"/>
    </w:rPr>
  </w:style>
  <w:style w:type="character" w:customStyle="1" w:styleId="12pt12">
    <w:name w:val="Основной текст + 12 pt12"/>
    <w:uiPriority w:val="99"/>
    <w:qFormat/>
    <w:rsid w:val="000E70C3"/>
    <w:rPr>
      <w:rFonts w:ascii="Microsoft Sans Serif" w:hAnsi="Microsoft Sans Serif"/>
      <w:i/>
      <w:spacing w:val="30"/>
      <w:sz w:val="24"/>
    </w:rPr>
  </w:style>
  <w:style w:type="character" w:customStyle="1" w:styleId="15a">
    <w:name w:val="Основной текст + Полужирный15"/>
    <w:uiPriority w:val="99"/>
    <w:qFormat/>
    <w:rsid w:val="000E70C3"/>
    <w:rPr>
      <w:rFonts w:ascii="Microsoft Sans Serif" w:hAnsi="Microsoft Sans Serif"/>
      <w:b/>
      <w:spacing w:val="10"/>
      <w:sz w:val="26"/>
    </w:rPr>
  </w:style>
  <w:style w:type="character" w:customStyle="1" w:styleId="2ffff0">
    <w:name w:val="Основной текст + Полужирный2"/>
    <w:uiPriority w:val="99"/>
    <w:qFormat/>
    <w:rsid w:val="000E70C3"/>
    <w:rPr>
      <w:rFonts w:ascii="Microsoft Sans Serif" w:hAnsi="Microsoft Sans Serif"/>
      <w:b/>
      <w:spacing w:val="10"/>
      <w:sz w:val="26"/>
    </w:rPr>
  </w:style>
  <w:style w:type="character" w:customStyle="1" w:styleId="12pt5">
    <w:name w:val="Основной текст + 12 pt5"/>
    <w:uiPriority w:val="99"/>
    <w:qFormat/>
    <w:rsid w:val="000E70C3"/>
    <w:rPr>
      <w:rFonts w:ascii="Microsoft Sans Serif" w:hAnsi="Microsoft Sans Serif"/>
      <w:i/>
      <w:spacing w:val="30"/>
      <w:sz w:val="24"/>
    </w:rPr>
  </w:style>
  <w:style w:type="character" w:customStyle="1" w:styleId="affffffffff4">
    <w:name w:val="Подпись к картинке_"/>
    <w:link w:val="affffffffff5"/>
    <w:uiPriority w:val="99"/>
    <w:qFormat/>
    <w:locked/>
    <w:rsid w:val="000E70C3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affffffffff5">
    <w:name w:val="Подпись к картинке"/>
    <w:basedOn w:val="a2"/>
    <w:link w:val="affffffffff4"/>
    <w:uiPriority w:val="99"/>
    <w:qFormat/>
    <w:rsid w:val="000E70C3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character" w:customStyle="1" w:styleId="12pt3">
    <w:name w:val="Основной текст + 12 pt3"/>
    <w:uiPriority w:val="99"/>
    <w:qFormat/>
    <w:rsid w:val="000E70C3"/>
    <w:rPr>
      <w:rFonts w:ascii="Microsoft Sans Serif" w:hAnsi="Microsoft Sans Serif"/>
      <w:i/>
      <w:spacing w:val="30"/>
      <w:sz w:val="24"/>
    </w:rPr>
  </w:style>
  <w:style w:type="character" w:customStyle="1" w:styleId="affffffffff6">
    <w:name w:val="Колонтитул_"/>
    <w:link w:val="affffffffff7"/>
    <w:uiPriority w:val="99"/>
    <w:qFormat/>
    <w:locked/>
    <w:rsid w:val="000E70C3"/>
    <w:rPr>
      <w:shd w:val="clear" w:color="auto" w:fill="FFFFFF"/>
    </w:rPr>
  </w:style>
  <w:style w:type="paragraph" w:customStyle="1" w:styleId="affffffffff7">
    <w:name w:val="Колонтитул"/>
    <w:basedOn w:val="a2"/>
    <w:link w:val="affffffffff6"/>
    <w:uiPriority w:val="99"/>
    <w:qFormat/>
    <w:rsid w:val="000E70C3"/>
    <w:pPr>
      <w:widowControl/>
      <w:shd w:val="clear" w:color="auto" w:fill="FFFFFF"/>
      <w:snapToGrid/>
      <w:spacing w:before="0" w:after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MicrosoftSansSerif">
    <w:name w:val="Колонтитул + Microsoft Sans Serif"/>
    <w:uiPriority w:val="99"/>
    <w:qFormat/>
    <w:rsid w:val="000E70C3"/>
    <w:rPr>
      <w:rFonts w:ascii="Microsoft Sans Serif" w:hAnsi="Microsoft Sans Serif"/>
      <w:spacing w:val="20"/>
      <w:sz w:val="22"/>
      <w:shd w:val="clear" w:color="auto" w:fill="FFFFFF"/>
    </w:rPr>
  </w:style>
  <w:style w:type="character" w:customStyle="1" w:styleId="12pt2">
    <w:name w:val="Основной текст + 12 pt2"/>
    <w:uiPriority w:val="99"/>
    <w:qFormat/>
    <w:rsid w:val="000E70C3"/>
    <w:rPr>
      <w:rFonts w:ascii="Microsoft Sans Serif" w:hAnsi="Microsoft Sans Serif"/>
      <w:i/>
      <w:spacing w:val="30"/>
      <w:sz w:val="24"/>
    </w:rPr>
  </w:style>
  <w:style w:type="character" w:customStyle="1" w:styleId="12pt1">
    <w:name w:val="Основной текст + 12 pt1"/>
    <w:uiPriority w:val="99"/>
    <w:qFormat/>
    <w:rsid w:val="000E70C3"/>
    <w:rPr>
      <w:rFonts w:ascii="Microsoft Sans Serif" w:hAnsi="Microsoft Sans Serif"/>
      <w:i/>
      <w:spacing w:val="30"/>
      <w:sz w:val="24"/>
    </w:rPr>
  </w:style>
  <w:style w:type="paragraph" w:customStyle="1" w:styleId="msonospacing0">
    <w:name w:val="msonospacing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f8">
    <w:name w:val="Стиль Обычный (веб)"/>
    <w:basedOn w:val="afff1"/>
    <w:uiPriority w:val="99"/>
    <w:qFormat/>
    <w:rsid w:val="000E70C3"/>
    <w:pPr>
      <w:spacing w:beforeAutospacing="1" w:afterAutospacing="1" w:line="233" w:lineRule="auto"/>
      <w:jc w:val="both"/>
    </w:pPr>
  </w:style>
  <w:style w:type="character" w:customStyle="1" w:styleId="2ffff1">
    <w:name w:val="Основной текст (2) + Полужирный"/>
    <w:uiPriority w:val="99"/>
    <w:qFormat/>
    <w:rsid w:val="000E70C3"/>
    <w:rPr>
      <w:rFonts w:ascii="Times New Roman" w:hAnsi="Times New Roman"/>
      <w:b/>
      <w:sz w:val="19"/>
      <w:shd w:val="clear" w:color="auto" w:fill="FFFFFF"/>
    </w:rPr>
  </w:style>
  <w:style w:type="paragraph" w:customStyle="1" w:styleId="pic">
    <w:name w:val="pic"/>
    <w:basedOn w:val="a2"/>
    <w:uiPriority w:val="99"/>
    <w:qFormat/>
    <w:rsid w:val="000E70C3"/>
    <w:pPr>
      <w:widowControl/>
      <w:snapToGrid/>
      <w:spacing w:before="0" w:after="0"/>
      <w:ind w:firstLine="480"/>
    </w:pPr>
    <w:rPr>
      <w:rFonts w:eastAsia="Times New Roman"/>
      <w:szCs w:val="24"/>
    </w:rPr>
  </w:style>
  <w:style w:type="paragraph" w:customStyle="1" w:styleId="wysiwyg-text-align-center">
    <w:name w:val="wysiwyg-text-align-center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ysiwyg-text-align-right">
    <w:name w:val="wysiwyg-text-align-right"/>
    <w:basedOn w:val="a2"/>
    <w:uiPriority w:val="99"/>
    <w:qFormat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keyword2">
    <w:name w:val="keyword2"/>
    <w:basedOn w:val="a3"/>
    <w:uiPriority w:val="99"/>
    <w:qFormat/>
    <w:rsid w:val="000E70C3"/>
    <w:rPr>
      <w:rFonts w:cs="Times New Roman"/>
    </w:rPr>
  </w:style>
  <w:style w:type="character" w:customStyle="1" w:styleId="c8">
    <w:name w:val="c8"/>
    <w:basedOn w:val="a3"/>
    <w:uiPriority w:val="99"/>
    <w:qFormat/>
    <w:rsid w:val="000E70C3"/>
    <w:rPr>
      <w:rFonts w:cs="Times New Roman"/>
    </w:rPr>
  </w:style>
  <w:style w:type="character" w:customStyle="1" w:styleId="FontStyle805">
    <w:name w:val="Font Style805"/>
    <w:uiPriority w:val="99"/>
    <w:qFormat/>
    <w:rsid w:val="000E70C3"/>
    <w:rPr>
      <w:rFonts w:ascii="Arial Narrow" w:hAnsi="Arial Narrow"/>
      <w:i/>
      <w:sz w:val="12"/>
    </w:rPr>
  </w:style>
  <w:style w:type="character" w:customStyle="1" w:styleId="FontStyle97">
    <w:name w:val="Font Style97"/>
    <w:uiPriority w:val="99"/>
    <w:qFormat/>
    <w:rsid w:val="000E70C3"/>
    <w:rPr>
      <w:rFonts w:ascii="Times New Roman" w:hAnsi="Times New Roman"/>
      <w:sz w:val="24"/>
    </w:rPr>
  </w:style>
  <w:style w:type="character" w:customStyle="1" w:styleId="FontStyle764">
    <w:name w:val="Font Style764"/>
    <w:uiPriority w:val="99"/>
    <w:qFormat/>
    <w:rsid w:val="000E70C3"/>
    <w:rPr>
      <w:rFonts w:ascii="Times New Roman" w:hAnsi="Times New Roman"/>
      <w:b/>
      <w:i/>
      <w:sz w:val="20"/>
    </w:rPr>
  </w:style>
  <w:style w:type="paragraph" w:customStyle="1" w:styleId="11ff2">
    <w:name w:val="Загол11"/>
    <w:basedOn w:val="10f"/>
    <w:uiPriority w:val="99"/>
    <w:qFormat/>
    <w:rsid w:val="000E70C3"/>
    <w:rPr>
      <w:sz w:val="22"/>
      <w:szCs w:val="22"/>
    </w:rPr>
  </w:style>
  <w:style w:type="paragraph" w:customStyle="1" w:styleId="10f">
    <w:name w:val="Загол10"/>
    <w:basedOn w:val="9b"/>
    <w:uiPriority w:val="99"/>
    <w:qFormat/>
    <w:rsid w:val="000E70C3"/>
    <w:rPr>
      <w:caps/>
      <w:color w:val="auto"/>
      <w:sz w:val="20"/>
      <w:szCs w:val="20"/>
    </w:rPr>
  </w:style>
  <w:style w:type="paragraph" w:customStyle="1" w:styleId="9b">
    <w:name w:val="Загол9"/>
    <w:uiPriority w:val="99"/>
    <w:qFormat/>
    <w:rsid w:val="000E70C3"/>
    <w:pPr>
      <w:keepNext/>
      <w:autoSpaceDE w:val="0"/>
      <w:autoSpaceDN w:val="0"/>
      <w:adjustRightInd w:val="0"/>
      <w:spacing w:before="187" w:after="187" w:line="190" w:lineRule="atLeast"/>
      <w:jc w:val="center"/>
    </w:pPr>
    <w:rPr>
      <w:rFonts w:ascii="PragmaticaCTT" w:eastAsia="Times New Roman" w:hAnsi="PragmaticaCTT" w:cs="PragmaticaCTT"/>
      <w:b/>
      <w:bCs/>
      <w:color w:val="000000"/>
      <w:sz w:val="18"/>
      <w:szCs w:val="18"/>
      <w:lang w:eastAsia="ru-RU"/>
    </w:rPr>
  </w:style>
  <w:style w:type="paragraph" w:customStyle="1" w:styleId="12f">
    <w:name w:val="Абзац списка12"/>
    <w:basedOn w:val="a2"/>
    <w:uiPriority w:val="99"/>
    <w:qFormat/>
    <w:rsid w:val="000E70C3"/>
    <w:pPr>
      <w:widowControl/>
      <w:snapToGrid/>
      <w:spacing w:before="0" w:after="0"/>
      <w:ind w:left="720"/>
      <w:contextualSpacing/>
    </w:pPr>
    <w:rPr>
      <w:szCs w:val="22"/>
    </w:rPr>
  </w:style>
  <w:style w:type="paragraph" w:customStyle="1" w:styleId="13c">
    <w:name w:val="Обычный13"/>
    <w:uiPriority w:val="99"/>
    <w:qFormat/>
    <w:rsid w:val="000E70C3"/>
    <w:pPr>
      <w:widowControl w:val="0"/>
      <w:spacing w:after="0" w:line="259" w:lineRule="auto"/>
      <w:ind w:firstLine="460"/>
      <w:jc w:val="both"/>
    </w:pPr>
    <w:rPr>
      <w:rFonts w:ascii="Times New Roman" w:eastAsia="Calibri" w:hAnsi="Times New Roman" w:cs="Times New Roman"/>
      <w:sz w:val="18"/>
      <w:szCs w:val="20"/>
      <w:lang w:eastAsia="ru-RU"/>
    </w:rPr>
  </w:style>
  <w:style w:type="paragraph" w:customStyle="1" w:styleId="12f0">
    <w:name w:val="Основной текст12"/>
    <w:basedOn w:val="a2"/>
    <w:uiPriority w:val="99"/>
    <w:qFormat/>
    <w:rsid w:val="000E70C3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</w:rPr>
  </w:style>
  <w:style w:type="paragraph" w:customStyle="1" w:styleId="2124">
    <w:name w:val="Заголовок 212"/>
    <w:basedOn w:val="a2"/>
    <w:next w:val="a2"/>
    <w:uiPriority w:val="99"/>
    <w:qFormat/>
    <w:rsid w:val="000E70C3"/>
    <w:pPr>
      <w:keepNext/>
      <w:snapToGrid/>
      <w:spacing w:before="0" w:after="0"/>
      <w:jc w:val="center"/>
    </w:pPr>
    <w:rPr>
      <w:b/>
      <w:sz w:val="26"/>
    </w:rPr>
  </w:style>
  <w:style w:type="paragraph" w:customStyle="1" w:styleId="22f">
    <w:name w:val="Текст22"/>
    <w:basedOn w:val="a2"/>
    <w:uiPriority w:val="99"/>
    <w:qFormat/>
    <w:rsid w:val="000E70C3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11ff3">
    <w:name w:val="Верхний колонтитул11"/>
    <w:basedOn w:val="a2"/>
    <w:uiPriority w:val="99"/>
    <w:qFormat/>
    <w:rsid w:val="000E70C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3114">
    <w:name w:val="Заголовок 311"/>
    <w:basedOn w:val="13c"/>
    <w:next w:val="13c"/>
    <w:uiPriority w:val="99"/>
    <w:qFormat/>
    <w:rsid w:val="000E70C3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4121">
    <w:name w:val="Заголовок 412"/>
    <w:basedOn w:val="13c"/>
    <w:next w:val="13c"/>
    <w:uiPriority w:val="99"/>
    <w:qFormat/>
    <w:rsid w:val="000E70C3"/>
    <w:pPr>
      <w:keepNext/>
      <w:widowControl/>
      <w:spacing w:line="240" w:lineRule="auto"/>
      <w:ind w:firstLine="0"/>
      <w:jc w:val="left"/>
    </w:pPr>
    <w:rPr>
      <w:rFonts w:eastAsia="Times New Roman"/>
      <w:sz w:val="24"/>
    </w:rPr>
  </w:style>
  <w:style w:type="paragraph" w:customStyle="1" w:styleId="11ff4">
    <w:name w:val="Без интервала11"/>
    <w:uiPriority w:val="99"/>
    <w:qFormat/>
    <w:rsid w:val="000E7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1">
    <w:name w:val="Основной текст 221"/>
    <w:basedOn w:val="a2"/>
    <w:uiPriority w:val="99"/>
    <w:qFormat/>
    <w:rsid w:val="000E70C3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sz w:val="28"/>
    </w:rPr>
  </w:style>
  <w:style w:type="paragraph" w:customStyle="1" w:styleId="3210">
    <w:name w:val="Основной текст 321"/>
    <w:basedOn w:val="2ff1"/>
    <w:uiPriority w:val="99"/>
    <w:qFormat/>
    <w:rsid w:val="000E70C3"/>
    <w:pPr>
      <w:widowControl/>
      <w:spacing w:line="240" w:lineRule="auto"/>
      <w:ind w:firstLine="0"/>
    </w:pPr>
    <w:rPr>
      <w:rFonts w:eastAsia="Calibri"/>
      <w:i/>
      <w:sz w:val="26"/>
    </w:rPr>
  </w:style>
  <w:style w:type="paragraph" w:customStyle="1" w:styleId="21f5">
    <w:name w:val="Цитата21"/>
    <w:basedOn w:val="a2"/>
    <w:uiPriority w:val="99"/>
    <w:qFormat/>
    <w:rsid w:val="000E70C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HTML11b">
    <w:name w:val="Стандартный HTML11"/>
    <w:basedOn w:val="a2"/>
    <w:uiPriority w:val="99"/>
    <w:qFormat/>
    <w:rsid w:val="000E70C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paragraph" w:customStyle="1" w:styleId="msonormal0">
    <w:name w:val="msonormal"/>
    <w:basedOn w:val="a2"/>
    <w:uiPriority w:val="99"/>
    <w:qFormat/>
    <w:rsid w:val="000E70C3"/>
    <w:pPr>
      <w:widowControl/>
      <w:snapToGrid/>
      <w:spacing w:beforeAutospacing="1" w:afterAutospacing="1"/>
    </w:pPr>
    <w:rPr>
      <w:szCs w:val="24"/>
    </w:rPr>
  </w:style>
  <w:style w:type="paragraph" w:customStyle="1" w:styleId="p22">
    <w:name w:val="p22"/>
    <w:basedOn w:val="a2"/>
    <w:uiPriority w:val="99"/>
    <w:qFormat/>
    <w:rsid w:val="000E70C3"/>
    <w:pPr>
      <w:widowControl/>
      <w:snapToGrid/>
      <w:spacing w:beforeAutospacing="1" w:afterAutospacing="1"/>
    </w:pPr>
    <w:rPr>
      <w:szCs w:val="24"/>
    </w:rPr>
  </w:style>
  <w:style w:type="paragraph" w:customStyle="1" w:styleId="SP">
    <w:name w:val="SP"/>
    <w:uiPriority w:val="99"/>
    <w:qFormat/>
    <w:rsid w:val="000E70C3"/>
    <w:pPr>
      <w:tabs>
        <w:tab w:val="left" w:pos="907"/>
        <w:tab w:val="right" w:leader="underscore" w:pos="691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PragmaticaCTT" w:eastAsia="Calibri" w:hAnsi="PragmaticaCTT" w:cs="PragmaticaCTT"/>
      <w:color w:val="000000"/>
      <w:sz w:val="20"/>
      <w:szCs w:val="20"/>
      <w:lang w:eastAsia="ru-RU"/>
    </w:rPr>
  </w:style>
  <w:style w:type="paragraph" w:customStyle="1" w:styleId="21210">
    <w:name w:val="Стиль Заголовок 2 + 12 пт1"/>
    <w:basedOn w:val="20"/>
    <w:uiPriority w:val="99"/>
    <w:qFormat/>
    <w:rsid w:val="000E70C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21220">
    <w:name w:val="Стиль Заголовок 2 + 12 пт2"/>
    <w:basedOn w:val="20"/>
    <w:uiPriority w:val="99"/>
    <w:qFormat/>
    <w:rsid w:val="000E70C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3ffd">
    <w:name w:val="3"/>
    <w:basedOn w:val="a2"/>
    <w:next w:val="affb"/>
    <w:uiPriority w:val="99"/>
    <w:qFormat/>
    <w:rsid w:val="000E70C3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11ff5">
    <w:name w:val="Основной шрифт абзаца11"/>
    <w:uiPriority w:val="99"/>
    <w:qFormat/>
    <w:rsid w:val="000E70C3"/>
  </w:style>
  <w:style w:type="character" w:customStyle="1" w:styleId="11ff6">
    <w:name w:val="Слабое выделение11"/>
    <w:uiPriority w:val="99"/>
    <w:qFormat/>
    <w:rsid w:val="000E70C3"/>
    <w:rPr>
      <w:i/>
      <w:color w:val="808080"/>
    </w:rPr>
  </w:style>
  <w:style w:type="character" w:customStyle="1" w:styleId="11ff7">
    <w:name w:val="Сильное выделение11"/>
    <w:uiPriority w:val="99"/>
    <w:qFormat/>
    <w:rsid w:val="000E70C3"/>
    <w:rPr>
      <w:b/>
    </w:rPr>
  </w:style>
  <w:style w:type="character" w:customStyle="1" w:styleId="mathjax1">
    <w:name w:val="mathjax1"/>
    <w:uiPriority w:val="99"/>
    <w:qFormat/>
    <w:rsid w:val="000E70C3"/>
    <w:rPr>
      <w:spacing w:val="0"/>
      <w:sz w:val="24"/>
    </w:rPr>
  </w:style>
  <w:style w:type="character" w:customStyle="1" w:styleId="2ffff2">
    <w:name w:val="Заголовок 2 Знак Знак"/>
    <w:uiPriority w:val="99"/>
    <w:qFormat/>
    <w:locked/>
    <w:rsid w:val="000E70C3"/>
    <w:rPr>
      <w:rFonts w:ascii="Arial" w:hAnsi="Arial"/>
      <w:b/>
      <w:sz w:val="28"/>
      <w:lang w:val="ru-RU" w:eastAsia="en-US"/>
    </w:rPr>
  </w:style>
  <w:style w:type="character" w:customStyle="1" w:styleId="2ffff3">
    <w:name w:val="Основной текст (2)"/>
    <w:uiPriority w:val="99"/>
    <w:qFormat/>
    <w:rsid w:val="000E70C3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rvts210">
    <w:name w:val="rvts210"/>
    <w:uiPriority w:val="99"/>
    <w:qFormat/>
    <w:rsid w:val="000E70C3"/>
    <w:rPr>
      <w:i/>
      <w:color w:val="000000"/>
      <w:sz w:val="20"/>
    </w:rPr>
  </w:style>
  <w:style w:type="character" w:customStyle="1" w:styleId="3100">
    <w:name w:val="Знак Знак310"/>
    <w:uiPriority w:val="99"/>
    <w:qFormat/>
    <w:locked/>
    <w:rsid w:val="000E70C3"/>
    <w:rPr>
      <w:rFonts w:ascii="Tahoma" w:hAnsi="Tahoma"/>
      <w:sz w:val="16"/>
      <w:lang w:val="ru-RU" w:eastAsia="ru-RU"/>
    </w:rPr>
  </w:style>
  <w:style w:type="character" w:customStyle="1" w:styleId="3520">
    <w:name w:val="Знак Знак352"/>
    <w:uiPriority w:val="99"/>
    <w:qFormat/>
    <w:locked/>
    <w:rsid w:val="000E70C3"/>
    <w:rPr>
      <w:sz w:val="24"/>
      <w:lang w:val="ru-RU" w:eastAsia="ru-RU"/>
    </w:rPr>
  </w:style>
  <w:style w:type="character" w:customStyle="1" w:styleId="4011">
    <w:name w:val="Знак Знак401"/>
    <w:uiPriority w:val="99"/>
    <w:qFormat/>
    <w:locked/>
    <w:rsid w:val="000E70C3"/>
    <w:rPr>
      <w:b/>
      <w:sz w:val="27"/>
      <w:lang w:val="ru-RU" w:eastAsia="ru-RU"/>
    </w:rPr>
  </w:style>
  <w:style w:type="character" w:customStyle="1" w:styleId="3910">
    <w:name w:val="Знак Знак391"/>
    <w:uiPriority w:val="99"/>
    <w:qFormat/>
    <w:locked/>
    <w:rsid w:val="000E70C3"/>
    <w:rPr>
      <w:b/>
      <w:sz w:val="28"/>
      <w:lang w:val="ru-RU" w:eastAsia="ru-RU"/>
    </w:rPr>
  </w:style>
  <w:style w:type="character" w:customStyle="1" w:styleId="3810">
    <w:name w:val="Знак Знак381"/>
    <w:uiPriority w:val="99"/>
    <w:qFormat/>
    <w:locked/>
    <w:rsid w:val="000E70C3"/>
    <w:rPr>
      <w:b/>
      <w:i/>
      <w:sz w:val="26"/>
      <w:lang w:val="ru-RU" w:eastAsia="ru-RU"/>
    </w:rPr>
  </w:style>
  <w:style w:type="character" w:customStyle="1" w:styleId="3710">
    <w:name w:val="Знак Знак371"/>
    <w:uiPriority w:val="99"/>
    <w:qFormat/>
    <w:locked/>
    <w:rsid w:val="000E70C3"/>
    <w:rPr>
      <w:sz w:val="24"/>
      <w:lang w:val="ru-RU" w:eastAsia="ru-RU"/>
    </w:rPr>
  </w:style>
  <w:style w:type="character" w:customStyle="1" w:styleId="3610">
    <w:name w:val="Знак Знак361"/>
    <w:uiPriority w:val="99"/>
    <w:qFormat/>
    <w:locked/>
    <w:rsid w:val="000E70C3"/>
    <w:rPr>
      <w:sz w:val="24"/>
      <w:lang w:val="ru-RU" w:eastAsia="ru-RU"/>
    </w:rPr>
  </w:style>
  <w:style w:type="character" w:customStyle="1" w:styleId="3510">
    <w:name w:val="Знак Знак351"/>
    <w:uiPriority w:val="99"/>
    <w:qFormat/>
    <w:locked/>
    <w:rsid w:val="000E70C3"/>
    <w:rPr>
      <w:i/>
      <w:sz w:val="24"/>
      <w:lang w:val="ru-RU" w:eastAsia="ru-RU"/>
    </w:rPr>
  </w:style>
  <w:style w:type="character" w:customStyle="1" w:styleId="3410">
    <w:name w:val="Знак Знак341"/>
    <w:uiPriority w:val="99"/>
    <w:qFormat/>
    <w:locked/>
    <w:rsid w:val="000E70C3"/>
    <w:rPr>
      <w:rFonts w:ascii="Arial" w:hAnsi="Arial"/>
      <w:sz w:val="22"/>
      <w:lang w:val="ru-RU" w:eastAsia="ru-RU"/>
    </w:rPr>
  </w:style>
  <w:style w:type="character" w:customStyle="1" w:styleId="3310">
    <w:name w:val="Знак Знак331"/>
    <w:uiPriority w:val="99"/>
    <w:qFormat/>
    <w:locked/>
    <w:rsid w:val="000E70C3"/>
    <w:rPr>
      <w:rFonts w:ascii="Courier New" w:hAnsi="Courier New"/>
      <w:lang w:val="ru-RU" w:eastAsia="ru-RU"/>
    </w:rPr>
  </w:style>
  <w:style w:type="character" w:customStyle="1" w:styleId="3211">
    <w:name w:val="Знак Знак321"/>
    <w:uiPriority w:val="99"/>
    <w:qFormat/>
    <w:locked/>
    <w:rsid w:val="000E70C3"/>
    <w:rPr>
      <w:lang w:val="ru-RU" w:eastAsia="ru-RU"/>
    </w:rPr>
  </w:style>
  <w:style w:type="character" w:customStyle="1" w:styleId="3115">
    <w:name w:val="Знак Знак311"/>
    <w:uiPriority w:val="99"/>
    <w:qFormat/>
    <w:locked/>
    <w:rsid w:val="000E70C3"/>
    <w:rPr>
      <w:sz w:val="24"/>
      <w:lang w:val="ru-RU" w:eastAsia="ru-RU"/>
    </w:rPr>
  </w:style>
  <w:style w:type="character" w:customStyle="1" w:styleId="2910">
    <w:name w:val="Знак Знак291"/>
    <w:uiPriority w:val="99"/>
    <w:qFormat/>
    <w:locked/>
    <w:rsid w:val="000E70C3"/>
    <w:rPr>
      <w:sz w:val="16"/>
      <w:lang w:val="ru-RU" w:eastAsia="ru-RU"/>
    </w:rPr>
  </w:style>
  <w:style w:type="character" w:customStyle="1" w:styleId="2810">
    <w:name w:val="Знак Знак281"/>
    <w:uiPriority w:val="99"/>
    <w:qFormat/>
    <w:locked/>
    <w:rsid w:val="000E70C3"/>
    <w:rPr>
      <w:sz w:val="16"/>
      <w:lang w:val="ru-RU" w:eastAsia="ru-RU"/>
    </w:rPr>
  </w:style>
  <w:style w:type="character" w:customStyle="1" w:styleId="2710">
    <w:name w:val="Знак Знак271"/>
    <w:uiPriority w:val="99"/>
    <w:qFormat/>
    <w:locked/>
    <w:rsid w:val="000E70C3"/>
    <w:rPr>
      <w:rFonts w:ascii="Courier New" w:hAnsi="Courier New"/>
      <w:lang w:val="ru-RU" w:eastAsia="ru-RU"/>
    </w:rPr>
  </w:style>
  <w:style w:type="character" w:customStyle="1" w:styleId="1320">
    <w:name w:val="Знак Знак132"/>
    <w:uiPriority w:val="99"/>
    <w:qFormat/>
    <w:locked/>
    <w:rsid w:val="000E70C3"/>
    <w:rPr>
      <w:lang w:val="ru-RU" w:eastAsia="ar-SA" w:bidi="ar-SA"/>
    </w:rPr>
  </w:style>
  <w:style w:type="character" w:customStyle="1" w:styleId="1221">
    <w:name w:val="Знак Знак122"/>
    <w:uiPriority w:val="99"/>
    <w:qFormat/>
    <w:locked/>
    <w:rsid w:val="000E70C3"/>
    <w:rPr>
      <w:sz w:val="28"/>
      <w:lang w:val="ru-RU" w:eastAsia="ru-RU"/>
    </w:rPr>
  </w:style>
  <w:style w:type="character" w:customStyle="1" w:styleId="1123">
    <w:name w:val="Знак Знак112"/>
    <w:uiPriority w:val="99"/>
    <w:qFormat/>
    <w:locked/>
    <w:rsid w:val="000E70C3"/>
    <w:rPr>
      <w:sz w:val="28"/>
      <w:lang w:val="ru-RU" w:eastAsia="ru-RU"/>
    </w:rPr>
  </w:style>
  <w:style w:type="character" w:customStyle="1" w:styleId="922">
    <w:name w:val="Знак Знак92"/>
    <w:uiPriority w:val="99"/>
    <w:qFormat/>
    <w:locked/>
    <w:rsid w:val="000E70C3"/>
    <w:rPr>
      <w:rFonts w:ascii="Tahoma" w:hAnsi="Tahoma"/>
      <w:lang w:val="ru-RU" w:eastAsia="ru-RU"/>
    </w:rPr>
  </w:style>
  <w:style w:type="character" w:customStyle="1" w:styleId="4020">
    <w:name w:val="Знак Знак402"/>
    <w:uiPriority w:val="99"/>
    <w:qFormat/>
    <w:locked/>
    <w:rsid w:val="000E70C3"/>
    <w:rPr>
      <w:rFonts w:ascii="Arial" w:hAnsi="Arial"/>
      <w:b/>
      <w:i/>
      <w:sz w:val="28"/>
      <w:lang w:val="ru-RU" w:eastAsia="zh-CN"/>
    </w:rPr>
  </w:style>
  <w:style w:type="character" w:customStyle="1" w:styleId="392">
    <w:name w:val="Знак Знак392"/>
    <w:uiPriority w:val="99"/>
    <w:qFormat/>
    <w:locked/>
    <w:rsid w:val="000E70C3"/>
    <w:rPr>
      <w:b/>
      <w:sz w:val="27"/>
      <w:lang w:val="ru-RU" w:eastAsia="zh-CN"/>
    </w:rPr>
  </w:style>
  <w:style w:type="character" w:customStyle="1" w:styleId="382">
    <w:name w:val="Знак Знак382"/>
    <w:uiPriority w:val="99"/>
    <w:qFormat/>
    <w:locked/>
    <w:rsid w:val="000E70C3"/>
    <w:rPr>
      <w:b/>
      <w:sz w:val="28"/>
      <w:lang w:val="ru-RU" w:eastAsia="ru-RU"/>
    </w:rPr>
  </w:style>
  <w:style w:type="character" w:customStyle="1" w:styleId="3720">
    <w:name w:val="Знак Знак372"/>
    <w:uiPriority w:val="99"/>
    <w:qFormat/>
    <w:locked/>
    <w:rsid w:val="000E70C3"/>
    <w:rPr>
      <w:b/>
      <w:i/>
      <w:sz w:val="26"/>
      <w:lang w:val="ru-RU" w:eastAsia="zh-CN"/>
    </w:rPr>
  </w:style>
  <w:style w:type="character" w:customStyle="1" w:styleId="3620">
    <w:name w:val="Знак Знак362"/>
    <w:uiPriority w:val="99"/>
    <w:qFormat/>
    <w:locked/>
    <w:rsid w:val="000E70C3"/>
    <w:rPr>
      <w:sz w:val="24"/>
      <w:lang w:val="ru-RU" w:eastAsia="ru-RU"/>
    </w:rPr>
  </w:style>
  <w:style w:type="character" w:customStyle="1" w:styleId="3120">
    <w:name w:val="Знак Знак312"/>
    <w:uiPriority w:val="99"/>
    <w:qFormat/>
    <w:locked/>
    <w:rsid w:val="000E70C3"/>
    <w:rPr>
      <w:rFonts w:ascii="Courier New" w:hAnsi="Courier New"/>
      <w:lang w:val="ru-RU" w:eastAsia="ru-RU"/>
    </w:rPr>
  </w:style>
  <w:style w:type="character" w:customStyle="1" w:styleId="3420">
    <w:name w:val="Знак Знак342"/>
    <w:uiPriority w:val="99"/>
    <w:qFormat/>
    <w:locked/>
    <w:rsid w:val="000E70C3"/>
    <w:rPr>
      <w:rFonts w:ascii="Calibri" w:hAnsi="Calibri"/>
      <w:i/>
      <w:sz w:val="24"/>
      <w:lang w:val="ru-RU" w:eastAsia="zh-CN"/>
    </w:rPr>
  </w:style>
  <w:style w:type="character" w:customStyle="1" w:styleId="3220">
    <w:name w:val="Знак Знак322"/>
    <w:uiPriority w:val="99"/>
    <w:qFormat/>
    <w:locked/>
    <w:rsid w:val="000E70C3"/>
    <w:rPr>
      <w:rFonts w:ascii="Arial" w:hAnsi="Arial"/>
      <w:sz w:val="22"/>
      <w:lang w:val="ru-RU" w:eastAsia="ru-RU"/>
    </w:rPr>
  </w:style>
  <w:style w:type="character" w:customStyle="1" w:styleId="3010">
    <w:name w:val="Знак Знак301"/>
    <w:uiPriority w:val="99"/>
    <w:qFormat/>
    <w:locked/>
    <w:rsid w:val="000E70C3"/>
    <w:rPr>
      <w:lang w:val="ru-RU" w:eastAsia="ru-RU"/>
    </w:rPr>
  </w:style>
  <w:style w:type="character" w:customStyle="1" w:styleId="292">
    <w:name w:val="Знак Знак292"/>
    <w:uiPriority w:val="99"/>
    <w:qFormat/>
    <w:locked/>
    <w:rsid w:val="000E70C3"/>
    <w:rPr>
      <w:sz w:val="24"/>
      <w:lang w:val="ru-RU" w:eastAsia="zh-CN"/>
    </w:rPr>
  </w:style>
  <w:style w:type="character" w:customStyle="1" w:styleId="2820">
    <w:name w:val="Знак Знак282"/>
    <w:uiPriority w:val="99"/>
    <w:qFormat/>
    <w:locked/>
    <w:rsid w:val="000E70C3"/>
    <w:rPr>
      <w:sz w:val="24"/>
      <w:lang w:val="ru-RU" w:eastAsia="ru-RU"/>
    </w:rPr>
  </w:style>
  <w:style w:type="character" w:customStyle="1" w:styleId="2720">
    <w:name w:val="Знак Знак272"/>
    <w:uiPriority w:val="99"/>
    <w:qFormat/>
    <w:locked/>
    <w:rsid w:val="000E70C3"/>
    <w:rPr>
      <w:sz w:val="16"/>
      <w:lang w:val="ru-RU" w:eastAsia="ru-RU"/>
    </w:rPr>
  </w:style>
  <w:style w:type="character" w:customStyle="1" w:styleId="2125">
    <w:name w:val="Знак Знак212"/>
    <w:uiPriority w:val="99"/>
    <w:qFormat/>
    <w:locked/>
    <w:rsid w:val="000E70C3"/>
    <w:rPr>
      <w:rFonts w:ascii="Tahoma" w:hAnsi="Tahoma"/>
      <w:lang w:val="ru-RU" w:eastAsia="ru-RU"/>
    </w:rPr>
  </w:style>
  <w:style w:type="character" w:customStyle="1" w:styleId="2620">
    <w:name w:val="Знак Знак262"/>
    <w:uiPriority w:val="99"/>
    <w:qFormat/>
    <w:rsid w:val="000E70C3"/>
    <w:rPr>
      <w:rFonts w:ascii="Cambria" w:hAnsi="Cambria"/>
      <w:b/>
      <w:sz w:val="26"/>
    </w:rPr>
  </w:style>
  <w:style w:type="character" w:customStyle="1" w:styleId="2420">
    <w:name w:val="Знак Знак242"/>
    <w:uiPriority w:val="99"/>
    <w:qFormat/>
    <w:rsid w:val="000E70C3"/>
    <w:rPr>
      <w:rFonts w:ascii="Times New Roman" w:hAnsi="Times New Roman"/>
      <w:b/>
      <w:i/>
      <w:sz w:val="26"/>
    </w:rPr>
  </w:style>
  <w:style w:type="character" w:customStyle="1" w:styleId="2320">
    <w:name w:val="Знак Знак232"/>
    <w:uiPriority w:val="99"/>
    <w:qFormat/>
    <w:rsid w:val="000E70C3"/>
    <w:rPr>
      <w:rFonts w:ascii="Times New Roman" w:hAnsi="Times New Roman"/>
      <w:b/>
      <w:sz w:val="22"/>
    </w:rPr>
  </w:style>
  <w:style w:type="character" w:customStyle="1" w:styleId="3130">
    <w:name w:val="Знак Знак313"/>
    <w:uiPriority w:val="99"/>
    <w:qFormat/>
    <w:locked/>
    <w:rsid w:val="000E70C3"/>
    <w:rPr>
      <w:rFonts w:ascii="PragmaticaCTT" w:hAnsi="PragmaticaCTT"/>
      <w:b/>
      <w:sz w:val="24"/>
      <w:lang w:val="ru-RU" w:eastAsia="ru-RU"/>
    </w:rPr>
  </w:style>
  <w:style w:type="character" w:customStyle="1" w:styleId="2015">
    <w:name w:val="Знак Знак2015"/>
    <w:uiPriority w:val="99"/>
    <w:rsid w:val="000E70C3"/>
    <w:rPr>
      <w:rFonts w:ascii="Arial" w:hAnsi="Arial"/>
      <w:sz w:val="22"/>
    </w:rPr>
  </w:style>
  <w:style w:type="character" w:customStyle="1" w:styleId="font55">
    <w:name w:val="font55"/>
    <w:basedOn w:val="a3"/>
    <w:uiPriority w:val="99"/>
    <w:rsid w:val="000E70C3"/>
    <w:rPr>
      <w:rFonts w:cs="Times New Roman"/>
    </w:rPr>
  </w:style>
  <w:style w:type="character" w:customStyle="1" w:styleId="WW8Num24z4">
    <w:name w:val="WW8Num24z4"/>
    <w:uiPriority w:val="99"/>
    <w:rsid w:val="000E70C3"/>
  </w:style>
  <w:style w:type="character" w:customStyle="1" w:styleId="WW8Num24z5">
    <w:name w:val="WW8Num24z5"/>
    <w:uiPriority w:val="99"/>
    <w:rsid w:val="000E70C3"/>
  </w:style>
  <w:style w:type="character" w:customStyle="1" w:styleId="WW8Num24z6">
    <w:name w:val="WW8Num24z6"/>
    <w:uiPriority w:val="99"/>
    <w:rsid w:val="000E70C3"/>
  </w:style>
  <w:style w:type="character" w:customStyle="1" w:styleId="WW8Num24z7">
    <w:name w:val="WW8Num24z7"/>
    <w:uiPriority w:val="99"/>
    <w:rsid w:val="000E70C3"/>
  </w:style>
  <w:style w:type="character" w:customStyle="1" w:styleId="WW8Num24z8">
    <w:name w:val="WW8Num24z8"/>
    <w:uiPriority w:val="99"/>
    <w:rsid w:val="000E70C3"/>
  </w:style>
  <w:style w:type="character" w:customStyle="1" w:styleId="WW8Num25z4">
    <w:name w:val="WW8Num25z4"/>
    <w:uiPriority w:val="99"/>
    <w:rsid w:val="000E70C3"/>
  </w:style>
  <w:style w:type="character" w:customStyle="1" w:styleId="WW8Num25z5">
    <w:name w:val="WW8Num25z5"/>
    <w:uiPriority w:val="99"/>
    <w:rsid w:val="000E70C3"/>
  </w:style>
  <w:style w:type="character" w:customStyle="1" w:styleId="WW8Num25z6">
    <w:name w:val="WW8Num25z6"/>
    <w:uiPriority w:val="99"/>
    <w:rsid w:val="000E70C3"/>
  </w:style>
  <w:style w:type="character" w:customStyle="1" w:styleId="WW8Num25z7">
    <w:name w:val="WW8Num25z7"/>
    <w:uiPriority w:val="99"/>
    <w:rsid w:val="000E70C3"/>
  </w:style>
  <w:style w:type="character" w:customStyle="1" w:styleId="WW8Num25z8">
    <w:name w:val="WW8Num25z8"/>
    <w:uiPriority w:val="99"/>
    <w:rsid w:val="000E70C3"/>
  </w:style>
  <w:style w:type="character" w:customStyle="1" w:styleId="WW8Num30z2">
    <w:name w:val="WW8Num30z2"/>
    <w:uiPriority w:val="99"/>
    <w:rsid w:val="000E70C3"/>
  </w:style>
  <w:style w:type="character" w:customStyle="1" w:styleId="WW8Num30z4">
    <w:name w:val="WW8Num30z4"/>
    <w:uiPriority w:val="99"/>
    <w:rsid w:val="000E70C3"/>
  </w:style>
  <w:style w:type="character" w:customStyle="1" w:styleId="WW8Num30z5">
    <w:name w:val="WW8Num30z5"/>
    <w:uiPriority w:val="99"/>
    <w:rsid w:val="000E70C3"/>
  </w:style>
  <w:style w:type="character" w:customStyle="1" w:styleId="WW8Num30z6">
    <w:name w:val="WW8Num30z6"/>
    <w:uiPriority w:val="99"/>
    <w:rsid w:val="000E70C3"/>
  </w:style>
  <w:style w:type="character" w:customStyle="1" w:styleId="WW8Num30z7">
    <w:name w:val="WW8Num30z7"/>
    <w:uiPriority w:val="99"/>
    <w:rsid w:val="000E70C3"/>
  </w:style>
  <w:style w:type="character" w:customStyle="1" w:styleId="WW8Num30z8">
    <w:name w:val="WW8Num30z8"/>
    <w:uiPriority w:val="99"/>
    <w:rsid w:val="000E70C3"/>
  </w:style>
  <w:style w:type="character" w:customStyle="1" w:styleId="WW8Num32z4">
    <w:name w:val="WW8Num32z4"/>
    <w:uiPriority w:val="99"/>
    <w:rsid w:val="000E70C3"/>
  </w:style>
  <w:style w:type="character" w:customStyle="1" w:styleId="WW8Num32z5">
    <w:name w:val="WW8Num32z5"/>
    <w:uiPriority w:val="99"/>
    <w:rsid w:val="000E70C3"/>
  </w:style>
  <w:style w:type="character" w:customStyle="1" w:styleId="WW8Num32z6">
    <w:name w:val="WW8Num32z6"/>
    <w:uiPriority w:val="99"/>
    <w:rsid w:val="000E70C3"/>
  </w:style>
  <w:style w:type="character" w:customStyle="1" w:styleId="WW8Num32z7">
    <w:name w:val="WW8Num32z7"/>
    <w:uiPriority w:val="99"/>
    <w:rsid w:val="000E70C3"/>
  </w:style>
  <w:style w:type="character" w:customStyle="1" w:styleId="WW8Num32z8">
    <w:name w:val="WW8Num32z8"/>
    <w:uiPriority w:val="99"/>
    <w:rsid w:val="000E70C3"/>
  </w:style>
  <w:style w:type="character" w:customStyle="1" w:styleId="WW8Num33z1">
    <w:name w:val="WW8Num33z1"/>
    <w:uiPriority w:val="99"/>
    <w:rsid w:val="000E70C3"/>
  </w:style>
  <w:style w:type="character" w:customStyle="1" w:styleId="WW8Num33z2">
    <w:name w:val="WW8Num33z2"/>
    <w:uiPriority w:val="99"/>
    <w:rsid w:val="000E70C3"/>
  </w:style>
  <w:style w:type="character" w:customStyle="1" w:styleId="WW8Num33z5">
    <w:name w:val="WW8Num33z5"/>
    <w:uiPriority w:val="99"/>
    <w:rsid w:val="000E70C3"/>
  </w:style>
  <w:style w:type="character" w:customStyle="1" w:styleId="WW8Num33z6">
    <w:name w:val="WW8Num33z6"/>
    <w:uiPriority w:val="99"/>
    <w:rsid w:val="000E70C3"/>
  </w:style>
  <w:style w:type="character" w:customStyle="1" w:styleId="WW8Num33z7">
    <w:name w:val="WW8Num33z7"/>
    <w:uiPriority w:val="99"/>
    <w:rsid w:val="000E70C3"/>
  </w:style>
  <w:style w:type="character" w:customStyle="1" w:styleId="WW8Num33z8">
    <w:name w:val="WW8Num33z8"/>
    <w:uiPriority w:val="99"/>
    <w:rsid w:val="000E70C3"/>
  </w:style>
  <w:style w:type="character" w:customStyle="1" w:styleId="WW8Num35z2">
    <w:name w:val="WW8Num35z2"/>
    <w:uiPriority w:val="99"/>
    <w:rsid w:val="000E70C3"/>
  </w:style>
  <w:style w:type="character" w:customStyle="1" w:styleId="WW8Num35z4">
    <w:name w:val="WW8Num35z4"/>
    <w:uiPriority w:val="99"/>
    <w:rsid w:val="000E70C3"/>
  </w:style>
  <w:style w:type="character" w:customStyle="1" w:styleId="WW8Num35z5">
    <w:name w:val="WW8Num35z5"/>
    <w:uiPriority w:val="99"/>
    <w:rsid w:val="000E70C3"/>
  </w:style>
  <w:style w:type="character" w:customStyle="1" w:styleId="WW8Num35z6">
    <w:name w:val="WW8Num35z6"/>
    <w:uiPriority w:val="99"/>
    <w:rsid w:val="000E70C3"/>
  </w:style>
  <w:style w:type="character" w:customStyle="1" w:styleId="WW8Num35z7">
    <w:name w:val="WW8Num35z7"/>
    <w:uiPriority w:val="99"/>
    <w:rsid w:val="000E70C3"/>
  </w:style>
  <w:style w:type="character" w:customStyle="1" w:styleId="WW8Num35z8">
    <w:name w:val="WW8Num35z8"/>
    <w:uiPriority w:val="99"/>
    <w:rsid w:val="000E70C3"/>
  </w:style>
  <w:style w:type="character" w:customStyle="1" w:styleId="WW8Num37z2">
    <w:name w:val="WW8Num37z2"/>
    <w:uiPriority w:val="99"/>
    <w:rsid w:val="000E70C3"/>
  </w:style>
  <w:style w:type="character" w:customStyle="1" w:styleId="WW8Num37z4">
    <w:name w:val="WW8Num37z4"/>
    <w:uiPriority w:val="99"/>
    <w:rsid w:val="000E70C3"/>
  </w:style>
  <w:style w:type="character" w:customStyle="1" w:styleId="WW8Num37z5">
    <w:name w:val="WW8Num37z5"/>
    <w:uiPriority w:val="99"/>
    <w:qFormat/>
    <w:rsid w:val="000E70C3"/>
  </w:style>
  <w:style w:type="character" w:customStyle="1" w:styleId="WW8Num37z6">
    <w:name w:val="WW8Num37z6"/>
    <w:uiPriority w:val="99"/>
    <w:rsid w:val="000E70C3"/>
  </w:style>
  <w:style w:type="character" w:customStyle="1" w:styleId="WW8Num37z7">
    <w:name w:val="WW8Num37z7"/>
    <w:uiPriority w:val="99"/>
    <w:rsid w:val="000E70C3"/>
  </w:style>
  <w:style w:type="character" w:customStyle="1" w:styleId="WW8Num37z8">
    <w:name w:val="WW8Num37z8"/>
    <w:uiPriority w:val="99"/>
    <w:rsid w:val="000E70C3"/>
  </w:style>
  <w:style w:type="character" w:customStyle="1" w:styleId="WW8Num38z1">
    <w:name w:val="WW8Num38z1"/>
    <w:uiPriority w:val="99"/>
    <w:rsid w:val="000E70C3"/>
  </w:style>
  <w:style w:type="character" w:customStyle="1" w:styleId="WW8Num38z2">
    <w:name w:val="WW8Num38z2"/>
    <w:uiPriority w:val="99"/>
    <w:rsid w:val="000E70C3"/>
  </w:style>
  <w:style w:type="character" w:customStyle="1" w:styleId="WW8Num38z3">
    <w:name w:val="WW8Num38z3"/>
    <w:uiPriority w:val="99"/>
    <w:rsid w:val="000E70C3"/>
  </w:style>
  <w:style w:type="character" w:customStyle="1" w:styleId="WW8Num38z4">
    <w:name w:val="WW8Num38z4"/>
    <w:uiPriority w:val="99"/>
    <w:rsid w:val="000E70C3"/>
  </w:style>
  <w:style w:type="character" w:customStyle="1" w:styleId="WW8Num38z5">
    <w:name w:val="WW8Num38z5"/>
    <w:uiPriority w:val="99"/>
    <w:rsid w:val="000E70C3"/>
  </w:style>
  <w:style w:type="character" w:customStyle="1" w:styleId="WW8Num38z6">
    <w:name w:val="WW8Num38z6"/>
    <w:uiPriority w:val="99"/>
    <w:rsid w:val="000E70C3"/>
  </w:style>
  <w:style w:type="character" w:customStyle="1" w:styleId="WW8Num38z7">
    <w:name w:val="WW8Num38z7"/>
    <w:uiPriority w:val="99"/>
    <w:rsid w:val="000E70C3"/>
  </w:style>
  <w:style w:type="character" w:customStyle="1" w:styleId="WW8Num38z8">
    <w:name w:val="WW8Num38z8"/>
    <w:uiPriority w:val="99"/>
    <w:rsid w:val="000E70C3"/>
  </w:style>
  <w:style w:type="character" w:customStyle="1" w:styleId="WW8Num40z1">
    <w:name w:val="WW8Num40z1"/>
    <w:uiPriority w:val="99"/>
    <w:rsid w:val="000E70C3"/>
    <w:rPr>
      <w:rFonts w:ascii="Courier New" w:hAnsi="Courier New"/>
    </w:rPr>
  </w:style>
  <w:style w:type="character" w:customStyle="1" w:styleId="WW8Num40z2">
    <w:name w:val="WW8Num40z2"/>
    <w:uiPriority w:val="99"/>
    <w:rsid w:val="000E70C3"/>
    <w:rPr>
      <w:rFonts w:ascii="Wingdings" w:hAnsi="Wingdings"/>
    </w:rPr>
  </w:style>
  <w:style w:type="character" w:customStyle="1" w:styleId="WW8Num41z1">
    <w:name w:val="WW8Num41z1"/>
    <w:uiPriority w:val="99"/>
    <w:rsid w:val="000E70C3"/>
  </w:style>
  <w:style w:type="character" w:customStyle="1" w:styleId="WW8Num41z2">
    <w:name w:val="WW8Num41z2"/>
    <w:uiPriority w:val="99"/>
    <w:rsid w:val="000E70C3"/>
  </w:style>
  <w:style w:type="character" w:customStyle="1" w:styleId="WW8Num41z3">
    <w:name w:val="WW8Num41z3"/>
    <w:uiPriority w:val="99"/>
    <w:rsid w:val="000E70C3"/>
  </w:style>
  <w:style w:type="character" w:customStyle="1" w:styleId="WW8Num41z4">
    <w:name w:val="WW8Num41z4"/>
    <w:uiPriority w:val="99"/>
    <w:rsid w:val="000E70C3"/>
  </w:style>
  <w:style w:type="character" w:customStyle="1" w:styleId="WW8Num41z5">
    <w:name w:val="WW8Num41z5"/>
    <w:uiPriority w:val="99"/>
    <w:rsid w:val="000E70C3"/>
  </w:style>
  <w:style w:type="character" w:customStyle="1" w:styleId="WW8Num41z6">
    <w:name w:val="WW8Num41z6"/>
    <w:uiPriority w:val="99"/>
    <w:rsid w:val="000E70C3"/>
  </w:style>
  <w:style w:type="character" w:customStyle="1" w:styleId="WW8Num41z7">
    <w:name w:val="WW8Num41z7"/>
    <w:uiPriority w:val="99"/>
    <w:rsid w:val="000E70C3"/>
  </w:style>
  <w:style w:type="character" w:customStyle="1" w:styleId="WW8Num41z8">
    <w:name w:val="WW8Num41z8"/>
    <w:uiPriority w:val="99"/>
    <w:rsid w:val="000E70C3"/>
  </w:style>
  <w:style w:type="character" w:customStyle="1" w:styleId="WW8Num43z1">
    <w:name w:val="WW8Num43z1"/>
    <w:uiPriority w:val="99"/>
    <w:rsid w:val="000E70C3"/>
  </w:style>
  <w:style w:type="character" w:customStyle="1" w:styleId="WW8Num43z2">
    <w:name w:val="WW8Num43z2"/>
    <w:uiPriority w:val="99"/>
    <w:rsid w:val="000E70C3"/>
  </w:style>
  <w:style w:type="character" w:customStyle="1" w:styleId="WW8Num43z3">
    <w:name w:val="WW8Num43z3"/>
    <w:uiPriority w:val="99"/>
    <w:rsid w:val="000E70C3"/>
  </w:style>
  <w:style w:type="character" w:customStyle="1" w:styleId="WW8Num43z4">
    <w:name w:val="WW8Num43z4"/>
    <w:uiPriority w:val="99"/>
    <w:rsid w:val="000E70C3"/>
  </w:style>
  <w:style w:type="character" w:customStyle="1" w:styleId="WW8Num43z5">
    <w:name w:val="WW8Num43z5"/>
    <w:uiPriority w:val="99"/>
    <w:rsid w:val="000E70C3"/>
  </w:style>
  <w:style w:type="character" w:customStyle="1" w:styleId="WW8Num43z6">
    <w:name w:val="WW8Num43z6"/>
    <w:uiPriority w:val="99"/>
    <w:rsid w:val="000E70C3"/>
  </w:style>
  <w:style w:type="character" w:customStyle="1" w:styleId="WW8Num43z7">
    <w:name w:val="WW8Num43z7"/>
    <w:uiPriority w:val="99"/>
    <w:rsid w:val="000E70C3"/>
  </w:style>
  <w:style w:type="character" w:customStyle="1" w:styleId="WW8Num43z8">
    <w:name w:val="WW8Num43z8"/>
    <w:uiPriority w:val="99"/>
    <w:rsid w:val="000E70C3"/>
  </w:style>
  <w:style w:type="character" w:customStyle="1" w:styleId="WW8Num44z2">
    <w:name w:val="WW8Num44z2"/>
    <w:uiPriority w:val="99"/>
    <w:rsid w:val="000E70C3"/>
    <w:rPr>
      <w:rFonts w:ascii="Wingdings" w:hAnsi="Wingdings"/>
    </w:rPr>
  </w:style>
  <w:style w:type="character" w:customStyle="1" w:styleId="WW8Num46z2">
    <w:name w:val="WW8Num46z2"/>
    <w:uiPriority w:val="99"/>
    <w:rsid w:val="000E70C3"/>
    <w:rPr>
      <w:rFonts w:ascii="Wingdings" w:hAnsi="Wingdings"/>
    </w:rPr>
  </w:style>
  <w:style w:type="character" w:customStyle="1" w:styleId="WW8Num47z2">
    <w:name w:val="WW8Num47z2"/>
    <w:uiPriority w:val="99"/>
    <w:rsid w:val="000E70C3"/>
    <w:rPr>
      <w:rFonts w:ascii="Wingdings" w:hAnsi="Wingdings"/>
    </w:rPr>
  </w:style>
  <w:style w:type="character" w:customStyle="1" w:styleId="WW8NumSt31z0">
    <w:name w:val="WW8NumSt31z0"/>
    <w:uiPriority w:val="99"/>
    <w:rsid w:val="000E70C3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0E70C3"/>
    <w:rPr>
      <w:vertAlign w:val="superscript"/>
    </w:rPr>
  </w:style>
  <w:style w:type="character" w:customStyle="1" w:styleId="1fffffe">
    <w:name w:val="Знак примечания1"/>
    <w:uiPriority w:val="99"/>
    <w:rsid w:val="000E70C3"/>
    <w:rPr>
      <w:sz w:val="16"/>
    </w:rPr>
  </w:style>
  <w:style w:type="character" w:customStyle="1" w:styleId="EndnoteCharacters">
    <w:name w:val="Endnote Characters"/>
    <w:uiPriority w:val="99"/>
    <w:rsid w:val="000E70C3"/>
    <w:rPr>
      <w:vertAlign w:val="superscript"/>
    </w:rPr>
  </w:style>
  <w:style w:type="paragraph" w:customStyle="1" w:styleId="LO-Normal1">
    <w:name w:val="LO-Normal1"/>
    <w:uiPriority w:val="99"/>
    <w:qFormat/>
    <w:rsid w:val="000E70C3"/>
    <w:pPr>
      <w:suppressAutoHyphens/>
      <w:spacing w:after="0" w:line="48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ffff4">
    <w:name w:val="Схема документа2"/>
    <w:basedOn w:val="a2"/>
    <w:uiPriority w:val="99"/>
    <w:qFormat/>
    <w:rsid w:val="000E70C3"/>
    <w:pPr>
      <w:widowControl/>
      <w:shd w:val="clear" w:color="auto" w:fill="000080"/>
      <w:suppressAutoHyphens/>
      <w:snapToGrid/>
      <w:spacing w:before="0" w:after="0"/>
    </w:pPr>
    <w:rPr>
      <w:rFonts w:ascii="Tahoma" w:eastAsia="Times New Roman" w:hAnsi="Tahoma" w:cs="Tahoma"/>
      <w:szCs w:val="24"/>
      <w:lang w:eastAsia="zh-CN"/>
    </w:rPr>
  </w:style>
  <w:style w:type="paragraph" w:customStyle="1" w:styleId="22f0">
    <w:name w:val="Список 22"/>
    <w:basedOn w:val="a2"/>
    <w:uiPriority w:val="99"/>
    <w:qFormat/>
    <w:rsid w:val="000E70C3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zh-CN"/>
    </w:rPr>
  </w:style>
  <w:style w:type="paragraph" w:customStyle="1" w:styleId="31d">
    <w:name w:val="Список 31"/>
    <w:basedOn w:val="a2"/>
    <w:uiPriority w:val="99"/>
    <w:qFormat/>
    <w:rsid w:val="000E70C3"/>
    <w:pPr>
      <w:widowControl/>
      <w:suppressAutoHyphens/>
      <w:snapToGrid/>
      <w:spacing w:before="0" w:after="0"/>
      <w:ind w:left="849" w:hanging="283"/>
    </w:pPr>
    <w:rPr>
      <w:rFonts w:eastAsia="Times New Roman"/>
      <w:szCs w:val="24"/>
      <w:lang w:eastAsia="zh-CN"/>
    </w:rPr>
  </w:style>
  <w:style w:type="paragraph" w:customStyle="1" w:styleId="1ffffff">
    <w:name w:val="Обычный отступ1"/>
    <w:basedOn w:val="a2"/>
    <w:uiPriority w:val="99"/>
    <w:qFormat/>
    <w:rsid w:val="000E70C3"/>
    <w:pPr>
      <w:widowControl/>
      <w:suppressAutoHyphens/>
      <w:snapToGrid/>
      <w:spacing w:before="0" w:after="0"/>
      <w:ind w:firstLine="720"/>
      <w:jc w:val="both"/>
    </w:pPr>
    <w:rPr>
      <w:rFonts w:eastAsia="Times New Roman"/>
      <w:sz w:val="28"/>
      <w:lang w:eastAsia="zh-CN"/>
    </w:rPr>
  </w:style>
  <w:style w:type="paragraph" w:customStyle="1" w:styleId="2">
    <w:name w:val="Нумерованный список2"/>
    <w:basedOn w:val="a2"/>
    <w:uiPriority w:val="99"/>
    <w:qFormat/>
    <w:rsid w:val="000E70C3"/>
    <w:pPr>
      <w:keepNext/>
      <w:widowControl/>
      <w:numPr>
        <w:numId w:val="9"/>
      </w:numPr>
      <w:suppressAutoHyphens/>
      <w:snapToGrid/>
      <w:spacing w:before="0" w:after="0"/>
      <w:jc w:val="both"/>
    </w:pPr>
    <w:rPr>
      <w:rFonts w:eastAsia="Times New Roman"/>
      <w:b/>
      <w:szCs w:val="24"/>
      <w:lang w:val="en-US" w:eastAsia="zh-CN"/>
    </w:rPr>
  </w:style>
  <w:style w:type="paragraph" w:customStyle="1" w:styleId="1ffffff0">
    <w:name w:val="Красная строка1"/>
    <w:basedOn w:val="aff1"/>
    <w:uiPriority w:val="99"/>
    <w:qFormat/>
    <w:rsid w:val="000E70C3"/>
    <w:pPr>
      <w:suppressAutoHyphens/>
      <w:spacing w:after="120" w:line="240" w:lineRule="auto"/>
      <w:ind w:firstLine="210"/>
    </w:pPr>
    <w:rPr>
      <w:szCs w:val="24"/>
      <w:lang w:eastAsia="zh-CN"/>
    </w:rPr>
  </w:style>
  <w:style w:type="paragraph" w:customStyle="1" w:styleId="21">
    <w:name w:val="Нумерованный список 21"/>
    <w:basedOn w:val="a2"/>
    <w:uiPriority w:val="99"/>
    <w:qFormat/>
    <w:rsid w:val="000E70C3"/>
    <w:pPr>
      <w:widowControl/>
      <w:numPr>
        <w:numId w:val="10"/>
      </w:numPr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42a">
    <w:name w:val="Список 42"/>
    <w:basedOn w:val="a2"/>
    <w:uiPriority w:val="99"/>
    <w:qFormat/>
    <w:rsid w:val="000E70C3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zh-CN"/>
    </w:rPr>
  </w:style>
  <w:style w:type="paragraph" w:customStyle="1" w:styleId="22f1">
    <w:name w:val="Маркированный список 22"/>
    <w:basedOn w:val="a2"/>
    <w:uiPriority w:val="99"/>
    <w:qFormat/>
    <w:rsid w:val="000E70C3"/>
    <w:pPr>
      <w:widowControl/>
      <w:tabs>
        <w:tab w:val="left" w:pos="720"/>
        <w:tab w:val="left" w:pos="851"/>
      </w:tabs>
      <w:suppressAutoHyphens/>
      <w:snapToGrid/>
      <w:spacing w:before="0" w:after="0"/>
      <w:ind w:left="851" w:hanging="363"/>
    </w:pPr>
    <w:rPr>
      <w:rFonts w:eastAsia="Times New Roman"/>
      <w:szCs w:val="24"/>
      <w:lang w:eastAsia="zh-CN"/>
    </w:rPr>
  </w:style>
  <w:style w:type="paragraph" w:customStyle="1" w:styleId="31e">
    <w:name w:val="Маркированный список 31"/>
    <w:basedOn w:val="a2"/>
    <w:uiPriority w:val="99"/>
    <w:qFormat/>
    <w:rsid w:val="000E70C3"/>
    <w:pPr>
      <w:widowControl/>
      <w:tabs>
        <w:tab w:val="left" w:pos="708"/>
      </w:tabs>
      <w:suppressAutoHyphens/>
      <w:snapToGrid/>
      <w:spacing w:before="0" w:after="0"/>
      <w:jc w:val="both"/>
    </w:pPr>
    <w:rPr>
      <w:rFonts w:eastAsia="Times New Roman"/>
      <w:bCs/>
      <w:iCs/>
      <w:sz w:val="28"/>
      <w:szCs w:val="28"/>
      <w:lang w:eastAsia="zh-CN"/>
    </w:rPr>
  </w:style>
  <w:style w:type="paragraph" w:customStyle="1" w:styleId="2ffff5">
    <w:name w:val="Текст примечания2"/>
    <w:basedOn w:val="a2"/>
    <w:uiPriority w:val="99"/>
    <w:qFormat/>
    <w:rsid w:val="000E70C3"/>
    <w:pPr>
      <w:widowControl/>
      <w:suppressAutoHyphens/>
      <w:snapToGrid/>
      <w:spacing w:before="0" w:after="0"/>
    </w:pPr>
    <w:rPr>
      <w:rFonts w:eastAsia="Times New Roman"/>
      <w:sz w:val="20"/>
      <w:lang w:eastAsia="zh-CN"/>
    </w:rPr>
  </w:style>
  <w:style w:type="paragraph" w:customStyle="1" w:styleId="2ffff6">
    <w:name w:val="Название объекта2"/>
    <w:basedOn w:val="a2"/>
    <w:next w:val="a2"/>
    <w:uiPriority w:val="99"/>
    <w:qFormat/>
    <w:rsid w:val="000E70C3"/>
    <w:pPr>
      <w:shd w:val="clear" w:color="auto" w:fill="FFFFFF"/>
      <w:suppressAutoHyphens/>
      <w:autoSpaceDE w:val="0"/>
      <w:snapToGrid/>
      <w:spacing w:before="0" w:after="0"/>
      <w:ind w:firstLine="284"/>
      <w:jc w:val="right"/>
    </w:pPr>
    <w:rPr>
      <w:rFonts w:eastAsia="Times New Roman"/>
      <w:i/>
      <w:iCs/>
      <w:color w:val="000000"/>
      <w:lang w:eastAsia="zh-CN"/>
    </w:rPr>
  </w:style>
  <w:style w:type="paragraph" w:customStyle="1" w:styleId="WW-Heading3">
    <w:name w:val="WW-Heading 3"/>
    <w:uiPriority w:val="99"/>
    <w:qFormat/>
    <w:rsid w:val="000E70C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9">
    <w:name w:val="WW-Heading 9"/>
    <w:uiPriority w:val="99"/>
    <w:qFormat/>
    <w:rsid w:val="000E70C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1">
    <w:name w:val="WW-Heading 1"/>
    <w:uiPriority w:val="99"/>
    <w:qFormat/>
    <w:rsid w:val="000E70C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6">
    <w:name w:val="WW-Heading 6"/>
    <w:uiPriority w:val="99"/>
    <w:qFormat/>
    <w:rsid w:val="000E70C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7">
    <w:name w:val="WW-Heading 7"/>
    <w:uiPriority w:val="99"/>
    <w:qFormat/>
    <w:rsid w:val="000E70C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2">
    <w:name w:val="WW-Heading 2"/>
    <w:uiPriority w:val="99"/>
    <w:qFormat/>
    <w:rsid w:val="000E70C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5">
    <w:name w:val="WW-Heading 5"/>
    <w:uiPriority w:val="99"/>
    <w:qFormat/>
    <w:rsid w:val="000E70C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1ffffff1">
    <w:name w:val="Маркированный список1"/>
    <w:basedOn w:val="a2"/>
    <w:uiPriority w:val="99"/>
    <w:qFormat/>
    <w:rsid w:val="000E70C3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 w:val="20"/>
      <w:lang w:val="en-US" w:eastAsia="zh-CN"/>
    </w:rPr>
  </w:style>
  <w:style w:type="paragraph" w:customStyle="1" w:styleId="22f2">
    <w:name w:val="Красная строка 22"/>
    <w:basedOn w:val="aff8"/>
    <w:uiPriority w:val="99"/>
    <w:qFormat/>
    <w:rsid w:val="000E70C3"/>
    <w:pPr>
      <w:widowControl/>
      <w:suppressAutoHyphens/>
      <w:snapToGrid/>
      <w:spacing w:before="0"/>
      <w:ind w:firstLine="210"/>
    </w:pPr>
    <w:rPr>
      <w:rFonts w:cs="PragmaticaCTT"/>
      <w:szCs w:val="24"/>
      <w:lang w:eastAsia="zh-CN"/>
    </w:rPr>
  </w:style>
  <w:style w:type="paragraph" w:customStyle="1" w:styleId="WW-Heading">
    <w:name w:val="WW-Heading"/>
    <w:uiPriority w:val="99"/>
    <w:qFormat/>
    <w:rsid w:val="000E70C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paragraph" w:customStyle="1" w:styleId="LO-normal10">
    <w:name w:val="LO-normal1"/>
    <w:basedOn w:val="a2"/>
    <w:uiPriority w:val="99"/>
    <w:qFormat/>
    <w:rsid w:val="000E70C3"/>
    <w:pPr>
      <w:widowControl/>
      <w:suppressAutoHyphens/>
      <w:snapToGrid/>
      <w:spacing w:before="280" w:after="280"/>
    </w:pPr>
    <w:rPr>
      <w:rFonts w:eastAsia="Times New Roman"/>
      <w:szCs w:val="24"/>
      <w:lang w:eastAsia="zh-CN"/>
    </w:rPr>
  </w:style>
  <w:style w:type="paragraph" w:customStyle="1" w:styleId="1ffffff2">
    <w:name w:val="Текст макроса1"/>
    <w:uiPriority w:val="99"/>
    <w:qFormat/>
    <w:rsid w:val="000E70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51a">
    <w:name w:val="Нумерованный список 51"/>
    <w:basedOn w:val="a2"/>
    <w:uiPriority w:val="99"/>
    <w:qFormat/>
    <w:rsid w:val="000E70C3"/>
    <w:pPr>
      <w:widowControl/>
      <w:suppressAutoHyphens/>
      <w:snapToGrid/>
      <w:spacing w:before="0" w:after="0"/>
      <w:ind w:left="720" w:hanging="360"/>
    </w:pPr>
    <w:rPr>
      <w:rFonts w:eastAsia="Times New Roman"/>
      <w:szCs w:val="24"/>
      <w:lang w:eastAsia="zh-CN"/>
    </w:rPr>
  </w:style>
  <w:style w:type="paragraph" w:customStyle="1" w:styleId="WW-TextBody">
    <w:name w:val="WW-Text Body"/>
    <w:basedOn w:val="a2"/>
    <w:uiPriority w:val="99"/>
    <w:qFormat/>
    <w:rsid w:val="000E70C3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paragraph" w:customStyle="1" w:styleId="WW-Heading4">
    <w:name w:val="WW-Heading 4"/>
    <w:basedOn w:val="a2"/>
    <w:next w:val="a2"/>
    <w:uiPriority w:val="99"/>
    <w:qFormat/>
    <w:rsid w:val="000E70C3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</w:pPr>
    <w:rPr>
      <w:rFonts w:eastAsia="Times New Roman"/>
      <w:b/>
      <w:bCs/>
      <w:sz w:val="28"/>
      <w:szCs w:val="28"/>
      <w:lang w:eastAsia="zh-CN"/>
    </w:rPr>
  </w:style>
  <w:style w:type="paragraph" w:customStyle="1" w:styleId="WW-Heading8">
    <w:name w:val="WW-Heading 8"/>
    <w:basedOn w:val="a2"/>
    <w:next w:val="a2"/>
    <w:uiPriority w:val="99"/>
    <w:qFormat/>
    <w:rsid w:val="000E70C3"/>
    <w:pPr>
      <w:widowControl/>
      <w:tabs>
        <w:tab w:val="left" w:pos="1440"/>
      </w:tabs>
      <w:suppressAutoHyphens/>
      <w:snapToGrid/>
      <w:spacing w:before="240" w:after="60"/>
      <w:ind w:left="1440" w:hanging="1440"/>
    </w:pPr>
    <w:rPr>
      <w:rFonts w:eastAsia="Times New Roman"/>
      <w:i/>
      <w:iCs/>
      <w:szCs w:val="24"/>
      <w:lang w:eastAsia="zh-CN"/>
    </w:rPr>
  </w:style>
  <w:style w:type="paragraph" w:customStyle="1" w:styleId="21f6">
    <w:name w:val="Продолжение списка 21"/>
    <w:basedOn w:val="a2"/>
    <w:uiPriority w:val="99"/>
    <w:qFormat/>
    <w:rsid w:val="000E70C3"/>
    <w:pPr>
      <w:widowControl/>
      <w:suppressAutoHyphens/>
      <w:snapToGrid/>
      <w:spacing w:before="0" w:after="120"/>
      <w:ind w:left="566"/>
    </w:pPr>
    <w:rPr>
      <w:rFonts w:eastAsia="Times New Roman"/>
      <w:sz w:val="20"/>
      <w:lang w:eastAsia="zh-CN"/>
    </w:rPr>
  </w:style>
  <w:style w:type="paragraph" w:customStyle="1" w:styleId="31f">
    <w:name w:val="Нумерованный список 31"/>
    <w:basedOn w:val="a2"/>
    <w:uiPriority w:val="99"/>
    <w:qFormat/>
    <w:rsid w:val="000E70C3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zh-CN"/>
    </w:rPr>
  </w:style>
  <w:style w:type="paragraph" w:customStyle="1" w:styleId="TableContents">
    <w:name w:val="Table Contents"/>
    <w:basedOn w:val="a2"/>
    <w:qFormat/>
    <w:rsid w:val="000E70C3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0E70C3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0E70C3"/>
    <w:rPr>
      <w:color w:val="0000FF"/>
      <w:u w:val="single"/>
    </w:rPr>
  </w:style>
  <w:style w:type="character" w:customStyle="1" w:styleId="23e">
    <w:name w:val="Основной текст с отступом 2 Знак3"/>
    <w:uiPriority w:val="99"/>
    <w:qFormat/>
    <w:rsid w:val="000E70C3"/>
    <w:rPr>
      <w:rFonts w:ascii="Microsoft Sans Serif" w:hAnsi="Microsoft Sans Serif"/>
      <w:b/>
      <w:spacing w:val="10"/>
      <w:sz w:val="26"/>
    </w:rPr>
  </w:style>
  <w:style w:type="character" w:customStyle="1" w:styleId="34a">
    <w:name w:val="Основной текст с отступом 3 Знак4"/>
    <w:uiPriority w:val="99"/>
    <w:qFormat/>
    <w:locked/>
    <w:rsid w:val="000E70C3"/>
    <w:rPr>
      <w:rFonts w:ascii="Times New Roman" w:hAnsi="Times New Roman"/>
      <w:sz w:val="24"/>
      <w:lang w:val="en-US"/>
    </w:rPr>
  </w:style>
  <w:style w:type="character" w:customStyle="1" w:styleId="326">
    <w:name w:val="Основной текст 3 Знак2"/>
    <w:uiPriority w:val="99"/>
    <w:qFormat/>
    <w:locked/>
    <w:rsid w:val="000E70C3"/>
    <w:rPr>
      <w:rFonts w:ascii="Garamond" w:hAnsi="Garamond"/>
      <w:sz w:val="24"/>
      <w:shd w:val="clear" w:color="auto" w:fill="FFFFFF"/>
    </w:rPr>
  </w:style>
  <w:style w:type="character" w:customStyle="1" w:styleId="ListLabel7">
    <w:name w:val="ListLabel 7"/>
    <w:uiPriority w:val="99"/>
    <w:qFormat/>
    <w:rsid w:val="000E70C3"/>
  </w:style>
  <w:style w:type="character" w:customStyle="1" w:styleId="ListLabel8">
    <w:name w:val="ListLabel 8"/>
    <w:uiPriority w:val="99"/>
    <w:qFormat/>
    <w:rsid w:val="000E70C3"/>
  </w:style>
  <w:style w:type="character" w:customStyle="1" w:styleId="ListLabel9">
    <w:name w:val="ListLabel 9"/>
    <w:uiPriority w:val="99"/>
    <w:qFormat/>
    <w:rsid w:val="000E70C3"/>
  </w:style>
  <w:style w:type="character" w:customStyle="1" w:styleId="ListLabel10">
    <w:name w:val="ListLabel 10"/>
    <w:uiPriority w:val="99"/>
    <w:qFormat/>
    <w:rsid w:val="000E70C3"/>
  </w:style>
  <w:style w:type="character" w:customStyle="1" w:styleId="ListLabel11">
    <w:name w:val="ListLabel 11"/>
    <w:uiPriority w:val="99"/>
    <w:qFormat/>
    <w:rsid w:val="000E70C3"/>
  </w:style>
  <w:style w:type="character" w:customStyle="1" w:styleId="ListLabel12">
    <w:name w:val="ListLabel 12"/>
    <w:uiPriority w:val="99"/>
    <w:qFormat/>
    <w:rsid w:val="000E70C3"/>
  </w:style>
  <w:style w:type="character" w:customStyle="1" w:styleId="ListLabel13">
    <w:name w:val="ListLabel 13"/>
    <w:uiPriority w:val="99"/>
    <w:qFormat/>
    <w:rsid w:val="000E70C3"/>
  </w:style>
  <w:style w:type="character" w:customStyle="1" w:styleId="ListLabel14">
    <w:name w:val="ListLabel 14"/>
    <w:uiPriority w:val="99"/>
    <w:qFormat/>
    <w:rsid w:val="000E70C3"/>
  </w:style>
  <w:style w:type="character" w:customStyle="1" w:styleId="ListLabel15">
    <w:name w:val="ListLabel 15"/>
    <w:uiPriority w:val="99"/>
    <w:qFormat/>
    <w:rsid w:val="000E70C3"/>
  </w:style>
  <w:style w:type="character" w:customStyle="1" w:styleId="ListLabel16">
    <w:name w:val="ListLabel 16"/>
    <w:uiPriority w:val="99"/>
    <w:qFormat/>
    <w:rsid w:val="000E70C3"/>
  </w:style>
  <w:style w:type="character" w:customStyle="1" w:styleId="ListLabel17">
    <w:name w:val="ListLabel 17"/>
    <w:uiPriority w:val="99"/>
    <w:qFormat/>
    <w:rsid w:val="000E70C3"/>
  </w:style>
  <w:style w:type="character" w:customStyle="1" w:styleId="ListLabel18">
    <w:name w:val="ListLabel 18"/>
    <w:uiPriority w:val="99"/>
    <w:qFormat/>
    <w:rsid w:val="000E70C3"/>
  </w:style>
  <w:style w:type="character" w:customStyle="1" w:styleId="ListLabel19">
    <w:name w:val="ListLabel 19"/>
    <w:uiPriority w:val="99"/>
    <w:qFormat/>
    <w:rsid w:val="000E70C3"/>
  </w:style>
  <w:style w:type="character" w:customStyle="1" w:styleId="ListLabel20">
    <w:name w:val="ListLabel 20"/>
    <w:uiPriority w:val="99"/>
    <w:qFormat/>
    <w:rsid w:val="000E70C3"/>
  </w:style>
  <w:style w:type="character" w:customStyle="1" w:styleId="ListLabel21">
    <w:name w:val="ListLabel 21"/>
    <w:uiPriority w:val="99"/>
    <w:qFormat/>
    <w:rsid w:val="000E70C3"/>
  </w:style>
  <w:style w:type="character" w:customStyle="1" w:styleId="ListLabel22">
    <w:name w:val="ListLabel 22"/>
    <w:uiPriority w:val="99"/>
    <w:qFormat/>
    <w:rsid w:val="000E70C3"/>
  </w:style>
  <w:style w:type="character" w:customStyle="1" w:styleId="ListLabel23">
    <w:name w:val="ListLabel 23"/>
    <w:uiPriority w:val="99"/>
    <w:qFormat/>
    <w:rsid w:val="000E70C3"/>
  </w:style>
  <w:style w:type="character" w:customStyle="1" w:styleId="ListLabel24">
    <w:name w:val="ListLabel 24"/>
    <w:uiPriority w:val="99"/>
    <w:qFormat/>
    <w:rsid w:val="000E70C3"/>
  </w:style>
  <w:style w:type="character" w:customStyle="1" w:styleId="ListLabel25">
    <w:name w:val="ListLabel 25"/>
    <w:uiPriority w:val="99"/>
    <w:qFormat/>
    <w:rsid w:val="000E70C3"/>
  </w:style>
  <w:style w:type="character" w:customStyle="1" w:styleId="ListLabel26">
    <w:name w:val="ListLabel 26"/>
    <w:uiPriority w:val="99"/>
    <w:qFormat/>
    <w:rsid w:val="000E70C3"/>
  </w:style>
  <w:style w:type="character" w:customStyle="1" w:styleId="ListLabel27">
    <w:name w:val="ListLabel 27"/>
    <w:uiPriority w:val="99"/>
    <w:qFormat/>
    <w:rsid w:val="000E70C3"/>
  </w:style>
  <w:style w:type="character" w:customStyle="1" w:styleId="ListLabel28">
    <w:name w:val="ListLabel 28"/>
    <w:uiPriority w:val="99"/>
    <w:qFormat/>
    <w:rsid w:val="000E70C3"/>
  </w:style>
  <w:style w:type="character" w:customStyle="1" w:styleId="ListLabel29">
    <w:name w:val="ListLabel 29"/>
    <w:uiPriority w:val="99"/>
    <w:qFormat/>
    <w:rsid w:val="000E70C3"/>
  </w:style>
  <w:style w:type="character" w:customStyle="1" w:styleId="ListLabel30">
    <w:name w:val="ListLabel 30"/>
    <w:uiPriority w:val="99"/>
    <w:qFormat/>
    <w:rsid w:val="000E70C3"/>
  </w:style>
  <w:style w:type="character" w:customStyle="1" w:styleId="ListLabel31">
    <w:name w:val="ListLabel 31"/>
    <w:uiPriority w:val="99"/>
    <w:qFormat/>
    <w:rsid w:val="000E70C3"/>
  </w:style>
  <w:style w:type="character" w:customStyle="1" w:styleId="ListLabel32">
    <w:name w:val="ListLabel 32"/>
    <w:uiPriority w:val="99"/>
    <w:qFormat/>
    <w:rsid w:val="000E70C3"/>
  </w:style>
  <w:style w:type="character" w:customStyle="1" w:styleId="ListLabel33">
    <w:name w:val="ListLabel 33"/>
    <w:uiPriority w:val="99"/>
    <w:qFormat/>
    <w:rsid w:val="000E70C3"/>
  </w:style>
  <w:style w:type="character" w:customStyle="1" w:styleId="ListLabel34">
    <w:name w:val="ListLabel 34"/>
    <w:uiPriority w:val="99"/>
    <w:qFormat/>
    <w:rsid w:val="000E70C3"/>
    <w:rPr>
      <w:color w:val="00000A"/>
    </w:rPr>
  </w:style>
  <w:style w:type="character" w:customStyle="1" w:styleId="ListLabel35">
    <w:name w:val="ListLabel 35"/>
    <w:uiPriority w:val="99"/>
    <w:qFormat/>
    <w:rsid w:val="000E70C3"/>
  </w:style>
  <w:style w:type="character" w:customStyle="1" w:styleId="ListLabel36">
    <w:name w:val="ListLabel 36"/>
    <w:uiPriority w:val="99"/>
    <w:qFormat/>
    <w:rsid w:val="000E70C3"/>
  </w:style>
  <w:style w:type="character" w:customStyle="1" w:styleId="ListLabel37">
    <w:name w:val="ListLabel 37"/>
    <w:uiPriority w:val="99"/>
    <w:qFormat/>
    <w:rsid w:val="000E70C3"/>
  </w:style>
  <w:style w:type="character" w:customStyle="1" w:styleId="ListLabel38">
    <w:name w:val="ListLabel 38"/>
    <w:uiPriority w:val="99"/>
    <w:qFormat/>
    <w:rsid w:val="000E70C3"/>
  </w:style>
  <w:style w:type="character" w:customStyle="1" w:styleId="ListLabel39">
    <w:name w:val="ListLabel 39"/>
    <w:uiPriority w:val="99"/>
    <w:qFormat/>
    <w:rsid w:val="000E70C3"/>
  </w:style>
  <w:style w:type="character" w:customStyle="1" w:styleId="ListLabel40">
    <w:name w:val="ListLabel 40"/>
    <w:uiPriority w:val="99"/>
    <w:qFormat/>
    <w:rsid w:val="000E70C3"/>
  </w:style>
  <w:style w:type="character" w:customStyle="1" w:styleId="ListLabel41">
    <w:name w:val="ListLabel 41"/>
    <w:uiPriority w:val="99"/>
    <w:qFormat/>
    <w:rsid w:val="000E70C3"/>
  </w:style>
  <w:style w:type="character" w:customStyle="1" w:styleId="ListLabel42">
    <w:name w:val="ListLabel 42"/>
    <w:uiPriority w:val="99"/>
    <w:qFormat/>
    <w:rsid w:val="000E70C3"/>
  </w:style>
  <w:style w:type="character" w:customStyle="1" w:styleId="ListLabel43">
    <w:name w:val="ListLabel 43"/>
    <w:uiPriority w:val="99"/>
    <w:qFormat/>
    <w:rsid w:val="000E70C3"/>
  </w:style>
  <w:style w:type="character" w:customStyle="1" w:styleId="ListLabel44">
    <w:name w:val="ListLabel 44"/>
    <w:uiPriority w:val="99"/>
    <w:qFormat/>
    <w:rsid w:val="000E70C3"/>
  </w:style>
  <w:style w:type="character" w:customStyle="1" w:styleId="ListLabel45">
    <w:name w:val="ListLabel 45"/>
    <w:uiPriority w:val="99"/>
    <w:qFormat/>
    <w:rsid w:val="000E70C3"/>
  </w:style>
  <w:style w:type="character" w:customStyle="1" w:styleId="ListLabel46">
    <w:name w:val="ListLabel 46"/>
    <w:uiPriority w:val="99"/>
    <w:qFormat/>
    <w:rsid w:val="000E70C3"/>
  </w:style>
  <w:style w:type="character" w:customStyle="1" w:styleId="ListLabel47">
    <w:name w:val="ListLabel 47"/>
    <w:uiPriority w:val="99"/>
    <w:qFormat/>
    <w:rsid w:val="000E70C3"/>
  </w:style>
  <w:style w:type="character" w:customStyle="1" w:styleId="ListLabel48">
    <w:name w:val="ListLabel 48"/>
    <w:uiPriority w:val="99"/>
    <w:qFormat/>
    <w:rsid w:val="000E70C3"/>
  </w:style>
  <w:style w:type="character" w:customStyle="1" w:styleId="ListLabel49">
    <w:name w:val="ListLabel 49"/>
    <w:uiPriority w:val="99"/>
    <w:qFormat/>
    <w:rsid w:val="000E70C3"/>
  </w:style>
  <w:style w:type="character" w:customStyle="1" w:styleId="ListLabel50">
    <w:name w:val="ListLabel 50"/>
    <w:uiPriority w:val="99"/>
    <w:qFormat/>
    <w:rsid w:val="000E70C3"/>
  </w:style>
  <w:style w:type="character" w:customStyle="1" w:styleId="ListLabel51">
    <w:name w:val="ListLabel 51"/>
    <w:uiPriority w:val="99"/>
    <w:qFormat/>
    <w:rsid w:val="000E70C3"/>
  </w:style>
  <w:style w:type="character" w:customStyle="1" w:styleId="ListLabel52">
    <w:name w:val="ListLabel 52"/>
    <w:uiPriority w:val="99"/>
    <w:qFormat/>
    <w:rsid w:val="000E70C3"/>
  </w:style>
  <w:style w:type="character" w:customStyle="1" w:styleId="ListLabel53">
    <w:name w:val="ListLabel 53"/>
    <w:uiPriority w:val="99"/>
    <w:qFormat/>
    <w:rsid w:val="000E70C3"/>
    <w:rPr>
      <w:color w:val="00000A"/>
      <w:position w:val="0"/>
      <w:sz w:val="24"/>
      <w:u w:val="none"/>
      <w:vertAlign w:val="baseline"/>
    </w:rPr>
  </w:style>
  <w:style w:type="character" w:customStyle="1" w:styleId="ListLabel54">
    <w:name w:val="ListLabel 54"/>
    <w:uiPriority w:val="99"/>
    <w:qFormat/>
    <w:rsid w:val="000E70C3"/>
    <w:rPr>
      <w:position w:val="0"/>
      <w:sz w:val="20"/>
      <w:u w:val="none"/>
      <w:vertAlign w:val="baseline"/>
    </w:rPr>
  </w:style>
  <w:style w:type="character" w:customStyle="1" w:styleId="ListLabel55">
    <w:name w:val="ListLabel 55"/>
    <w:uiPriority w:val="99"/>
    <w:qFormat/>
    <w:rsid w:val="000E70C3"/>
    <w:rPr>
      <w:position w:val="0"/>
      <w:sz w:val="20"/>
      <w:u w:val="none"/>
      <w:vertAlign w:val="baseline"/>
    </w:rPr>
  </w:style>
  <w:style w:type="character" w:customStyle="1" w:styleId="ListLabel56">
    <w:name w:val="ListLabel 56"/>
    <w:uiPriority w:val="99"/>
    <w:qFormat/>
    <w:rsid w:val="000E70C3"/>
  </w:style>
  <w:style w:type="character" w:customStyle="1" w:styleId="ListLabel57">
    <w:name w:val="ListLabel 57"/>
    <w:uiPriority w:val="99"/>
    <w:qFormat/>
    <w:rsid w:val="000E70C3"/>
  </w:style>
  <w:style w:type="character" w:customStyle="1" w:styleId="ListLabel58">
    <w:name w:val="ListLabel 58"/>
    <w:uiPriority w:val="99"/>
    <w:qFormat/>
    <w:rsid w:val="000E70C3"/>
  </w:style>
  <w:style w:type="character" w:customStyle="1" w:styleId="ListLabel59">
    <w:name w:val="ListLabel 59"/>
    <w:uiPriority w:val="99"/>
    <w:qFormat/>
    <w:rsid w:val="000E70C3"/>
  </w:style>
  <w:style w:type="character" w:customStyle="1" w:styleId="ListLabel60">
    <w:name w:val="ListLabel 60"/>
    <w:uiPriority w:val="99"/>
    <w:qFormat/>
    <w:rsid w:val="000E70C3"/>
  </w:style>
  <w:style w:type="character" w:customStyle="1" w:styleId="ListLabel61">
    <w:name w:val="ListLabel 61"/>
    <w:uiPriority w:val="99"/>
    <w:qFormat/>
    <w:rsid w:val="000E70C3"/>
  </w:style>
  <w:style w:type="character" w:customStyle="1" w:styleId="ListLabel62">
    <w:name w:val="ListLabel 62"/>
    <w:uiPriority w:val="99"/>
    <w:qFormat/>
    <w:rsid w:val="000E70C3"/>
  </w:style>
  <w:style w:type="character" w:customStyle="1" w:styleId="ListLabel63">
    <w:name w:val="ListLabel 63"/>
    <w:uiPriority w:val="99"/>
    <w:qFormat/>
    <w:rsid w:val="000E70C3"/>
    <w:rPr>
      <w:sz w:val="24"/>
    </w:rPr>
  </w:style>
  <w:style w:type="character" w:customStyle="1" w:styleId="ListLabel64">
    <w:name w:val="ListLabel 64"/>
    <w:uiPriority w:val="99"/>
    <w:qFormat/>
    <w:rsid w:val="000E70C3"/>
  </w:style>
  <w:style w:type="character" w:customStyle="1" w:styleId="ListLabel65">
    <w:name w:val="ListLabel 65"/>
    <w:uiPriority w:val="99"/>
    <w:qFormat/>
    <w:rsid w:val="000E70C3"/>
  </w:style>
  <w:style w:type="character" w:customStyle="1" w:styleId="ListLabel66">
    <w:name w:val="ListLabel 66"/>
    <w:uiPriority w:val="99"/>
    <w:qFormat/>
    <w:rsid w:val="000E70C3"/>
  </w:style>
  <w:style w:type="character" w:customStyle="1" w:styleId="ListLabel67">
    <w:name w:val="ListLabel 67"/>
    <w:uiPriority w:val="99"/>
    <w:qFormat/>
    <w:rsid w:val="000E70C3"/>
  </w:style>
  <w:style w:type="character" w:customStyle="1" w:styleId="ListLabel68">
    <w:name w:val="ListLabel 68"/>
    <w:uiPriority w:val="99"/>
    <w:qFormat/>
    <w:rsid w:val="000E70C3"/>
  </w:style>
  <w:style w:type="character" w:customStyle="1" w:styleId="ListLabel69">
    <w:name w:val="ListLabel 69"/>
    <w:uiPriority w:val="99"/>
    <w:qFormat/>
    <w:rsid w:val="000E70C3"/>
  </w:style>
  <w:style w:type="character" w:customStyle="1" w:styleId="ListLabel70">
    <w:name w:val="ListLabel 70"/>
    <w:uiPriority w:val="99"/>
    <w:qFormat/>
    <w:rsid w:val="000E70C3"/>
  </w:style>
  <w:style w:type="character" w:customStyle="1" w:styleId="ListLabel71">
    <w:name w:val="ListLabel 71"/>
    <w:uiPriority w:val="99"/>
    <w:qFormat/>
    <w:rsid w:val="000E70C3"/>
  </w:style>
  <w:style w:type="character" w:customStyle="1" w:styleId="ListLabel72">
    <w:name w:val="ListLabel 72"/>
    <w:uiPriority w:val="99"/>
    <w:qFormat/>
    <w:rsid w:val="000E70C3"/>
  </w:style>
  <w:style w:type="character" w:customStyle="1" w:styleId="ListLabel73">
    <w:name w:val="ListLabel 73"/>
    <w:uiPriority w:val="99"/>
    <w:qFormat/>
    <w:rsid w:val="000E70C3"/>
  </w:style>
  <w:style w:type="character" w:customStyle="1" w:styleId="ListLabel74">
    <w:name w:val="ListLabel 74"/>
    <w:uiPriority w:val="99"/>
    <w:qFormat/>
    <w:rsid w:val="000E70C3"/>
  </w:style>
  <w:style w:type="character" w:customStyle="1" w:styleId="ListLabel75">
    <w:name w:val="ListLabel 75"/>
    <w:uiPriority w:val="99"/>
    <w:qFormat/>
    <w:rsid w:val="000E70C3"/>
  </w:style>
  <w:style w:type="character" w:customStyle="1" w:styleId="ListLabel76">
    <w:name w:val="ListLabel 76"/>
    <w:uiPriority w:val="99"/>
    <w:qFormat/>
    <w:rsid w:val="000E70C3"/>
  </w:style>
  <w:style w:type="character" w:customStyle="1" w:styleId="ListLabel77">
    <w:name w:val="ListLabel 77"/>
    <w:uiPriority w:val="99"/>
    <w:qFormat/>
    <w:rsid w:val="000E70C3"/>
  </w:style>
  <w:style w:type="character" w:customStyle="1" w:styleId="ListLabel78">
    <w:name w:val="ListLabel 78"/>
    <w:uiPriority w:val="99"/>
    <w:qFormat/>
    <w:rsid w:val="000E70C3"/>
    <w:rPr>
      <w:sz w:val="24"/>
    </w:rPr>
  </w:style>
  <w:style w:type="character" w:customStyle="1" w:styleId="ListLabel79">
    <w:name w:val="ListLabel 79"/>
    <w:uiPriority w:val="99"/>
    <w:qFormat/>
    <w:rsid w:val="000E70C3"/>
  </w:style>
  <w:style w:type="character" w:customStyle="1" w:styleId="ListLabel80">
    <w:name w:val="ListLabel 80"/>
    <w:uiPriority w:val="99"/>
    <w:qFormat/>
    <w:rsid w:val="000E70C3"/>
  </w:style>
  <w:style w:type="character" w:customStyle="1" w:styleId="ListLabel81">
    <w:name w:val="ListLabel 81"/>
    <w:uiPriority w:val="99"/>
    <w:qFormat/>
    <w:rsid w:val="000E70C3"/>
  </w:style>
  <w:style w:type="character" w:customStyle="1" w:styleId="ListLabel82">
    <w:name w:val="ListLabel 82"/>
    <w:uiPriority w:val="99"/>
    <w:qFormat/>
    <w:rsid w:val="000E70C3"/>
  </w:style>
  <w:style w:type="character" w:customStyle="1" w:styleId="ListLabel83">
    <w:name w:val="ListLabel 83"/>
    <w:uiPriority w:val="99"/>
    <w:qFormat/>
    <w:rsid w:val="000E70C3"/>
  </w:style>
  <w:style w:type="character" w:customStyle="1" w:styleId="ListLabel84">
    <w:name w:val="ListLabel 84"/>
    <w:uiPriority w:val="99"/>
    <w:qFormat/>
    <w:rsid w:val="000E70C3"/>
  </w:style>
  <w:style w:type="character" w:customStyle="1" w:styleId="ListLabel85">
    <w:name w:val="ListLabel 85"/>
    <w:uiPriority w:val="99"/>
    <w:qFormat/>
    <w:rsid w:val="000E70C3"/>
  </w:style>
  <w:style w:type="character" w:customStyle="1" w:styleId="ListLabel86">
    <w:name w:val="ListLabel 86"/>
    <w:uiPriority w:val="99"/>
    <w:qFormat/>
    <w:rsid w:val="000E70C3"/>
  </w:style>
  <w:style w:type="character" w:customStyle="1" w:styleId="ListLabel87">
    <w:name w:val="ListLabel 87"/>
    <w:uiPriority w:val="99"/>
    <w:qFormat/>
    <w:rsid w:val="000E70C3"/>
  </w:style>
  <w:style w:type="character" w:customStyle="1" w:styleId="ListLabel88">
    <w:name w:val="ListLabel 88"/>
    <w:uiPriority w:val="99"/>
    <w:qFormat/>
    <w:rsid w:val="000E70C3"/>
  </w:style>
  <w:style w:type="character" w:customStyle="1" w:styleId="ListLabel89">
    <w:name w:val="ListLabel 89"/>
    <w:uiPriority w:val="99"/>
    <w:qFormat/>
    <w:rsid w:val="000E70C3"/>
  </w:style>
  <w:style w:type="character" w:customStyle="1" w:styleId="ListLabel90">
    <w:name w:val="ListLabel 90"/>
    <w:uiPriority w:val="99"/>
    <w:qFormat/>
    <w:rsid w:val="000E70C3"/>
  </w:style>
  <w:style w:type="character" w:customStyle="1" w:styleId="ListLabel91">
    <w:name w:val="ListLabel 91"/>
    <w:uiPriority w:val="99"/>
    <w:qFormat/>
    <w:rsid w:val="000E70C3"/>
  </w:style>
  <w:style w:type="character" w:customStyle="1" w:styleId="ListLabel92">
    <w:name w:val="ListLabel 92"/>
    <w:uiPriority w:val="99"/>
    <w:qFormat/>
    <w:rsid w:val="000E70C3"/>
  </w:style>
  <w:style w:type="character" w:customStyle="1" w:styleId="ListLabel93">
    <w:name w:val="ListLabel 93"/>
    <w:uiPriority w:val="99"/>
    <w:qFormat/>
    <w:rsid w:val="000E70C3"/>
  </w:style>
  <w:style w:type="character" w:customStyle="1" w:styleId="ListLabel94">
    <w:name w:val="ListLabel 94"/>
    <w:uiPriority w:val="99"/>
    <w:qFormat/>
    <w:rsid w:val="000E70C3"/>
  </w:style>
  <w:style w:type="character" w:customStyle="1" w:styleId="ListLabel95">
    <w:name w:val="ListLabel 95"/>
    <w:uiPriority w:val="99"/>
    <w:qFormat/>
    <w:rsid w:val="000E70C3"/>
  </w:style>
  <w:style w:type="character" w:customStyle="1" w:styleId="ListLabel96">
    <w:name w:val="ListLabel 96"/>
    <w:uiPriority w:val="99"/>
    <w:qFormat/>
    <w:rsid w:val="000E70C3"/>
    <w:rPr>
      <w:sz w:val="24"/>
    </w:rPr>
  </w:style>
  <w:style w:type="character" w:customStyle="1" w:styleId="ListLabel97">
    <w:name w:val="ListLabel 97"/>
    <w:uiPriority w:val="99"/>
    <w:qFormat/>
    <w:rsid w:val="000E70C3"/>
  </w:style>
  <w:style w:type="character" w:customStyle="1" w:styleId="ListLabel98">
    <w:name w:val="ListLabel 98"/>
    <w:uiPriority w:val="99"/>
    <w:qFormat/>
    <w:rsid w:val="000E70C3"/>
  </w:style>
  <w:style w:type="character" w:customStyle="1" w:styleId="ListLabel99">
    <w:name w:val="ListLabel 99"/>
    <w:uiPriority w:val="99"/>
    <w:qFormat/>
    <w:rsid w:val="000E70C3"/>
  </w:style>
  <w:style w:type="character" w:customStyle="1" w:styleId="ListLabel100">
    <w:name w:val="ListLabel 100"/>
    <w:uiPriority w:val="99"/>
    <w:qFormat/>
    <w:rsid w:val="000E70C3"/>
  </w:style>
  <w:style w:type="character" w:customStyle="1" w:styleId="ListLabel101">
    <w:name w:val="ListLabel 101"/>
    <w:uiPriority w:val="99"/>
    <w:qFormat/>
    <w:rsid w:val="000E70C3"/>
  </w:style>
  <w:style w:type="character" w:customStyle="1" w:styleId="ListLabel102">
    <w:name w:val="ListLabel 102"/>
    <w:uiPriority w:val="99"/>
    <w:qFormat/>
    <w:rsid w:val="000E70C3"/>
  </w:style>
  <w:style w:type="character" w:customStyle="1" w:styleId="ListLabel103">
    <w:name w:val="ListLabel 103"/>
    <w:uiPriority w:val="99"/>
    <w:qFormat/>
    <w:rsid w:val="000E70C3"/>
  </w:style>
  <w:style w:type="character" w:customStyle="1" w:styleId="ListLabel104">
    <w:name w:val="ListLabel 104"/>
    <w:uiPriority w:val="99"/>
    <w:qFormat/>
    <w:rsid w:val="000E70C3"/>
  </w:style>
  <w:style w:type="character" w:customStyle="1" w:styleId="ListLabel105">
    <w:name w:val="ListLabel 105"/>
    <w:uiPriority w:val="99"/>
    <w:qFormat/>
    <w:rsid w:val="000E70C3"/>
  </w:style>
  <w:style w:type="character" w:customStyle="1" w:styleId="ListLabel106">
    <w:name w:val="ListLabel 106"/>
    <w:uiPriority w:val="99"/>
    <w:qFormat/>
    <w:rsid w:val="000E70C3"/>
  </w:style>
  <w:style w:type="character" w:customStyle="1" w:styleId="ListLabel107">
    <w:name w:val="ListLabel 107"/>
    <w:uiPriority w:val="99"/>
    <w:qFormat/>
    <w:rsid w:val="000E70C3"/>
  </w:style>
  <w:style w:type="character" w:customStyle="1" w:styleId="ListLabel108">
    <w:name w:val="ListLabel 108"/>
    <w:uiPriority w:val="99"/>
    <w:qFormat/>
    <w:rsid w:val="000E70C3"/>
  </w:style>
  <w:style w:type="character" w:customStyle="1" w:styleId="ListLabel109">
    <w:name w:val="ListLabel 109"/>
    <w:uiPriority w:val="99"/>
    <w:qFormat/>
    <w:rsid w:val="000E70C3"/>
  </w:style>
  <w:style w:type="character" w:customStyle="1" w:styleId="ListLabel110">
    <w:name w:val="ListLabel 110"/>
    <w:uiPriority w:val="99"/>
    <w:qFormat/>
    <w:rsid w:val="000E70C3"/>
  </w:style>
  <w:style w:type="character" w:customStyle="1" w:styleId="ListLabel111">
    <w:name w:val="ListLabel 111"/>
    <w:uiPriority w:val="99"/>
    <w:qFormat/>
    <w:rsid w:val="000E70C3"/>
  </w:style>
  <w:style w:type="character" w:customStyle="1" w:styleId="ListLabel112">
    <w:name w:val="ListLabel 112"/>
    <w:uiPriority w:val="99"/>
    <w:qFormat/>
    <w:rsid w:val="000E70C3"/>
  </w:style>
  <w:style w:type="character" w:customStyle="1" w:styleId="ListLabel113">
    <w:name w:val="ListLabel 113"/>
    <w:uiPriority w:val="99"/>
    <w:qFormat/>
    <w:rsid w:val="000E70C3"/>
  </w:style>
  <w:style w:type="character" w:customStyle="1" w:styleId="ListLabel114">
    <w:name w:val="ListLabel 114"/>
    <w:uiPriority w:val="99"/>
    <w:qFormat/>
    <w:rsid w:val="000E70C3"/>
    <w:rPr>
      <w:sz w:val="24"/>
    </w:rPr>
  </w:style>
  <w:style w:type="character" w:customStyle="1" w:styleId="ListLabel115">
    <w:name w:val="ListLabel 115"/>
    <w:uiPriority w:val="99"/>
    <w:qFormat/>
    <w:rsid w:val="000E70C3"/>
  </w:style>
  <w:style w:type="character" w:customStyle="1" w:styleId="ListLabel116">
    <w:name w:val="ListLabel 116"/>
    <w:uiPriority w:val="99"/>
    <w:qFormat/>
    <w:rsid w:val="000E70C3"/>
  </w:style>
  <w:style w:type="character" w:customStyle="1" w:styleId="ListLabel117">
    <w:name w:val="ListLabel 117"/>
    <w:uiPriority w:val="99"/>
    <w:qFormat/>
    <w:rsid w:val="000E70C3"/>
  </w:style>
  <w:style w:type="character" w:customStyle="1" w:styleId="ListLabel118">
    <w:name w:val="ListLabel 118"/>
    <w:uiPriority w:val="99"/>
    <w:qFormat/>
    <w:rsid w:val="000E70C3"/>
  </w:style>
  <w:style w:type="character" w:customStyle="1" w:styleId="ListLabel119">
    <w:name w:val="ListLabel 119"/>
    <w:uiPriority w:val="99"/>
    <w:qFormat/>
    <w:rsid w:val="000E70C3"/>
  </w:style>
  <w:style w:type="character" w:customStyle="1" w:styleId="ListLabel120">
    <w:name w:val="ListLabel 120"/>
    <w:uiPriority w:val="99"/>
    <w:qFormat/>
    <w:rsid w:val="000E70C3"/>
  </w:style>
  <w:style w:type="character" w:customStyle="1" w:styleId="ListLabel121">
    <w:name w:val="ListLabel 121"/>
    <w:uiPriority w:val="99"/>
    <w:qFormat/>
    <w:rsid w:val="000E70C3"/>
  </w:style>
  <w:style w:type="character" w:customStyle="1" w:styleId="ListLabel122">
    <w:name w:val="ListLabel 122"/>
    <w:uiPriority w:val="99"/>
    <w:qFormat/>
    <w:rsid w:val="000E70C3"/>
  </w:style>
  <w:style w:type="character" w:customStyle="1" w:styleId="ListLabel123">
    <w:name w:val="ListLabel 123"/>
    <w:uiPriority w:val="99"/>
    <w:qFormat/>
    <w:rsid w:val="000E70C3"/>
  </w:style>
  <w:style w:type="character" w:customStyle="1" w:styleId="ListLabel124">
    <w:name w:val="ListLabel 124"/>
    <w:uiPriority w:val="99"/>
    <w:qFormat/>
    <w:rsid w:val="000E70C3"/>
  </w:style>
  <w:style w:type="character" w:customStyle="1" w:styleId="ListLabel125">
    <w:name w:val="ListLabel 125"/>
    <w:uiPriority w:val="99"/>
    <w:qFormat/>
    <w:rsid w:val="000E70C3"/>
  </w:style>
  <w:style w:type="character" w:customStyle="1" w:styleId="ListLabel126">
    <w:name w:val="ListLabel 126"/>
    <w:uiPriority w:val="99"/>
    <w:qFormat/>
    <w:rsid w:val="000E70C3"/>
  </w:style>
  <w:style w:type="character" w:customStyle="1" w:styleId="ListLabel127">
    <w:name w:val="ListLabel 127"/>
    <w:uiPriority w:val="99"/>
    <w:qFormat/>
    <w:rsid w:val="000E70C3"/>
  </w:style>
  <w:style w:type="character" w:customStyle="1" w:styleId="ListLabel128">
    <w:name w:val="ListLabel 128"/>
    <w:uiPriority w:val="99"/>
    <w:qFormat/>
    <w:rsid w:val="000E70C3"/>
  </w:style>
  <w:style w:type="character" w:customStyle="1" w:styleId="ListLabel129">
    <w:name w:val="ListLabel 129"/>
    <w:uiPriority w:val="99"/>
    <w:qFormat/>
    <w:rsid w:val="000E70C3"/>
  </w:style>
  <w:style w:type="character" w:customStyle="1" w:styleId="ListLabel130">
    <w:name w:val="ListLabel 130"/>
    <w:uiPriority w:val="99"/>
    <w:qFormat/>
    <w:rsid w:val="000E70C3"/>
  </w:style>
  <w:style w:type="character" w:customStyle="1" w:styleId="ListLabel131">
    <w:name w:val="ListLabel 131"/>
    <w:uiPriority w:val="99"/>
    <w:qFormat/>
    <w:rsid w:val="000E70C3"/>
  </w:style>
  <w:style w:type="character" w:customStyle="1" w:styleId="ListLabel132">
    <w:name w:val="ListLabel 132"/>
    <w:uiPriority w:val="99"/>
    <w:qFormat/>
    <w:rsid w:val="000E70C3"/>
  </w:style>
  <w:style w:type="character" w:customStyle="1" w:styleId="ListLabel133">
    <w:name w:val="ListLabel 133"/>
    <w:uiPriority w:val="99"/>
    <w:qFormat/>
    <w:rsid w:val="000E70C3"/>
  </w:style>
  <w:style w:type="character" w:customStyle="1" w:styleId="ListLabel134">
    <w:name w:val="ListLabel 134"/>
    <w:uiPriority w:val="99"/>
    <w:qFormat/>
    <w:rsid w:val="000E70C3"/>
  </w:style>
  <w:style w:type="character" w:customStyle="1" w:styleId="ListLabel135">
    <w:name w:val="ListLabel 135"/>
    <w:uiPriority w:val="99"/>
    <w:qFormat/>
    <w:rsid w:val="000E70C3"/>
  </w:style>
  <w:style w:type="character" w:customStyle="1" w:styleId="ListLabel136">
    <w:name w:val="ListLabel 136"/>
    <w:uiPriority w:val="99"/>
    <w:qFormat/>
    <w:rsid w:val="000E70C3"/>
  </w:style>
  <w:style w:type="character" w:customStyle="1" w:styleId="ListLabel137">
    <w:name w:val="ListLabel 137"/>
    <w:uiPriority w:val="99"/>
    <w:qFormat/>
    <w:rsid w:val="000E70C3"/>
  </w:style>
  <w:style w:type="character" w:customStyle="1" w:styleId="ListLabel138">
    <w:name w:val="ListLabel 138"/>
    <w:uiPriority w:val="99"/>
    <w:qFormat/>
    <w:rsid w:val="000E70C3"/>
  </w:style>
  <w:style w:type="character" w:customStyle="1" w:styleId="ListLabel139">
    <w:name w:val="ListLabel 139"/>
    <w:uiPriority w:val="99"/>
    <w:qFormat/>
    <w:rsid w:val="000E70C3"/>
  </w:style>
  <w:style w:type="character" w:customStyle="1" w:styleId="ListLabel140">
    <w:name w:val="ListLabel 140"/>
    <w:uiPriority w:val="99"/>
    <w:qFormat/>
    <w:rsid w:val="000E70C3"/>
  </w:style>
  <w:style w:type="character" w:customStyle="1" w:styleId="ListLabel141">
    <w:name w:val="ListLabel 141"/>
    <w:uiPriority w:val="99"/>
    <w:qFormat/>
    <w:rsid w:val="000E70C3"/>
  </w:style>
  <w:style w:type="character" w:customStyle="1" w:styleId="ListLabel142">
    <w:name w:val="ListLabel 142"/>
    <w:uiPriority w:val="99"/>
    <w:qFormat/>
    <w:rsid w:val="000E70C3"/>
  </w:style>
  <w:style w:type="character" w:customStyle="1" w:styleId="ListLabel143">
    <w:name w:val="ListLabel 143"/>
    <w:uiPriority w:val="99"/>
    <w:qFormat/>
    <w:rsid w:val="000E70C3"/>
  </w:style>
  <w:style w:type="character" w:customStyle="1" w:styleId="ListLabel144">
    <w:name w:val="ListLabel 144"/>
    <w:uiPriority w:val="99"/>
    <w:qFormat/>
    <w:rsid w:val="000E70C3"/>
  </w:style>
  <w:style w:type="character" w:customStyle="1" w:styleId="ListLabel145">
    <w:name w:val="ListLabel 145"/>
    <w:uiPriority w:val="99"/>
    <w:qFormat/>
    <w:rsid w:val="000E70C3"/>
  </w:style>
  <w:style w:type="character" w:customStyle="1" w:styleId="ListLabel146">
    <w:name w:val="ListLabel 146"/>
    <w:uiPriority w:val="99"/>
    <w:qFormat/>
    <w:rsid w:val="000E70C3"/>
  </w:style>
  <w:style w:type="character" w:customStyle="1" w:styleId="ListLabel147">
    <w:name w:val="ListLabel 147"/>
    <w:uiPriority w:val="99"/>
    <w:qFormat/>
    <w:rsid w:val="000E70C3"/>
  </w:style>
  <w:style w:type="character" w:customStyle="1" w:styleId="ListLabel148">
    <w:name w:val="ListLabel 148"/>
    <w:uiPriority w:val="99"/>
    <w:qFormat/>
    <w:rsid w:val="000E70C3"/>
  </w:style>
  <w:style w:type="character" w:customStyle="1" w:styleId="ListLabel149">
    <w:name w:val="ListLabel 149"/>
    <w:uiPriority w:val="99"/>
    <w:qFormat/>
    <w:rsid w:val="000E70C3"/>
  </w:style>
  <w:style w:type="character" w:customStyle="1" w:styleId="ListLabel150">
    <w:name w:val="ListLabel 150"/>
    <w:uiPriority w:val="99"/>
    <w:qFormat/>
    <w:rsid w:val="000E70C3"/>
    <w:rPr>
      <w:sz w:val="24"/>
    </w:rPr>
  </w:style>
  <w:style w:type="character" w:customStyle="1" w:styleId="ListLabel151">
    <w:name w:val="ListLabel 151"/>
    <w:uiPriority w:val="99"/>
    <w:qFormat/>
    <w:rsid w:val="000E70C3"/>
  </w:style>
  <w:style w:type="character" w:customStyle="1" w:styleId="ListLabel152">
    <w:name w:val="ListLabel 152"/>
    <w:uiPriority w:val="99"/>
    <w:qFormat/>
    <w:rsid w:val="000E70C3"/>
  </w:style>
  <w:style w:type="character" w:customStyle="1" w:styleId="ListLabel153">
    <w:name w:val="ListLabel 153"/>
    <w:uiPriority w:val="99"/>
    <w:qFormat/>
    <w:rsid w:val="000E70C3"/>
  </w:style>
  <w:style w:type="character" w:customStyle="1" w:styleId="ListLabel154">
    <w:name w:val="ListLabel 154"/>
    <w:uiPriority w:val="99"/>
    <w:qFormat/>
    <w:rsid w:val="000E70C3"/>
  </w:style>
  <w:style w:type="character" w:customStyle="1" w:styleId="ListLabel155">
    <w:name w:val="ListLabel 155"/>
    <w:uiPriority w:val="99"/>
    <w:qFormat/>
    <w:rsid w:val="000E70C3"/>
  </w:style>
  <w:style w:type="character" w:customStyle="1" w:styleId="ListLabel156">
    <w:name w:val="ListLabel 156"/>
    <w:uiPriority w:val="99"/>
    <w:qFormat/>
    <w:rsid w:val="000E70C3"/>
  </w:style>
  <w:style w:type="character" w:customStyle="1" w:styleId="ListLabel157">
    <w:name w:val="ListLabel 157"/>
    <w:uiPriority w:val="99"/>
    <w:qFormat/>
    <w:rsid w:val="000E70C3"/>
  </w:style>
  <w:style w:type="character" w:customStyle="1" w:styleId="ListLabel158">
    <w:name w:val="ListLabel 158"/>
    <w:uiPriority w:val="99"/>
    <w:qFormat/>
    <w:rsid w:val="000E70C3"/>
  </w:style>
  <w:style w:type="character" w:customStyle="1" w:styleId="ListLabel159">
    <w:name w:val="ListLabel 159"/>
    <w:uiPriority w:val="99"/>
    <w:qFormat/>
    <w:rsid w:val="000E70C3"/>
    <w:rPr>
      <w:sz w:val="24"/>
    </w:rPr>
  </w:style>
  <w:style w:type="character" w:customStyle="1" w:styleId="ListLabel160">
    <w:name w:val="ListLabel 160"/>
    <w:uiPriority w:val="99"/>
    <w:qFormat/>
    <w:rsid w:val="000E70C3"/>
  </w:style>
  <w:style w:type="character" w:customStyle="1" w:styleId="ListLabel161">
    <w:name w:val="ListLabel 161"/>
    <w:uiPriority w:val="99"/>
    <w:qFormat/>
    <w:rsid w:val="000E70C3"/>
  </w:style>
  <w:style w:type="character" w:customStyle="1" w:styleId="ListLabel162">
    <w:name w:val="ListLabel 162"/>
    <w:uiPriority w:val="99"/>
    <w:qFormat/>
    <w:rsid w:val="000E70C3"/>
  </w:style>
  <w:style w:type="character" w:customStyle="1" w:styleId="ListLabel163">
    <w:name w:val="ListLabel 163"/>
    <w:uiPriority w:val="99"/>
    <w:qFormat/>
    <w:rsid w:val="000E70C3"/>
  </w:style>
  <w:style w:type="character" w:customStyle="1" w:styleId="ListLabel164">
    <w:name w:val="ListLabel 164"/>
    <w:uiPriority w:val="99"/>
    <w:qFormat/>
    <w:rsid w:val="000E70C3"/>
  </w:style>
  <w:style w:type="character" w:customStyle="1" w:styleId="ListLabel165">
    <w:name w:val="ListLabel 165"/>
    <w:uiPriority w:val="99"/>
    <w:qFormat/>
    <w:rsid w:val="000E70C3"/>
  </w:style>
  <w:style w:type="character" w:customStyle="1" w:styleId="ListLabel166">
    <w:name w:val="ListLabel 166"/>
    <w:uiPriority w:val="99"/>
    <w:qFormat/>
    <w:rsid w:val="000E70C3"/>
  </w:style>
  <w:style w:type="character" w:customStyle="1" w:styleId="ListLabel167">
    <w:name w:val="ListLabel 167"/>
    <w:uiPriority w:val="99"/>
    <w:qFormat/>
    <w:rsid w:val="000E70C3"/>
  </w:style>
  <w:style w:type="character" w:customStyle="1" w:styleId="ListLabel168">
    <w:name w:val="ListLabel 168"/>
    <w:uiPriority w:val="99"/>
    <w:qFormat/>
    <w:rsid w:val="000E70C3"/>
    <w:rPr>
      <w:sz w:val="24"/>
    </w:rPr>
  </w:style>
  <w:style w:type="character" w:customStyle="1" w:styleId="ListLabel169">
    <w:name w:val="ListLabel 169"/>
    <w:uiPriority w:val="99"/>
    <w:qFormat/>
    <w:rsid w:val="000E70C3"/>
  </w:style>
  <w:style w:type="character" w:customStyle="1" w:styleId="ListLabel170">
    <w:name w:val="ListLabel 170"/>
    <w:uiPriority w:val="99"/>
    <w:qFormat/>
    <w:rsid w:val="000E70C3"/>
  </w:style>
  <w:style w:type="character" w:customStyle="1" w:styleId="ListLabel171">
    <w:name w:val="ListLabel 171"/>
    <w:uiPriority w:val="99"/>
    <w:qFormat/>
    <w:rsid w:val="000E70C3"/>
  </w:style>
  <w:style w:type="character" w:customStyle="1" w:styleId="ListLabel172">
    <w:name w:val="ListLabel 172"/>
    <w:uiPriority w:val="99"/>
    <w:qFormat/>
    <w:rsid w:val="000E70C3"/>
  </w:style>
  <w:style w:type="character" w:customStyle="1" w:styleId="ListLabel173">
    <w:name w:val="ListLabel 173"/>
    <w:uiPriority w:val="99"/>
    <w:qFormat/>
    <w:rsid w:val="000E70C3"/>
  </w:style>
  <w:style w:type="character" w:customStyle="1" w:styleId="ListLabel174">
    <w:name w:val="ListLabel 174"/>
    <w:uiPriority w:val="99"/>
    <w:qFormat/>
    <w:rsid w:val="000E70C3"/>
  </w:style>
  <w:style w:type="character" w:customStyle="1" w:styleId="ListLabel175">
    <w:name w:val="ListLabel 175"/>
    <w:uiPriority w:val="99"/>
    <w:qFormat/>
    <w:rsid w:val="000E70C3"/>
  </w:style>
  <w:style w:type="character" w:customStyle="1" w:styleId="ListLabel176">
    <w:name w:val="ListLabel 176"/>
    <w:uiPriority w:val="99"/>
    <w:qFormat/>
    <w:rsid w:val="000E70C3"/>
  </w:style>
  <w:style w:type="character" w:customStyle="1" w:styleId="ListLabel177">
    <w:name w:val="ListLabel 177"/>
    <w:uiPriority w:val="99"/>
    <w:qFormat/>
    <w:rsid w:val="000E70C3"/>
  </w:style>
  <w:style w:type="character" w:customStyle="1" w:styleId="ListLabel178">
    <w:name w:val="ListLabel 178"/>
    <w:uiPriority w:val="99"/>
    <w:qFormat/>
    <w:rsid w:val="000E70C3"/>
  </w:style>
  <w:style w:type="character" w:customStyle="1" w:styleId="ListLabel179">
    <w:name w:val="ListLabel 179"/>
    <w:uiPriority w:val="99"/>
    <w:qFormat/>
    <w:rsid w:val="000E70C3"/>
  </w:style>
  <w:style w:type="character" w:customStyle="1" w:styleId="ListLabel180">
    <w:name w:val="ListLabel 180"/>
    <w:uiPriority w:val="99"/>
    <w:qFormat/>
    <w:rsid w:val="000E70C3"/>
  </w:style>
  <w:style w:type="character" w:customStyle="1" w:styleId="ListLabel181">
    <w:name w:val="ListLabel 181"/>
    <w:uiPriority w:val="99"/>
    <w:qFormat/>
    <w:rsid w:val="000E70C3"/>
  </w:style>
  <w:style w:type="character" w:customStyle="1" w:styleId="ListLabel182">
    <w:name w:val="ListLabel 182"/>
    <w:uiPriority w:val="99"/>
    <w:qFormat/>
    <w:rsid w:val="000E70C3"/>
  </w:style>
  <w:style w:type="character" w:customStyle="1" w:styleId="ListLabel183">
    <w:name w:val="ListLabel 183"/>
    <w:uiPriority w:val="99"/>
    <w:qFormat/>
    <w:rsid w:val="000E70C3"/>
  </w:style>
  <w:style w:type="character" w:customStyle="1" w:styleId="ListLabel184">
    <w:name w:val="ListLabel 184"/>
    <w:uiPriority w:val="99"/>
    <w:qFormat/>
    <w:rsid w:val="000E70C3"/>
  </w:style>
  <w:style w:type="character" w:customStyle="1" w:styleId="ListLabel185">
    <w:name w:val="ListLabel 185"/>
    <w:uiPriority w:val="99"/>
    <w:qFormat/>
    <w:rsid w:val="000E70C3"/>
  </w:style>
  <w:style w:type="character" w:customStyle="1" w:styleId="ListLabel186">
    <w:name w:val="ListLabel 186"/>
    <w:uiPriority w:val="99"/>
    <w:qFormat/>
    <w:rsid w:val="000E70C3"/>
    <w:rPr>
      <w:sz w:val="20"/>
    </w:rPr>
  </w:style>
  <w:style w:type="character" w:customStyle="1" w:styleId="ListLabel187">
    <w:name w:val="ListLabel 187"/>
    <w:uiPriority w:val="99"/>
    <w:qFormat/>
    <w:rsid w:val="000E70C3"/>
  </w:style>
  <w:style w:type="character" w:customStyle="1" w:styleId="ListLabel188">
    <w:name w:val="ListLabel 188"/>
    <w:uiPriority w:val="99"/>
    <w:qFormat/>
    <w:rsid w:val="000E70C3"/>
  </w:style>
  <w:style w:type="character" w:customStyle="1" w:styleId="ListLabel189">
    <w:name w:val="ListLabel 189"/>
    <w:uiPriority w:val="99"/>
    <w:qFormat/>
    <w:rsid w:val="000E70C3"/>
  </w:style>
  <w:style w:type="character" w:customStyle="1" w:styleId="ListLabel190">
    <w:name w:val="ListLabel 190"/>
    <w:uiPriority w:val="99"/>
    <w:qFormat/>
    <w:rsid w:val="000E70C3"/>
  </w:style>
  <w:style w:type="character" w:customStyle="1" w:styleId="ListLabel191">
    <w:name w:val="ListLabel 191"/>
    <w:uiPriority w:val="99"/>
    <w:qFormat/>
    <w:rsid w:val="000E70C3"/>
  </w:style>
  <w:style w:type="character" w:customStyle="1" w:styleId="ListLabel192">
    <w:name w:val="ListLabel 192"/>
    <w:uiPriority w:val="99"/>
    <w:qFormat/>
    <w:rsid w:val="000E70C3"/>
  </w:style>
  <w:style w:type="character" w:customStyle="1" w:styleId="ListLabel193">
    <w:name w:val="ListLabel 193"/>
    <w:uiPriority w:val="99"/>
    <w:qFormat/>
    <w:rsid w:val="000E70C3"/>
  </w:style>
  <w:style w:type="character" w:customStyle="1" w:styleId="ListLabel194">
    <w:name w:val="ListLabel 194"/>
    <w:uiPriority w:val="99"/>
    <w:qFormat/>
    <w:rsid w:val="000E70C3"/>
  </w:style>
  <w:style w:type="character" w:customStyle="1" w:styleId="ListLabel195">
    <w:name w:val="ListLabel 195"/>
    <w:uiPriority w:val="99"/>
    <w:qFormat/>
    <w:rsid w:val="000E70C3"/>
    <w:rPr>
      <w:sz w:val="20"/>
    </w:rPr>
  </w:style>
  <w:style w:type="character" w:customStyle="1" w:styleId="ListLabel196">
    <w:name w:val="ListLabel 196"/>
    <w:uiPriority w:val="99"/>
    <w:qFormat/>
    <w:rsid w:val="000E70C3"/>
  </w:style>
  <w:style w:type="character" w:customStyle="1" w:styleId="ListLabel197">
    <w:name w:val="ListLabel 197"/>
    <w:uiPriority w:val="99"/>
    <w:qFormat/>
    <w:rsid w:val="000E70C3"/>
  </w:style>
  <w:style w:type="character" w:customStyle="1" w:styleId="ListLabel198">
    <w:name w:val="ListLabel 198"/>
    <w:uiPriority w:val="99"/>
    <w:qFormat/>
    <w:rsid w:val="000E70C3"/>
  </w:style>
  <w:style w:type="character" w:customStyle="1" w:styleId="ListLabel199">
    <w:name w:val="ListLabel 199"/>
    <w:uiPriority w:val="99"/>
    <w:qFormat/>
    <w:rsid w:val="000E70C3"/>
  </w:style>
  <w:style w:type="character" w:customStyle="1" w:styleId="ListLabel200">
    <w:name w:val="ListLabel 200"/>
    <w:uiPriority w:val="99"/>
    <w:qFormat/>
    <w:rsid w:val="000E70C3"/>
  </w:style>
  <w:style w:type="character" w:customStyle="1" w:styleId="ListLabel201">
    <w:name w:val="ListLabel 201"/>
    <w:uiPriority w:val="99"/>
    <w:qFormat/>
    <w:rsid w:val="000E70C3"/>
  </w:style>
  <w:style w:type="character" w:customStyle="1" w:styleId="ListLabel202">
    <w:name w:val="ListLabel 202"/>
    <w:uiPriority w:val="99"/>
    <w:qFormat/>
    <w:rsid w:val="000E70C3"/>
  </w:style>
  <w:style w:type="character" w:customStyle="1" w:styleId="ListLabel203">
    <w:name w:val="ListLabel 203"/>
    <w:uiPriority w:val="99"/>
    <w:qFormat/>
    <w:rsid w:val="000E70C3"/>
  </w:style>
  <w:style w:type="character" w:customStyle="1" w:styleId="ListLabel204">
    <w:name w:val="ListLabel 204"/>
    <w:uiPriority w:val="99"/>
    <w:qFormat/>
    <w:rsid w:val="000E70C3"/>
  </w:style>
  <w:style w:type="character" w:customStyle="1" w:styleId="ListLabel205">
    <w:name w:val="ListLabel 205"/>
    <w:uiPriority w:val="99"/>
    <w:qFormat/>
    <w:rsid w:val="000E70C3"/>
  </w:style>
  <w:style w:type="character" w:customStyle="1" w:styleId="ListLabel206">
    <w:name w:val="ListLabel 206"/>
    <w:uiPriority w:val="99"/>
    <w:qFormat/>
    <w:rsid w:val="000E70C3"/>
  </w:style>
  <w:style w:type="character" w:customStyle="1" w:styleId="ListLabel207">
    <w:name w:val="ListLabel 207"/>
    <w:uiPriority w:val="99"/>
    <w:qFormat/>
    <w:rsid w:val="000E70C3"/>
  </w:style>
  <w:style w:type="character" w:customStyle="1" w:styleId="ListLabel208">
    <w:name w:val="ListLabel 208"/>
    <w:uiPriority w:val="99"/>
    <w:qFormat/>
    <w:rsid w:val="000E70C3"/>
  </w:style>
  <w:style w:type="character" w:customStyle="1" w:styleId="ListLabel209">
    <w:name w:val="ListLabel 209"/>
    <w:uiPriority w:val="99"/>
    <w:qFormat/>
    <w:rsid w:val="000E70C3"/>
  </w:style>
  <w:style w:type="character" w:customStyle="1" w:styleId="ListLabel210">
    <w:name w:val="ListLabel 210"/>
    <w:uiPriority w:val="99"/>
    <w:qFormat/>
    <w:rsid w:val="000E70C3"/>
  </w:style>
  <w:style w:type="character" w:customStyle="1" w:styleId="ListLabel211">
    <w:name w:val="ListLabel 211"/>
    <w:uiPriority w:val="99"/>
    <w:qFormat/>
    <w:rsid w:val="000E70C3"/>
  </w:style>
  <w:style w:type="character" w:customStyle="1" w:styleId="ListLabel212">
    <w:name w:val="ListLabel 212"/>
    <w:uiPriority w:val="99"/>
    <w:qFormat/>
    <w:rsid w:val="000E70C3"/>
  </w:style>
  <w:style w:type="character" w:customStyle="1" w:styleId="ListLabel213">
    <w:name w:val="ListLabel 213"/>
    <w:uiPriority w:val="99"/>
    <w:qFormat/>
    <w:rsid w:val="000E70C3"/>
  </w:style>
  <w:style w:type="character" w:customStyle="1" w:styleId="ListLabel214">
    <w:name w:val="ListLabel 214"/>
    <w:uiPriority w:val="99"/>
    <w:qFormat/>
    <w:rsid w:val="000E70C3"/>
  </w:style>
  <w:style w:type="character" w:customStyle="1" w:styleId="ListLabel215">
    <w:name w:val="ListLabel 215"/>
    <w:uiPriority w:val="99"/>
    <w:qFormat/>
    <w:rsid w:val="000E70C3"/>
  </w:style>
  <w:style w:type="character" w:customStyle="1" w:styleId="ListLabel216">
    <w:name w:val="ListLabel 216"/>
    <w:uiPriority w:val="99"/>
    <w:qFormat/>
    <w:rsid w:val="000E70C3"/>
  </w:style>
  <w:style w:type="character" w:customStyle="1" w:styleId="ListLabel217">
    <w:name w:val="ListLabel 217"/>
    <w:uiPriority w:val="99"/>
    <w:qFormat/>
    <w:rsid w:val="000E70C3"/>
  </w:style>
  <w:style w:type="character" w:customStyle="1" w:styleId="ListLabel218">
    <w:name w:val="ListLabel 218"/>
    <w:uiPriority w:val="99"/>
    <w:qFormat/>
    <w:rsid w:val="000E70C3"/>
  </w:style>
  <w:style w:type="character" w:customStyle="1" w:styleId="ListLabel219">
    <w:name w:val="ListLabel 219"/>
    <w:uiPriority w:val="99"/>
    <w:qFormat/>
    <w:rsid w:val="000E70C3"/>
  </w:style>
  <w:style w:type="character" w:customStyle="1" w:styleId="ListLabel220">
    <w:name w:val="ListLabel 220"/>
    <w:uiPriority w:val="99"/>
    <w:qFormat/>
    <w:rsid w:val="000E70C3"/>
  </w:style>
  <w:style w:type="character" w:customStyle="1" w:styleId="ListLabel221">
    <w:name w:val="ListLabel 221"/>
    <w:uiPriority w:val="99"/>
    <w:qFormat/>
    <w:rsid w:val="000E70C3"/>
  </w:style>
  <w:style w:type="character" w:customStyle="1" w:styleId="ListLabel222">
    <w:name w:val="ListLabel 222"/>
    <w:uiPriority w:val="99"/>
    <w:qFormat/>
    <w:rsid w:val="000E70C3"/>
  </w:style>
  <w:style w:type="character" w:customStyle="1" w:styleId="ListLabel223">
    <w:name w:val="ListLabel 223"/>
    <w:uiPriority w:val="99"/>
    <w:qFormat/>
    <w:rsid w:val="000E70C3"/>
  </w:style>
  <w:style w:type="character" w:customStyle="1" w:styleId="ListLabel224">
    <w:name w:val="ListLabel 224"/>
    <w:uiPriority w:val="99"/>
    <w:qFormat/>
    <w:rsid w:val="000E70C3"/>
  </w:style>
  <w:style w:type="character" w:customStyle="1" w:styleId="ListLabel225">
    <w:name w:val="ListLabel 225"/>
    <w:uiPriority w:val="99"/>
    <w:qFormat/>
    <w:rsid w:val="000E70C3"/>
  </w:style>
  <w:style w:type="character" w:customStyle="1" w:styleId="ListLabel226">
    <w:name w:val="ListLabel 226"/>
    <w:uiPriority w:val="99"/>
    <w:qFormat/>
    <w:rsid w:val="000E70C3"/>
    <w:rPr>
      <w:b/>
      <w:sz w:val="20"/>
    </w:rPr>
  </w:style>
  <w:style w:type="character" w:customStyle="1" w:styleId="ListLabel227">
    <w:name w:val="ListLabel 227"/>
    <w:uiPriority w:val="99"/>
    <w:qFormat/>
    <w:rsid w:val="000E70C3"/>
  </w:style>
  <w:style w:type="character" w:customStyle="1" w:styleId="ListLabel228">
    <w:name w:val="ListLabel 228"/>
    <w:uiPriority w:val="99"/>
    <w:qFormat/>
    <w:rsid w:val="000E70C3"/>
  </w:style>
  <w:style w:type="character" w:customStyle="1" w:styleId="ListLabel229">
    <w:name w:val="ListLabel 229"/>
    <w:uiPriority w:val="99"/>
    <w:qFormat/>
    <w:rsid w:val="000E70C3"/>
  </w:style>
  <w:style w:type="character" w:customStyle="1" w:styleId="ListLabel230">
    <w:name w:val="ListLabel 230"/>
    <w:uiPriority w:val="99"/>
    <w:qFormat/>
    <w:rsid w:val="000E70C3"/>
  </w:style>
  <w:style w:type="character" w:customStyle="1" w:styleId="ListLabel231">
    <w:name w:val="ListLabel 231"/>
    <w:uiPriority w:val="99"/>
    <w:qFormat/>
    <w:rsid w:val="000E70C3"/>
  </w:style>
  <w:style w:type="character" w:customStyle="1" w:styleId="ListLabel232">
    <w:name w:val="ListLabel 232"/>
    <w:uiPriority w:val="99"/>
    <w:qFormat/>
    <w:rsid w:val="000E70C3"/>
  </w:style>
  <w:style w:type="character" w:customStyle="1" w:styleId="ListLabel233">
    <w:name w:val="ListLabel 233"/>
    <w:uiPriority w:val="99"/>
    <w:qFormat/>
    <w:rsid w:val="000E70C3"/>
  </w:style>
  <w:style w:type="character" w:customStyle="1" w:styleId="ListLabel234">
    <w:name w:val="ListLabel 234"/>
    <w:uiPriority w:val="99"/>
    <w:qFormat/>
    <w:rsid w:val="000E70C3"/>
  </w:style>
  <w:style w:type="character" w:customStyle="1" w:styleId="ListLabel235">
    <w:name w:val="ListLabel 235"/>
    <w:uiPriority w:val="99"/>
    <w:qFormat/>
    <w:rsid w:val="000E70C3"/>
    <w:rPr>
      <w:sz w:val="20"/>
    </w:rPr>
  </w:style>
  <w:style w:type="character" w:customStyle="1" w:styleId="ListLabel236">
    <w:name w:val="ListLabel 236"/>
    <w:uiPriority w:val="99"/>
    <w:qFormat/>
    <w:rsid w:val="000E70C3"/>
  </w:style>
  <w:style w:type="character" w:customStyle="1" w:styleId="ListLabel237">
    <w:name w:val="ListLabel 237"/>
    <w:uiPriority w:val="99"/>
    <w:qFormat/>
    <w:rsid w:val="000E70C3"/>
  </w:style>
  <w:style w:type="character" w:customStyle="1" w:styleId="ListLabel238">
    <w:name w:val="ListLabel 238"/>
    <w:uiPriority w:val="99"/>
    <w:qFormat/>
    <w:rsid w:val="000E70C3"/>
  </w:style>
  <w:style w:type="character" w:customStyle="1" w:styleId="ListLabel239">
    <w:name w:val="ListLabel 239"/>
    <w:uiPriority w:val="99"/>
    <w:qFormat/>
    <w:rsid w:val="000E70C3"/>
  </w:style>
  <w:style w:type="character" w:customStyle="1" w:styleId="ListLabel240">
    <w:name w:val="ListLabel 240"/>
    <w:uiPriority w:val="99"/>
    <w:qFormat/>
    <w:rsid w:val="000E70C3"/>
  </w:style>
  <w:style w:type="character" w:customStyle="1" w:styleId="ListLabel241">
    <w:name w:val="ListLabel 241"/>
    <w:uiPriority w:val="99"/>
    <w:qFormat/>
    <w:rsid w:val="000E70C3"/>
  </w:style>
  <w:style w:type="character" w:customStyle="1" w:styleId="ListLabel242">
    <w:name w:val="ListLabel 242"/>
    <w:uiPriority w:val="99"/>
    <w:qFormat/>
    <w:rsid w:val="000E70C3"/>
  </w:style>
  <w:style w:type="character" w:customStyle="1" w:styleId="ListLabel243">
    <w:name w:val="ListLabel 243"/>
    <w:uiPriority w:val="99"/>
    <w:qFormat/>
    <w:rsid w:val="000E70C3"/>
  </w:style>
  <w:style w:type="character" w:customStyle="1" w:styleId="ListLabel244">
    <w:name w:val="ListLabel 244"/>
    <w:uiPriority w:val="99"/>
    <w:qFormat/>
    <w:rsid w:val="000E70C3"/>
    <w:rPr>
      <w:sz w:val="20"/>
    </w:rPr>
  </w:style>
  <w:style w:type="character" w:customStyle="1" w:styleId="ListLabel245">
    <w:name w:val="ListLabel 245"/>
    <w:uiPriority w:val="99"/>
    <w:qFormat/>
    <w:rsid w:val="000E70C3"/>
  </w:style>
  <w:style w:type="character" w:customStyle="1" w:styleId="ListLabel246">
    <w:name w:val="ListLabel 246"/>
    <w:uiPriority w:val="99"/>
    <w:qFormat/>
    <w:rsid w:val="000E70C3"/>
  </w:style>
  <w:style w:type="character" w:customStyle="1" w:styleId="ListLabel247">
    <w:name w:val="ListLabel 247"/>
    <w:uiPriority w:val="99"/>
    <w:qFormat/>
    <w:rsid w:val="000E70C3"/>
  </w:style>
  <w:style w:type="character" w:customStyle="1" w:styleId="ListLabel248">
    <w:name w:val="ListLabel 248"/>
    <w:uiPriority w:val="99"/>
    <w:qFormat/>
    <w:rsid w:val="000E70C3"/>
  </w:style>
  <w:style w:type="character" w:customStyle="1" w:styleId="ListLabel249">
    <w:name w:val="ListLabel 249"/>
    <w:uiPriority w:val="99"/>
    <w:qFormat/>
    <w:rsid w:val="000E70C3"/>
  </w:style>
  <w:style w:type="character" w:customStyle="1" w:styleId="ListLabel250">
    <w:name w:val="ListLabel 250"/>
    <w:uiPriority w:val="99"/>
    <w:qFormat/>
    <w:rsid w:val="000E70C3"/>
  </w:style>
  <w:style w:type="character" w:customStyle="1" w:styleId="ListLabel251">
    <w:name w:val="ListLabel 251"/>
    <w:uiPriority w:val="99"/>
    <w:qFormat/>
    <w:rsid w:val="000E70C3"/>
  </w:style>
  <w:style w:type="character" w:customStyle="1" w:styleId="ListLabel252">
    <w:name w:val="ListLabel 252"/>
    <w:uiPriority w:val="99"/>
    <w:qFormat/>
    <w:rsid w:val="000E70C3"/>
  </w:style>
  <w:style w:type="character" w:customStyle="1" w:styleId="ListLabel253">
    <w:name w:val="ListLabel 253"/>
    <w:uiPriority w:val="99"/>
    <w:qFormat/>
    <w:rsid w:val="000E70C3"/>
    <w:rPr>
      <w:sz w:val="20"/>
    </w:rPr>
  </w:style>
  <w:style w:type="character" w:customStyle="1" w:styleId="ListLabel254">
    <w:name w:val="ListLabel 254"/>
    <w:uiPriority w:val="99"/>
    <w:qFormat/>
    <w:rsid w:val="000E70C3"/>
  </w:style>
  <w:style w:type="character" w:customStyle="1" w:styleId="ListLabel255">
    <w:name w:val="ListLabel 255"/>
    <w:uiPriority w:val="99"/>
    <w:qFormat/>
    <w:rsid w:val="000E70C3"/>
  </w:style>
  <w:style w:type="character" w:customStyle="1" w:styleId="ListLabel256">
    <w:name w:val="ListLabel 256"/>
    <w:uiPriority w:val="99"/>
    <w:qFormat/>
    <w:rsid w:val="000E70C3"/>
  </w:style>
  <w:style w:type="character" w:customStyle="1" w:styleId="ListLabel257">
    <w:name w:val="ListLabel 257"/>
    <w:uiPriority w:val="99"/>
    <w:qFormat/>
    <w:rsid w:val="000E70C3"/>
  </w:style>
  <w:style w:type="character" w:customStyle="1" w:styleId="ListLabel258">
    <w:name w:val="ListLabel 258"/>
    <w:uiPriority w:val="99"/>
    <w:qFormat/>
    <w:rsid w:val="000E70C3"/>
  </w:style>
  <w:style w:type="character" w:customStyle="1" w:styleId="ListLabel259">
    <w:name w:val="ListLabel 259"/>
    <w:uiPriority w:val="99"/>
    <w:qFormat/>
    <w:rsid w:val="000E70C3"/>
  </w:style>
  <w:style w:type="character" w:customStyle="1" w:styleId="ListLabel260">
    <w:name w:val="ListLabel 260"/>
    <w:uiPriority w:val="99"/>
    <w:qFormat/>
    <w:rsid w:val="000E70C3"/>
  </w:style>
  <w:style w:type="character" w:customStyle="1" w:styleId="ListLabel261">
    <w:name w:val="ListLabel 261"/>
    <w:uiPriority w:val="99"/>
    <w:qFormat/>
    <w:rsid w:val="000E70C3"/>
  </w:style>
  <w:style w:type="character" w:customStyle="1" w:styleId="ListLabel262">
    <w:name w:val="ListLabel 262"/>
    <w:uiPriority w:val="99"/>
    <w:qFormat/>
    <w:rsid w:val="000E70C3"/>
    <w:rPr>
      <w:sz w:val="20"/>
    </w:rPr>
  </w:style>
  <w:style w:type="character" w:customStyle="1" w:styleId="ListLabel263">
    <w:name w:val="ListLabel 263"/>
    <w:uiPriority w:val="99"/>
    <w:qFormat/>
    <w:rsid w:val="000E70C3"/>
  </w:style>
  <w:style w:type="character" w:customStyle="1" w:styleId="ListLabel264">
    <w:name w:val="ListLabel 264"/>
    <w:uiPriority w:val="99"/>
    <w:qFormat/>
    <w:rsid w:val="000E70C3"/>
  </w:style>
  <w:style w:type="character" w:customStyle="1" w:styleId="ListLabel265">
    <w:name w:val="ListLabel 265"/>
    <w:uiPriority w:val="99"/>
    <w:qFormat/>
    <w:rsid w:val="000E70C3"/>
  </w:style>
  <w:style w:type="character" w:customStyle="1" w:styleId="ListLabel266">
    <w:name w:val="ListLabel 266"/>
    <w:uiPriority w:val="99"/>
    <w:qFormat/>
    <w:rsid w:val="000E70C3"/>
  </w:style>
  <w:style w:type="character" w:customStyle="1" w:styleId="ListLabel267">
    <w:name w:val="ListLabel 267"/>
    <w:uiPriority w:val="99"/>
    <w:qFormat/>
    <w:rsid w:val="000E70C3"/>
  </w:style>
  <w:style w:type="character" w:customStyle="1" w:styleId="ListLabel268">
    <w:name w:val="ListLabel 268"/>
    <w:uiPriority w:val="99"/>
    <w:qFormat/>
    <w:rsid w:val="000E70C3"/>
  </w:style>
  <w:style w:type="character" w:customStyle="1" w:styleId="ListLabel269">
    <w:name w:val="ListLabel 269"/>
    <w:uiPriority w:val="99"/>
    <w:qFormat/>
    <w:rsid w:val="000E70C3"/>
  </w:style>
  <w:style w:type="character" w:customStyle="1" w:styleId="ListLabel270">
    <w:name w:val="ListLabel 270"/>
    <w:uiPriority w:val="99"/>
    <w:qFormat/>
    <w:rsid w:val="000E70C3"/>
  </w:style>
  <w:style w:type="character" w:customStyle="1" w:styleId="ListLabel271">
    <w:name w:val="ListLabel 271"/>
    <w:uiPriority w:val="99"/>
    <w:qFormat/>
    <w:rsid w:val="000E70C3"/>
    <w:rPr>
      <w:sz w:val="20"/>
    </w:rPr>
  </w:style>
  <w:style w:type="character" w:customStyle="1" w:styleId="ListLabel272">
    <w:name w:val="ListLabel 272"/>
    <w:uiPriority w:val="99"/>
    <w:qFormat/>
    <w:rsid w:val="000E70C3"/>
  </w:style>
  <w:style w:type="character" w:customStyle="1" w:styleId="ListLabel273">
    <w:name w:val="ListLabel 273"/>
    <w:uiPriority w:val="99"/>
    <w:qFormat/>
    <w:rsid w:val="000E70C3"/>
  </w:style>
  <w:style w:type="character" w:customStyle="1" w:styleId="ListLabel274">
    <w:name w:val="ListLabel 274"/>
    <w:uiPriority w:val="99"/>
    <w:qFormat/>
    <w:rsid w:val="000E70C3"/>
  </w:style>
  <w:style w:type="character" w:customStyle="1" w:styleId="ListLabel275">
    <w:name w:val="ListLabel 275"/>
    <w:uiPriority w:val="99"/>
    <w:qFormat/>
    <w:rsid w:val="000E70C3"/>
  </w:style>
  <w:style w:type="character" w:customStyle="1" w:styleId="ListLabel276">
    <w:name w:val="ListLabel 276"/>
    <w:uiPriority w:val="99"/>
    <w:qFormat/>
    <w:rsid w:val="000E70C3"/>
  </w:style>
  <w:style w:type="character" w:customStyle="1" w:styleId="ListLabel277">
    <w:name w:val="ListLabel 277"/>
    <w:uiPriority w:val="99"/>
    <w:qFormat/>
    <w:rsid w:val="000E70C3"/>
  </w:style>
  <w:style w:type="character" w:customStyle="1" w:styleId="ListLabel278">
    <w:name w:val="ListLabel 278"/>
    <w:uiPriority w:val="99"/>
    <w:qFormat/>
    <w:rsid w:val="000E70C3"/>
  </w:style>
  <w:style w:type="character" w:customStyle="1" w:styleId="ListLabel279">
    <w:name w:val="ListLabel 279"/>
    <w:uiPriority w:val="99"/>
    <w:qFormat/>
    <w:rsid w:val="000E70C3"/>
  </w:style>
  <w:style w:type="character" w:customStyle="1" w:styleId="ListLabel280">
    <w:name w:val="ListLabel 280"/>
    <w:uiPriority w:val="99"/>
    <w:qFormat/>
    <w:rsid w:val="000E70C3"/>
    <w:rPr>
      <w:sz w:val="20"/>
    </w:rPr>
  </w:style>
  <w:style w:type="character" w:customStyle="1" w:styleId="ListLabel281">
    <w:name w:val="ListLabel 281"/>
    <w:uiPriority w:val="99"/>
    <w:qFormat/>
    <w:rsid w:val="000E70C3"/>
  </w:style>
  <w:style w:type="character" w:customStyle="1" w:styleId="ListLabel282">
    <w:name w:val="ListLabel 282"/>
    <w:uiPriority w:val="99"/>
    <w:qFormat/>
    <w:rsid w:val="000E70C3"/>
  </w:style>
  <w:style w:type="character" w:customStyle="1" w:styleId="ListLabel283">
    <w:name w:val="ListLabel 283"/>
    <w:uiPriority w:val="99"/>
    <w:qFormat/>
    <w:rsid w:val="000E70C3"/>
  </w:style>
  <w:style w:type="character" w:customStyle="1" w:styleId="ListLabel284">
    <w:name w:val="ListLabel 284"/>
    <w:uiPriority w:val="99"/>
    <w:qFormat/>
    <w:rsid w:val="000E70C3"/>
  </w:style>
  <w:style w:type="character" w:customStyle="1" w:styleId="ListLabel285">
    <w:name w:val="ListLabel 285"/>
    <w:uiPriority w:val="99"/>
    <w:qFormat/>
    <w:rsid w:val="000E70C3"/>
  </w:style>
  <w:style w:type="character" w:customStyle="1" w:styleId="ListLabel286">
    <w:name w:val="ListLabel 286"/>
    <w:uiPriority w:val="99"/>
    <w:qFormat/>
    <w:rsid w:val="000E70C3"/>
  </w:style>
  <w:style w:type="character" w:customStyle="1" w:styleId="ListLabel287">
    <w:name w:val="ListLabel 287"/>
    <w:uiPriority w:val="99"/>
    <w:qFormat/>
    <w:rsid w:val="000E70C3"/>
  </w:style>
  <w:style w:type="character" w:customStyle="1" w:styleId="ListLabel288">
    <w:name w:val="ListLabel 288"/>
    <w:uiPriority w:val="99"/>
    <w:qFormat/>
    <w:rsid w:val="000E70C3"/>
  </w:style>
  <w:style w:type="character" w:customStyle="1" w:styleId="ListLabel289">
    <w:name w:val="ListLabel 289"/>
    <w:uiPriority w:val="99"/>
    <w:qFormat/>
    <w:rsid w:val="000E70C3"/>
    <w:rPr>
      <w:b/>
      <w:color w:val="00000A"/>
      <w:sz w:val="20"/>
    </w:rPr>
  </w:style>
  <w:style w:type="character" w:customStyle="1" w:styleId="ListLabel290">
    <w:name w:val="ListLabel 290"/>
    <w:uiPriority w:val="99"/>
    <w:qFormat/>
    <w:rsid w:val="000E70C3"/>
  </w:style>
  <w:style w:type="character" w:customStyle="1" w:styleId="ListLabel291">
    <w:name w:val="ListLabel 291"/>
    <w:uiPriority w:val="99"/>
    <w:qFormat/>
    <w:rsid w:val="000E70C3"/>
  </w:style>
  <w:style w:type="character" w:customStyle="1" w:styleId="ListLabel292">
    <w:name w:val="ListLabel 292"/>
    <w:uiPriority w:val="99"/>
    <w:qFormat/>
    <w:rsid w:val="000E70C3"/>
  </w:style>
  <w:style w:type="character" w:customStyle="1" w:styleId="ListLabel293">
    <w:name w:val="ListLabel 293"/>
    <w:uiPriority w:val="99"/>
    <w:qFormat/>
    <w:rsid w:val="000E70C3"/>
  </w:style>
  <w:style w:type="character" w:customStyle="1" w:styleId="ListLabel294">
    <w:name w:val="ListLabel 294"/>
    <w:uiPriority w:val="99"/>
    <w:qFormat/>
    <w:rsid w:val="000E70C3"/>
  </w:style>
  <w:style w:type="character" w:customStyle="1" w:styleId="ListLabel295">
    <w:name w:val="ListLabel 295"/>
    <w:uiPriority w:val="99"/>
    <w:qFormat/>
    <w:rsid w:val="000E70C3"/>
  </w:style>
  <w:style w:type="character" w:customStyle="1" w:styleId="ListLabel296">
    <w:name w:val="ListLabel 296"/>
    <w:uiPriority w:val="99"/>
    <w:qFormat/>
    <w:rsid w:val="000E70C3"/>
  </w:style>
  <w:style w:type="character" w:customStyle="1" w:styleId="ListLabel297">
    <w:name w:val="ListLabel 297"/>
    <w:uiPriority w:val="99"/>
    <w:qFormat/>
    <w:rsid w:val="000E70C3"/>
  </w:style>
  <w:style w:type="character" w:customStyle="1" w:styleId="ListLabel298">
    <w:name w:val="ListLabel 298"/>
    <w:uiPriority w:val="99"/>
    <w:qFormat/>
    <w:rsid w:val="000E70C3"/>
    <w:rPr>
      <w:b/>
      <w:color w:val="00000A"/>
      <w:sz w:val="20"/>
    </w:rPr>
  </w:style>
  <w:style w:type="character" w:customStyle="1" w:styleId="Bullets">
    <w:name w:val="Bullets"/>
    <w:uiPriority w:val="99"/>
    <w:qFormat/>
    <w:rsid w:val="000E70C3"/>
    <w:rPr>
      <w:rFonts w:ascii="OpenSymbol" w:hAnsi="OpenSymbol"/>
    </w:rPr>
  </w:style>
  <w:style w:type="character" w:customStyle="1" w:styleId="StrongEmphasis">
    <w:name w:val="Strong Emphasis"/>
    <w:uiPriority w:val="99"/>
    <w:qFormat/>
    <w:rsid w:val="000E70C3"/>
    <w:rPr>
      <w:b/>
    </w:rPr>
  </w:style>
  <w:style w:type="character" w:customStyle="1" w:styleId="ListLabel299">
    <w:name w:val="ListLabel 299"/>
    <w:uiPriority w:val="99"/>
    <w:qFormat/>
    <w:rsid w:val="000E70C3"/>
    <w:rPr>
      <w:sz w:val="20"/>
    </w:rPr>
  </w:style>
  <w:style w:type="character" w:customStyle="1" w:styleId="ListLabel300">
    <w:name w:val="ListLabel 300"/>
    <w:uiPriority w:val="99"/>
    <w:qFormat/>
    <w:rsid w:val="000E70C3"/>
  </w:style>
  <w:style w:type="character" w:customStyle="1" w:styleId="ListLabel301">
    <w:name w:val="ListLabel 301"/>
    <w:uiPriority w:val="99"/>
    <w:qFormat/>
    <w:rsid w:val="000E70C3"/>
  </w:style>
  <w:style w:type="character" w:customStyle="1" w:styleId="ListLabel302">
    <w:name w:val="ListLabel 302"/>
    <w:uiPriority w:val="99"/>
    <w:qFormat/>
    <w:rsid w:val="000E70C3"/>
  </w:style>
  <w:style w:type="character" w:customStyle="1" w:styleId="ListLabel303">
    <w:name w:val="ListLabel 303"/>
    <w:uiPriority w:val="99"/>
    <w:qFormat/>
    <w:rsid w:val="000E70C3"/>
  </w:style>
  <w:style w:type="character" w:customStyle="1" w:styleId="ListLabel304">
    <w:name w:val="ListLabel 304"/>
    <w:uiPriority w:val="99"/>
    <w:qFormat/>
    <w:rsid w:val="000E70C3"/>
  </w:style>
  <w:style w:type="character" w:customStyle="1" w:styleId="ListLabel305">
    <w:name w:val="ListLabel 305"/>
    <w:uiPriority w:val="99"/>
    <w:qFormat/>
    <w:rsid w:val="000E70C3"/>
  </w:style>
  <w:style w:type="character" w:customStyle="1" w:styleId="ListLabel306">
    <w:name w:val="ListLabel 306"/>
    <w:uiPriority w:val="99"/>
    <w:qFormat/>
    <w:rsid w:val="000E70C3"/>
  </w:style>
  <w:style w:type="character" w:customStyle="1" w:styleId="ListLabel307">
    <w:name w:val="ListLabel 307"/>
    <w:uiPriority w:val="99"/>
    <w:qFormat/>
    <w:rsid w:val="000E70C3"/>
  </w:style>
  <w:style w:type="character" w:customStyle="1" w:styleId="ListLabel308">
    <w:name w:val="ListLabel 308"/>
    <w:uiPriority w:val="99"/>
    <w:qFormat/>
    <w:rsid w:val="000E70C3"/>
    <w:rPr>
      <w:sz w:val="20"/>
    </w:rPr>
  </w:style>
  <w:style w:type="character" w:customStyle="1" w:styleId="ListLabel309">
    <w:name w:val="ListLabel 309"/>
    <w:uiPriority w:val="99"/>
    <w:qFormat/>
    <w:rsid w:val="000E70C3"/>
    <w:rPr>
      <w:sz w:val="20"/>
    </w:rPr>
  </w:style>
  <w:style w:type="character" w:customStyle="1" w:styleId="ListLabel310">
    <w:name w:val="ListLabel 310"/>
    <w:uiPriority w:val="99"/>
    <w:qFormat/>
    <w:rsid w:val="000E70C3"/>
  </w:style>
  <w:style w:type="character" w:customStyle="1" w:styleId="ListLabel311">
    <w:name w:val="ListLabel 311"/>
    <w:uiPriority w:val="99"/>
    <w:qFormat/>
    <w:rsid w:val="000E70C3"/>
  </w:style>
  <w:style w:type="character" w:customStyle="1" w:styleId="ListLabel312">
    <w:name w:val="ListLabel 312"/>
    <w:uiPriority w:val="99"/>
    <w:qFormat/>
    <w:rsid w:val="000E70C3"/>
  </w:style>
  <w:style w:type="character" w:customStyle="1" w:styleId="ListLabel313">
    <w:name w:val="ListLabel 313"/>
    <w:uiPriority w:val="99"/>
    <w:qFormat/>
    <w:rsid w:val="000E70C3"/>
  </w:style>
  <w:style w:type="character" w:customStyle="1" w:styleId="ListLabel314">
    <w:name w:val="ListLabel 314"/>
    <w:uiPriority w:val="99"/>
    <w:qFormat/>
    <w:rsid w:val="000E70C3"/>
  </w:style>
  <w:style w:type="character" w:customStyle="1" w:styleId="ListLabel315">
    <w:name w:val="ListLabel 315"/>
    <w:uiPriority w:val="99"/>
    <w:qFormat/>
    <w:rsid w:val="000E70C3"/>
  </w:style>
  <w:style w:type="character" w:customStyle="1" w:styleId="ListLabel316">
    <w:name w:val="ListLabel 316"/>
    <w:uiPriority w:val="99"/>
    <w:qFormat/>
    <w:rsid w:val="000E70C3"/>
  </w:style>
  <w:style w:type="character" w:customStyle="1" w:styleId="ListLabel317">
    <w:name w:val="ListLabel 317"/>
    <w:uiPriority w:val="99"/>
    <w:qFormat/>
    <w:rsid w:val="000E70C3"/>
  </w:style>
  <w:style w:type="character" w:customStyle="1" w:styleId="ListLabel318">
    <w:name w:val="ListLabel 318"/>
    <w:uiPriority w:val="99"/>
    <w:qFormat/>
    <w:rsid w:val="000E70C3"/>
    <w:rPr>
      <w:sz w:val="20"/>
    </w:rPr>
  </w:style>
  <w:style w:type="character" w:customStyle="1" w:styleId="ListLabel319">
    <w:name w:val="ListLabel 319"/>
    <w:uiPriority w:val="99"/>
    <w:qFormat/>
    <w:rsid w:val="000E70C3"/>
  </w:style>
  <w:style w:type="character" w:customStyle="1" w:styleId="ListLabel320">
    <w:name w:val="ListLabel 320"/>
    <w:uiPriority w:val="99"/>
    <w:qFormat/>
    <w:rsid w:val="000E70C3"/>
  </w:style>
  <w:style w:type="character" w:customStyle="1" w:styleId="ListLabel321">
    <w:name w:val="ListLabel 321"/>
    <w:uiPriority w:val="99"/>
    <w:qFormat/>
    <w:rsid w:val="000E70C3"/>
  </w:style>
  <w:style w:type="character" w:customStyle="1" w:styleId="ListLabel322">
    <w:name w:val="ListLabel 322"/>
    <w:uiPriority w:val="99"/>
    <w:qFormat/>
    <w:rsid w:val="000E70C3"/>
  </w:style>
  <w:style w:type="character" w:customStyle="1" w:styleId="ListLabel323">
    <w:name w:val="ListLabel 323"/>
    <w:uiPriority w:val="99"/>
    <w:qFormat/>
    <w:rsid w:val="000E70C3"/>
  </w:style>
  <w:style w:type="character" w:customStyle="1" w:styleId="ListLabel324">
    <w:name w:val="ListLabel 324"/>
    <w:uiPriority w:val="99"/>
    <w:qFormat/>
    <w:rsid w:val="000E70C3"/>
  </w:style>
  <w:style w:type="character" w:customStyle="1" w:styleId="ListLabel325">
    <w:name w:val="ListLabel 325"/>
    <w:uiPriority w:val="99"/>
    <w:qFormat/>
    <w:rsid w:val="000E70C3"/>
  </w:style>
  <w:style w:type="character" w:customStyle="1" w:styleId="ListLabel326">
    <w:name w:val="ListLabel 326"/>
    <w:uiPriority w:val="99"/>
    <w:qFormat/>
    <w:rsid w:val="000E70C3"/>
  </w:style>
  <w:style w:type="character" w:customStyle="1" w:styleId="ListLabel327">
    <w:name w:val="ListLabel 327"/>
    <w:uiPriority w:val="99"/>
    <w:qFormat/>
    <w:rsid w:val="000E70C3"/>
    <w:rPr>
      <w:b/>
      <w:sz w:val="20"/>
    </w:rPr>
  </w:style>
  <w:style w:type="character" w:customStyle="1" w:styleId="ListLabel328">
    <w:name w:val="ListLabel 328"/>
    <w:uiPriority w:val="99"/>
    <w:qFormat/>
    <w:rsid w:val="000E70C3"/>
  </w:style>
  <w:style w:type="character" w:customStyle="1" w:styleId="ListLabel329">
    <w:name w:val="ListLabel 329"/>
    <w:uiPriority w:val="99"/>
    <w:qFormat/>
    <w:rsid w:val="000E70C3"/>
  </w:style>
  <w:style w:type="character" w:customStyle="1" w:styleId="ListLabel330">
    <w:name w:val="ListLabel 330"/>
    <w:uiPriority w:val="99"/>
    <w:qFormat/>
    <w:rsid w:val="000E70C3"/>
  </w:style>
  <w:style w:type="character" w:customStyle="1" w:styleId="ListLabel331">
    <w:name w:val="ListLabel 331"/>
    <w:uiPriority w:val="99"/>
    <w:qFormat/>
    <w:rsid w:val="000E70C3"/>
  </w:style>
  <w:style w:type="character" w:customStyle="1" w:styleId="ListLabel332">
    <w:name w:val="ListLabel 332"/>
    <w:uiPriority w:val="99"/>
    <w:qFormat/>
    <w:rsid w:val="000E70C3"/>
  </w:style>
  <w:style w:type="character" w:customStyle="1" w:styleId="ListLabel333">
    <w:name w:val="ListLabel 333"/>
    <w:uiPriority w:val="99"/>
    <w:qFormat/>
    <w:rsid w:val="000E70C3"/>
  </w:style>
  <w:style w:type="character" w:customStyle="1" w:styleId="ListLabel334">
    <w:name w:val="ListLabel 334"/>
    <w:uiPriority w:val="99"/>
    <w:qFormat/>
    <w:rsid w:val="000E70C3"/>
  </w:style>
  <w:style w:type="character" w:customStyle="1" w:styleId="ListLabel335">
    <w:name w:val="ListLabel 335"/>
    <w:uiPriority w:val="99"/>
    <w:qFormat/>
    <w:rsid w:val="000E70C3"/>
  </w:style>
  <w:style w:type="character" w:customStyle="1" w:styleId="ListLabel336">
    <w:name w:val="ListLabel 336"/>
    <w:uiPriority w:val="99"/>
    <w:qFormat/>
    <w:rsid w:val="000E70C3"/>
    <w:rPr>
      <w:sz w:val="20"/>
    </w:rPr>
  </w:style>
  <w:style w:type="character" w:customStyle="1" w:styleId="ListLabel337">
    <w:name w:val="ListLabel 337"/>
    <w:uiPriority w:val="99"/>
    <w:qFormat/>
    <w:rsid w:val="000E70C3"/>
  </w:style>
  <w:style w:type="character" w:customStyle="1" w:styleId="ListLabel338">
    <w:name w:val="ListLabel 338"/>
    <w:uiPriority w:val="99"/>
    <w:qFormat/>
    <w:rsid w:val="000E70C3"/>
  </w:style>
  <w:style w:type="character" w:customStyle="1" w:styleId="ListLabel339">
    <w:name w:val="ListLabel 339"/>
    <w:uiPriority w:val="99"/>
    <w:qFormat/>
    <w:rsid w:val="000E70C3"/>
  </w:style>
  <w:style w:type="character" w:customStyle="1" w:styleId="ListLabel340">
    <w:name w:val="ListLabel 340"/>
    <w:uiPriority w:val="99"/>
    <w:qFormat/>
    <w:rsid w:val="000E70C3"/>
  </w:style>
  <w:style w:type="character" w:customStyle="1" w:styleId="ListLabel341">
    <w:name w:val="ListLabel 341"/>
    <w:uiPriority w:val="99"/>
    <w:qFormat/>
    <w:rsid w:val="000E70C3"/>
  </w:style>
  <w:style w:type="character" w:customStyle="1" w:styleId="ListLabel342">
    <w:name w:val="ListLabel 342"/>
    <w:uiPriority w:val="99"/>
    <w:qFormat/>
    <w:rsid w:val="000E70C3"/>
  </w:style>
  <w:style w:type="character" w:customStyle="1" w:styleId="ListLabel343">
    <w:name w:val="ListLabel 343"/>
    <w:uiPriority w:val="99"/>
    <w:qFormat/>
    <w:rsid w:val="000E70C3"/>
  </w:style>
  <w:style w:type="character" w:customStyle="1" w:styleId="ListLabel344">
    <w:name w:val="ListLabel 344"/>
    <w:uiPriority w:val="99"/>
    <w:qFormat/>
    <w:rsid w:val="000E70C3"/>
  </w:style>
  <w:style w:type="character" w:customStyle="1" w:styleId="ListLabel345">
    <w:name w:val="ListLabel 345"/>
    <w:uiPriority w:val="99"/>
    <w:qFormat/>
    <w:rsid w:val="000E70C3"/>
    <w:rPr>
      <w:sz w:val="20"/>
    </w:rPr>
  </w:style>
  <w:style w:type="character" w:customStyle="1" w:styleId="ListLabel346">
    <w:name w:val="ListLabel 346"/>
    <w:uiPriority w:val="99"/>
    <w:qFormat/>
    <w:rsid w:val="000E70C3"/>
  </w:style>
  <w:style w:type="character" w:customStyle="1" w:styleId="ListLabel347">
    <w:name w:val="ListLabel 347"/>
    <w:uiPriority w:val="99"/>
    <w:qFormat/>
    <w:rsid w:val="000E70C3"/>
  </w:style>
  <w:style w:type="character" w:customStyle="1" w:styleId="ListLabel348">
    <w:name w:val="ListLabel 348"/>
    <w:uiPriority w:val="99"/>
    <w:qFormat/>
    <w:rsid w:val="000E70C3"/>
  </w:style>
  <w:style w:type="character" w:customStyle="1" w:styleId="ListLabel349">
    <w:name w:val="ListLabel 349"/>
    <w:uiPriority w:val="99"/>
    <w:qFormat/>
    <w:rsid w:val="000E70C3"/>
  </w:style>
  <w:style w:type="character" w:customStyle="1" w:styleId="ListLabel350">
    <w:name w:val="ListLabel 350"/>
    <w:uiPriority w:val="99"/>
    <w:qFormat/>
    <w:rsid w:val="000E70C3"/>
  </w:style>
  <w:style w:type="character" w:customStyle="1" w:styleId="ListLabel351">
    <w:name w:val="ListLabel 351"/>
    <w:uiPriority w:val="99"/>
    <w:qFormat/>
    <w:rsid w:val="000E70C3"/>
  </w:style>
  <w:style w:type="character" w:customStyle="1" w:styleId="ListLabel352">
    <w:name w:val="ListLabel 352"/>
    <w:uiPriority w:val="99"/>
    <w:qFormat/>
    <w:rsid w:val="000E70C3"/>
  </w:style>
  <w:style w:type="character" w:customStyle="1" w:styleId="ListLabel353">
    <w:name w:val="ListLabel 353"/>
    <w:uiPriority w:val="99"/>
    <w:qFormat/>
    <w:rsid w:val="000E70C3"/>
  </w:style>
  <w:style w:type="character" w:customStyle="1" w:styleId="ListLabel354">
    <w:name w:val="ListLabel 354"/>
    <w:uiPriority w:val="99"/>
    <w:qFormat/>
    <w:rsid w:val="000E70C3"/>
    <w:rPr>
      <w:sz w:val="20"/>
    </w:rPr>
  </w:style>
  <w:style w:type="character" w:customStyle="1" w:styleId="ListLabel355">
    <w:name w:val="ListLabel 355"/>
    <w:uiPriority w:val="99"/>
    <w:qFormat/>
    <w:rsid w:val="000E70C3"/>
  </w:style>
  <w:style w:type="character" w:customStyle="1" w:styleId="ListLabel356">
    <w:name w:val="ListLabel 356"/>
    <w:uiPriority w:val="99"/>
    <w:qFormat/>
    <w:rsid w:val="000E70C3"/>
  </w:style>
  <w:style w:type="character" w:customStyle="1" w:styleId="ListLabel357">
    <w:name w:val="ListLabel 357"/>
    <w:uiPriority w:val="99"/>
    <w:qFormat/>
    <w:rsid w:val="000E70C3"/>
  </w:style>
  <w:style w:type="character" w:customStyle="1" w:styleId="ListLabel358">
    <w:name w:val="ListLabel 358"/>
    <w:uiPriority w:val="99"/>
    <w:qFormat/>
    <w:rsid w:val="000E70C3"/>
  </w:style>
  <w:style w:type="character" w:customStyle="1" w:styleId="ListLabel359">
    <w:name w:val="ListLabel 359"/>
    <w:uiPriority w:val="99"/>
    <w:qFormat/>
    <w:rsid w:val="000E70C3"/>
  </w:style>
  <w:style w:type="character" w:customStyle="1" w:styleId="ListLabel360">
    <w:name w:val="ListLabel 360"/>
    <w:uiPriority w:val="99"/>
    <w:qFormat/>
    <w:rsid w:val="000E70C3"/>
  </w:style>
  <w:style w:type="character" w:customStyle="1" w:styleId="ListLabel361">
    <w:name w:val="ListLabel 361"/>
    <w:uiPriority w:val="99"/>
    <w:qFormat/>
    <w:rsid w:val="000E70C3"/>
  </w:style>
  <w:style w:type="character" w:customStyle="1" w:styleId="ListLabel362">
    <w:name w:val="ListLabel 362"/>
    <w:uiPriority w:val="99"/>
    <w:qFormat/>
    <w:rsid w:val="000E70C3"/>
  </w:style>
  <w:style w:type="character" w:customStyle="1" w:styleId="ListLabel363">
    <w:name w:val="ListLabel 363"/>
    <w:uiPriority w:val="99"/>
    <w:qFormat/>
    <w:rsid w:val="000E70C3"/>
    <w:rPr>
      <w:sz w:val="20"/>
    </w:rPr>
  </w:style>
  <w:style w:type="character" w:customStyle="1" w:styleId="ListLabel364">
    <w:name w:val="ListLabel 364"/>
    <w:uiPriority w:val="99"/>
    <w:qFormat/>
    <w:rsid w:val="000E70C3"/>
  </w:style>
  <w:style w:type="character" w:customStyle="1" w:styleId="ListLabel365">
    <w:name w:val="ListLabel 365"/>
    <w:uiPriority w:val="99"/>
    <w:qFormat/>
    <w:rsid w:val="000E70C3"/>
  </w:style>
  <w:style w:type="character" w:customStyle="1" w:styleId="ListLabel366">
    <w:name w:val="ListLabel 366"/>
    <w:uiPriority w:val="99"/>
    <w:qFormat/>
    <w:rsid w:val="000E70C3"/>
  </w:style>
  <w:style w:type="character" w:customStyle="1" w:styleId="ListLabel367">
    <w:name w:val="ListLabel 367"/>
    <w:uiPriority w:val="99"/>
    <w:qFormat/>
    <w:rsid w:val="000E70C3"/>
  </w:style>
  <w:style w:type="character" w:customStyle="1" w:styleId="ListLabel368">
    <w:name w:val="ListLabel 368"/>
    <w:uiPriority w:val="99"/>
    <w:qFormat/>
    <w:rsid w:val="000E70C3"/>
  </w:style>
  <w:style w:type="character" w:customStyle="1" w:styleId="ListLabel369">
    <w:name w:val="ListLabel 369"/>
    <w:uiPriority w:val="99"/>
    <w:qFormat/>
    <w:rsid w:val="000E70C3"/>
  </w:style>
  <w:style w:type="character" w:customStyle="1" w:styleId="ListLabel370">
    <w:name w:val="ListLabel 370"/>
    <w:uiPriority w:val="99"/>
    <w:qFormat/>
    <w:rsid w:val="000E70C3"/>
  </w:style>
  <w:style w:type="character" w:customStyle="1" w:styleId="ListLabel371">
    <w:name w:val="ListLabel 371"/>
    <w:uiPriority w:val="99"/>
    <w:qFormat/>
    <w:rsid w:val="000E70C3"/>
  </w:style>
  <w:style w:type="character" w:customStyle="1" w:styleId="ListLabel372">
    <w:name w:val="ListLabel 372"/>
    <w:uiPriority w:val="99"/>
    <w:qFormat/>
    <w:rsid w:val="000E70C3"/>
    <w:rPr>
      <w:sz w:val="20"/>
    </w:rPr>
  </w:style>
  <w:style w:type="character" w:customStyle="1" w:styleId="ListLabel373">
    <w:name w:val="ListLabel 373"/>
    <w:uiPriority w:val="99"/>
    <w:qFormat/>
    <w:rsid w:val="000E70C3"/>
  </w:style>
  <w:style w:type="character" w:customStyle="1" w:styleId="ListLabel374">
    <w:name w:val="ListLabel 374"/>
    <w:uiPriority w:val="99"/>
    <w:qFormat/>
    <w:rsid w:val="000E70C3"/>
  </w:style>
  <w:style w:type="character" w:customStyle="1" w:styleId="ListLabel375">
    <w:name w:val="ListLabel 375"/>
    <w:uiPriority w:val="99"/>
    <w:qFormat/>
    <w:rsid w:val="000E70C3"/>
  </w:style>
  <w:style w:type="character" w:customStyle="1" w:styleId="ListLabel376">
    <w:name w:val="ListLabel 376"/>
    <w:uiPriority w:val="99"/>
    <w:qFormat/>
    <w:rsid w:val="000E70C3"/>
  </w:style>
  <w:style w:type="character" w:customStyle="1" w:styleId="ListLabel377">
    <w:name w:val="ListLabel 377"/>
    <w:uiPriority w:val="99"/>
    <w:qFormat/>
    <w:rsid w:val="000E70C3"/>
  </w:style>
  <w:style w:type="character" w:customStyle="1" w:styleId="ListLabel378">
    <w:name w:val="ListLabel 378"/>
    <w:uiPriority w:val="99"/>
    <w:qFormat/>
    <w:rsid w:val="000E70C3"/>
  </w:style>
  <w:style w:type="character" w:customStyle="1" w:styleId="ListLabel379">
    <w:name w:val="ListLabel 379"/>
    <w:uiPriority w:val="99"/>
    <w:qFormat/>
    <w:rsid w:val="000E70C3"/>
  </w:style>
  <w:style w:type="character" w:customStyle="1" w:styleId="ListLabel380">
    <w:name w:val="ListLabel 380"/>
    <w:uiPriority w:val="99"/>
    <w:qFormat/>
    <w:rsid w:val="000E70C3"/>
  </w:style>
  <w:style w:type="character" w:customStyle="1" w:styleId="ListLabel381">
    <w:name w:val="ListLabel 381"/>
    <w:uiPriority w:val="99"/>
    <w:qFormat/>
    <w:rsid w:val="000E70C3"/>
    <w:rPr>
      <w:b/>
      <w:color w:val="00000A"/>
      <w:sz w:val="20"/>
    </w:rPr>
  </w:style>
  <w:style w:type="character" w:customStyle="1" w:styleId="ListLabel382">
    <w:name w:val="ListLabel 382"/>
    <w:uiPriority w:val="99"/>
    <w:qFormat/>
    <w:rsid w:val="000E70C3"/>
  </w:style>
  <w:style w:type="character" w:customStyle="1" w:styleId="ListLabel383">
    <w:name w:val="ListLabel 383"/>
    <w:uiPriority w:val="99"/>
    <w:qFormat/>
    <w:rsid w:val="000E70C3"/>
  </w:style>
  <w:style w:type="character" w:customStyle="1" w:styleId="ListLabel384">
    <w:name w:val="ListLabel 384"/>
    <w:uiPriority w:val="99"/>
    <w:qFormat/>
    <w:rsid w:val="000E70C3"/>
  </w:style>
  <w:style w:type="character" w:customStyle="1" w:styleId="ListLabel385">
    <w:name w:val="ListLabel 385"/>
    <w:uiPriority w:val="99"/>
    <w:qFormat/>
    <w:rsid w:val="000E70C3"/>
  </w:style>
  <w:style w:type="character" w:customStyle="1" w:styleId="ListLabel386">
    <w:name w:val="ListLabel 386"/>
    <w:uiPriority w:val="99"/>
    <w:qFormat/>
    <w:rsid w:val="000E70C3"/>
  </w:style>
  <w:style w:type="character" w:customStyle="1" w:styleId="ListLabel387">
    <w:name w:val="ListLabel 387"/>
    <w:uiPriority w:val="99"/>
    <w:qFormat/>
    <w:rsid w:val="000E70C3"/>
  </w:style>
  <w:style w:type="character" w:customStyle="1" w:styleId="ListLabel388">
    <w:name w:val="ListLabel 388"/>
    <w:uiPriority w:val="99"/>
    <w:qFormat/>
    <w:rsid w:val="000E70C3"/>
  </w:style>
  <w:style w:type="character" w:customStyle="1" w:styleId="ListLabel389">
    <w:name w:val="ListLabel 389"/>
    <w:uiPriority w:val="99"/>
    <w:qFormat/>
    <w:rsid w:val="000E70C3"/>
  </w:style>
  <w:style w:type="character" w:customStyle="1" w:styleId="ListLabel390">
    <w:name w:val="ListLabel 390"/>
    <w:uiPriority w:val="99"/>
    <w:qFormat/>
    <w:rsid w:val="000E70C3"/>
    <w:rPr>
      <w:b/>
      <w:color w:val="00000A"/>
      <w:sz w:val="20"/>
    </w:rPr>
  </w:style>
  <w:style w:type="character" w:customStyle="1" w:styleId="ListLabel391">
    <w:name w:val="ListLabel 391"/>
    <w:uiPriority w:val="99"/>
    <w:qFormat/>
    <w:rsid w:val="000E70C3"/>
  </w:style>
  <w:style w:type="character" w:customStyle="1" w:styleId="ListLabel392">
    <w:name w:val="ListLabel 392"/>
    <w:uiPriority w:val="99"/>
    <w:qFormat/>
    <w:rsid w:val="000E70C3"/>
  </w:style>
  <w:style w:type="character" w:customStyle="1" w:styleId="ListLabel393">
    <w:name w:val="ListLabel 393"/>
    <w:uiPriority w:val="99"/>
    <w:qFormat/>
    <w:rsid w:val="000E70C3"/>
  </w:style>
  <w:style w:type="character" w:customStyle="1" w:styleId="ListLabel394">
    <w:name w:val="ListLabel 394"/>
    <w:uiPriority w:val="99"/>
    <w:qFormat/>
    <w:rsid w:val="000E70C3"/>
  </w:style>
  <w:style w:type="character" w:customStyle="1" w:styleId="ListLabel395">
    <w:name w:val="ListLabel 395"/>
    <w:uiPriority w:val="99"/>
    <w:qFormat/>
    <w:rsid w:val="000E70C3"/>
  </w:style>
  <w:style w:type="character" w:customStyle="1" w:styleId="ListLabel396">
    <w:name w:val="ListLabel 396"/>
    <w:uiPriority w:val="99"/>
    <w:qFormat/>
    <w:rsid w:val="000E70C3"/>
  </w:style>
  <w:style w:type="character" w:customStyle="1" w:styleId="ListLabel397">
    <w:name w:val="ListLabel 397"/>
    <w:uiPriority w:val="99"/>
    <w:qFormat/>
    <w:rsid w:val="000E70C3"/>
  </w:style>
  <w:style w:type="character" w:customStyle="1" w:styleId="ListLabel398">
    <w:name w:val="ListLabel 398"/>
    <w:uiPriority w:val="99"/>
    <w:qFormat/>
    <w:rsid w:val="000E70C3"/>
  </w:style>
  <w:style w:type="paragraph" w:customStyle="1" w:styleId="Caption1">
    <w:name w:val="Caption1"/>
    <w:basedOn w:val="a2"/>
    <w:uiPriority w:val="99"/>
    <w:qFormat/>
    <w:rsid w:val="000E70C3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1">
    <w:name w:val="Footer1"/>
    <w:basedOn w:val="a2"/>
    <w:uiPriority w:val="99"/>
    <w:qFormat/>
    <w:rsid w:val="000E70C3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2">
    <w:name w:val="Header2"/>
    <w:basedOn w:val="a2"/>
    <w:uiPriority w:val="99"/>
    <w:qFormat/>
    <w:rsid w:val="000E70C3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1">
    <w:name w:val="TOC 11"/>
    <w:basedOn w:val="a2"/>
    <w:uiPriority w:val="99"/>
    <w:qFormat/>
    <w:rsid w:val="000E70C3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1ffffff3">
    <w:name w:val="Знак Знак Знак Знак Знак Знак Знак Знак Знак Знак Знак Знак Знак Знак Знак Знак Знак Знак Знак Знак Знак Знак Знак Знак Знак1"/>
    <w:basedOn w:val="a2"/>
    <w:uiPriority w:val="99"/>
    <w:qFormat/>
    <w:rsid w:val="000E70C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color w:val="00000A"/>
      <w:sz w:val="20"/>
      <w:lang w:val="en-US" w:eastAsia="en-US"/>
    </w:rPr>
  </w:style>
  <w:style w:type="paragraph" w:customStyle="1" w:styleId="TOC21">
    <w:name w:val="TOC 21"/>
    <w:basedOn w:val="a2"/>
    <w:uiPriority w:val="99"/>
    <w:qFormat/>
    <w:rsid w:val="000E70C3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1ffffff4">
    <w:name w:val="ͮ𬠫1"/>
    <w:uiPriority w:val="99"/>
    <w:qFormat/>
    <w:rsid w:val="000E70C3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ru-RU"/>
    </w:rPr>
  </w:style>
  <w:style w:type="paragraph" w:customStyle="1" w:styleId="TOC31">
    <w:name w:val="TOC 31"/>
    <w:basedOn w:val="a2"/>
    <w:uiPriority w:val="99"/>
    <w:qFormat/>
    <w:rsid w:val="000E70C3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1">
    <w:name w:val="TOC 41"/>
    <w:basedOn w:val="a2"/>
    <w:uiPriority w:val="99"/>
    <w:qFormat/>
    <w:rsid w:val="000E70C3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1">
    <w:name w:val="TOC 51"/>
    <w:basedOn w:val="a2"/>
    <w:uiPriority w:val="99"/>
    <w:qFormat/>
    <w:rsid w:val="000E70C3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1">
    <w:name w:val="TOC 61"/>
    <w:basedOn w:val="a2"/>
    <w:uiPriority w:val="99"/>
    <w:qFormat/>
    <w:rsid w:val="000E70C3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1">
    <w:name w:val="TOC 71"/>
    <w:basedOn w:val="a2"/>
    <w:uiPriority w:val="99"/>
    <w:qFormat/>
    <w:rsid w:val="000E70C3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1">
    <w:name w:val="TOC 81"/>
    <w:basedOn w:val="a2"/>
    <w:uiPriority w:val="99"/>
    <w:qFormat/>
    <w:rsid w:val="000E70C3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1">
    <w:name w:val="TOC 91"/>
    <w:basedOn w:val="a2"/>
    <w:uiPriority w:val="99"/>
    <w:qFormat/>
    <w:rsid w:val="000E70C3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PreformattedText">
    <w:name w:val="Preformatted Text"/>
    <w:basedOn w:val="a2"/>
    <w:uiPriority w:val="99"/>
    <w:qFormat/>
    <w:rsid w:val="000E70C3"/>
    <w:pPr>
      <w:widowControl/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9c">
    <w:name w:val="Стиль9"/>
    <w:uiPriority w:val="99"/>
    <w:qFormat/>
    <w:rsid w:val="000E70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4">
    <w:name w:val="Body Text 3 Char4"/>
    <w:uiPriority w:val="99"/>
    <w:locked/>
    <w:rsid w:val="000E70C3"/>
    <w:rPr>
      <w:sz w:val="16"/>
    </w:rPr>
  </w:style>
  <w:style w:type="paragraph" w:customStyle="1" w:styleId="7f1">
    <w:name w:val="Знак7"/>
    <w:basedOn w:val="a2"/>
    <w:uiPriority w:val="99"/>
    <w:qFormat/>
    <w:rsid w:val="000E70C3"/>
    <w:pPr>
      <w:widowControl/>
      <w:snapToGrid/>
      <w:spacing w:before="0" w:after="160" w:line="240" w:lineRule="exact"/>
    </w:pPr>
    <w:rPr>
      <w:rFonts w:ascii="Verdana" w:eastAsia="Times New Roman" w:hAnsi="Verdana"/>
      <w:sz w:val="20"/>
      <w:lang w:val="en-US" w:eastAsia="en-US"/>
    </w:rPr>
  </w:style>
  <w:style w:type="character" w:customStyle="1" w:styleId="6230">
    <w:name w:val="Знак Знак623"/>
    <w:uiPriority w:val="99"/>
    <w:rsid w:val="000E70C3"/>
    <w:rPr>
      <w:rFonts w:ascii="Cambria" w:hAnsi="Cambria"/>
      <w:b/>
      <w:kern w:val="1"/>
      <w:sz w:val="32"/>
      <w:lang w:val="ru-RU" w:eastAsia="ar-SA" w:bidi="ar-SA"/>
    </w:rPr>
  </w:style>
  <w:style w:type="paragraph" w:customStyle="1" w:styleId="TOCHeading1">
    <w:name w:val="TOC Heading1"/>
    <w:basedOn w:val="10"/>
    <w:next w:val="a2"/>
    <w:uiPriority w:val="99"/>
    <w:qFormat/>
    <w:rsid w:val="000E70C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character" w:customStyle="1" w:styleId="QuoteChar5">
    <w:name w:val="Quote Char5"/>
    <w:uiPriority w:val="99"/>
    <w:locked/>
    <w:rsid w:val="000E70C3"/>
    <w:rPr>
      <w:i/>
      <w:color w:val="000000"/>
      <w:sz w:val="24"/>
    </w:rPr>
  </w:style>
  <w:style w:type="character" w:customStyle="1" w:styleId="IntenseQuoteChar5">
    <w:name w:val="Intense Quote Char5"/>
    <w:uiPriority w:val="99"/>
    <w:locked/>
    <w:rsid w:val="000E70C3"/>
    <w:rPr>
      <w:b/>
      <w:i/>
      <w:color w:val="4F81BD"/>
      <w:sz w:val="24"/>
    </w:rPr>
  </w:style>
  <w:style w:type="paragraph" w:customStyle="1" w:styleId="11ff8">
    <w:name w:val="Знак Знак Знак Знак Знак Знак Знак Знак Знак Знак Знак Знак Знак11"/>
    <w:basedOn w:val="a2"/>
    <w:uiPriority w:val="99"/>
    <w:qFormat/>
    <w:rsid w:val="000E70C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BodyText221">
    <w:name w:val="Body Text 221"/>
    <w:basedOn w:val="a2"/>
    <w:uiPriority w:val="99"/>
    <w:qFormat/>
    <w:rsid w:val="000E70C3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sz w:val="22"/>
      <w:szCs w:val="22"/>
      <w:lang w:val="en-US"/>
    </w:rPr>
  </w:style>
  <w:style w:type="paragraph" w:customStyle="1" w:styleId="Heading112">
    <w:name w:val="Heading 112"/>
    <w:basedOn w:val="a2"/>
    <w:next w:val="a2"/>
    <w:uiPriority w:val="99"/>
    <w:qFormat/>
    <w:rsid w:val="000E70C3"/>
    <w:pPr>
      <w:widowControl/>
      <w:suppressAutoHyphens/>
      <w:snapToGrid/>
      <w:spacing w:before="0" w:after="0"/>
      <w:ind w:firstLine="454"/>
    </w:pPr>
    <w:rPr>
      <w:b/>
      <w:caps/>
      <w:szCs w:val="24"/>
      <w:lang w:eastAsia="zh-CN"/>
    </w:rPr>
  </w:style>
  <w:style w:type="paragraph" w:customStyle="1" w:styleId="Heading212">
    <w:name w:val="Heading 212"/>
    <w:basedOn w:val="a2"/>
    <w:next w:val="a2"/>
    <w:uiPriority w:val="99"/>
    <w:qFormat/>
    <w:rsid w:val="000E70C3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1">
    <w:name w:val="Heading 321"/>
    <w:basedOn w:val="a2"/>
    <w:next w:val="a2"/>
    <w:uiPriority w:val="99"/>
    <w:qFormat/>
    <w:rsid w:val="000E70C3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11">
    <w:name w:val="Heading 411"/>
    <w:basedOn w:val="a2"/>
    <w:next w:val="a2"/>
    <w:uiPriority w:val="99"/>
    <w:qFormat/>
    <w:rsid w:val="000E70C3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512">
    <w:name w:val="Heading 512"/>
    <w:basedOn w:val="a2"/>
    <w:next w:val="a2"/>
    <w:uiPriority w:val="99"/>
    <w:qFormat/>
    <w:rsid w:val="000E70C3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zh-CN"/>
    </w:rPr>
  </w:style>
  <w:style w:type="paragraph" w:customStyle="1" w:styleId="Heading612">
    <w:name w:val="Heading 612"/>
    <w:basedOn w:val="a2"/>
    <w:next w:val="a2"/>
    <w:uiPriority w:val="99"/>
    <w:qFormat/>
    <w:rsid w:val="000E70C3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712">
    <w:name w:val="Heading 712"/>
    <w:basedOn w:val="a2"/>
    <w:next w:val="a2"/>
    <w:uiPriority w:val="99"/>
    <w:qFormat/>
    <w:rsid w:val="000E70C3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szCs w:val="24"/>
      <w:lang w:eastAsia="zh-CN"/>
    </w:rPr>
  </w:style>
  <w:style w:type="paragraph" w:customStyle="1" w:styleId="Heading912">
    <w:name w:val="Heading 912"/>
    <w:basedOn w:val="a2"/>
    <w:next w:val="a2"/>
    <w:uiPriority w:val="99"/>
    <w:qFormat/>
    <w:rsid w:val="000E70C3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zh-CN"/>
    </w:rPr>
  </w:style>
  <w:style w:type="character" w:customStyle="1" w:styleId="Heading2Char4">
    <w:name w:val="Heading 2 Char4"/>
    <w:uiPriority w:val="99"/>
    <w:locked/>
    <w:rsid w:val="000E70C3"/>
    <w:rPr>
      <w:rFonts w:ascii="Cambria" w:hAnsi="Cambria"/>
      <w:b/>
      <w:i/>
      <w:sz w:val="28"/>
    </w:rPr>
  </w:style>
  <w:style w:type="character" w:customStyle="1" w:styleId="7110">
    <w:name w:val="Знак Знак711"/>
    <w:uiPriority w:val="99"/>
    <w:rsid w:val="000E70C3"/>
    <w:rPr>
      <w:sz w:val="16"/>
      <w:lang w:val="ru-RU" w:eastAsia="ru-RU"/>
    </w:rPr>
  </w:style>
  <w:style w:type="character" w:customStyle="1" w:styleId="1890">
    <w:name w:val="Знак Знак189"/>
    <w:uiPriority w:val="99"/>
    <w:rsid w:val="000E70C3"/>
    <w:rPr>
      <w:rFonts w:ascii="Courier New" w:hAnsi="Courier New"/>
    </w:rPr>
  </w:style>
  <w:style w:type="character" w:customStyle="1" w:styleId="931">
    <w:name w:val="Знак Знак93"/>
    <w:uiPriority w:val="99"/>
    <w:locked/>
    <w:rsid w:val="000E70C3"/>
    <w:rPr>
      <w:rFonts w:ascii="Tahoma" w:hAnsi="Tahoma"/>
      <w:lang w:val="ru-RU" w:eastAsia="ru-RU"/>
    </w:rPr>
  </w:style>
  <w:style w:type="character" w:customStyle="1" w:styleId="1330">
    <w:name w:val="Знак Знак133"/>
    <w:uiPriority w:val="99"/>
    <w:locked/>
    <w:rsid w:val="000E70C3"/>
    <w:rPr>
      <w:lang w:val="ru-RU" w:eastAsia="ar-SA" w:bidi="ar-SA"/>
    </w:rPr>
  </w:style>
  <w:style w:type="character" w:customStyle="1" w:styleId="1132">
    <w:name w:val="Знак Знак113"/>
    <w:uiPriority w:val="99"/>
    <w:locked/>
    <w:rsid w:val="000E70C3"/>
    <w:rPr>
      <w:sz w:val="28"/>
      <w:lang w:val="ru-RU" w:eastAsia="ru-RU"/>
    </w:rPr>
  </w:style>
  <w:style w:type="character" w:customStyle="1" w:styleId="1191">
    <w:name w:val="Знак1 Знак Знак19"/>
    <w:uiPriority w:val="99"/>
    <w:locked/>
    <w:rsid w:val="000E70C3"/>
    <w:rPr>
      <w:rFonts w:ascii="Times New Roman" w:hAnsi="Times New Roman"/>
      <w:sz w:val="24"/>
      <w:lang w:eastAsia="ru-RU"/>
    </w:rPr>
  </w:style>
  <w:style w:type="character" w:customStyle="1" w:styleId="690">
    <w:name w:val="Знак6 Знак Знак9"/>
    <w:uiPriority w:val="99"/>
    <w:rsid w:val="000E70C3"/>
    <w:rPr>
      <w:sz w:val="24"/>
      <w:lang w:val="ru-RU" w:eastAsia="ru-RU"/>
    </w:rPr>
  </w:style>
  <w:style w:type="character" w:customStyle="1" w:styleId="QuoteChar6">
    <w:name w:val="Quote Char6"/>
    <w:basedOn w:val="a3"/>
    <w:uiPriority w:val="99"/>
    <w:locked/>
    <w:rsid w:val="000E70C3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IntenseQuoteChar6">
    <w:name w:val="Intense Quote Char6"/>
    <w:basedOn w:val="a3"/>
    <w:uiPriority w:val="99"/>
    <w:locked/>
    <w:rsid w:val="000E70C3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821">
    <w:name w:val="Знак Знак82"/>
    <w:uiPriority w:val="99"/>
    <w:locked/>
    <w:rsid w:val="000E70C3"/>
    <w:rPr>
      <w:rFonts w:ascii="Arial" w:hAnsi="Arial"/>
      <w:sz w:val="24"/>
      <w:lang w:val="ru-RU" w:eastAsia="ru-RU"/>
    </w:rPr>
  </w:style>
  <w:style w:type="character" w:customStyle="1" w:styleId="2012">
    <w:name w:val="Знак Знак2012"/>
    <w:uiPriority w:val="99"/>
    <w:rsid w:val="000E70C3"/>
    <w:rPr>
      <w:rFonts w:ascii="Arial" w:hAnsi="Arial"/>
      <w:sz w:val="22"/>
    </w:rPr>
  </w:style>
  <w:style w:type="paragraph" w:customStyle="1" w:styleId="1ffffff5">
    <w:name w:val="Заголовок1"/>
    <w:basedOn w:val="a2"/>
    <w:next w:val="aff1"/>
    <w:uiPriority w:val="99"/>
    <w:rsid w:val="000E70C3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014">
    <w:name w:val="Знак Знак2014"/>
    <w:uiPriority w:val="99"/>
    <w:rsid w:val="000E70C3"/>
    <w:rPr>
      <w:rFonts w:ascii="Arial" w:hAnsi="Arial"/>
      <w:sz w:val="22"/>
    </w:rPr>
  </w:style>
  <w:style w:type="paragraph" w:customStyle="1" w:styleId="8a">
    <w:name w:val="Абзац списка8"/>
    <w:basedOn w:val="a2"/>
    <w:uiPriority w:val="99"/>
    <w:qFormat/>
    <w:rsid w:val="000E70C3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a">
    <w:name w:val="Обычный14"/>
    <w:uiPriority w:val="99"/>
    <w:qFormat/>
    <w:rsid w:val="000E70C3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75">
    <w:name w:val="Основной текст 27"/>
    <w:basedOn w:val="a2"/>
    <w:uiPriority w:val="99"/>
    <w:qFormat/>
    <w:rsid w:val="000E70C3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84">
    <w:name w:val="Заголовок 38"/>
    <w:basedOn w:val="14a"/>
    <w:next w:val="14a"/>
    <w:uiPriority w:val="99"/>
    <w:qFormat/>
    <w:rsid w:val="000E70C3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8b">
    <w:name w:val="Основной текст8"/>
    <w:basedOn w:val="14a"/>
    <w:uiPriority w:val="99"/>
    <w:qFormat/>
    <w:rsid w:val="000E70C3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76">
    <w:name w:val="Заголовок 27"/>
    <w:basedOn w:val="a2"/>
    <w:next w:val="a2"/>
    <w:uiPriority w:val="99"/>
    <w:qFormat/>
    <w:rsid w:val="000E70C3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5">
    <w:name w:val="Цитата6"/>
    <w:basedOn w:val="a2"/>
    <w:uiPriority w:val="99"/>
    <w:qFormat/>
    <w:rsid w:val="000E70C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7f2">
    <w:name w:val="Текст7"/>
    <w:basedOn w:val="a2"/>
    <w:uiPriority w:val="99"/>
    <w:qFormat/>
    <w:rsid w:val="000E70C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74">
    <w:name w:val="Основной текст 37"/>
    <w:basedOn w:val="14a"/>
    <w:uiPriority w:val="99"/>
    <w:qFormat/>
    <w:rsid w:val="000E70C3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66">
    <w:name w:val="Основной текст с отступом 26"/>
    <w:basedOn w:val="a2"/>
    <w:uiPriority w:val="99"/>
    <w:qFormat/>
    <w:rsid w:val="000E70C3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75">
    <w:name w:val="Основной текст с отступом 37"/>
    <w:basedOn w:val="a2"/>
    <w:uiPriority w:val="99"/>
    <w:qFormat/>
    <w:rsid w:val="000E70C3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5f6">
    <w:name w:val="Верхний колонтитул5"/>
    <w:basedOn w:val="a2"/>
    <w:uiPriority w:val="99"/>
    <w:qFormat/>
    <w:rsid w:val="000E70C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6f6">
    <w:name w:val="Без интервала6"/>
    <w:uiPriority w:val="99"/>
    <w:qFormat/>
    <w:rsid w:val="000E7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">
    <w:name w:val="Заголовок 48"/>
    <w:basedOn w:val="14a"/>
    <w:next w:val="14a"/>
    <w:uiPriority w:val="99"/>
    <w:qFormat/>
    <w:rsid w:val="000E70C3"/>
    <w:pPr>
      <w:keepNext/>
      <w:widowControl/>
      <w:snapToGrid/>
      <w:ind w:left="0" w:firstLine="0"/>
    </w:pPr>
    <w:rPr>
      <w:sz w:val="24"/>
    </w:rPr>
  </w:style>
  <w:style w:type="paragraph" w:customStyle="1" w:styleId="664">
    <w:name w:val="Заголовок 66"/>
    <w:uiPriority w:val="99"/>
    <w:qFormat/>
    <w:rsid w:val="000E70C3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5d">
    <w:name w:val="Цитата 25"/>
    <w:basedOn w:val="a2"/>
    <w:next w:val="a2"/>
    <w:uiPriority w:val="99"/>
    <w:qFormat/>
    <w:rsid w:val="000E70C3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5f7">
    <w:name w:val="Выделенная цитата5"/>
    <w:basedOn w:val="a2"/>
    <w:next w:val="a2"/>
    <w:uiPriority w:val="99"/>
    <w:qFormat/>
    <w:rsid w:val="000E70C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50">
    <w:name w:val="Стандартный HTML5"/>
    <w:basedOn w:val="a2"/>
    <w:uiPriority w:val="99"/>
    <w:qFormat/>
    <w:rsid w:val="000E70C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3ffe">
    <w:name w:val="Основной текст с отступом Знак3"/>
    <w:uiPriority w:val="99"/>
    <w:qFormat/>
    <w:rsid w:val="000E70C3"/>
    <w:rPr>
      <w:sz w:val="24"/>
    </w:rPr>
  </w:style>
  <w:style w:type="character" w:customStyle="1" w:styleId="6f7">
    <w:name w:val="Слабое выделение6"/>
    <w:uiPriority w:val="99"/>
    <w:rsid w:val="000E70C3"/>
    <w:rPr>
      <w:i/>
      <w:color w:val="808080"/>
    </w:rPr>
  </w:style>
  <w:style w:type="character" w:customStyle="1" w:styleId="21f7">
    <w:name w:val="Знак21"/>
    <w:uiPriority w:val="99"/>
    <w:rsid w:val="000E70C3"/>
    <w:rPr>
      <w:sz w:val="24"/>
      <w:lang w:val="ru-RU" w:eastAsia="en-US"/>
    </w:rPr>
  </w:style>
  <w:style w:type="character" w:customStyle="1" w:styleId="5f8">
    <w:name w:val="Основной шрифт абзаца5"/>
    <w:uiPriority w:val="99"/>
    <w:rsid w:val="000E70C3"/>
  </w:style>
  <w:style w:type="character" w:customStyle="1" w:styleId="5f9">
    <w:name w:val="Замещающий текст5"/>
    <w:uiPriority w:val="99"/>
    <w:rsid w:val="000E70C3"/>
    <w:rPr>
      <w:color w:val="808080"/>
    </w:rPr>
  </w:style>
  <w:style w:type="character" w:customStyle="1" w:styleId="6f8">
    <w:name w:val="Сильное выделение6"/>
    <w:uiPriority w:val="99"/>
    <w:rsid w:val="000E70C3"/>
    <w:rPr>
      <w:b/>
    </w:rPr>
  </w:style>
  <w:style w:type="character" w:customStyle="1" w:styleId="4fd">
    <w:name w:val="Основной текст с отступом Знак4"/>
    <w:uiPriority w:val="99"/>
    <w:semiHidden/>
    <w:rsid w:val="000E70C3"/>
    <w:rPr>
      <w:sz w:val="24"/>
    </w:rPr>
  </w:style>
  <w:style w:type="character" w:customStyle="1" w:styleId="2013">
    <w:name w:val="Знак Знак2013"/>
    <w:uiPriority w:val="99"/>
    <w:rsid w:val="000E70C3"/>
    <w:rPr>
      <w:rFonts w:ascii="Arial" w:hAnsi="Arial"/>
      <w:sz w:val="22"/>
    </w:rPr>
  </w:style>
  <w:style w:type="paragraph" w:customStyle="1" w:styleId="9d">
    <w:name w:val="Абзац списка9"/>
    <w:basedOn w:val="a2"/>
    <w:uiPriority w:val="99"/>
    <w:qFormat/>
    <w:rsid w:val="000E70C3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5b">
    <w:name w:val="Обычный15"/>
    <w:uiPriority w:val="99"/>
    <w:qFormat/>
    <w:rsid w:val="000E70C3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84">
    <w:name w:val="Основной текст 28"/>
    <w:basedOn w:val="a2"/>
    <w:uiPriority w:val="99"/>
    <w:qFormat/>
    <w:rsid w:val="000E70C3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94">
    <w:name w:val="Заголовок 39"/>
    <w:basedOn w:val="15b"/>
    <w:next w:val="15b"/>
    <w:uiPriority w:val="99"/>
    <w:qFormat/>
    <w:rsid w:val="000E70C3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9e">
    <w:name w:val="Основной текст9"/>
    <w:basedOn w:val="15b"/>
    <w:uiPriority w:val="99"/>
    <w:qFormat/>
    <w:rsid w:val="000E70C3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85">
    <w:name w:val="Заголовок 28"/>
    <w:basedOn w:val="a2"/>
    <w:next w:val="a2"/>
    <w:uiPriority w:val="99"/>
    <w:qFormat/>
    <w:rsid w:val="000E70C3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7f3">
    <w:name w:val="Цитата7"/>
    <w:basedOn w:val="a2"/>
    <w:uiPriority w:val="99"/>
    <w:qFormat/>
    <w:rsid w:val="000E70C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8c">
    <w:name w:val="Текст8"/>
    <w:basedOn w:val="a2"/>
    <w:uiPriority w:val="99"/>
    <w:qFormat/>
    <w:rsid w:val="000E70C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85">
    <w:name w:val="Основной текст 38"/>
    <w:basedOn w:val="15b"/>
    <w:uiPriority w:val="99"/>
    <w:qFormat/>
    <w:rsid w:val="000E70C3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77">
    <w:name w:val="Основной текст с отступом 27"/>
    <w:basedOn w:val="a2"/>
    <w:uiPriority w:val="99"/>
    <w:qFormat/>
    <w:rsid w:val="000E70C3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86">
    <w:name w:val="Основной текст с отступом 38"/>
    <w:basedOn w:val="a2"/>
    <w:uiPriority w:val="99"/>
    <w:qFormat/>
    <w:rsid w:val="000E70C3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6f9">
    <w:name w:val="Верхний колонтитул6"/>
    <w:basedOn w:val="a2"/>
    <w:uiPriority w:val="99"/>
    <w:qFormat/>
    <w:rsid w:val="000E70C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7f4">
    <w:name w:val="Без интервала7"/>
    <w:uiPriority w:val="99"/>
    <w:qFormat/>
    <w:rsid w:val="000E7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a">
    <w:name w:val="Заголовок 49"/>
    <w:basedOn w:val="15b"/>
    <w:next w:val="15b"/>
    <w:uiPriority w:val="99"/>
    <w:qFormat/>
    <w:rsid w:val="000E70C3"/>
    <w:pPr>
      <w:keepNext/>
      <w:widowControl/>
      <w:snapToGrid/>
      <w:ind w:left="0" w:firstLine="0"/>
    </w:pPr>
    <w:rPr>
      <w:sz w:val="24"/>
    </w:rPr>
  </w:style>
  <w:style w:type="paragraph" w:customStyle="1" w:styleId="674">
    <w:name w:val="Заголовок 67"/>
    <w:uiPriority w:val="99"/>
    <w:qFormat/>
    <w:rsid w:val="000E70C3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67">
    <w:name w:val="Цитата 26"/>
    <w:basedOn w:val="a2"/>
    <w:next w:val="a2"/>
    <w:uiPriority w:val="99"/>
    <w:qFormat/>
    <w:rsid w:val="000E70C3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6fa">
    <w:name w:val="Выделенная цитата6"/>
    <w:basedOn w:val="a2"/>
    <w:next w:val="a2"/>
    <w:uiPriority w:val="99"/>
    <w:qFormat/>
    <w:rsid w:val="000E70C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60">
    <w:name w:val="Стандартный HTML6"/>
    <w:basedOn w:val="a2"/>
    <w:uiPriority w:val="99"/>
    <w:qFormat/>
    <w:rsid w:val="000E70C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7f5">
    <w:name w:val="Слабое выделение7"/>
    <w:uiPriority w:val="99"/>
    <w:rsid w:val="000E70C3"/>
    <w:rPr>
      <w:i/>
      <w:color w:val="808080"/>
    </w:rPr>
  </w:style>
  <w:style w:type="character" w:customStyle="1" w:styleId="6fb">
    <w:name w:val="Основной шрифт абзаца6"/>
    <w:uiPriority w:val="99"/>
    <w:rsid w:val="000E70C3"/>
  </w:style>
  <w:style w:type="character" w:customStyle="1" w:styleId="6fc">
    <w:name w:val="Замещающий текст6"/>
    <w:uiPriority w:val="99"/>
    <w:rsid w:val="000E70C3"/>
    <w:rPr>
      <w:color w:val="808080"/>
    </w:rPr>
  </w:style>
  <w:style w:type="character" w:customStyle="1" w:styleId="7f6">
    <w:name w:val="Сильное выделение7"/>
    <w:uiPriority w:val="99"/>
    <w:rsid w:val="000E70C3"/>
    <w:rPr>
      <w:b/>
    </w:rPr>
  </w:style>
  <w:style w:type="character" w:customStyle="1" w:styleId="b-sharetext">
    <w:name w:val="b-share__text"/>
    <w:basedOn w:val="a3"/>
    <w:uiPriority w:val="99"/>
    <w:rsid w:val="000E70C3"/>
    <w:rPr>
      <w:rFonts w:cs="Times New Roman"/>
    </w:rPr>
  </w:style>
  <w:style w:type="character" w:customStyle="1" w:styleId="2017">
    <w:name w:val="Знак Знак2017"/>
    <w:uiPriority w:val="99"/>
    <w:rsid w:val="000E70C3"/>
    <w:rPr>
      <w:rFonts w:ascii="Arial" w:hAnsi="Arial"/>
      <w:sz w:val="22"/>
    </w:rPr>
  </w:style>
  <w:style w:type="paragraph" w:customStyle="1" w:styleId="10f0">
    <w:name w:val="Абзац списка10"/>
    <w:basedOn w:val="a2"/>
    <w:uiPriority w:val="99"/>
    <w:qFormat/>
    <w:rsid w:val="000E70C3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6b">
    <w:name w:val="Обычный16"/>
    <w:uiPriority w:val="99"/>
    <w:qFormat/>
    <w:rsid w:val="000E70C3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94">
    <w:name w:val="Основной текст 29"/>
    <w:basedOn w:val="a2"/>
    <w:uiPriority w:val="99"/>
    <w:qFormat/>
    <w:rsid w:val="000E70C3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101">
    <w:name w:val="Заголовок 310"/>
    <w:basedOn w:val="16b"/>
    <w:next w:val="16b"/>
    <w:uiPriority w:val="99"/>
    <w:qFormat/>
    <w:rsid w:val="000E70C3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10f1">
    <w:name w:val="Основной текст10"/>
    <w:basedOn w:val="16b"/>
    <w:uiPriority w:val="99"/>
    <w:qFormat/>
    <w:rsid w:val="000E70C3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95">
    <w:name w:val="Заголовок 29"/>
    <w:basedOn w:val="a2"/>
    <w:next w:val="a2"/>
    <w:uiPriority w:val="99"/>
    <w:qFormat/>
    <w:rsid w:val="000E70C3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d">
    <w:name w:val="Цитата8"/>
    <w:basedOn w:val="a2"/>
    <w:uiPriority w:val="99"/>
    <w:qFormat/>
    <w:rsid w:val="000E70C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9f">
    <w:name w:val="Текст9"/>
    <w:basedOn w:val="a2"/>
    <w:uiPriority w:val="99"/>
    <w:qFormat/>
    <w:rsid w:val="000E70C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95">
    <w:name w:val="Основной текст 39"/>
    <w:basedOn w:val="16b"/>
    <w:uiPriority w:val="99"/>
    <w:qFormat/>
    <w:rsid w:val="000E70C3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86">
    <w:name w:val="Основной текст с отступом 28"/>
    <w:basedOn w:val="a2"/>
    <w:uiPriority w:val="99"/>
    <w:qFormat/>
    <w:rsid w:val="000E70C3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96">
    <w:name w:val="Основной текст с отступом 39"/>
    <w:basedOn w:val="a2"/>
    <w:uiPriority w:val="99"/>
    <w:qFormat/>
    <w:rsid w:val="000E70C3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7f7">
    <w:name w:val="Верхний колонтитул7"/>
    <w:basedOn w:val="a2"/>
    <w:uiPriority w:val="99"/>
    <w:qFormat/>
    <w:rsid w:val="000E70C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8e">
    <w:name w:val="Без интервала8"/>
    <w:uiPriority w:val="99"/>
    <w:qFormat/>
    <w:rsid w:val="000E7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01">
    <w:name w:val="Заголовок 410"/>
    <w:basedOn w:val="16b"/>
    <w:next w:val="16b"/>
    <w:uiPriority w:val="99"/>
    <w:qFormat/>
    <w:rsid w:val="000E70C3"/>
    <w:pPr>
      <w:keepNext/>
      <w:widowControl/>
      <w:snapToGrid/>
      <w:ind w:left="0" w:firstLine="0"/>
    </w:pPr>
    <w:rPr>
      <w:sz w:val="24"/>
    </w:rPr>
  </w:style>
  <w:style w:type="paragraph" w:customStyle="1" w:styleId="684">
    <w:name w:val="Заголовок 68"/>
    <w:uiPriority w:val="99"/>
    <w:qFormat/>
    <w:rsid w:val="000E70C3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78">
    <w:name w:val="Цитата 27"/>
    <w:basedOn w:val="a2"/>
    <w:next w:val="a2"/>
    <w:uiPriority w:val="99"/>
    <w:qFormat/>
    <w:rsid w:val="000E70C3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7f8">
    <w:name w:val="Выделенная цитата7"/>
    <w:basedOn w:val="a2"/>
    <w:next w:val="a2"/>
    <w:uiPriority w:val="99"/>
    <w:qFormat/>
    <w:rsid w:val="000E70C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33">
    <w:name w:val="Heading 33"/>
    <w:uiPriority w:val="99"/>
    <w:rsid w:val="000E70C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93">
    <w:name w:val="Heading 93"/>
    <w:uiPriority w:val="99"/>
    <w:rsid w:val="000E70C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4">
    <w:name w:val="Heading 14"/>
    <w:uiPriority w:val="99"/>
    <w:rsid w:val="000E70C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3">
    <w:name w:val="Heading 63"/>
    <w:uiPriority w:val="99"/>
    <w:rsid w:val="000E70C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3">
    <w:name w:val="Heading 73"/>
    <w:uiPriority w:val="99"/>
    <w:rsid w:val="000E70C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3">
    <w:name w:val="Heading 23"/>
    <w:uiPriority w:val="99"/>
    <w:rsid w:val="000E70C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3">
    <w:name w:val="Heading 53"/>
    <w:uiPriority w:val="99"/>
    <w:rsid w:val="000E70C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TML70">
    <w:name w:val="Стандартный HTML7"/>
    <w:basedOn w:val="a2"/>
    <w:uiPriority w:val="99"/>
    <w:qFormat/>
    <w:rsid w:val="000E70C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8f">
    <w:name w:val="Слабое выделение8"/>
    <w:uiPriority w:val="99"/>
    <w:rsid w:val="000E70C3"/>
    <w:rPr>
      <w:i/>
      <w:color w:val="808080"/>
    </w:rPr>
  </w:style>
  <w:style w:type="character" w:customStyle="1" w:styleId="7f9">
    <w:name w:val="Основной шрифт абзаца7"/>
    <w:uiPriority w:val="99"/>
    <w:rsid w:val="000E70C3"/>
  </w:style>
  <w:style w:type="character" w:customStyle="1" w:styleId="7fa">
    <w:name w:val="Замещающий текст7"/>
    <w:uiPriority w:val="99"/>
    <w:rsid w:val="000E70C3"/>
    <w:rPr>
      <w:color w:val="808080"/>
    </w:rPr>
  </w:style>
  <w:style w:type="character" w:customStyle="1" w:styleId="8f0">
    <w:name w:val="Сильное выделение8"/>
    <w:uiPriority w:val="99"/>
    <w:rsid w:val="000E70C3"/>
    <w:rPr>
      <w:b/>
    </w:rPr>
  </w:style>
  <w:style w:type="paragraph" w:customStyle="1" w:styleId="Heading43">
    <w:name w:val="Heading 43"/>
    <w:basedOn w:val="a2"/>
    <w:next w:val="a2"/>
    <w:uiPriority w:val="99"/>
    <w:rsid w:val="000E70C3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82">
    <w:name w:val="Heading 82"/>
    <w:basedOn w:val="a2"/>
    <w:next w:val="a2"/>
    <w:uiPriority w:val="99"/>
    <w:rsid w:val="000E70C3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Caption2">
    <w:name w:val="Caption2"/>
    <w:basedOn w:val="a2"/>
    <w:uiPriority w:val="99"/>
    <w:rsid w:val="000E70C3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2">
    <w:name w:val="Footer2"/>
    <w:basedOn w:val="a2"/>
    <w:uiPriority w:val="99"/>
    <w:rsid w:val="000E70C3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3">
    <w:name w:val="Header3"/>
    <w:basedOn w:val="a2"/>
    <w:uiPriority w:val="99"/>
    <w:rsid w:val="000E70C3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2">
    <w:name w:val="TOC 12"/>
    <w:basedOn w:val="a2"/>
    <w:uiPriority w:val="99"/>
    <w:rsid w:val="000E70C3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22">
    <w:name w:val="TOC 22"/>
    <w:basedOn w:val="a2"/>
    <w:uiPriority w:val="99"/>
    <w:rsid w:val="000E70C3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TOC32">
    <w:name w:val="TOC 32"/>
    <w:basedOn w:val="a2"/>
    <w:uiPriority w:val="99"/>
    <w:rsid w:val="000E70C3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2">
    <w:name w:val="TOC 42"/>
    <w:basedOn w:val="a2"/>
    <w:uiPriority w:val="99"/>
    <w:rsid w:val="000E70C3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2">
    <w:name w:val="TOC 52"/>
    <w:basedOn w:val="a2"/>
    <w:uiPriority w:val="99"/>
    <w:rsid w:val="000E70C3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2">
    <w:name w:val="TOC 62"/>
    <w:basedOn w:val="a2"/>
    <w:uiPriority w:val="99"/>
    <w:rsid w:val="000E70C3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2">
    <w:name w:val="TOC 72"/>
    <w:basedOn w:val="a2"/>
    <w:uiPriority w:val="99"/>
    <w:rsid w:val="000E70C3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2">
    <w:name w:val="TOC 82"/>
    <w:basedOn w:val="a2"/>
    <w:uiPriority w:val="99"/>
    <w:rsid w:val="000E70C3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2">
    <w:name w:val="TOC 92"/>
    <w:basedOn w:val="a2"/>
    <w:uiPriority w:val="99"/>
    <w:rsid w:val="000E70C3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character" w:customStyle="1" w:styleId="3fff">
    <w:name w:val="Текст сноски Знак3"/>
    <w:basedOn w:val="a3"/>
    <w:uiPriority w:val="99"/>
    <w:rsid w:val="000E70C3"/>
    <w:rPr>
      <w:rFonts w:cs="Times New Roman"/>
    </w:rPr>
  </w:style>
  <w:style w:type="paragraph" w:customStyle="1" w:styleId="4fe">
    <w:name w:val="Заголовок оглавления4"/>
    <w:basedOn w:val="10"/>
    <w:next w:val="a2"/>
    <w:uiPriority w:val="99"/>
    <w:qFormat/>
    <w:rsid w:val="000E70C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fff0">
    <w:name w:val="Слабая ссылка3"/>
    <w:uiPriority w:val="99"/>
    <w:rsid w:val="000E70C3"/>
    <w:rPr>
      <w:smallCaps/>
      <w:color w:val="C0504D"/>
      <w:u w:val="single"/>
    </w:rPr>
  </w:style>
  <w:style w:type="character" w:customStyle="1" w:styleId="3fff1">
    <w:name w:val="Сильная ссылка3"/>
    <w:uiPriority w:val="99"/>
    <w:rsid w:val="000E70C3"/>
    <w:rPr>
      <w:b/>
      <w:smallCaps/>
      <w:color w:val="C0504D"/>
      <w:spacing w:val="5"/>
      <w:u w:val="single"/>
    </w:rPr>
  </w:style>
  <w:style w:type="character" w:customStyle="1" w:styleId="3fff2">
    <w:name w:val="Название книги3"/>
    <w:uiPriority w:val="99"/>
    <w:rsid w:val="000E70C3"/>
    <w:rPr>
      <w:b/>
      <w:smallCaps/>
      <w:spacing w:val="5"/>
    </w:rPr>
  </w:style>
  <w:style w:type="character" w:customStyle="1" w:styleId="3940">
    <w:name w:val="Знак Знак394"/>
    <w:uiPriority w:val="99"/>
    <w:rsid w:val="000E70C3"/>
    <w:rPr>
      <w:rFonts w:ascii="Arial" w:hAnsi="Arial"/>
      <w:b/>
      <w:sz w:val="26"/>
    </w:rPr>
  </w:style>
  <w:style w:type="character" w:customStyle="1" w:styleId="3840">
    <w:name w:val="Знак Знак384"/>
    <w:uiPriority w:val="99"/>
    <w:rsid w:val="000E70C3"/>
    <w:rPr>
      <w:b/>
      <w:sz w:val="28"/>
    </w:rPr>
  </w:style>
  <w:style w:type="character" w:customStyle="1" w:styleId="3740">
    <w:name w:val="Знак Знак374"/>
    <w:uiPriority w:val="99"/>
    <w:rsid w:val="000E70C3"/>
    <w:rPr>
      <w:b/>
      <w:i/>
      <w:sz w:val="26"/>
    </w:rPr>
  </w:style>
  <w:style w:type="character" w:customStyle="1" w:styleId="3640">
    <w:name w:val="Знак Знак364"/>
    <w:uiPriority w:val="99"/>
    <w:rsid w:val="000E70C3"/>
    <w:rPr>
      <w:b/>
      <w:sz w:val="22"/>
      <w:lang w:val="ru-RU" w:eastAsia="ru-RU"/>
    </w:rPr>
  </w:style>
  <w:style w:type="character" w:customStyle="1" w:styleId="3540">
    <w:name w:val="Знак Знак354"/>
    <w:uiPriority w:val="99"/>
    <w:rsid w:val="000E70C3"/>
    <w:rPr>
      <w:sz w:val="24"/>
      <w:lang w:val="ru-RU" w:eastAsia="ru-RU"/>
    </w:rPr>
  </w:style>
  <w:style w:type="character" w:customStyle="1" w:styleId="3440">
    <w:name w:val="Знак Знак344"/>
    <w:uiPriority w:val="99"/>
    <w:rsid w:val="000E70C3"/>
    <w:rPr>
      <w:rFonts w:ascii="Calibri" w:hAnsi="Calibri"/>
      <w:i/>
      <w:sz w:val="24"/>
      <w:lang w:eastAsia="en-US"/>
    </w:rPr>
  </w:style>
  <w:style w:type="character" w:customStyle="1" w:styleId="3240">
    <w:name w:val="Знак Знак324"/>
    <w:uiPriority w:val="99"/>
    <w:rsid w:val="000E70C3"/>
    <w:rPr>
      <w:sz w:val="16"/>
    </w:rPr>
  </w:style>
  <w:style w:type="character" w:customStyle="1" w:styleId="3150">
    <w:name w:val="Знак Знак315"/>
    <w:uiPriority w:val="99"/>
    <w:rsid w:val="000E70C3"/>
    <w:rPr>
      <w:sz w:val="24"/>
    </w:rPr>
  </w:style>
  <w:style w:type="paragraph" w:customStyle="1" w:styleId="11ff9">
    <w:name w:val="Знак Знак Знак Знак Знак Знак11"/>
    <w:basedOn w:val="a2"/>
    <w:uiPriority w:val="99"/>
    <w:rsid w:val="000E70C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30">
    <w:name w:val="Знак Знак303"/>
    <w:uiPriority w:val="99"/>
    <w:rsid w:val="000E70C3"/>
    <w:rPr>
      <w:sz w:val="24"/>
    </w:rPr>
  </w:style>
  <w:style w:type="character" w:customStyle="1" w:styleId="2940">
    <w:name w:val="Знак Знак294"/>
    <w:uiPriority w:val="99"/>
    <w:rsid w:val="000E70C3"/>
    <w:rPr>
      <w:sz w:val="24"/>
    </w:rPr>
  </w:style>
  <w:style w:type="character" w:customStyle="1" w:styleId="714">
    <w:name w:val="Знак Знак714"/>
    <w:uiPriority w:val="99"/>
    <w:rsid w:val="000E70C3"/>
    <w:rPr>
      <w:sz w:val="16"/>
      <w:lang w:val="ru-RU" w:eastAsia="ru-RU"/>
    </w:rPr>
  </w:style>
  <w:style w:type="character" w:customStyle="1" w:styleId="14100">
    <w:name w:val="Знак Знак1410"/>
    <w:uiPriority w:val="99"/>
    <w:locked/>
    <w:rsid w:val="000E70C3"/>
    <w:rPr>
      <w:b/>
      <w:sz w:val="27"/>
      <w:lang w:val="ru-RU" w:eastAsia="ru-RU"/>
    </w:rPr>
  </w:style>
  <w:style w:type="character" w:customStyle="1" w:styleId="2840">
    <w:name w:val="Знак Знак284"/>
    <w:uiPriority w:val="99"/>
    <w:rsid w:val="000E70C3"/>
    <w:rPr>
      <w:rFonts w:ascii="Tahoma" w:hAnsi="Tahoma"/>
    </w:rPr>
  </w:style>
  <w:style w:type="character" w:customStyle="1" w:styleId="2740">
    <w:name w:val="Знак Знак274"/>
    <w:uiPriority w:val="99"/>
    <w:rsid w:val="000E70C3"/>
    <w:rPr>
      <w:sz w:val="24"/>
    </w:rPr>
  </w:style>
  <w:style w:type="character" w:customStyle="1" w:styleId="1010">
    <w:name w:val="Знак Знак1010"/>
    <w:uiPriority w:val="99"/>
    <w:locked/>
    <w:rsid w:val="000E70C3"/>
    <w:rPr>
      <w:sz w:val="16"/>
      <w:lang w:val="ru-RU" w:eastAsia="ru-RU"/>
    </w:rPr>
  </w:style>
  <w:style w:type="character" w:customStyle="1" w:styleId="628">
    <w:name w:val="Знак Знак628"/>
    <w:uiPriority w:val="99"/>
    <w:rsid w:val="000E70C3"/>
    <w:rPr>
      <w:rFonts w:ascii="Arial" w:hAnsi="Arial"/>
      <w:b/>
      <w:i/>
      <w:sz w:val="28"/>
      <w:lang w:val="ru-RU" w:eastAsia="en-US"/>
    </w:rPr>
  </w:style>
  <w:style w:type="character" w:customStyle="1" w:styleId="2140">
    <w:name w:val="Знак Знак214"/>
    <w:uiPriority w:val="99"/>
    <w:locked/>
    <w:rsid w:val="000E70C3"/>
    <w:rPr>
      <w:sz w:val="24"/>
      <w:lang w:val="en-US"/>
    </w:rPr>
  </w:style>
  <w:style w:type="character" w:customStyle="1" w:styleId="1240">
    <w:name w:val="Знак Знак124"/>
    <w:uiPriority w:val="99"/>
    <w:rsid w:val="000E70C3"/>
    <w:rPr>
      <w:sz w:val="16"/>
    </w:rPr>
  </w:style>
  <w:style w:type="character" w:customStyle="1" w:styleId="1360">
    <w:name w:val="Знак Знак136"/>
    <w:uiPriority w:val="99"/>
    <w:rsid w:val="000E70C3"/>
    <w:rPr>
      <w:lang w:val="ru-RU" w:eastAsia="ru-RU"/>
    </w:rPr>
  </w:style>
  <w:style w:type="character" w:customStyle="1" w:styleId="1611">
    <w:name w:val="Знак Знак1611"/>
    <w:uiPriority w:val="99"/>
    <w:locked/>
    <w:rsid w:val="000E70C3"/>
    <w:rPr>
      <w:b/>
      <w:caps/>
      <w:sz w:val="24"/>
      <w:lang w:val="ru-RU" w:eastAsia="ru-RU"/>
    </w:rPr>
  </w:style>
  <w:style w:type="character" w:customStyle="1" w:styleId="1161">
    <w:name w:val="Знак Знак116"/>
    <w:uiPriority w:val="99"/>
    <w:rsid w:val="000E70C3"/>
    <w:rPr>
      <w:sz w:val="24"/>
    </w:rPr>
  </w:style>
  <w:style w:type="character" w:customStyle="1" w:styleId="13d">
    <w:name w:val="Знак Знак Знак13"/>
    <w:uiPriority w:val="99"/>
    <w:rsid w:val="000E70C3"/>
    <w:rPr>
      <w:rFonts w:ascii="Times New Roman" w:hAnsi="Times New Roman"/>
      <w:b/>
      <w:caps/>
      <w:sz w:val="28"/>
    </w:rPr>
  </w:style>
  <w:style w:type="character" w:customStyle="1" w:styleId="25100">
    <w:name w:val="Знак Знак2510"/>
    <w:uiPriority w:val="99"/>
    <w:rsid w:val="000E70C3"/>
    <w:rPr>
      <w:rFonts w:ascii="Times New Roman" w:hAnsi="Times New Roman"/>
      <w:b/>
      <w:sz w:val="28"/>
    </w:rPr>
  </w:style>
  <w:style w:type="character" w:customStyle="1" w:styleId="22100">
    <w:name w:val="Знак Знак2210"/>
    <w:uiPriority w:val="99"/>
    <w:rsid w:val="000E70C3"/>
    <w:rPr>
      <w:rFonts w:ascii="Times New Roman" w:hAnsi="Times New Roman"/>
      <w:sz w:val="24"/>
    </w:rPr>
  </w:style>
  <w:style w:type="character" w:customStyle="1" w:styleId="19100">
    <w:name w:val="Знак Знак1910"/>
    <w:uiPriority w:val="99"/>
    <w:rsid w:val="000E70C3"/>
    <w:rPr>
      <w:rFonts w:ascii="Times New Roman" w:hAnsi="Times New Roman"/>
      <w:sz w:val="16"/>
      <w:lang w:eastAsia="ru-RU"/>
    </w:rPr>
  </w:style>
  <w:style w:type="character" w:customStyle="1" w:styleId="1812">
    <w:name w:val="Знак Знак1812"/>
    <w:uiPriority w:val="99"/>
    <w:rsid w:val="000E70C3"/>
    <w:rPr>
      <w:rFonts w:ascii="Courier New" w:hAnsi="Courier New"/>
    </w:rPr>
  </w:style>
  <w:style w:type="character" w:customStyle="1" w:styleId="17100">
    <w:name w:val="Знак Знак1710"/>
    <w:uiPriority w:val="99"/>
    <w:rsid w:val="000E70C3"/>
    <w:rPr>
      <w:rFonts w:ascii="Times New Roman" w:hAnsi="Times New Roman"/>
      <w:sz w:val="24"/>
    </w:rPr>
  </w:style>
  <w:style w:type="character" w:customStyle="1" w:styleId="960">
    <w:name w:val="Знак Знак96"/>
    <w:link w:val="3fff3"/>
    <w:uiPriority w:val="99"/>
    <w:locked/>
    <w:rsid w:val="000E70C3"/>
    <w:rPr>
      <w:rFonts w:ascii="PragmaticaCTT" w:hAnsi="PragmaticaCTT"/>
      <w:b/>
      <w:sz w:val="24"/>
    </w:rPr>
  </w:style>
  <w:style w:type="paragraph" w:customStyle="1" w:styleId="3fff3">
    <w:name w:val="Название3"/>
    <w:basedOn w:val="a2"/>
    <w:link w:val="960"/>
    <w:uiPriority w:val="99"/>
    <w:qFormat/>
    <w:rsid w:val="000E70C3"/>
    <w:pPr>
      <w:widowControl/>
      <w:snapToGrid/>
      <w:spacing w:before="240" w:after="60"/>
      <w:jc w:val="center"/>
      <w:outlineLvl w:val="0"/>
    </w:pPr>
    <w:rPr>
      <w:rFonts w:ascii="PragmaticaCTT" w:eastAsiaTheme="minorHAnsi" w:hAnsi="PragmaticaCTT" w:cstheme="minorBidi"/>
      <w:b/>
      <w:szCs w:val="22"/>
      <w:lang w:eastAsia="en-US"/>
    </w:rPr>
  </w:style>
  <w:style w:type="character" w:customStyle="1" w:styleId="5300">
    <w:name w:val="Знак Знак530"/>
    <w:uiPriority w:val="99"/>
    <w:rsid w:val="000E70C3"/>
    <w:rPr>
      <w:rFonts w:ascii="Tahoma" w:hAnsi="Tahoma"/>
      <w:sz w:val="16"/>
      <w:lang w:val="ru-RU" w:eastAsia="ru-RU"/>
    </w:rPr>
  </w:style>
  <w:style w:type="character" w:customStyle="1" w:styleId="15100">
    <w:name w:val="Знак Знак1510"/>
    <w:uiPriority w:val="99"/>
    <w:rsid w:val="000E70C3"/>
    <w:rPr>
      <w:b/>
      <w:sz w:val="28"/>
    </w:rPr>
  </w:style>
  <w:style w:type="character" w:customStyle="1" w:styleId="41100">
    <w:name w:val="Знак Знак4110"/>
    <w:uiPriority w:val="99"/>
    <w:locked/>
    <w:rsid w:val="000E70C3"/>
    <w:rPr>
      <w:rFonts w:ascii="Arial" w:hAnsi="Arial"/>
      <w:b/>
      <w:i/>
      <w:sz w:val="28"/>
      <w:lang w:val="ru-RU" w:eastAsia="en-US"/>
    </w:rPr>
  </w:style>
  <w:style w:type="paragraph" w:customStyle="1" w:styleId="14b">
    <w:name w:val="Знак Знак Знак Знак Знак Знак Знак Знак Знак Знак Знак Знак Знак14"/>
    <w:basedOn w:val="a2"/>
    <w:uiPriority w:val="99"/>
    <w:rsid w:val="000E70C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102">
    <w:name w:val="Знак310"/>
    <w:basedOn w:val="a2"/>
    <w:uiPriority w:val="99"/>
    <w:rsid w:val="000E70C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100">
    <w:name w:val="Знак Знак5310"/>
    <w:uiPriority w:val="99"/>
    <w:locked/>
    <w:rsid w:val="000E70C3"/>
    <w:rPr>
      <w:b/>
      <w:caps/>
      <w:sz w:val="24"/>
      <w:lang w:val="ru-RU" w:eastAsia="ru-RU"/>
    </w:rPr>
  </w:style>
  <w:style w:type="character" w:customStyle="1" w:styleId="11110">
    <w:name w:val="Знак1 Знак Знак111"/>
    <w:uiPriority w:val="99"/>
    <w:locked/>
    <w:rsid w:val="000E70C3"/>
    <w:rPr>
      <w:rFonts w:ascii="Times New Roman" w:hAnsi="Times New Roman"/>
      <w:sz w:val="24"/>
      <w:lang w:eastAsia="ru-RU"/>
    </w:rPr>
  </w:style>
  <w:style w:type="character" w:customStyle="1" w:styleId="4610">
    <w:name w:val="Знак Знак4610"/>
    <w:uiPriority w:val="99"/>
    <w:locked/>
    <w:rsid w:val="000E70C3"/>
    <w:rPr>
      <w:b/>
      <w:sz w:val="27"/>
      <w:lang w:val="ru-RU" w:eastAsia="ru-RU"/>
    </w:rPr>
  </w:style>
  <w:style w:type="character" w:customStyle="1" w:styleId="4810">
    <w:name w:val="Знак Знак4810"/>
    <w:uiPriority w:val="99"/>
    <w:locked/>
    <w:rsid w:val="000E70C3"/>
    <w:rPr>
      <w:b/>
      <w:sz w:val="27"/>
      <w:lang w:val="ru-RU" w:eastAsia="ru-RU"/>
    </w:rPr>
  </w:style>
  <w:style w:type="character" w:customStyle="1" w:styleId="4410">
    <w:name w:val="Знак Знак4410"/>
    <w:uiPriority w:val="99"/>
    <w:locked/>
    <w:rsid w:val="000E70C3"/>
    <w:rPr>
      <w:sz w:val="24"/>
    </w:rPr>
  </w:style>
  <w:style w:type="character" w:customStyle="1" w:styleId="51110">
    <w:name w:val="Знак Знак5111"/>
    <w:uiPriority w:val="99"/>
    <w:locked/>
    <w:rsid w:val="000E70C3"/>
    <w:rPr>
      <w:b/>
      <w:sz w:val="27"/>
      <w:lang w:val="ru-RU" w:eastAsia="ru-RU"/>
    </w:rPr>
  </w:style>
  <w:style w:type="character" w:customStyle="1" w:styleId="4310">
    <w:name w:val="Знак Знак4310"/>
    <w:uiPriority w:val="99"/>
    <w:locked/>
    <w:rsid w:val="000E70C3"/>
    <w:rPr>
      <w:color w:val="000000"/>
      <w:sz w:val="24"/>
      <w:lang w:eastAsia="ru-RU"/>
    </w:rPr>
  </w:style>
  <w:style w:type="character" w:customStyle="1" w:styleId="4210">
    <w:name w:val="Знак Знак4210"/>
    <w:uiPriority w:val="99"/>
    <w:rsid w:val="000E70C3"/>
    <w:rPr>
      <w:rFonts w:ascii="Times New Roman" w:hAnsi="Times New Roman"/>
      <w:sz w:val="16"/>
    </w:rPr>
  </w:style>
  <w:style w:type="character" w:customStyle="1" w:styleId="4910">
    <w:name w:val="Знак Знак4910"/>
    <w:uiPriority w:val="99"/>
    <w:rsid w:val="000E70C3"/>
    <w:rPr>
      <w:rFonts w:ascii="Times New Roman" w:hAnsi="Times New Roman"/>
      <w:b/>
      <w:caps/>
      <w:sz w:val="24"/>
      <w:lang w:eastAsia="ru-RU"/>
    </w:rPr>
  </w:style>
  <w:style w:type="character" w:customStyle="1" w:styleId="4710">
    <w:name w:val="Знак Знак4710"/>
    <w:uiPriority w:val="99"/>
    <w:rsid w:val="000E70C3"/>
    <w:rPr>
      <w:rFonts w:ascii="Times New Roman" w:hAnsi="Times New Roman"/>
      <w:b/>
      <w:sz w:val="27"/>
      <w:lang w:eastAsia="ru-RU"/>
    </w:rPr>
  </w:style>
  <w:style w:type="character" w:customStyle="1" w:styleId="4510">
    <w:name w:val="Знак Знак4510"/>
    <w:uiPriority w:val="99"/>
    <w:rsid w:val="000E70C3"/>
    <w:rPr>
      <w:rFonts w:ascii="Times New Roman" w:hAnsi="Times New Roman"/>
      <w:b/>
      <w:i/>
      <w:sz w:val="26"/>
      <w:lang w:eastAsia="ru-RU"/>
    </w:rPr>
  </w:style>
  <w:style w:type="character" w:customStyle="1" w:styleId="5201">
    <w:name w:val="Знак5 Знак Знак20"/>
    <w:uiPriority w:val="99"/>
    <w:locked/>
    <w:rsid w:val="000E70C3"/>
    <w:rPr>
      <w:sz w:val="16"/>
    </w:rPr>
  </w:style>
  <w:style w:type="character" w:customStyle="1" w:styleId="5010">
    <w:name w:val="Знак Знак5010"/>
    <w:uiPriority w:val="99"/>
    <w:locked/>
    <w:rsid w:val="000E70C3"/>
    <w:rPr>
      <w:b/>
      <w:sz w:val="28"/>
      <w:lang w:val="ru-RU" w:eastAsia="ru-RU"/>
    </w:rPr>
  </w:style>
  <w:style w:type="character" w:customStyle="1" w:styleId="52100">
    <w:name w:val="Знак Знак5210"/>
    <w:uiPriority w:val="99"/>
    <w:rsid w:val="000E70C3"/>
    <w:rPr>
      <w:rFonts w:ascii="Arial" w:hAnsi="Arial"/>
      <w:b/>
      <w:i/>
      <w:sz w:val="28"/>
    </w:rPr>
  </w:style>
  <w:style w:type="character" w:customStyle="1" w:styleId="51101">
    <w:name w:val="Знак5 Знак Знак110"/>
    <w:uiPriority w:val="99"/>
    <w:locked/>
    <w:rsid w:val="000E70C3"/>
    <w:rPr>
      <w:sz w:val="16"/>
      <w:lang w:val="ru-RU" w:eastAsia="ru-RU"/>
    </w:rPr>
  </w:style>
  <w:style w:type="character" w:customStyle="1" w:styleId="6111">
    <w:name w:val="Знак6 Знак Знак11"/>
    <w:uiPriority w:val="99"/>
    <w:rsid w:val="000E70C3"/>
    <w:rPr>
      <w:sz w:val="24"/>
      <w:lang w:val="ru-RU" w:eastAsia="ru-RU"/>
    </w:rPr>
  </w:style>
  <w:style w:type="character" w:customStyle="1" w:styleId="554">
    <w:name w:val="Знак Знак554"/>
    <w:uiPriority w:val="99"/>
    <w:locked/>
    <w:rsid w:val="000E70C3"/>
    <w:rPr>
      <w:sz w:val="24"/>
      <w:lang w:val="ru-RU" w:eastAsia="ru-RU"/>
    </w:rPr>
  </w:style>
  <w:style w:type="character" w:customStyle="1" w:styleId="654">
    <w:name w:val="Знак Знак654"/>
    <w:uiPriority w:val="99"/>
    <w:locked/>
    <w:rsid w:val="000E70C3"/>
    <w:rPr>
      <w:b/>
      <w:sz w:val="27"/>
      <w:lang w:val="ru-RU" w:eastAsia="ru-RU"/>
    </w:rPr>
  </w:style>
  <w:style w:type="character" w:customStyle="1" w:styleId="644">
    <w:name w:val="Знак Знак644"/>
    <w:uiPriority w:val="99"/>
    <w:locked/>
    <w:rsid w:val="000E70C3"/>
    <w:rPr>
      <w:b/>
      <w:sz w:val="28"/>
      <w:lang w:val="ru-RU" w:eastAsia="ru-RU"/>
    </w:rPr>
  </w:style>
  <w:style w:type="character" w:customStyle="1" w:styleId="634">
    <w:name w:val="Знак Знак634"/>
    <w:uiPriority w:val="99"/>
    <w:locked/>
    <w:rsid w:val="000E70C3"/>
    <w:rPr>
      <w:b/>
      <w:i/>
      <w:sz w:val="26"/>
      <w:lang w:val="ru-RU" w:eastAsia="ru-RU"/>
    </w:rPr>
  </w:style>
  <w:style w:type="character" w:customStyle="1" w:styleId="627">
    <w:name w:val="Знак Знак627"/>
    <w:uiPriority w:val="99"/>
    <w:locked/>
    <w:rsid w:val="000E70C3"/>
    <w:rPr>
      <w:sz w:val="24"/>
      <w:lang w:val="ru-RU" w:eastAsia="ru-RU"/>
    </w:rPr>
  </w:style>
  <w:style w:type="character" w:customStyle="1" w:styleId="61110">
    <w:name w:val="Знак Знак6111"/>
    <w:uiPriority w:val="99"/>
    <w:locked/>
    <w:rsid w:val="000E70C3"/>
    <w:rPr>
      <w:sz w:val="24"/>
      <w:lang w:val="ru-RU" w:eastAsia="ru-RU"/>
    </w:rPr>
  </w:style>
  <w:style w:type="character" w:customStyle="1" w:styleId="604">
    <w:name w:val="Знак Знак604"/>
    <w:uiPriority w:val="99"/>
    <w:locked/>
    <w:rsid w:val="000E70C3"/>
    <w:rPr>
      <w:i/>
      <w:sz w:val="24"/>
      <w:lang w:val="ru-RU" w:eastAsia="ru-RU"/>
    </w:rPr>
  </w:style>
  <w:style w:type="character" w:customStyle="1" w:styleId="594">
    <w:name w:val="Знак Знак594"/>
    <w:uiPriority w:val="99"/>
    <w:locked/>
    <w:rsid w:val="000E70C3"/>
    <w:rPr>
      <w:rFonts w:ascii="Arial" w:hAnsi="Arial"/>
      <w:sz w:val="22"/>
      <w:lang w:val="ru-RU" w:eastAsia="ru-RU"/>
    </w:rPr>
  </w:style>
  <w:style w:type="character" w:customStyle="1" w:styleId="584">
    <w:name w:val="Знак Знак584"/>
    <w:uiPriority w:val="99"/>
    <w:locked/>
    <w:rsid w:val="000E70C3"/>
    <w:rPr>
      <w:rFonts w:ascii="Courier New" w:hAnsi="Courier New"/>
      <w:lang w:val="ru-RU" w:eastAsia="ru-RU"/>
    </w:rPr>
  </w:style>
  <w:style w:type="character" w:customStyle="1" w:styleId="574">
    <w:name w:val="Знак Знак574"/>
    <w:uiPriority w:val="99"/>
    <w:locked/>
    <w:rsid w:val="000E70C3"/>
    <w:rPr>
      <w:lang w:val="ru-RU" w:eastAsia="ru-RU"/>
    </w:rPr>
  </w:style>
  <w:style w:type="character" w:customStyle="1" w:styleId="564">
    <w:name w:val="Знак Знак564"/>
    <w:uiPriority w:val="99"/>
    <w:locked/>
    <w:rsid w:val="000E70C3"/>
    <w:rPr>
      <w:sz w:val="24"/>
      <w:lang w:val="ru-RU" w:eastAsia="ru-RU"/>
    </w:rPr>
  </w:style>
  <w:style w:type="character" w:customStyle="1" w:styleId="544">
    <w:name w:val="Знак Знак544"/>
    <w:uiPriority w:val="99"/>
    <w:locked/>
    <w:rsid w:val="000E70C3"/>
    <w:rPr>
      <w:sz w:val="24"/>
      <w:lang w:val="en-US" w:eastAsia="ru-RU"/>
    </w:rPr>
  </w:style>
  <w:style w:type="character" w:customStyle="1" w:styleId="6740">
    <w:name w:val="Знак Знак674"/>
    <w:uiPriority w:val="99"/>
    <w:rsid w:val="000E70C3"/>
    <w:rPr>
      <w:rFonts w:ascii="Arial" w:hAnsi="Arial"/>
      <w:b/>
      <w:sz w:val="26"/>
    </w:rPr>
  </w:style>
  <w:style w:type="character" w:customStyle="1" w:styleId="6640">
    <w:name w:val="Знак Знак664"/>
    <w:uiPriority w:val="99"/>
    <w:rsid w:val="000E70C3"/>
    <w:rPr>
      <w:b/>
      <w:sz w:val="28"/>
    </w:rPr>
  </w:style>
  <w:style w:type="character" w:customStyle="1" w:styleId="704">
    <w:name w:val="Знак Знак704"/>
    <w:uiPriority w:val="99"/>
    <w:rsid w:val="000E70C3"/>
    <w:rPr>
      <w:rFonts w:ascii="Arial" w:hAnsi="Arial"/>
      <w:b/>
      <w:sz w:val="26"/>
    </w:rPr>
  </w:style>
  <w:style w:type="character" w:customStyle="1" w:styleId="694">
    <w:name w:val="Знак Знак694"/>
    <w:uiPriority w:val="99"/>
    <w:rsid w:val="000E70C3"/>
    <w:rPr>
      <w:b/>
      <w:sz w:val="28"/>
    </w:rPr>
  </w:style>
  <w:style w:type="character" w:customStyle="1" w:styleId="6840">
    <w:name w:val="Знак Знак684"/>
    <w:uiPriority w:val="99"/>
    <w:rsid w:val="000E70C3"/>
    <w:rPr>
      <w:b/>
      <w:i/>
      <w:sz w:val="26"/>
    </w:rPr>
  </w:style>
  <w:style w:type="paragraph" w:customStyle="1" w:styleId="2ffff7">
    <w:name w:val="Название2"/>
    <w:basedOn w:val="a2"/>
    <w:next w:val="aff1"/>
    <w:uiPriority w:val="99"/>
    <w:qFormat/>
    <w:rsid w:val="000E70C3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4ff">
    <w:name w:val="Название4"/>
    <w:basedOn w:val="a2"/>
    <w:next w:val="aff1"/>
    <w:uiPriority w:val="99"/>
    <w:qFormat/>
    <w:rsid w:val="000E70C3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221">
    <w:name w:val="Знак2 Знак Знак22"/>
    <w:uiPriority w:val="99"/>
    <w:locked/>
    <w:rsid w:val="000E70C3"/>
    <w:rPr>
      <w:b/>
      <w:sz w:val="27"/>
      <w:lang w:val="ru-RU" w:eastAsia="ru-RU"/>
    </w:rPr>
  </w:style>
  <w:style w:type="paragraph" w:customStyle="1" w:styleId="941">
    <w:name w:val="Знак94"/>
    <w:basedOn w:val="a2"/>
    <w:uiPriority w:val="99"/>
    <w:rsid w:val="000E70C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60">
    <w:name w:val="Знак4 Знак Знак16"/>
    <w:uiPriority w:val="99"/>
    <w:locked/>
    <w:rsid w:val="000E70C3"/>
    <w:rPr>
      <w:rFonts w:ascii="Arial" w:hAnsi="Arial"/>
      <w:b/>
      <w:kern w:val="32"/>
      <w:sz w:val="32"/>
      <w:lang w:val="ru-RU" w:eastAsia="ru-RU"/>
    </w:rPr>
  </w:style>
  <w:style w:type="character" w:customStyle="1" w:styleId="2141">
    <w:name w:val="Знак2 Знак Знак14"/>
    <w:uiPriority w:val="99"/>
    <w:locked/>
    <w:rsid w:val="000E70C3"/>
    <w:rPr>
      <w:b/>
      <w:sz w:val="27"/>
      <w:lang w:val="ru-RU" w:eastAsia="ru-RU"/>
    </w:rPr>
  </w:style>
  <w:style w:type="character" w:customStyle="1" w:styleId="44a">
    <w:name w:val="Знак4 Знак Знак4"/>
    <w:uiPriority w:val="99"/>
    <w:locked/>
    <w:rsid w:val="000E70C3"/>
    <w:rPr>
      <w:rFonts w:ascii="Arial" w:hAnsi="Arial"/>
      <w:b/>
      <w:kern w:val="32"/>
      <w:sz w:val="32"/>
      <w:lang w:val="ru-RU" w:eastAsia="ru-RU"/>
    </w:rPr>
  </w:style>
  <w:style w:type="character" w:customStyle="1" w:styleId="25e">
    <w:name w:val="Знак2 Знак Знак5"/>
    <w:uiPriority w:val="99"/>
    <w:semiHidden/>
    <w:locked/>
    <w:rsid w:val="000E70C3"/>
    <w:rPr>
      <w:rFonts w:ascii="Arial" w:hAnsi="Arial"/>
      <w:b/>
      <w:sz w:val="26"/>
      <w:lang w:val="ru-RU" w:eastAsia="ru-RU"/>
    </w:rPr>
  </w:style>
  <w:style w:type="character" w:customStyle="1" w:styleId="5fa">
    <w:name w:val="Текст сноски Знак5"/>
    <w:uiPriority w:val="99"/>
    <w:locked/>
    <w:rsid w:val="000E70C3"/>
    <w:rPr>
      <w:rFonts w:ascii="Courier New" w:hAnsi="Courier New"/>
      <w:color w:val="000000"/>
      <w:sz w:val="24"/>
    </w:rPr>
  </w:style>
  <w:style w:type="paragraph" w:customStyle="1" w:styleId="41a">
    <w:name w:val="Заголовок оглавления41"/>
    <w:basedOn w:val="10"/>
    <w:next w:val="a2"/>
    <w:uiPriority w:val="99"/>
    <w:rsid w:val="000E70C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1f0">
    <w:name w:val="Слабая ссылка31"/>
    <w:uiPriority w:val="99"/>
    <w:rsid w:val="000E70C3"/>
    <w:rPr>
      <w:smallCaps/>
      <w:color w:val="C0504D"/>
      <w:u w:val="single"/>
    </w:rPr>
  </w:style>
  <w:style w:type="character" w:customStyle="1" w:styleId="31f1">
    <w:name w:val="Сильная ссылка31"/>
    <w:uiPriority w:val="99"/>
    <w:rsid w:val="000E70C3"/>
    <w:rPr>
      <w:b/>
      <w:smallCaps/>
      <w:color w:val="C0504D"/>
      <w:spacing w:val="5"/>
      <w:u w:val="single"/>
    </w:rPr>
  </w:style>
  <w:style w:type="character" w:customStyle="1" w:styleId="31f2">
    <w:name w:val="Название книги31"/>
    <w:uiPriority w:val="99"/>
    <w:rsid w:val="000E70C3"/>
    <w:rPr>
      <w:b/>
      <w:smallCaps/>
      <w:spacing w:val="5"/>
    </w:rPr>
  </w:style>
  <w:style w:type="character" w:customStyle="1" w:styleId="4ff0">
    <w:name w:val="Текст сноски Знак4"/>
    <w:basedOn w:val="a3"/>
    <w:uiPriority w:val="99"/>
    <w:semiHidden/>
    <w:rsid w:val="000E70C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fff8">
    <w:name w:val="Обычный (веб) Знак2"/>
    <w:basedOn w:val="a3"/>
    <w:uiPriority w:val="99"/>
    <w:locked/>
    <w:rsid w:val="000E70C3"/>
    <w:rPr>
      <w:rFonts w:cs="Times New Roman"/>
      <w:b/>
      <w:i/>
      <w:color w:val="4F81BD"/>
      <w:sz w:val="20"/>
      <w:szCs w:val="20"/>
    </w:rPr>
  </w:style>
  <w:style w:type="paragraph" w:customStyle="1" w:styleId="1ffffff6">
    <w:name w:val="Заголовок1"/>
    <w:basedOn w:val="a2"/>
    <w:next w:val="aff1"/>
    <w:uiPriority w:val="99"/>
    <w:rsid w:val="000E70C3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1ffffff7">
    <w:name w:val="Неразрешенное упоминание1"/>
    <w:basedOn w:val="a3"/>
    <w:uiPriority w:val="99"/>
    <w:semiHidden/>
    <w:rsid w:val="000E70C3"/>
    <w:rPr>
      <w:rFonts w:ascii="Times New Roman" w:hAnsi="Times New Roman" w:cs="Times New Roman"/>
      <w:color w:val="605E5C"/>
      <w:shd w:val="clear" w:color="auto" w:fill="E1DFDD"/>
    </w:rPr>
  </w:style>
  <w:style w:type="character" w:customStyle="1" w:styleId="2ffff9">
    <w:name w:val="Неразрешенное упоминание2"/>
    <w:uiPriority w:val="99"/>
    <w:semiHidden/>
    <w:rsid w:val="000E70C3"/>
    <w:rPr>
      <w:color w:val="808080"/>
      <w:shd w:val="clear" w:color="auto" w:fill="E6E6E6"/>
    </w:rPr>
  </w:style>
  <w:style w:type="paragraph" w:customStyle="1" w:styleId="hlbdr">
    <w:name w:val="hl_bdr"/>
    <w:basedOn w:val="a2"/>
    <w:uiPriority w:val="99"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-10">
    <w:name w:val="Цветной список - Акцент 1 Знак"/>
    <w:uiPriority w:val="99"/>
    <w:locked/>
    <w:rsid w:val="000E70C3"/>
    <w:rPr>
      <w:rFonts w:ascii="Calibri" w:hAnsi="Calibri"/>
      <w:sz w:val="20"/>
      <w:lang w:eastAsia="ru-RU"/>
    </w:rPr>
  </w:style>
  <w:style w:type="table" w:styleId="-11">
    <w:name w:val="Colorful List Accent 1"/>
    <w:basedOn w:val="a4"/>
    <w:uiPriority w:val="99"/>
    <w:rsid w:val="000E70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  <w:tcPr>
      <w:shd w:val="clear" w:color="auto" w:fill="EDF2F8"/>
    </w:tcPr>
    <w:tblStylePr w:type="firstRow">
      <w:rPr>
        <w:rFonts w:cs="Times New Roman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51b">
    <w:name w:val="Обычный51"/>
    <w:basedOn w:val="a2"/>
    <w:uiPriority w:val="99"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311">
    <w:name w:val="Основной текст 231"/>
    <w:basedOn w:val="a2"/>
    <w:uiPriority w:val="99"/>
    <w:rsid w:val="000E70C3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212">
    <w:name w:val="Заголовок 321"/>
    <w:basedOn w:val="51b"/>
    <w:next w:val="51b"/>
    <w:uiPriority w:val="99"/>
    <w:rsid w:val="000E70C3"/>
    <w:pPr>
      <w:keepNext/>
      <w:spacing w:before="0" w:beforeAutospacing="0" w:after="0" w:afterAutospacing="0"/>
      <w:outlineLvl w:val="2"/>
    </w:pPr>
    <w:rPr>
      <w:szCs w:val="20"/>
    </w:rPr>
  </w:style>
  <w:style w:type="paragraph" w:customStyle="1" w:styleId="41b">
    <w:name w:val="Основной текст41"/>
    <w:basedOn w:val="51b"/>
    <w:uiPriority w:val="99"/>
    <w:rsid w:val="000E70C3"/>
    <w:pPr>
      <w:spacing w:before="0" w:beforeAutospacing="0" w:after="0" w:afterAutospacing="0" w:line="360" w:lineRule="auto"/>
    </w:pPr>
    <w:rPr>
      <w:szCs w:val="20"/>
    </w:rPr>
  </w:style>
  <w:style w:type="paragraph" w:customStyle="1" w:styleId="2212">
    <w:name w:val="Заголовок 221"/>
    <w:basedOn w:val="a2"/>
    <w:next w:val="a2"/>
    <w:uiPriority w:val="99"/>
    <w:rsid w:val="000E70C3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31f3">
    <w:name w:val="Цитата31"/>
    <w:basedOn w:val="a2"/>
    <w:uiPriority w:val="99"/>
    <w:rsid w:val="000E70C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1f4">
    <w:name w:val="Текст31"/>
    <w:basedOn w:val="a2"/>
    <w:uiPriority w:val="99"/>
    <w:rsid w:val="000E70C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11">
    <w:name w:val="Основной текст 331"/>
    <w:basedOn w:val="51b"/>
    <w:uiPriority w:val="99"/>
    <w:rsid w:val="000E70C3"/>
    <w:pPr>
      <w:tabs>
        <w:tab w:val="left" w:pos="360"/>
      </w:tabs>
      <w:spacing w:before="0" w:beforeAutospacing="0" w:after="0" w:afterAutospacing="0"/>
      <w:jc w:val="both"/>
    </w:pPr>
    <w:rPr>
      <w:i/>
      <w:sz w:val="26"/>
      <w:szCs w:val="20"/>
    </w:rPr>
  </w:style>
  <w:style w:type="paragraph" w:customStyle="1" w:styleId="2213">
    <w:name w:val="Основной текст с отступом 221"/>
    <w:basedOn w:val="a2"/>
    <w:uiPriority w:val="99"/>
    <w:rsid w:val="000E70C3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12">
    <w:name w:val="Основной текст с отступом 331"/>
    <w:basedOn w:val="a2"/>
    <w:uiPriority w:val="99"/>
    <w:rsid w:val="000E70C3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1f8">
    <w:name w:val="Верхний колонтитул21"/>
    <w:basedOn w:val="a2"/>
    <w:uiPriority w:val="99"/>
    <w:rsid w:val="000E70C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4211">
    <w:name w:val="Заголовок 421"/>
    <w:basedOn w:val="51b"/>
    <w:next w:val="51b"/>
    <w:uiPriority w:val="99"/>
    <w:rsid w:val="000E70C3"/>
    <w:pPr>
      <w:keepNext/>
      <w:spacing w:before="0" w:beforeAutospacing="0" w:after="0" w:afterAutospacing="0"/>
    </w:pPr>
    <w:rPr>
      <w:szCs w:val="20"/>
    </w:rPr>
  </w:style>
  <w:style w:type="paragraph" w:customStyle="1" w:styleId="6112">
    <w:name w:val="Заголовок 611"/>
    <w:uiPriority w:val="99"/>
    <w:rsid w:val="000E70C3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HTML210">
    <w:name w:val="Стандартный HTML21"/>
    <w:basedOn w:val="a2"/>
    <w:uiPriority w:val="99"/>
    <w:rsid w:val="000E70C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200">
    <w:name w:val="Знак Знак420"/>
    <w:uiPriority w:val="99"/>
    <w:rsid w:val="000E70C3"/>
    <w:rPr>
      <w:rFonts w:ascii="Courier New" w:hAnsi="Courier New"/>
      <w:lang w:val="ru-RU" w:eastAsia="ru-RU"/>
    </w:rPr>
  </w:style>
  <w:style w:type="character" w:customStyle="1" w:styleId="11ffa">
    <w:name w:val="Замещающий текст11"/>
    <w:uiPriority w:val="99"/>
    <w:rsid w:val="000E70C3"/>
    <w:rPr>
      <w:color w:val="808080"/>
    </w:rPr>
  </w:style>
  <w:style w:type="character" w:customStyle="1" w:styleId="21f9">
    <w:name w:val="Основной шрифт абзаца21"/>
    <w:uiPriority w:val="99"/>
    <w:rsid w:val="000E70C3"/>
  </w:style>
  <w:style w:type="character" w:customStyle="1" w:styleId="2214">
    <w:name w:val="Знак2 Знак Знак21"/>
    <w:uiPriority w:val="99"/>
    <w:locked/>
    <w:rsid w:val="000E70C3"/>
    <w:rPr>
      <w:b/>
      <w:sz w:val="27"/>
      <w:lang w:val="ru-RU" w:eastAsia="ru-RU"/>
    </w:rPr>
  </w:style>
  <w:style w:type="character" w:customStyle="1" w:styleId="5fb">
    <w:name w:val="Название Знак5"/>
    <w:basedOn w:val="a3"/>
    <w:uiPriority w:val="99"/>
    <w:locked/>
    <w:rsid w:val="000E70C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3f">
    <w:name w:val="Цитата 2 Знак3"/>
    <w:basedOn w:val="a3"/>
    <w:uiPriority w:val="99"/>
    <w:rsid w:val="000E70C3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3fff4">
    <w:name w:val="Выделенная цитата Знак3"/>
    <w:basedOn w:val="a3"/>
    <w:uiPriority w:val="99"/>
    <w:rsid w:val="000E70C3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fontstyle01">
    <w:name w:val="fontstyle01"/>
    <w:basedOn w:val="a3"/>
    <w:uiPriority w:val="99"/>
    <w:rsid w:val="000E70C3"/>
    <w:rPr>
      <w:rFonts w:ascii="Times New Roman" w:hAnsi="Times New Roman" w:cs="Times New Roman"/>
      <w:color w:val="000000"/>
      <w:sz w:val="24"/>
      <w:szCs w:val="24"/>
    </w:rPr>
  </w:style>
  <w:style w:type="paragraph" w:customStyle="1" w:styleId="12f1">
    <w:name w:val="Стиль12"/>
    <w:basedOn w:val="a2"/>
    <w:next w:val="afff1"/>
    <w:uiPriority w:val="99"/>
    <w:rsid w:val="000E70C3"/>
    <w:pPr>
      <w:widowControl/>
      <w:snapToGrid/>
      <w:spacing w:before="0" w:after="0"/>
    </w:pPr>
    <w:rPr>
      <w:rFonts w:eastAsia="Times New Roman"/>
      <w:szCs w:val="24"/>
    </w:rPr>
  </w:style>
  <w:style w:type="table" w:customStyle="1" w:styleId="2ffffa">
    <w:name w:val="Сетка таблицы2"/>
    <w:uiPriority w:val="99"/>
    <w:rsid w:val="000E70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t-infoprofile-name">
    <w:name w:val="dct-info_profile-name"/>
    <w:basedOn w:val="a3"/>
    <w:uiPriority w:val="99"/>
    <w:rsid w:val="000E70C3"/>
    <w:rPr>
      <w:rFonts w:cs="Times New Roman"/>
    </w:rPr>
  </w:style>
  <w:style w:type="character" w:customStyle="1" w:styleId="turbo-authorname">
    <w:name w:val="turbo-author__name"/>
    <w:basedOn w:val="a3"/>
    <w:uiPriority w:val="99"/>
    <w:rsid w:val="000E70C3"/>
    <w:rPr>
      <w:rFonts w:cs="Times New Roman"/>
    </w:rPr>
  </w:style>
  <w:style w:type="character" w:customStyle="1" w:styleId="cxdhlk">
    <w:name w:val="cxdhlk"/>
    <w:basedOn w:val="a3"/>
    <w:uiPriority w:val="99"/>
    <w:rsid w:val="000E70C3"/>
    <w:rPr>
      <w:rFonts w:cs="Times New Roman"/>
    </w:rPr>
  </w:style>
  <w:style w:type="paragraph" w:customStyle="1" w:styleId="ftvvlh">
    <w:name w:val="ftvvlh"/>
    <w:basedOn w:val="a2"/>
    <w:uiPriority w:val="99"/>
    <w:rsid w:val="000E70C3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l59d44510">
    <w:name w:val="l59d44510"/>
    <w:basedOn w:val="a3"/>
    <w:uiPriority w:val="99"/>
    <w:rsid w:val="000E70C3"/>
    <w:rPr>
      <w:rFonts w:cs="Times New Roman"/>
    </w:rPr>
  </w:style>
  <w:style w:type="character" w:customStyle="1" w:styleId="duvqdt">
    <w:name w:val="duvqdt"/>
    <w:basedOn w:val="a3"/>
    <w:uiPriority w:val="99"/>
    <w:rsid w:val="000E70C3"/>
    <w:rPr>
      <w:rFonts w:cs="Times New Roman"/>
    </w:rPr>
  </w:style>
  <w:style w:type="character" w:customStyle="1" w:styleId="titlesmall">
    <w:name w:val="title_small"/>
    <w:basedOn w:val="a3"/>
    <w:uiPriority w:val="99"/>
    <w:rsid w:val="000E70C3"/>
    <w:rPr>
      <w:rFonts w:cs="Times New Roman"/>
    </w:rPr>
  </w:style>
  <w:style w:type="character" w:customStyle="1" w:styleId="2ffffb">
    <w:name w:val="Заголовок2"/>
    <w:basedOn w:val="a3"/>
    <w:uiPriority w:val="99"/>
    <w:rsid w:val="000E70C3"/>
    <w:rPr>
      <w:rFonts w:cs="Times New Roman"/>
    </w:rPr>
  </w:style>
  <w:style w:type="character" w:customStyle="1" w:styleId="titlesmallgrey">
    <w:name w:val="title_small_grey"/>
    <w:basedOn w:val="a3"/>
    <w:uiPriority w:val="99"/>
    <w:rsid w:val="000E70C3"/>
    <w:rPr>
      <w:rFonts w:cs="Times New Roman"/>
    </w:rPr>
  </w:style>
  <w:style w:type="character" w:customStyle="1" w:styleId="cstatopen-btn">
    <w:name w:val="c_statopen-btn"/>
    <w:basedOn w:val="a3"/>
    <w:uiPriority w:val="99"/>
    <w:rsid w:val="000E70C3"/>
    <w:rPr>
      <w:rFonts w:cs="Times New Roman"/>
    </w:rPr>
  </w:style>
  <w:style w:type="character" w:customStyle="1" w:styleId="kc-title">
    <w:name w:val="kc-title"/>
    <w:basedOn w:val="a3"/>
    <w:uiPriority w:val="99"/>
    <w:rsid w:val="000E70C3"/>
    <w:rPr>
      <w:rFonts w:cs="Times New Roman"/>
    </w:rPr>
  </w:style>
  <w:style w:type="paragraph" w:customStyle="1" w:styleId="author-name">
    <w:name w:val="author-name"/>
    <w:basedOn w:val="a2"/>
    <w:uiPriority w:val="99"/>
    <w:rsid w:val="000E70C3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paragraph" w:customStyle="1" w:styleId="dct-infoprofile">
    <w:name w:val="dct-info_profile"/>
    <w:basedOn w:val="a2"/>
    <w:uiPriority w:val="99"/>
    <w:rsid w:val="000E70C3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dct-infoprofile-user">
    <w:name w:val="dct-info_profile-user"/>
    <w:basedOn w:val="a3"/>
    <w:uiPriority w:val="99"/>
    <w:rsid w:val="000E70C3"/>
    <w:rPr>
      <w:rFonts w:cs="Times New Roman"/>
    </w:rPr>
  </w:style>
  <w:style w:type="paragraph" w:customStyle="1" w:styleId="s30">
    <w:name w:val="s_3"/>
    <w:basedOn w:val="a2"/>
    <w:uiPriority w:val="99"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90">
    <w:name w:val="s_9"/>
    <w:basedOn w:val="a2"/>
    <w:uiPriority w:val="99"/>
    <w:rsid w:val="000E70C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f9">
    <w:name w:val="Текст сноски Знак Знак Знак"/>
    <w:uiPriority w:val="99"/>
    <w:locked/>
    <w:rsid w:val="000E70C3"/>
    <w:rPr>
      <w:rFonts w:ascii="Courier New" w:hAnsi="Courier New"/>
      <w:color w:val="000000"/>
      <w:sz w:val="22"/>
      <w:lang w:val="ru-RU" w:eastAsia="ru-RU"/>
    </w:rPr>
  </w:style>
  <w:style w:type="character" w:customStyle="1" w:styleId="4ff1">
    <w:name w:val="Знак Знак4 Знак"/>
    <w:uiPriority w:val="99"/>
    <w:locked/>
    <w:rsid w:val="000E70C3"/>
    <w:rPr>
      <w:rFonts w:ascii="Arial" w:hAnsi="Arial"/>
      <w:b/>
      <w:kern w:val="32"/>
      <w:sz w:val="32"/>
      <w:lang w:val="ru-RU" w:eastAsia="ru-RU"/>
    </w:rPr>
  </w:style>
  <w:style w:type="character" w:customStyle="1" w:styleId="Heading124">
    <w:name w:val="Heading 12 Знак Знак4"/>
    <w:uiPriority w:val="99"/>
    <w:locked/>
    <w:rsid w:val="000E70C3"/>
    <w:rPr>
      <w:rFonts w:ascii="Courier New" w:hAnsi="Courier New"/>
      <w:lang w:val="ru-RU" w:eastAsia="ru-RU"/>
    </w:rPr>
  </w:style>
  <w:style w:type="character" w:customStyle="1" w:styleId="1-2">
    <w:name w:val="Средняя сетка 1 - Акцент 2 Знак"/>
    <w:link w:val="1-21"/>
    <w:uiPriority w:val="99"/>
    <w:locked/>
    <w:rsid w:val="000E70C3"/>
    <w:rPr>
      <w:rFonts w:ascii="Calibri" w:hAnsi="Calibri"/>
      <w:lang w:eastAsia="ru-RU"/>
    </w:rPr>
  </w:style>
  <w:style w:type="paragraph" w:customStyle="1" w:styleId="1-21">
    <w:name w:val="Средняя сетка 1 - Акцент 21"/>
    <w:basedOn w:val="a2"/>
    <w:link w:val="1-2"/>
    <w:uiPriority w:val="99"/>
    <w:rsid w:val="000E70C3"/>
    <w:pPr>
      <w:widowControl/>
      <w:snapToGrid/>
      <w:spacing w:before="0"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paragraph" w:customStyle="1" w:styleId="1ffffff8">
    <w:name w:val="Обычный текст1"/>
    <w:basedOn w:val="a2"/>
    <w:uiPriority w:val="99"/>
    <w:rsid w:val="000E70C3"/>
    <w:pPr>
      <w:widowControl/>
      <w:snapToGrid/>
      <w:spacing w:before="0" w:after="0"/>
      <w:ind w:firstLine="454"/>
      <w:jc w:val="both"/>
    </w:pPr>
    <w:rPr>
      <w:rFonts w:ascii="Calibri" w:eastAsia="Times New Roman" w:hAnsi="Calibri"/>
      <w:sz w:val="20"/>
    </w:rPr>
  </w:style>
  <w:style w:type="character" w:customStyle="1" w:styleId="1-1">
    <w:name w:val="Средняя заливка 1 - Акцент 1 Знак"/>
    <w:link w:val="1-11"/>
    <w:uiPriority w:val="99"/>
    <w:locked/>
    <w:rsid w:val="000E70C3"/>
    <w:rPr>
      <w:rFonts w:eastAsia="Times New Roman"/>
      <w:lang w:eastAsia="ru-RU"/>
    </w:rPr>
  </w:style>
  <w:style w:type="paragraph" w:customStyle="1" w:styleId="1-11">
    <w:name w:val="Средняя заливка 1 - Акцент 11"/>
    <w:link w:val="1-1"/>
    <w:uiPriority w:val="99"/>
    <w:rsid w:val="000E70C3"/>
    <w:pPr>
      <w:spacing w:after="160" w:line="256" w:lineRule="auto"/>
    </w:pPr>
    <w:rPr>
      <w:rFonts w:eastAsia="Times New Roman"/>
      <w:lang w:eastAsia="ru-RU"/>
    </w:rPr>
  </w:style>
  <w:style w:type="character" w:customStyle="1" w:styleId="2-2">
    <w:name w:val="Средняя сетка 2 - Акцент 2 Знак"/>
    <w:link w:val="2-21"/>
    <w:uiPriority w:val="99"/>
    <w:locked/>
    <w:rsid w:val="000E70C3"/>
    <w:rPr>
      <w:rFonts w:ascii="Calibri" w:hAnsi="Calibri"/>
      <w:i/>
      <w:color w:val="000000"/>
      <w:sz w:val="24"/>
      <w:lang w:eastAsia="ru-RU"/>
    </w:rPr>
  </w:style>
  <w:style w:type="paragraph" w:customStyle="1" w:styleId="2-21">
    <w:name w:val="Средняя сетка 2 - Акцент 21"/>
    <w:basedOn w:val="a2"/>
    <w:next w:val="a2"/>
    <w:link w:val="2-2"/>
    <w:uiPriority w:val="99"/>
    <w:rsid w:val="000E70C3"/>
    <w:pPr>
      <w:widowControl/>
      <w:snapToGrid/>
      <w:spacing w:before="0" w:after="0"/>
    </w:pPr>
    <w:rPr>
      <w:rFonts w:ascii="Calibri" w:eastAsiaTheme="minorHAnsi" w:hAnsi="Calibri" w:cstheme="minorBidi"/>
      <w:i/>
      <w:color w:val="000000"/>
      <w:szCs w:val="22"/>
    </w:rPr>
  </w:style>
  <w:style w:type="character" w:customStyle="1" w:styleId="3-2">
    <w:name w:val="Средняя сетка 3 - Акцент 2 Знак"/>
    <w:link w:val="3-21"/>
    <w:uiPriority w:val="99"/>
    <w:locked/>
    <w:rsid w:val="000E70C3"/>
    <w:rPr>
      <w:rFonts w:ascii="Calibri" w:hAnsi="Calibri"/>
      <w:b/>
      <w:i/>
      <w:color w:val="4F81BD"/>
      <w:sz w:val="24"/>
      <w:lang w:eastAsia="ru-RU"/>
    </w:rPr>
  </w:style>
  <w:style w:type="paragraph" w:customStyle="1" w:styleId="3-21">
    <w:name w:val="Средняя сетка 3 - Акцент 21"/>
    <w:basedOn w:val="a2"/>
    <w:next w:val="a2"/>
    <w:link w:val="3-2"/>
    <w:uiPriority w:val="99"/>
    <w:rsid w:val="000E70C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Theme="minorHAnsi" w:hAnsi="Calibri" w:cstheme="minorBidi"/>
      <w:b/>
      <w:i/>
      <w:color w:val="4F81BD"/>
      <w:szCs w:val="22"/>
    </w:rPr>
  </w:style>
  <w:style w:type="paragraph" w:customStyle="1" w:styleId="-31">
    <w:name w:val="Таблица-сетка 31"/>
    <w:basedOn w:val="10"/>
    <w:next w:val="a2"/>
    <w:uiPriority w:val="99"/>
    <w:rsid w:val="000E70C3"/>
    <w:pPr>
      <w:keepNext/>
      <w:keepLines/>
      <w:numPr>
        <w:numId w:val="11"/>
      </w:num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paragraph" w:customStyle="1" w:styleId="htmlparagraph">
    <w:name w:val="html_paragraph"/>
    <w:basedOn w:val="a2"/>
    <w:uiPriority w:val="99"/>
    <w:rsid w:val="000E70C3"/>
    <w:pPr>
      <w:widowControl/>
      <w:snapToGrid/>
      <w:spacing w:before="0" w:after="0"/>
      <w:ind w:firstLine="720"/>
      <w:jc w:val="both"/>
    </w:pPr>
    <w:rPr>
      <w:szCs w:val="24"/>
    </w:rPr>
  </w:style>
  <w:style w:type="paragraph" w:customStyle="1" w:styleId="13e">
    <w:name w:val="Абзац списка13"/>
    <w:basedOn w:val="a2"/>
    <w:uiPriority w:val="99"/>
    <w:rsid w:val="000E70C3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81">
    <w:name w:val="Цитата 28"/>
    <w:basedOn w:val="a2"/>
    <w:next w:val="a2"/>
    <w:link w:val="2fe"/>
    <w:uiPriority w:val="99"/>
    <w:rsid w:val="000E70C3"/>
    <w:pPr>
      <w:widowControl/>
      <w:snapToGrid/>
      <w:spacing w:beforeAutospacing="1" w:afterAutospacing="1"/>
      <w:ind w:left="864" w:right="864"/>
      <w:jc w:val="center"/>
    </w:pPr>
    <w:rPr>
      <w:i/>
      <w:iCs/>
      <w:color w:val="000000" w:themeColor="text1"/>
    </w:rPr>
  </w:style>
  <w:style w:type="paragraph" w:customStyle="1" w:styleId="82">
    <w:name w:val="Выделенная цитата8"/>
    <w:basedOn w:val="a2"/>
    <w:next w:val="a2"/>
    <w:link w:val="affffff4"/>
    <w:uiPriority w:val="99"/>
    <w:rsid w:val="000E70C3"/>
    <w:pPr>
      <w:widowControl/>
      <w:pBdr>
        <w:top w:val="single" w:sz="4" w:space="10" w:color="5B9BD5"/>
        <w:bottom w:val="single" w:sz="4" w:space="10" w:color="5B9BD5"/>
      </w:pBdr>
      <w:snapToGrid/>
      <w:spacing w:beforeAutospacing="1" w:afterAutospacing="1"/>
      <w:ind w:left="864" w:right="864"/>
      <w:jc w:val="center"/>
    </w:pPr>
    <w:rPr>
      <w:b/>
      <w:bCs/>
      <w:i/>
      <w:iCs/>
      <w:color w:val="4F81BD" w:themeColor="accent1"/>
    </w:rPr>
  </w:style>
  <w:style w:type="paragraph" w:customStyle="1" w:styleId="5fc">
    <w:name w:val="Заголовок оглавления5"/>
    <w:basedOn w:val="10"/>
    <w:next w:val="a2"/>
    <w:uiPriority w:val="99"/>
    <w:rsid w:val="000E70C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480"/>
      <w:ind w:left="360"/>
      <w:jc w:val="left"/>
      <w:outlineLvl w:val="9"/>
    </w:pPr>
    <w:rPr>
      <w:rFonts w:ascii="Arial" w:eastAsia="Times New Roman" w:hAnsi="Arial" w:cs="Arial"/>
      <w:b/>
      <w:caps/>
      <w:color w:val="365F91"/>
      <w:kern w:val="32"/>
      <w:sz w:val="28"/>
      <w:szCs w:val="28"/>
    </w:rPr>
  </w:style>
  <w:style w:type="character" w:customStyle="1" w:styleId="34b">
    <w:name w:val="Знак3 Знак Знак Знак4"/>
    <w:uiPriority w:val="99"/>
    <w:locked/>
    <w:rsid w:val="000E70C3"/>
    <w:rPr>
      <w:rFonts w:ascii="PragmaticaCTT" w:hAnsi="PragmaticaCTT"/>
      <w:sz w:val="20"/>
      <w:lang w:eastAsia="ru-RU"/>
    </w:rPr>
  </w:style>
  <w:style w:type="character" w:customStyle="1" w:styleId="31f5">
    <w:name w:val="Таблица простая 31"/>
    <w:uiPriority w:val="99"/>
    <w:rsid w:val="000E70C3"/>
    <w:rPr>
      <w:rFonts w:ascii="Times New Roman" w:hAnsi="Times New Roman"/>
      <w:i/>
      <w:color w:val="808080"/>
    </w:rPr>
  </w:style>
  <w:style w:type="character" w:customStyle="1" w:styleId="41c">
    <w:name w:val="Таблица простая 41"/>
    <w:uiPriority w:val="99"/>
    <w:rsid w:val="000E70C3"/>
    <w:rPr>
      <w:rFonts w:ascii="Times New Roman" w:hAnsi="Times New Roman"/>
      <w:b/>
    </w:rPr>
  </w:style>
  <w:style w:type="character" w:customStyle="1" w:styleId="51c">
    <w:name w:val="Таблица простая 51"/>
    <w:uiPriority w:val="99"/>
    <w:rsid w:val="000E70C3"/>
    <w:rPr>
      <w:rFonts w:ascii="Times New Roman" w:hAnsi="Times New Roman"/>
      <w:smallCaps/>
      <w:color w:val="C0504D"/>
      <w:u w:val="single"/>
    </w:rPr>
  </w:style>
  <w:style w:type="character" w:customStyle="1" w:styleId="1ffffff9">
    <w:name w:val="Сетка таблицы светлая1"/>
    <w:uiPriority w:val="99"/>
    <w:rsid w:val="000E70C3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-110">
    <w:name w:val="Таблица-сетка 1 светлая1"/>
    <w:uiPriority w:val="99"/>
    <w:rsid w:val="000E70C3"/>
    <w:rPr>
      <w:rFonts w:ascii="Times New Roman" w:hAnsi="Times New Roman"/>
      <w:b/>
      <w:smallCaps/>
      <w:spacing w:val="5"/>
    </w:rPr>
  </w:style>
  <w:style w:type="character" w:customStyle="1" w:styleId="-111">
    <w:name w:val="Светлая сетка - Акцент 11"/>
    <w:uiPriority w:val="99"/>
    <w:rsid w:val="000E70C3"/>
    <w:rPr>
      <w:rFonts w:ascii="Times New Roman" w:hAnsi="Times New Roman"/>
      <w:color w:val="808080"/>
    </w:rPr>
  </w:style>
  <w:style w:type="character" w:customStyle="1" w:styleId="8f1">
    <w:name w:val="Замещающий текст8"/>
    <w:uiPriority w:val="99"/>
    <w:rsid w:val="000E70C3"/>
    <w:rPr>
      <w:rFonts w:ascii="Times New Roman" w:hAnsi="Times New Roman"/>
      <w:color w:val="808080"/>
    </w:rPr>
  </w:style>
  <w:style w:type="character" w:customStyle="1" w:styleId="9f0">
    <w:name w:val="Слабое выделение9"/>
    <w:uiPriority w:val="99"/>
    <w:rsid w:val="000E70C3"/>
    <w:rPr>
      <w:rFonts w:ascii="Times New Roman" w:hAnsi="Times New Roman"/>
      <w:i/>
      <w:color w:val="808080"/>
    </w:rPr>
  </w:style>
  <w:style w:type="character" w:customStyle="1" w:styleId="9f1">
    <w:name w:val="Сильное выделение9"/>
    <w:uiPriority w:val="99"/>
    <w:rsid w:val="000E70C3"/>
    <w:rPr>
      <w:rFonts w:ascii="Times New Roman" w:hAnsi="Times New Roman"/>
      <w:b/>
      <w:i/>
      <w:color w:val="4F81BD"/>
    </w:rPr>
  </w:style>
  <w:style w:type="character" w:customStyle="1" w:styleId="4ff2">
    <w:name w:val="Слабая ссылка4"/>
    <w:uiPriority w:val="99"/>
    <w:rsid w:val="000E70C3"/>
    <w:rPr>
      <w:rFonts w:ascii="Times New Roman" w:hAnsi="Times New Roman"/>
      <w:smallCaps/>
      <w:color w:val="C0504D"/>
      <w:u w:val="single"/>
    </w:rPr>
  </w:style>
  <w:style w:type="character" w:customStyle="1" w:styleId="4ff3">
    <w:name w:val="Сильная ссылка4"/>
    <w:uiPriority w:val="99"/>
    <w:rsid w:val="000E70C3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4ff4">
    <w:name w:val="Название книги4"/>
    <w:uiPriority w:val="99"/>
    <w:rsid w:val="000E70C3"/>
    <w:rPr>
      <w:rFonts w:ascii="Times New Roman" w:hAnsi="Times New Roman"/>
      <w:b/>
      <w:smallCaps/>
      <w:spacing w:val="5"/>
    </w:rPr>
  </w:style>
  <w:style w:type="table" w:customStyle="1" w:styleId="11ffb">
    <w:name w:val="Сетка таблицы 11"/>
    <w:uiPriority w:val="99"/>
    <w:rsid w:val="000E70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a">
    <w:name w:val="Стандартная таблица1"/>
    <w:uiPriority w:val="99"/>
    <w:rsid w:val="000E70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f">
    <w:name w:val="Сетка таблицы13"/>
    <w:uiPriority w:val="99"/>
    <w:rsid w:val="000E70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"/>
    <w:uiPriority w:val="99"/>
    <w:rsid w:val="000E70C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"/>
    <w:uiPriority w:val="99"/>
    <w:rsid w:val="000E70C3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a">
    <w:name w:val="Сетка таблицы21"/>
    <w:uiPriority w:val="99"/>
    <w:rsid w:val="000E70C3"/>
    <w:pPr>
      <w:widowControl w:val="0"/>
      <w:spacing w:after="0" w:line="240" w:lineRule="atLeast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1">
    <w:name w:val="Знак Знак961"/>
    <w:uiPriority w:val="99"/>
    <w:locked/>
    <w:rsid w:val="000E70C3"/>
    <w:rPr>
      <w:b/>
      <w:sz w:val="28"/>
      <w:lang w:val="ru-RU" w:eastAsia="zh-CN"/>
    </w:rPr>
  </w:style>
  <w:style w:type="character" w:customStyle="1" w:styleId="951">
    <w:name w:val="Знак Знак951"/>
    <w:uiPriority w:val="99"/>
    <w:locked/>
    <w:rsid w:val="000E70C3"/>
    <w:rPr>
      <w:b/>
      <w:i/>
      <w:sz w:val="26"/>
      <w:lang w:val="ru-RU" w:eastAsia="zh-CN"/>
    </w:rPr>
  </w:style>
  <w:style w:type="character" w:customStyle="1" w:styleId="9410">
    <w:name w:val="Знак Знак941"/>
    <w:uiPriority w:val="99"/>
    <w:locked/>
    <w:rsid w:val="000E70C3"/>
    <w:rPr>
      <w:sz w:val="24"/>
      <w:lang w:val="en-US" w:eastAsia="en-US"/>
    </w:rPr>
  </w:style>
  <w:style w:type="character" w:customStyle="1" w:styleId="9310">
    <w:name w:val="Знак Знак931"/>
    <w:uiPriority w:val="99"/>
    <w:locked/>
    <w:rsid w:val="000E70C3"/>
    <w:rPr>
      <w:sz w:val="24"/>
      <w:lang w:val="ru-RU" w:eastAsia="zh-CN"/>
    </w:rPr>
  </w:style>
  <w:style w:type="character" w:customStyle="1" w:styleId="9210">
    <w:name w:val="Знак Знак921"/>
    <w:uiPriority w:val="99"/>
    <w:locked/>
    <w:rsid w:val="000E70C3"/>
    <w:rPr>
      <w:i/>
      <w:sz w:val="24"/>
      <w:lang w:val="ru-RU" w:eastAsia="zh-CN"/>
    </w:rPr>
  </w:style>
  <w:style w:type="character" w:customStyle="1" w:styleId="9110">
    <w:name w:val="Знак Знак911"/>
    <w:uiPriority w:val="99"/>
    <w:locked/>
    <w:rsid w:val="000E70C3"/>
    <w:rPr>
      <w:rFonts w:ascii="Arial" w:hAnsi="Arial"/>
      <w:sz w:val="22"/>
      <w:lang w:val="ru-RU" w:eastAsia="zh-CN"/>
    </w:rPr>
  </w:style>
  <w:style w:type="character" w:customStyle="1" w:styleId="31f6">
    <w:name w:val="Знак3 Знак Знак1"/>
    <w:uiPriority w:val="99"/>
    <w:locked/>
    <w:rsid w:val="000E70C3"/>
    <w:rPr>
      <w:rFonts w:ascii="Arial" w:hAnsi="Arial"/>
      <w:b/>
      <w:i/>
      <w:sz w:val="28"/>
      <w:lang w:val="ru-RU" w:eastAsia="zh-CN"/>
    </w:rPr>
  </w:style>
  <w:style w:type="character" w:customStyle="1" w:styleId="890">
    <w:name w:val="Знак Знак89"/>
    <w:uiPriority w:val="99"/>
    <w:locked/>
    <w:rsid w:val="000E70C3"/>
    <w:rPr>
      <w:sz w:val="28"/>
      <w:lang w:val="ru-RU" w:eastAsia="ru-RU"/>
    </w:rPr>
  </w:style>
  <w:style w:type="character" w:customStyle="1" w:styleId="2312">
    <w:name w:val="Знак2 Знак Знак31"/>
    <w:uiPriority w:val="99"/>
    <w:locked/>
    <w:rsid w:val="000E70C3"/>
    <w:rPr>
      <w:b/>
      <w:sz w:val="27"/>
      <w:lang w:val="ru-RU" w:eastAsia="zh-CN"/>
    </w:rPr>
  </w:style>
  <w:style w:type="paragraph" w:customStyle="1" w:styleId="Pa9">
    <w:name w:val="Pa9"/>
    <w:basedOn w:val="a2"/>
    <w:next w:val="a2"/>
    <w:rsid w:val="000E70C3"/>
    <w:pPr>
      <w:widowControl/>
      <w:autoSpaceDE w:val="0"/>
      <w:autoSpaceDN w:val="0"/>
      <w:adjustRightInd w:val="0"/>
      <w:snapToGrid/>
      <w:spacing w:before="0" w:after="0" w:line="201" w:lineRule="atLeast"/>
    </w:pPr>
    <w:rPr>
      <w:rFonts w:ascii="Helios" w:eastAsia="Times New Roman" w:hAnsi="Helios"/>
      <w:szCs w:val="24"/>
    </w:rPr>
  </w:style>
  <w:style w:type="character" w:customStyle="1" w:styleId="b-">
    <w:name w:val="b-"/>
    <w:rsid w:val="000E70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8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cyberleninka.ru/article/n/mezhdunarodnyy-opyt-osuschestvleniya-gosudarstvennogo-finansovogo-kontrolya" TargetMode="External"/><Relationship Id="rId18" Type="http://schemas.openxmlformats.org/officeDocument/2006/relationships/hyperlink" Target="https://cyberleninka.ru/article/n/perspektivy-razvitiya-sudebno-buhgalterskoy-ekspertizy" TargetMode="External"/><Relationship Id="rId26" Type="http://schemas.openxmlformats.org/officeDocument/2006/relationships/hyperlink" Target="https://cyberleninka.ru/article/n/osobennosti-revizii-kassovyh-operatsiy-v-selskohozyaystvennyh-organizatsiyah" TargetMode="External"/><Relationship Id="rId39" Type="http://schemas.openxmlformats.org/officeDocument/2006/relationships/hyperlink" Target="https://cyberleninka.ru/article/n/problemy-kameralnoy-proverki-kak-metoda-gosudarstvennogo-munitsipalnogo-kontrolya-v-otnoshenii-gosudarstvennogo-munitsipalnogo" TargetMode="External"/><Relationship Id="rId21" Type="http://schemas.openxmlformats.org/officeDocument/2006/relationships/hyperlink" Target="https://cyberleninka.ru/article/n/audit-effektivnosti-v-deyatelnosti-schetnoy-palaty-rossiyskoy-federatsii" TargetMode="External"/><Relationship Id="rId34" Type="http://schemas.openxmlformats.org/officeDocument/2006/relationships/hyperlink" Target="https://cyberleninka.ru/article/n/uchet-i-kontrol-rezervov-po-somnitelnym-dolgam" TargetMode="External"/><Relationship Id="rId42" Type="http://schemas.openxmlformats.org/officeDocument/2006/relationships/hyperlink" Target="https://cyberleninka.ru/article/n/osobennosti-revizii-kassovyh-operatsiy-v-selskohozyaystvennyh-organizatsiyah" TargetMode="External"/><Relationship Id="rId47" Type="http://schemas.openxmlformats.org/officeDocument/2006/relationships/hyperlink" Target="https://econ.wikireading.ru/12096" TargetMode="External"/><Relationship Id="rId50" Type="http://schemas.openxmlformats.org/officeDocument/2006/relationships/hyperlink" Target="https://buhuchet-info.ru/kontrol-i-reviziya.html" TargetMode="External"/><Relationship Id="rId55" Type="http://schemas.openxmlformats.org/officeDocument/2006/relationships/hyperlink" Target="http://qsp.su/tools/onlinehelp/about_license_gpl_russian.html" TargetMode="External"/><Relationship Id="rId7" Type="http://schemas.openxmlformats.org/officeDocument/2006/relationships/hyperlink" Target="https://cyberleninka.ru/article/n/instrumentariy-gosudarstvennogo-finansovogo-kontrolya" TargetMode="External"/><Relationship Id="rId2" Type="http://schemas.openxmlformats.org/officeDocument/2006/relationships/styles" Target="styles.xml"/><Relationship Id="rId16" Type="http://schemas.openxmlformats.org/officeDocument/2006/relationships/hyperlink" Target="https://cyberleninka.ru/article/n/sistema-vnutrennego-kontrolya-i-vnutrenniy-audit" TargetMode="External"/><Relationship Id="rId29" Type="http://schemas.openxmlformats.org/officeDocument/2006/relationships/hyperlink" Target="https://cyberleninka.ru/article/n/vidy-publichnogo-audita" TargetMode="External"/><Relationship Id="rId11" Type="http://schemas.openxmlformats.org/officeDocument/2006/relationships/hyperlink" Target="https://cyberleninka.ru/article/n/osobennosti-audita-ekonomicheskih-subektov-s-doley-gosudarstvennogo-uchastiya-provodimogo-schetnoy-palatoy-rf" TargetMode="External"/><Relationship Id="rId24" Type="http://schemas.openxmlformats.org/officeDocument/2006/relationships/hyperlink" Target="https://cyberleninka.ru/article/n/konstitutsionno-pravovye-osnovy-deyatelnosti-schetnoi-palaty-rossii-skoi-federatsii" TargetMode="External"/><Relationship Id="rId32" Type="http://schemas.openxmlformats.org/officeDocument/2006/relationships/hyperlink" Target="https://cyberleninka.ru/article/n/vedomstvennyy-i-vnutrenniy-finansovyy-kontrol-rossiyskoy-federatsii" TargetMode="External"/><Relationship Id="rId37" Type="http://schemas.openxmlformats.org/officeDocument/2006/relationships/hyperlink" Target="https://cyberleninka.ru/article/n/problemy-pravovogo-zakrepleniya-dokazatelstv-kontrolnogo-meropriyatiya-realizuemogo-v-byudzhetnoy-sfere" TargetMode="External"/><Relationship Id="rId40" Type="http://schemas.openxmlformats.org/officeDocument/2006/relationships/hyperlink" Target="https://cyberleninka.ru/article/n/optimizatsiya-ucheta-i-kontrolya-raschetov-s-podotchetnymi-litsami-na-predpriyatii" TargetMode="External"/><Relationship Id="rId45" Type="http://schemas.openxmlformats.org/officeDocument/2006/relationships/hyperlink" Target="https://cyberleninka.ru/article/n/metody-ispolzuemye-pri-buhgalterskoy-ekspertize-denezhnyh-sredstv" TargetMode="External"/><Relationship Id="rId53" Type="http://schemas.openxmlformats.org/officeDocument/2006/relationships/hyperlink" Target="http://qsp.su/tools/onlinehelp/about_license_gpl_russian.html" TargetMode="External"/><Relationship Id="rId58" Type="http://schemas.openxmlformats.org/officeDocument/2006/relationships/hyperlink" Target="http://elibrary.ru" TargetMode="External"/><Relationship Id="rId5" Type="http://schemas.openxmlformats.org/officeDocument/2006/relationships/image" Target="media/image1.png"/><Relationship Id="rId61" Type="http://schemas.openxmlformats.org/officeDocument/2006/relationships/theme" Target="theme/theme1.xml"/><Relationship Id="rId19" Type="http://schemas.openxmlformats.org/officeDocument/2006/relationships/hyperlink" Target="https://cyberleninka.ru/article/n/ispolzovanie-nalogoplatelschikom-nalogovogo-audita-buhgalterskoy-i-nalogovoy-otchetnosti-kak-elementa-nezavisimogo-nalogovogo" TargetMode="External"/><Relationship Id="rId14" Type="http://schemas.openxmlformats.org/officeDocument/2006/relationships/hyperlink" Target="https://cyberleninka.ru/article/n/gosudarstvennyy-finansovyy-kontrol-v-usloviyah-tsifrovizatsii-ekonomiki" TargetMode="External"/><Relationship Id="rId22" Type="http://schemas.openxmlformats.org/officeDocument/2006/relationships/hyperlink" Target="https://cyberleninka.ru/article/n/schetnaya-palata-rossiyskoy-federatsii-kak-organ-gosudarstvennogo-finansovogo-kontrolya-audita-istoriya-sozdaniya-rezultaty" TargetMode="External"/><Relationship Id="rId27" Type="http://schemas.openxmlformats.org/officeDocument/2006/relationships/hyperlink" Target="https://cyberleninka.ru/article/n/reviziya-kak-osnovnoy-metod-finansovogo-kontrolya" TargetMode="External"/><Relationship Id="rId30" Type="http://schemas.openxmlformats.org/officeDocument/2006/relationships/hyperlink" Target="https://cyberleninka.ru/article/n/k-voprosu-o-roli-analiticheskih-protsedur-v-protsesse-audita" TargetMode="External"/><Relationship Id="rId35" Type="http://schemas.openxmlformats.org/officeDocument/2006/relationships/hyperlink" Target="https://cyberleninka.ru/article/n/metodika-vnutrennego-kontrolya-nalichiya-i-dvizheniya-debitorskoy-zadolzhennosti-v-organizatsiyah-optovoy-torgovli" TargetMode="External"/><Relationship Id="rId43" Type="http://schemas.openxmlformats.org/officeDocument/2006/relationships/hyperlink" Target="https://cyberleninka.ru/article/n/auditorskaya-proverka-byudzhetnyh-uchrezhdeniy-kak-sredstvo-preduprezhdeniya-ekonomicheskih-pravonarusheniy" TargetMode="External"/><Relationship Id="rId48" Type="http://schemas.openxmlformats.org/officeDocument/2006/relationships/hyperlink" Target="https://schetuchet.ru/kontrol-i-reviziya-operacij-s-osnovnymi-sredstvami-na-predpriyatii/" TargetMode="External"/><Relationship Id="rId56" Type="http://schemas.openxmlformats.org/officeDocument/2006/relationships/hyperlink" Target="http://qsp.su/tools/onlinehelp/about_license_gpl_russian.html" TargetMode="External"/><Relationship Id="rId8" Type="http://schemas.openxmlformats.org/officeDocument/2006/relationships/hyperlink" Target="https://cyberleninka.ru/article/n/finansovyy-kontrol-kak-element-upravleniya-i-gosudarstvennogo-regulirovaniya" TargetMode="External"/><Relationship Id="rId51" Type="http://schemas.openxmlformats.org/officeDocument/2006/relationships/hyperlink" Target="http://www.consultant.ru/edu/student/download_books/book/maslova_ts_control_i_reviziya_v_byudzhetnyh_uchrezhdeniyah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cyberleninka.ru/article/n/osobennosti-gosudarstvennogo-finansovogo-kontrolya-v-rossiyskoy-federatsii-v-sovremennyh-usloviyah" TargetMode="External"/><Relationship Id="rId17" Type="http://schemas.openxmlformats.org/officeDocument/2006/relationships/hyperlink" Target="https://cyberleninka.ru/article/n/vnutrenniy-audit-v-rossiyskih-kompaniyah-problemy-funktsionirovaniya-i-razvitiya" TargetMode="External"/><Relationship Id="rId25" Type="http://schemas.openxmlformats.org/officeDocument/2006/relationships/hyperlink" Target="https://cyberleninka.ru/article/n/sovershenstvovanie-pravovogo-regulirovaniya-mehanizma-podgotovki-itogovyh-dokumentov-o-rezultatah-provedeniya-kontrolnyh-i-ekspertno" TargetMode="External"/><Relationship Id="rId33" Type="http://schemas.openxmlformats.org/officeDocument/2006/relationships/hyperlink" Target="https://cyberleninka.ru/article/n/inventarizatsiya-raschetov-s-raznymi-debitorami-i-kreditorami-i-otrazhenie-dannyh-o-raschetah-v-godovoy-buhgalterskoy-otchetnosti" TargetMode="External"/><Relationship Id="rId38" Type="http://schemas.openxmlformats.org/officeDocument/2006/relationships/hyperlink" Target="https://cyberleninka.ru/article/n/razrabotka-meropriyatiy-po-sovershenstvovaniyu-poryadka-provedeniya-kameralnoy-nalogovoy-proverki" TargetMode="External"/><Relationship Id="rId46" Type="http://schemas.openxmlformats.org/officeDocument/2006/relationships/hyperlink" Target="http://www.aic-crimea.narod.ru/Panchish/BU/reviziya/lekcii.htm" TargetMode="External"/><Relationship Id="rId59" Type="http://schemas.openxmlformats.org/officeDocument/2006/relationships/hyperlink" Target="http://www.iprbookshop.ru" TargetMode="External"/><Relationship Id="rId20" Type="http://schemas.openxmlformats.org/officeDocument/2006/relationships/hyperlink" Target="https://cyberleninka.ru/article/n/teoreticheskie-osnovy-vnutrennego-kontrolya" TargetMode="External"/><Relationship Id="rId41" Type="http://schemas.openxmlformats.org/officeDocument/2006/relationships/hyperlink" Target="https://cyberleninka.ru/article/n/razvitie-gosudarstvennogo-finansovogo-kontrolya-v-kontekste-programmno-proektnogo-byudzhetirovaniya" TargetMode="External"/><Relationship Id="rId54" Type="http://schemas.openxmlformats.org/officeDocument/2006/relationships/hyperlink" Target="http://qsp.su/tools/onlinehelp/about_license_gpl_russian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yberleninka.ru/article/n/problemy-finansovogo-kontrolya-na-predpriyatii" TargetMode="External"/><Relationship Id="rId15" Type="http://schemas.openxmlformats.org/officeDocument/2006/relationships/hyperlink" Target="https://cyberleninka.ru/article/n/reviziya-kak-osnovnoy-metod-finansovogo-kontrolya" TargetMode="External"/><Relationship Id="rId23" Type="http://schemas.openxmlformats.org/officeDocument/2006/relationships/hyperlink" Target="https://cyberleninka.ru/article/n/vneshniy-gosudarstvennyy-finansovyy-kontrol-v-respublike-tyva-prioritety-pri-planirovanii-kontrolnoy-deyatelnosti" TargetMode="External"/><Relationship Id="rId28" Type="http://schemas.openxmlformats.org/officeDocument/2006/relationships/hyperlink" Target="https://cyberleninka.ru/article/n/publichnyy-finansovyy-kontrol-vyyavlenie-suschnosti-yavleniya" TargetMode="External"/><Relationship Id="rId36" Type="http://schemas.openxmlformats.org/officeDocument/2006/relationships/hyperlink" Target="https://cyberleninka.ru/article/n/osobennosti-provedeniya-vstrechnoy-nalogovoy-proverki" TargetMode="External"/><Relationship Id="rId49" Type="http://schemas.openxmlformats.org/officeDocument/2006/relationships/hyperlink" Target="https://www.audit-it.ru/articles/" TargetMode="External"/><Relationship Id="rId57" Type="http://schemas.openxmlformats.org/officeDocument/2006/relationships/hyperlink" Target="http://www.infolex.narod.ru/gpl_gnu/gplrus.html" TargetMode="External"/><Relationship Id="rId10" Type="http://schemas.openxmlformats.org/officeDocument/2006/relationships/hyperlink" Target="https://cyberleninka.ru/article/n/metodicheskie-osnovy-sistemy-vnutrennego-kontrolya-predpriyatiy-v-sovremennyh-rynochnyh-usloviyah" TargetMode="External"/><Relationship Id="rId31" Type="http://schemas.openxmlformats.org/officeDocument/2006/relationships/hyperlink" Target="https://cyberleninka.ru/article/n/rol-sistemy-vnutrennego-kontrolya-i-audita-v-formirovanii-finansovyh-rezultatov-deyatelnosti-organizatsii" TargetMode="External"/><Relationship Id="rId44" Type="http://schemas.openxmlformats.org/officeDocument/2006/relationships/hyperlink" Target="https://cyberleninka.ru/article/n/metodika-provedeniya-auditorskoy-proverki-raschetov-strahovyh-vznosov" TargetMode="External"/><Relationship Id="rId52" Type="http://schemas.openxmlformats.org/officeDocument/2006/relationships/hyperlink" Target="https://dic.academic.ru/dic.nsf/lower/17869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yberleninka.ru/article/n/osobennosti-ispolzovaniya-sistemnogo-podhoda-pri-organizatsii-vnutrennego-finansovogo-kontrol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8447</Words>
  <Characters>48149</Characters>
  <Application>Microsoft Office Word</Application>
  <DocSecurity>0</DocSecurity>
  <Lines>401</Lines>
  <Paragraphs>112</Paragraphs>
  <ScaleCrop>false</ScaleCrop>
  <Company/>
  <LinksUpToDate>false</LinksUpToDate>
  <CharactersWithSpaces>56484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iagaeva</dc:creator>
  <cp:keywords/>
  <dc:description/>
  <cp:lastModifiedBy>Базелюк Кира Сергеевна</cp:lastModifiedBy>
  <cp:revision>20</cp:revision>
  <dcterms:created xsi:type="dcterms:W3CDTF">2022-01-27T13:49:00Z</dcterms:created>
  <dcterms:modified xsi:type="dcterms:W3CDTF">2023-04-24T18:47:00Z</dcterms:modified>
</cp:coreProperties>
</file>